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6CD6" w:rsidRPr="00565891" w:rsidRDefault="00206CD6" w:rsidP="00206CD6">
      <w:pPr>
        <w:spacing w:before="120"/>
        <w:jc w:val="center"/>
        <w:rPr>
          <w:rFonts w:ascii="Arial" w:hAnsi="Arial" w:cs="Arial"/>
          <w:b/>
          <w:lang w:val="en-US"/>
        </w:rPr>
      </w:pPr>
      <w:bookmarkStart w:id="0" w:name="bookmark3"/>
      <w:bookmarkStart w:id="1" w:name="_GoBack"/>
      <w:bookmarkEnd w:id="1"/>
      <w:r>
        <w:rPr>
          <w:rFonts w:ascii="Arial" w:hAnsi="Arial" w:cs="Arial"/>
          <w:b/>
          <w:lang w:val="en-US"/>
        </w:rPr>
        <w:t>PHỤ LỤC 1</w:t>
      </w:r>
    </w:p>
    <w:p w:rsidR="00206CD6" w:rsidRPr="00565891" w:rsidRDefault="00206CD6" w:rsidP="00206CD6">
      <w:pPr>
        <w:spacing w:before="120"/>
        <w:jc w:val="center"/>
        <w:rPr>
          <w:rFonts w:ascii="Arial" w:hAnsi="Arial" w:cs="Arial"/>
          <w:b/>
          <w:lang w:val="en-US"/>
        </w:rPr>
      </w:pPr>
      <w:r w:rsidRPr="00565891">
        <w:rPr>
          <w:rFonts w:ascii="Arial" w:hAnsi="Arial" w:cs="Arial"/>
          <w:i/>
          <w:lang w:val="en-US"/>
        </w:rPr>
        <w:t>Annex No. 1</w:t>
      </w:r>
    </w:p>
    <w:p w:rsidR="00206CD6" w:rsidRPr="00565891" w:rsidRDefault="00206CD6" w:rsidP="00206CD6">
      <w:pPr>
        <w:spacing w:before="120"/>
        <w:jc w:val="center"/>
        <w:rPr>
          <w:rFonts w:ascii="Arial" w:hAnsi="Arial" w:cs="Arial"/>
          <w:b/>
          <w:sz w:val="20"/>
        </w:rPr>
      </w:pPr>
      <w:r w:rsidRPr="00565891">
        <w:rPr>
          <w:rFonts w:ascii="Arial" w:hAnsi="Arial" w:cs="Arial"/>
          <w:b/>
          <w:sz w:val="20"/>
        </w:rPr>
        <w:t>BÁO CÁO KHẨN TAI NẠN HÀNG HẢI</w:t>
      </w:r>
      <w:bookmarkEnd w:id="0"/>
    </w:p>
    <w:p w:rsidR="00206CD6" w:rsidRPr="00565891" w:rsidRDefault="00206CD6" w:rsidP="00206CD6">
      <w:pPr>
        <w:spacing w:before="120"/>
        <w:jc w:val="center"/>
        <w:rPr>
          <w:rFonts w:ascii="Arial" w:hAnsi="Arial" w:cs="Arial"/>
          <w:i/>
          <w:sz w:val="20"/>
        </w:rPr>
      </w:pPr>
      <w:r w:rsidRPr="00565891">
        <w:rPr>
          <w:rFonts w:ascii="Arial" w:hAnsi="Arial" w:cs="Arial"/>
          <w:i/>
          <w:sz w:val="20"/>
        </w:rPr>
        <w:t>URGENT REPORT ON A MARITIME ACCIDENT</w:t>
      </w:r>
    </w:p>
    <w:p w:rsidR="00206CD6" w:rsidRPr="00F76931" w:rsidRDefault="00206CD6" w:rsidP="00206CD6">
      <w:pPr>
        <w:spacing w:before="120"/>
        <w:jc w:val="center"/>
        <w:rPr>
          <w:rFonts w:ascii="Arial" w:hAnsi="Arial" w:cs="Arial"/>
          <w:i/>
          <w:sz w:val="20"/>
        </w:rPr>
      </w:pPr>
      <w:r w:rsidRPr="00F76931">
        <w:rPr>
          <w:rFonts w:ascii="Arial" w:hAnsi="Arial" w:cs="Arial"/>
          <w:i/>
          <w:sz w:val="20"/>
        </w:rPr>
        <w:t>(Ban hành kèm theo Thông tư s</w:t>
      </w:r>
      <w:r w:rsidRPr="00565891">
        <w:rPr>
          <w:rFonts w:ascii="Arial" w:hAnsi="Arial" w:cs="Arial"/>
          <w:i/>
          <w:sz w:val="20"/>
        </w:rPr>
        <w:t>ố</w:t>
      </w:r>
      <w:r w:rsidR="00C95174">
        <w:rPr>
          <w:rFonts w:ascii="Arial" w:hAnsi="Arial" w:cs="Arial"/>
          <w:i/>
          <w:sz w:val="20"/>
        </w:rPr>
        <w:t xml:space="preserve"> </w:t>
      </w:r>
      <w:r w:rsidR="00C95174" w:rsidRPr="00C95174">
        <w:rPr>
          <w:rFonts w:ascii="Arial" w:hAnsi="Arial" w:cs="Arial"/>
          <w:i/>
          <w:sz w:val="20"/>
        </w:rPr>
        <w:t>01</w:t>
      </w:r>
      <w:r w:rsidR="00C95174">
        <w:rPr>
          <w:rFonts w:ascii="Arial" w:hAnsi="Arial" w:cs="Arial"/>
          <w:i/>
          <w:sz w:val="20"/>
        </w:rPr>
        <w:t>/20</w:t>
      </w:r>
      <w:r w:rsidR="00C95174" w:rsidRPr="00C95174">
        <w:rPr>
          <w:rFonts w:ascii="Arial" w:hAnsi="Arial" w:cs="Arial"/>
          <w:i/>
          <w:sz w:val="20"/>
        </w:rPr>
        <w:t>20</w:t>
      </w:r>
      <w:r w:rsidRPr="00F76931">
        <w:rPr>
          <w:rFonts w:ascii="Arial" w:hAnsi="Arial" w:cs="Arial"/>
          <w:i/>
          <w:sz w:val="20"/>
        </w:rPr>
        <w:t>/TT-BGTVT ngày</w:t>
      </w:r>
      <w:r w:rsidR="00C95174">
        <w:rPr>
          <w:rFonts w:ascii="Arial" w:hAnsi="Arial" w:cs="Arial"/>
          <w:i/>
          <w:sz w:val="20"/>
        </w:rPr>
        <w:t xml:space="preserve"> 2</w:t>
      </w:r>
      <w:r w:rsidR="00C95174" w:rsidRPr="00C95174">
        <w:rPr>
          <w:rFonts w:ascii="Arial" w:hAnsi="Arial" w:cs="Arial"/>
          <w:i/>
          <w:sz w:val="20"/>
        </w:rPr>
        <w:t>0</w:t>
      </w:r>
      <w:r w:rsidRPr="00565891">
        <w:rPr>
          <w:rFonts w:ascii="Arial" w:hAnsi="Arial" w:cs="Arial"/>
          <w:i/>
          <w:sz w:val="20"/>
        </w:rPr>
        <w:t xml:space="preserve"> t</w:t>
      </w:r>
      <w:r w:rsidRPr="00F76931">
        <w:rPr>
          <w:rFonts w:ascii="Arial" w:hAnsi="Arial" w:cs="Arial"/>
          <w:i/>
          <w:sz w:val="20"/>
        </w:rPr>
        <w:t>háng</w:t>
      </w:r>
      <w:r w:rsidR="00C95174">
        <w:rPr>
          <w:rFonts w:ascii="Arial" w:hAnsi="Arial" w:cs="Arial"/>
          <w:i/>
          <w:sz w:val="20"/>
        </w:rPr>
        <w:t xml:space="preserve"> 0</w:t>
      </w:r>
      <w:r w:rsidR="00C95174" w:rsidRPr="00C95174">
        <w:rPr>
          <w:rFonts w:ascii="Arial" w:hAnsi="Arial" w:cs="Arial"/>
          <w:i/>
          <w:sz w:val="20"/>
        </w:rPr>
        <w:t>1</w:t>
      </w:r>
      <w:r w:rsidRPr="00565891">
        <w:rPr>
          <w:rFonts w:ascii="Arial" w:hAnsi="Arial" w:cs="Arial"/>
          <w:i/>
          <w:sz w:val="20"/>
        </w:rPr>
        <w:t xml:space="preserve"> </w:t>
      </w:r>
      <w:r w:rsidRPr="00F76931">
        <w:rPr>
          <w:rFonts w:ascii="Arial" w:hAnsi="Arial" w:cs="Arial"/>
          <w:i/>
          <w:sz w:val="20"/>
        </w:rPr>
        <w:t xml:space="preserve">năm </w:t>
      </w:r>
      <w:r w:rsidR="00C95174">
        <w:rPr>
          <w:rFonts w:ascii="Arial" w:hAnsi="Arial" w:cs="Arial"/>
          <w:i/>
          <w:sz w:val="20"/>
        </w:rPr>
        <w:t>20</w:t>
      </w:r>
      <w:r w:rsidR="00C95174" w:rsidRPr="00C95174">
        <w:rPr>
          <w:rFonts w:ascii="Arial" w:hAnsi="Arial" w:cs="Arial"/>
          <w:i/>
          <w:sz w:val="20"/>
        </w:rPr>
        <w:t>20</w:t>
      </w:r>
      <w:r w:rsidRPr="00565891">
        <w:rPr>
          <w:rFonts w:ascii="Arial" w:hAnsi="Arial" w:cs="Arial"/>
          <w:i/>
          <w:sz w:val="20"/>
        </w:rPr>
        <w:t xml:space="preserve"> </w:t>
      </w:r>
      <w:r w:rsidRPr="00F76931">
        <w:rPr>
          <w:rFonts w:ascii="Arial" w:hAnsi="Arial" w:cs="Arial"/>
          <w:i/>
          <w:sz w:val="20"/>
        </w:rPr>
        <w:t xml:space="preserve">của Bộ trưởng Bộ Giao thông vận </w:t>
      </w:r>
      <w:r w:rsidRPr="00565891">
        <w:rPr>
          <w:rFonts w:ascii="Arial" w:hAnsi="Arial" w:cs="Arial"/>
          <w:i/>
          <w:sz w:val="20"/>
        </w:rPr>
        <w:t>t</w:t>
      </w:r>
      <w:r w:rsidRPr="00F76931">
        <w:rPr>
          <w:rFonts w:ascii="Arial" w:hAnsi="Arial" w:cs="Arial"/>
          <w:i/>
          <w:sz w:val="20"/>
        </w:rPr>
        <w:t>ải)</w:t>
      </w:r>
    </w:p>
    <w:p w:rsidR="00206CD6" w:rsidRPr="00F76931" w:rsidRDefault="00206CD6" w:rsidP="00206CD6">
      <w:pPr>
        <w:spacing w:before="120"/>
        <w:rPr>
          <w:rFonts w:ascii="Arial" w:hAnsi="Arial" w:cs="Arial"/>
          <w:sz w:val="20"/>
        </w:rPr>
      </w:pPr>
      <w:r w:rsidRPr="00F76931">
        <w:rPr>
          <w:rFonts w:ascii="Arial" w:hAnsi="Arial" w:cs="Arial"/>
          <w:sz w:val="20"/>
        </w:rPr>
        <w:t>Người báo cáo:</w:t>
      </w:r>
      <w:r w:rsidRPr="00565891">
        <w:rPr>
          <w:rFonts w:ascii="Arial" w:hAnsi="Arial" w:cs="Arial"/>
          <w:sz w:val="20"/>
        </w:rPr>
        <w:t xml:space="preserve">    </w:t>
      </w:r>
      <w:r w:rsidRPr="00F76931">
        <w:rPr>
          <w:rFonts w:ascii="Arial" w:hAnsi="Arial" w:cs="Arial"/>
          <w:sz w:val="20"/>
        </w:rPr>
        <w:t xml:space="preserve">Thuyền trưởng □ </w:t>
      </w:r>
      <w:r w:rsidRPr="00565891">
        <w:rPr>
          <w:rFonts w:ascii="Arial" w:hAnsi="Arial" w:cs="Arial"/>
          <w:sz w:val="20"/>
        </w:rPr>
        <w:t xml:space="preserve">     </w:t>
      </w:r>
      <w:r w:rsidRPr="00F76931">
        <w:rPr>
          <w:rFonts w:ascii="Arial" w:hAnsi="Arial" w:cs="Arial"/>
          <w:sz w:val="20"/>
        </w:rPr>
        <w:t>Chủ phương tiện □</w:t>
      </w:r>
    </w:p>
    <w:p w:rsidR="00206CD6" w:rsidRPr="00F76931" w:rsidRDefault="00206CD6" w:rsidP="00206CD6">
      <w:pPr>
        <w:spacing w:before="120"/>
        <w:rPr>
          <w:rFonts w:ascii="Arial" w:hAnsi="Arial" w:cs="Arial"/>
          <w:i/>
          <w:sz w:val="20"/>
          <w:lang w:val="en-US"/>
        </w:rPr>
      </w:pPr>
      <w:r w:rsidRPr="00F76931">
        <w:rPr>
          <w:rFonts w:ascii="Arial" w:hAnsi="Arial" w:cs="Arial"/>
          <w:i/>
          <w:sz w:val="20"/>
        </w:rPr>
        <w:t>Reporting person.</w:t>
      </w:r>
      <w:r w:rsidRPr="00F76931">
        <w:rPr>
          <w:rFonts w:ascii="Arial" w:hAnsi="Arial" w:cs="Arial"/>
          <w:i/>
          <w:sz w:val="20"/>
          <w:lang w:val="en-US"/>
        </w:rPr>
        <w:t xml:space="preserve">     </w:t>
      </w:r>
      <w:r w:rsidRPr="00F76931">
        <w:rPr>
          <w:rFonts w:ascii="Arial" w:hAnsi="Arial" w:cs="Arial"/>
          <w:i/>
          <w:sz w:val="20"/>
        </w:rPr>
        <w:t>Master.</w:t>
      </w:r>
      <w:r w:rsidRPr="00F76931">
        <w:rPr>
          <w:rFonts w:ascii="Arial" w:hAnsi="Arial" w:cs="Arial"/>
          <w:i/>
          <w:sz w:val="20"/>
          <w:lang w:val="en-US"/>
        </w:rPr>
        <w:t xml:space="preserve">                    </w:t>
      </w:r>
      <w:r w:rsidRPr="00F76931">
        <w:rPr>
          <w:rFonts w:ascii="Arial" w:hAnsi="Arial" w:cs="Arial"/>
          <w:i/>
          <w:sz w:val="20"/>
        </w:rPr>
        <w:t>Ship</w:t>
      </w:r>
      <w:r w:rsidRPr="00F76931">
        <w:rPr>
          <w:rFonts w:ascii="Arial" w:hAnsi="Arial" w:cs="Arial"/>
          <w:i/>
          <w:sz w:val="20"/>
          <w:lang w:val="en-US"/>
        </w:rPr>
        <w:t>owner</w:t>
      </w:r>
    </w:p>
    <w:p w:rsidR="00206CD6" w:rsidRPr="00F76931" w:rsidRDefault="00206CD6" w:rsidP="00206CD6">
      <w:pPr>
        <w:spacing w:before="120"/>
        <w:rPr>
          <w:rFonts w:ascii="Arial" w:hAnsi="Arial" w:cs="Arial"/>
          <w:sz w:val="20"/>
        </w:rPr>
      </w:pPr>
      <w:r w:rsidRPr="00F76931">
        <w:rPr>
          <w:rFonts w:ascii="Arial" w:hAnsi="Arial" w:cs="Arial"/>
          <w:sz w:val="20"/>
        </w:rPr>
        <w:t>Cơ quan nhận báo cáo: Cảng vụ hàng hải...</w:t>
      </w:r>
      <w:r w:rsidRPr="00F76931">
        <w:rPr>
          <w:rFonts w:ascii="Arial" w:hAnsi="Arial" w:cs="Arial"/>
          <w:sz w:val="20"/>
          <w:lang w:val="en-US"/>
        </w:rPr>
        <w:t>........................</w:t>
      </w:r>
      <w:r w:rsidRPr="00F76931">
        <w:rPr>
          <w:rFonts w:ascii="Arial" w:hAnsi="Arial" w:cs="Arial"/>
          <w:sz w:val="20"/>
        </w:rPr>
        <w:t>.</w:t>
      </w:r>
    </w:p>
    <w:p w:rsidR="00206CD6" w:rsidRPr="00F76931" w:rsidRDefault="00206CD6" w:rsidP="00206CD6">
      <w:pPr>
        <w:spacing w:before="120"/>
        <w:rPr>
          <w:rFonts w:ascii="Arial" w:hAnsi="Arial" w:cs="Arial"/>
          <w:i/>
          <w:sz w:val="20"/>
        </w:rPr>
      </w:pPr>
      <w:r w:rsidRPr="00F76931">
        <w:rPr>
          <w:rFonts w:ascii="Arial" w:hAnsi="Arial" w:cs="Arial"/>
          <w:i/>
          <w:sz w:val="20"/>
        </w:rPr>
        <w:t>Receiv</w:t>
      </w:r>
      <w:r w:rsidRPr="00F76931">
        <w:rPr>
          <w:rFonts w:ascii="Arial" w:hAnsi="Arial" w:cs="Arial"/>
          <w:i/>
          <w:sz w:val="20"/>
          <w:lang w:val="en-US"/>
        </w:rPr>
        <w:t>in</w:t>
      </w:r>
      <w:r w:rsidRPr="00F76931">
        <w:rPr>
          <w:rFonts w:ascii="Arial" w:hAnsi="Arial" w:cs="Arial"/>
          <w:i/>
          <w:sz w:val="20"/>
        </w:rPr>
        <w:t>g agency</w:t>
      </w:r>
      <w:r w:rsidRPr="00F76931">
        <w:rPr>
          <w:rFonts w:ascii="Arial" w:hAnsi="Arial" w:cs="Arial"/>
          <w:i/>
          <w:sz w:val="20"/>
          <w:lang w:val="en-US"/>
        </w:rPr>
        <w:t xml:space="preserve">           </w:t>
      </w:r>
      <w:r w:rsidRPr="00F76931">
        <w:rPr>
          <w:rFonts w:ascii="Arial" w:hAnsi="Arial" w:cs="Arial"/>
          <w:i/>
          <w:sz w:val="20"/>
        </w:rPr>
        <w:t>Maritime Administration of</w:t>
      </w:r>
    </w:p>
    <w:p w:rsidR="00206CD6" w:rsidRPr="00F76931" w:rsidRDefault="00206CD6" w:rsidP="00206CD6">
      <w:pPr>
        <w:spacing w:before="120"/>
        <w:rPr>
          <w:rFonts w:ascii="Arial" w:hAnsi="Arial" w:cs="Arial"/>
          <w:sz w:val="20"/>
          <w:lang w:val="en-US"/>
        </w:rPr>
      </w:pPr>
      <w:bookmarkStart w:id="2" w:name="bookmark4"/>
    </w:p>
    <w:p w:rsidR="00206CD6" w:rsidRPr="00565891" w:rsidRDefault="00206CD6" w:rsidP="00206CD6">
      <w:pPr>
        <w:spacing w:before="120"/>
        <w:jc w:val="center"/>
        <w:rPr>
          <w:rFonts w:ascii="Arial" w:hAnsi="Arial" w:cs="Arial"/>
          <w:b/>
          <w:sz w:val="20"/>
        </w:rPr>
      </w:pPr>
      <w:r w:rsidRPr="00565891">
        <w:rPr>
          <w:rFonts w:ascii="Arial" w:hAnsi="Arial" w:cs="Arial"/>
          <w:b/>
          <w:sz w:val="20"/>
        </w:rPr>
        <w:t>BÁO C</w:t>
      </w:r>
      <w:r w:rsidRPr="00565891">
        <w:rPr>
          <w:rFonts w:ascii="Arial" w:hAnsi="Arial" w:cs="Arial"/>
          <w:b/>
          <w:sz w:val="20"/>
          <w:lang w:val="en-US"/>
        </w:rPr>
        <w:t>Á</w:t>
      </w:r>
      <w:r w:rsidRPr="00565891">
        <w:rPr>
          <w:rFonts w:ascii="Arial" w:hAnsi="Arial" w:cs="Arial"/>
          <w:b/>
          <w:sz w:val="20"/>
        </w:rPr>
        <w:t>O KH</w:t>
      </w:r>
      <w:r w:rsidRPr="00565891">
        <w:rPr>
          <w:rFonts w:ascii="Arial" w:hAnsi="Arial" w:cs="Arial"/>
          <w:b/>
          <w:sz w:val="20"/>
          <w:lang w:val="en-US"/>
        </w:rPr>
        <w:t>Ẩ</w:t>
      </w:r>
      <w:r w:rsidRPr="00565891">
        <w:rPr>
          <w:rFonts w:ascii="Arial" w:hAnsi="Arial" w:cs="Arial"/>
          <w:b/>
          <w:sz w:val="20"/>
        </w:rPr>
        <w:t>N TAI NẠN HÀNG HẢI</w:t>
      </w:r>
      <w:bookmarkEnd w:id="2"/>
    </w:p>
    <w:p w:rsidR="00206CD6" w:rsidRPr="00F76931" w:rsidRDefault="00206CD6" w:rsidP="00206CD6">
      <w:pPr>
        <w:spacing w:before="120"/>
        <w:jc w:val="center"/>
        <w:rPr>
          <w:rFonts w:ascii="Arial" w:hAnsi="Arial" w:cs="Arial"/>
          <w:i/>
          <w:sz w:val="20"/>
        </w:rPr>
      </w:pPr>
      <w:r w:rsidRPr="00F76931">
        <w:rPr>
          <w:rFonts w:ascii="Arial" w:hAnsi="Arial" w:cs="Arial"/>
          <w:i/>
          <w:sz w:val="20"/>
          <w:lang w:val="en-US"/>
        </w:rPr>
        <w:t>U</w:t>
      </w:r>
      <w:r w:rsidRPr="00F76931">
        <w:rPr>
          <w:rFonts w:ascii="Arial" w:hAnsi="Arial" w:cs="Arial"/>
          <w:i/>
          <w:sz w:val="20"/>
        </w:rPr>
        <w:t>RGENT</w:t>
      </w:r>
      <w:r w:rsidRPr="00F76931">
        <w:rPr>
          <w:rFonts w:ascii="Arial" w:hAnsi="Arial" w:cs="Arial"/>
          <w:i/>
          <w:sz w:val="20"/>
          <w:lang w:val="en-US"/>
        </w:rPr>
        <w:t xml:space="preserve"> </w:t>
      </w:r>
      <w:r w:rsidRPr="00F76931">
        <w:rPr>
          <w:rFonts w:ascii="Arial" w:hAnsi="Arial" w:cs="Arial"/>
          <w:i/>
          <w:sz w:val="20"/>
        </w:rPr>
        <w:t>REPORT ON</w:t>
      </w:r>
      <w:r w:rsidRPr="00F76931">
        <w:rPr>
          <w:rFonts w:ascii="Arial" w:hAnsi="Arial" w:cs="Arial"/>
          <w:i/>
          <w:sz w:val="20"/>
          <w:lang w:val="en-US"/>
        </w:rPr>
        <w:t xml:space="preserve"> </w:t>
      </w:r>
      <w:r w:rsidRPr="00F76931">
        <w:rPr>
          <w:rFonts w:ascii="Arial" w:hAnsi="Arial" w:cs="Arial"/>
          <w:i/>
          <w:sz w:val="20"/>
        </w:rPr>
        <w:t>A MAR</w:t>
      </w:r>
      <w:r w:rsidRPr="00F76931">
        <w:rPr>
          <w:rFonts w:ascii="Arial" w:hAnsi="Arial" w:cs="Arial"/>
          <w:i/>
          <w:sz w:val="20"/>
          <w:lang w:val="en-US"/>
        </w:rPr>
        <w:t>I</w:t>
      </w:r>
      <w:r w:rsidRPr="00F76931">
        <w:rPr>
          <w:rFonts w:ascii="Arial" w:hAnsi="Arial" w:cs="Arial"/>
          <w:i/>
          <w:sz w:val="20"/>
        </w:rPr>
        <w:t>TT</w:t>
      </w:r>
      <w:r w:rsidRPr="00F76931">
        <w:rPr>
          <w:rFonts w:ascii="Arial" w:hAnsi="Arial" w:cs="Arial"/>
          <w:i/>
          <w:sz w:val="20"/>
          <w:lang w:val="en-US"/>
        </w:rPr>
        <w:t>I</w:t>
      </w:r>
      <w:r w:rsidRPr="00F76931">
        <w:rPr>
          <w:rFonts w:ascii="Arial" w:hAnsi="Arial" w:cs="Arial"/>
          <w:i/>
          <w:sz w:val="20"/>
        </w:rPr>
        <w:t>ME ACCIDENT</w:t>
      </w:r>
    </w:p>
    <w:p w:rsidR="00206CD6" w:rsidRPr="00565891" w:rsidRDefault="00206CD6" w:rsidP="00206CD6">
      <w:pPr>
        <w:spacing w:before="120"/>
        <w:rPr>
          <w:rFonts w:ascii="Arial" w:hAnsi="Arial" w:cs="Arial"/>
          <w:sz w:val="20"/>
        </w:rPr>
      </w:pPr>
      <w:r w:rsidRPr="00F76931">
        <w:rPr>
          <w:rFonts w:ascii="Arial" w:hAnsi="Arial" w:cs="Arial"/>
          <w:sz w:val="20"/>
        </w:rPr>
        <w:t>Tên tàu</w:t>
      </w:r>
      <w:r w:rsidRPr="00565891">
        <w:rPr>
          <w:rFonts w:ascii="Arial" w:hAnsi="Arial" w:cs="Arial"/>
          <w:sz w:val="20"/>
        </w:rPr>
        <w:t>…………………………..……..</w:t>
      </w:r>
      <w:r w:rsidRPr="00F76931">
        <w:rPr>
          <w:rFonts w:ascii="Arial" w:hAnsi="Arial" w:cs="Arial"/>
          <w:sz w:val="20"/>
        </w:rPr>
        <w:t>.Loại tàu...</w:t>
      </w:r>
      <w:r w:rsidRPr="00565891">
        <w:rPr>
          <w:rFonts w:ascii="Arial" w:hAnsi="Arial" w:cs="Arial"/>
          <w:sz w:val="20"/>
        </w:rPr>
        <w:t>...........................</w:t>
      </w:r>
      <w:r w:rsidRPr="00F76931">
        <w:rPr>
          <w:rFonts w:ascii="Arial" w:hAnsi="Arial" w:cs="Arial"/>
          <w:sz w:val="20"/>
        </w:rPr>
        <w:t>Hô hiệu....</w:t>
      </w:r>
      <w:r w:rsidRPr="00565891">
        <w:rPr>
          <w:rFonts w:ascii="Arial" w:hAnsi="Arial" w:cs="Arial"/>
          <w:sz w:val="20"/>
        </w:rPr>
        <w:t>.....................</w:t>
      </w:r>
    </w:p>
    <w:p w:rsidR="00206CD6" w:rsidRPr="00F76931" w:rsidRDefault="00206CD6" w:rsidP="00206CD6">
      <w:pPr>
        <w:spacing w:before="120"/>
        <w:rPr>
          <w:rFonts w:ascii="Arial" w:hAnsi="Arial" w:cs="Arial"/>
          <w:i/>
          <w:sz w:val="20"/>
        </w:rPr>
      </w:pPr>
      <w:r w:rsidRPr="00F76931">
        <w:rPr>
          <w:rFonts w:ascii="Arial" w:hAnsi="Arial" w:cs="Arial"/>
          <w:i/>
          <w:sz w:val="20"/>
        </w:rPr>
        <w:t>Ship’s name</w:t>
      </w:r>
      <w:r w:rsidRPr="00F76931">
        <w:rPr>
          <w:rFonts w:ascii="Arial" w:hAnsi="Arial" w:cs="Arial"/>
          <w:i/>
          <w:sz w:val="20"/>
          <w:lang w:val="en-US"/>
        </w:rPr>
        <w:t xml:space="preserve">                                   </w:t>
      </w:r>
      <w:r w:rsidRPr="00F76931">
        <w:rPr>
          <w:rFonts w:ascii="Arial" w:hAnsi="Arial" w:cs="Arial"/>
          <w:i/>
          <w:sz w:val="20"/>
        </w:rPr>
        <w:t>Type of ship</w:t>
      </w:r>
      <w:r w:rsidRPr="00F76931">
        <w:rPr>
          <w:rFonts w:ascii="Arial" w:hAnsi="Arial" w:cs="Arial"/>
          <w:i/>
          <w:sz w:val="20"/>
          <w:lang w:val="en-US"/>
        </w:rPr>
        <w:t xml:space="preserve">                               </w:t>
      </w:r>
      <w:r w:rsidRPr="00F76931">
        <w:rPr>
          <w:rFonts w:ascii="Arial" w:hAnsi="Arial" w:cs="Arial"/>
          <w:i/>
          <w:sz w:val="20"/>
        </w:rPr>
        <w:t>Ca</w:t>
      </w:r>
      <w:r w:rsidRPr="00F76931">
        <w:rPr>
          <w:rFonts w:ascii="Arial" w:hAnsi="Arial" w:cs="Arial"/>
          <w:i/>
          <w:sz w:val="20"/>
          <w:lang w:val="en-US"/>
        </w:rPr>
        <w:t>ll</w:t>
      </w:r>
      <w:r w:rsidRPr="00F76931">
        <w:rPr>
          <w:rFonts w:ascii="Arial" w:hAnsi="Arial" w:cs="Arial"/>
          <w:i/>
          <w:sz w:val="20"/>
        </w:rPr>
        <w:t xml:space="preserve"> sign</w:t>
      </w:r>
    </w:p>
    <w:p w:rsidR="00206CD6" w:rsidRPr="00C95174" w:rsidRDefault="00206CD6" w:rsidP="00206CD6">
      <w:pPr>
        <w:spacing w:before="120"/>
        <w:rPr>
          <w:rFonts w:ascii="Arial" w:hAnsi="Arial" w:cs="Arial"/>
          <w:sz w:val="20"/>
        </w:rPr>
      </w:pPr>
      <w:r w:rsidRPr="00F76931">
        <w:rPr>
          <w:rFonts w:ascii="Arial" w:hAnsi="Arial" w:cs="Arial"/>
          <w:sz w:val="20"/>
        </w:rPr>
        <w:t xml:space="preserve">SỐ IMO. </w:t>
      </w:r>
      <w:r w:rsidRPr="00565891">
        <w:rPr>
          <w:rFonts w:ascii="Arial" w:hAnsi="Arial" w:cs="Arial"/>
          <w:sz w:val="20"/>
        </w:rPr>
        <w:t>……………….</w:t>
      </w:r>
      <w:r w:rsidRPr="00F76931">
        <w:rPr>
          <w:rFonts w:ascii="Arial" w:hAnsi="Arial" w:cs="Arial"/>
          <w:sz w:val="20"/>
        </w:rPr>
        <w:t xml:space="preserve">.Quốc tịch. </w:t>
      </w:r>
      <w:r w:rsidRPr="00565891">
        <w:rPr>
          <w:rFonts w:ascii="Arial" w:hAnsi="Arial" w:cs="Arial"/>
          <w:sz w:val="20"/>
        </w:rPr>
        <w:t>…………….</w:t>
      </w:r>
      <w:r w:rsidRPr="00F76931">
        <w:rPr>
          <w:rFonts w:ascii="Arial" w:hAnsi="Arial" w:cs="Arial"/>
          <w:sz w:val="20"/>
        </w:rPr>
        <w:t>.Cảng đăng ký. …</w:t>
      </w:r>
      <w:r w:rsidRPr="00565891">
        <w:rPr>
          <w:rFonts w:ascii="Arial" w:hAnsi="Arial" w:cs="Arial"/>
          <w:sz w:val="20"/>
        </w:rPr>
        <w:t>………………………….</w:t>
      </w:r>
      <w:r w:rsidRPr="00C95174">
        <w:rPr>
          <w:rFonts w:ascii="Arial" w:hAnsi="Arial" w:cs="Arial"/>
          <w:sz w:val="20"/>
        </w:rPr>
        <w:t>.</w:t>
      </w:r>
    </w:p>
    <w:p w:rsidR="00206CD6" w:rsidRPr="00F76931" w:rsidRDefault="00206CD6" w:rsidP="00206CD6">
      <w:pPr>
        <w:spacing w:before="120"/>
        <w:rPr>
          <w:rFonts w:ascii="Arial" w:hAnsi="Arial" w:cs="Arial"/>
          <w:i/>
          <w:sz w:val="20"/>
        </w:rPr>
      </w:pPr>
      <w:r w:rsidRPr="00F76931">
        <w:rPr>
          <w:rFonts w:ascii="Arial" w:hAnsi="Arial" w:cs="Arial"/>
          <w:i/>
          <w:sz w:val="20"/>
        </w:rPr>
        <w:t>IMO Number</w:t>
      </w:r>
      <w:r w:rsidRPr="00F76931">
        <w:rPr>
          <w:rFonts w:ascii="Arial" w:hAnsi="Arial" w:cs="Arial"/>
          <w:i/>
          <w:sz w:val="20"/>
          <w:lang w:val="en-US"/>
        </w:rPr>
        <w:t xml:space="preserve">                      </w:t>
      </w:r>
      <w:r w:rsidRPr="00F76931">
        <w:rPr>
          <w:rFonts w:ascii="Arial" w:hAnsi="Arial" w:cs="Arial"/>
          <w:i/>
          <w:sz w:val="20"/>
        </w:rPr>
        <w:t>Nationa</w:t>
      </w:r>
      <w:r w:rsidRPr="00F76931">
        <w:rPr>
          <w:rFonts w:ascii="Arial" w:hAnsi="Arial" w:cs="Arial"/>
          <w:i/>
          <w:sz w:val="20"/>
          <w:lang w:val="en-US"/>
        </w:rPr>
        <w:t xml:space="preserve">lity                  </w:t>
      </w:r>
      <w:r w:rsidRPr="00F76931">
        <w:rPr>
          <w:rFonts w:ascii="Arial" w:hAnsi="Arial" w:cs="Arial"/>
          <w:i/>
          <w:sz w:val="20"/>
        </w:rPr>
        <w:t>Port of Registry</w:t>
      </w:r>
    </w:p>
    <w:p w:rsidR="00206CD6" w:rsidRPr="00565891" w:rsidRDefault="00206CD6" w:rsidP="00206CD6">
      <w:pPr>
        <w:spacing w:before="120"/>
        <w:rPr>
          <w:rFonts w:ascii="Arial" w:hAnsi="Arial" w:cs="Arial"/>
          <w:sz w:val="20"/>
        </w:rPr>
      </w:pPr>
      <w:r w:rsidRPr="00F76931">
        <w:rPr>
          <w:rFonts w:ascii="Arial" w:hAnsi="Arial" w:cs="Arial"/>
          <w:sz w:val="20"/>
        </w:rPr>
        <w:t>Thuyền bộ, kể cả thuyền trưởng…</w:t>
      </w:r>
      <w:r w:rsidRPr="00565891">
        <w:rPr>
          <w:rFonts w:ascii="Arial" w:hAnsi="Arial" w:cs="Arial"/>
          <w:sz w:val="20"/>
        </w:rPr>
        <w:t>………………….</w:t>
      </w:r>
      <w:r w:rsidRPr="00F76931">
        <w:rPr>
          <w:rFonts w:ascii="Arial" w:hAnsi="Arial" w:cs="Arial"/>
          <w:sz w:val="20"/>
        </w:rPr>
        <w:t>......Quốc tịch…</w:t>
      </w:r>
      <w:r w:rsidRPr="00565891">
        <w:rPr>
          <w:rFonts w:ascii="Arial" w:hAnsi="Arial" w:cs="Arial"/>
          <w:sz w:val="20"/>
        </w:rPr>
        <w:t>…………………………</w:t>
      </w:r>
    </w:p>
    <w:p w:rsidR="00206CD6" w:rsidRPr="00F76931" w:rsidRDefault="00206CD6" w:rsidP="00206CD6">
      <w:pPr>
        <w:spacing w:before="120"/>
        <w:rPr>
          <w:rFonts w:ascii="Arial" w:hAnsi="Arial" w:cs="Arial"/>
          <w:i/>
          <w:sz w:val="20"/>
          <w:lang w:val="en-US"/>
        </w:rPr>
      </w:pPr>
      <w:r w:rsidRPr="00F76931">
        <w:rPr>
          <w:rFonts w:ascii="Arial" w:hAnsi="Arial" w:cs="Arial"/>
          <w:i/>
          <w:sz w:val="20"/>
        </w:rPr>
        <w:t>Sh</w:t>
      </w:r>
      <w:r w:rsidRPr="00F76931">
        <w:rPr>
          <w:rFonts w:ascii="Arial" w:hAnsi="Arial" w:cs="Arial"/>
          <w:i/>
          <w:sz w:val="20"/>
          <w:lang w:val="en-US"/>
        </w:rPr>
        <w:t>i</w:t>
      </w:r>
      <w:r w:rsidRPr="00F76931">
        <w:rPr>
          <w:rFonts w:ascii="Arial" w:hAnsi="Arial" w:cs="Arial"/>
          <w:i/>
          <w:sz w:val="20"/>
        </w:rPr>
        <w:t xml:space="preserve">p’s crew, </w:t>
      </w:r>
      <w:r w:rsidRPr="00F76931">
        <w:rPr>
          <w:rFonts w:ascii="Arial" w:hAnsi="Arial" w:cs="Arial"/>
          <w:i/>
          <w:sz w:val="20"/>
          <w:lang w:val="en-US"/>
        </w:rPr>
        <w:t>including</w:t>
      </w:r>
      <w:r w:rsidRPr="00F76931">
        <w:rPr>
          <w:rFonts w:ascii="Arial" w:hAnsi="Arial" w:cs="Arial"/>
          <w:i/>
          <w:sz w:val="20"/>
        </w:rPr>
        <w:t xml:space="preserve"> the Master</w:t>
      </w:r>
      <w:r w:rsidRPr="00F76931">
        <w:rPr>
          <w:rFonts w:ascii="Arial" w:hAnsi="Arial" w:cs="Arial"/>
          <w:i/>
          <w:sz w:val="20"/>
          <w:lang w:val="en-US"/>
        </w:rPr>
        <w:t xml:space="preserve">                                   </w:t>
      </w:r>
      <w:r w:rsidRPr="00F76931">
        <w:rPr>
          <w:rFonts w:ascii="Arial" w:hAnsi="Arial" w:cs="Arial"/>
          <w:i/>
          <w:sz w:val="20"/>
        </w:rPr>
        <w:t>Nationa</w:t>
      </w:r>
      <w:r w:rsidRPr="00F76931">
        <w:rPr>
          <w:rFonts w:ascii="Arial" w:hAnsi="Arial" w:cs="Arial"/>
          <w:i/>
          <w:sz w:val="20"/>
          <w:lang w:val="en-US"/>
        </w:rPr>
        <w:t>lity</w:t>
      </w:r>
    </w:p>
    <w:p w:rsidR="00206CD6" w:rsidRPr="00F76931" w:rsidRDefault="00206CD6" w:rsidP="00206CD6">
      <w:pPr>
        <w:spacing w:before="120"/>
        <w:rPr>
          <w:rFonts w:ascii="Arial" w:hAnsi="Arial" w:cs="Arial"/>
          <w:sz w:val="20"/>
          <w:lang w:val="en-US"/>
        </w:rPr>
      </w:pPr>
      <w:r w:rsidRPr="00F76931">
        <w:rPr>
          <w:rFonts w:ascii="Arial" w:hAnsi="Arial" w:cs="Arial"/>
          <w:sz w:val="20"/>
        </w:rPr>
        <w:t>Kích thước tàu (L</w:t>
      </w:r>
      <w:r w:rsidRPr="00F76931">
        <w:rPr>
          <w:rFonts w:ascii="Arial" w:hAnsi="Arial" w:cs="Arial"/>
          <w:sz w:val="20"/>
          <w:lang w:val="en-US"/>
        </w:rPr>
        <w:t xml:space="preserve"> </w:t>
      </w:r>
      <w:r w:rsidRPr="00F76931">
        <w:rPr>
          <w:rFonts w:ascii="Arial" w:hAnsi="Arial" w:cs="Arial"/>
          <w:sz w:val="20"/>
        </w:rPr>
        <w:t>x</w:t>
      </w:r>
      <w:r w:rsidRPr="00F76931">
        <w:rPr>
          <w:rFonts w:ascii="Arial" w:hAnsi="Arial" w:cs="Arial"/>
          <w:sz w:val="20"/>
          <w:lang w:val="en-US"/>
        </w:rPr>
        <w:t xml:space="preserve"> </w:t>
      </w:r>
      <w:r w:rsidRPr="00F76931">
        <w:rPr>
          <w:rFonts w:ascii="Arial" w:hAnsi="Arial" w:cs="Arial"/>
          <w:sz w:val="20"/>
        </w:rPr>
        <w:t>B</w:t>
      </w:r>
      <w:r w:rsidRPr="00F76931">
        <w:rPr>
          <w:rFonts w:ascii="Arial" w:hAnsi="Arial" w:cs="Arial"/>
          <w:sz w:val="20"/>
          <w:lang w:val="en-US"/>
        </w:rPr>
        <w:t xml:space="preserve"> </w:t>
      </w:r>
      <w:r w:rsidRPr="00F76931">
        <w:rPr>
          <w:rFonts w:ascii="Arial" w:hAnsi="Arial" w:cs="Arial"/>
          <w:sz w:val="20"/>
        </w:rPr>
        <w:t>x</w:t>
      </w:r>
      <w:r w:rsidRPr="00F76931">
        <w:rPr>
          <w:rFonts w:ascii="Arial" w:hAnsi="Arial" w:cs="Arial"/>
          <w:sz w:val="20"/>
          <w:lang w:val="en-US"/>
        </w:rPr>
        <w:t xml:space="preserve"> </w:t>
      </w:r>
      <w:r w:rsidRPr="00F76931">
        <w:rPr>
          <w:rFonts w:ascii="Arial" w:hAnsi="Arial" w:cs="Arial"/>
          <w:sz w:val="20"/>
        </w:rPr>
        <w:t>H).......</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t>Ship’s dimentions</w:t>
      </w:r>
    </w:p>
    <w:p w:rsidR="00206CD6" w:rsidRPr="00F76931" w:rsidRDefault="00206CD6" w:rsidP="00206CD6">
      <w:pPr>
        <w:spacing w:before="120"/>
        <w:rPr>
          <w:rFonts w:ascii="Arial" w:hAnsi="Arial" w:cs="Arial"/>
          <w:sz w:val="20"/>
          <w:lang w:val="en-US"/>
        </w:rPr>
      </w:pPr>
      <w:r w:rsidRPr="00F76931">
        <w:rPr>
          <w:rFonts w:ascii="Arial" w:hAnsi="Arial" w:cs="Arial"/>
          <w:sz w:val="20"/>
        </w:rPr>
        <w:t>Tổng dung tích (GT)....</w:t>
      </w:r>
      <w:r w:rsidRPr="00F76931">
        <w:rPr>
          <w:rFonts w:ascii="Arial" w:hAnsi="Arial" w:cs="Arial"/>
          <w:sz w:val="20"/>
          <w:lang w:val="en-US"/>
        </w:rPr>
        <w:t>..............................</w:t>
      </w:r>
      <w:r w:rsidRPr="00F76931">
        <w:rPr>
          <w:rFonts w:ascii="Arial" w:hAnsi="Arial" w:cs="Arial"/>
          <w:sz w:val="20"/>
        </w:rPr>
        <w:t>.Trọng tải toàn phần, mùa hè (MT)</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t xml:space="preserve">Gross </w:t>
      </w:r>
      <w:r w:rsidRPr="00F76931">
        <w:rPr>
          <w:rFonts w:ascii="Arial" w:hAnsi="Arial" w:cs="Arial"/>
          <w:i/>
          <w:sz w:val="20"/>
          <w:lang w:val="en-US"/>
        </w:rPr>
        <w:t>tonnage……………………………………</w:t>
      </w:r>
      <w:r w:rsidRPr="00F76931">
        <w:rPr>
          <w:rFonts w:ascii="Arial" w:hAnsi="Arial" w:cs="Arial"/>
          <w:i/>
          <w:sz w:val="20"/>
        </w:rPr>
        <w:t>Summer</w:t>
      </w:r>
      <w:r w:rsidRPr="00F76931">
        <w:rPr>
          <w:rFonts w:ascii="Arial" w:hAnsi="Arial" w:cs="Arial"/>
          <w:i/>
          <w:sz w:val="20"/>
          <w:lang w:val="en-US"/>
        </w:rPr>
        <w:t xml:space="preserve"> </w:t>
      </w:r>
      <w:r w:rsidRPr="00F76931">
        <w:rPr>
          <w:rFonts w:ascii="Arial" w:hAnsi="Arial" w:cs="Arial"/>
          <w:i/>
          <w:sz w:val="20"/>
        </w:rPr>
        <w:t>dea</w:t>
      </w:r>
      <w:r w:rsidRPr="00F76931">
        <w:rPr>
          <w:rFonts w:ascii="Arial" w:hAnsi="Arial" w:cs="Arial"/>
          <w:i/>
          <w:sz w:val="20"/>
          <w:lang w:val="en-US"/>
        </w:rPr>
        <w:t>dw</w:t>
      </w:r>
      <w:r w:rsidRPr="00F76931">
        <w:rPr>
          <w:rFonts w:ascii="Arial" w:hAnsi="Arial" w:cs="Arial"/>
          <w:i/>
          <w:sz w:val="20"/>
        </w:rPr>
        <w:t>eight</w:t>
      </w:r>
    </w:p>
    <w:p w:rsidR="00206CD6" w:rsidRPr="00F76931" w:rsidRDefault="00206CD6" w:rsidP="00206CD6">
      <w:pPr>
        <w:spacing w:before="120"/>
        <w:rPr>
          <w:rFonts w:ascii="Arial" w:hAnsi="Arial" w:cs="Arial"/>
          <w:sz w:val="20"/>
          <w:lang w:val="en-US"/>
        </w:rPr>
      </w:pPr>
      <w:r w:rsidRPr="00F76931">
        <w:rPr>
          <w:rFonts w:ascii="Arial" w:hAnsi="Arial" w:cs="Arial"/>
          <w:sz w:val="20"/>
        </w:rPr>
        <w:t>Loại tai nạn…</w:t>
      </w:r>
      <w:r w:rsidRPr="00F76931">
        <w:rPr>
          <w:rFonts w:ascii="Arial" w:hAnsi="Arial" w:cs="Arial"/>
          <w:sz w:val="20"/>
          <w:lang w:val="en-US"/>
        </w:rPr>
        <w:t>………………….</w:t>
      </w:r>
      <w:r w:rsidRPr="00F76931">
        <w:rPr>
          <w:rFonts w:ascii="Arial" w:hAnsi="Arial" w:cs="Arial"/>
          <w:sz w:val="20"/>
        </w:rPr>
        <w:t>..Ngày, giờ xảy ra tai nạn...</w:t>
      </w:r>
      <w:r w:rsidRPr="00F76931">
        <w:rPr>
          <w:rFonts w:ascii="Arial" w:hAnsi="Arial" w:cs="Arial"/>
          <w:sz w:val="20"/>
          <w:lang w:val="en-US"/>
        </w:rPr>
        <w:t>..................................................</w:t>
      </w:r>
      <w:r w:rsidRPr="00F76931">
        <w:rPr>
          <w:rFonts w:ascii="Arial" w:hAnsi="Arial" w:cs="Arial"/>
          <w:sz w:val="20"/>
        </w:rPr>
        <w:t>.</w:t>
      </w:r>
    </w:p>
    <w:p w:rsidR="00206CD6" w:rsidRPr="00F76931" w:rsidRDefault="00206CD6" w:rsidP="00206CD6">
      <w:pPr>
        <w:spacing w:before="120"/>
        <w:rPr>
          <w:rFonts w:ascii="Arial" w:hAnsi="Arial" w:cs="Arial"/>
          <w:i/>
          <w:sz w:val="20"/>
        </w:rPr>
      </w:pPr>
      <w:r w:rsidRPr="00F76931">
        <w:rPr>
          <w:rFonts w:ascii="Arial" w:hAnsi="Arial" w:cs="Arial"/>
          <w:i/>
          <w:sz w:val="20"/>
        </w:rPr>
        <w:t>Acc</w:t>
      </w:r>
      <w:r w:rsidRPr="00F76931">
        <w:rPr>
          <w:rFonts w:ascii="Arial" w:hAnsi="Arial" w:cs="Arial"/>
          <w:i/>
          <w:sz w:val="20"/>
          <w:lang w:val="en-US"/>
        </w:rPr>
        <w:t>i</w:t>
      </w:r>
      <w:r w:rsidRPr="00F76931">
        <w:rPr>
          <w:rFonts w:ascii="Arial" w:hAnsi="Arial" w:cs="Arial"/>
          <w:i/>
          <w:sz w:val="20"/>
        </w:rPr>
        <w:t>dent</w:t>
      </w:r>
      <w:r w:rsidRPr="00F76931">
        <w:rPr>
          <w:rFonts w:ascii="Arial" w:hAnsi="Arial" w:cs="Arial"/>
          <w:i/>
          <w:sz w:val="20"/>
          <w:lang w:val="en-US"/>
        </w:rPr>
        <w:t>’</w:t>
      </w:r>
      <w:r w:rsidRPr="00F76931">
        <w:rPr>
          <w:rFonts w:ascii="Arial" w:hAnsi="Arial" w:cs="Arial"/>
          <w:i/>
          <w:sz w:val="20"/>
        </w:rPr>
        <w:t>s type</w:t>
      </w:r>
      <w:r w:rsidRPr="00F76931">
        <w:rPr>
          <w:rFonts w:ascii="Arial" w:hAnsi="Arial" w:cs="Arial"/>
          <w:i/>
          <w:sz w:val="20"/>
          <w:lang w:val="en-US"/>
        </w:rPr>
        <w:t xml:space="preserve">                            </w:t>
      </w:r>
      <w:r w:rsidRPr="00F76931">
        <w:rPr>
          <w:rFonts w:ascii="Arial" w:hAnsi="Arial" w:cs="Arial"/>
          <w:i/>
          <w:sz w:val="20"/>
        </w:rPr>
        <w:t>Da</w:t>
      </w:r>
      <w:r w:rsidRPr="00F76931">
        <w:rPr>
          <w:rFonts w:ascii="Arial" w:hAnsi="Arial" w:cs="Arial"/>
          <w:i/>
          <w:sz w:val="20"/>
          <w:lang w:val="en-US"/>
        </w:rPr>
        <w:t>t</w:t>
      </w:r>
      <w:r w:rsidRPr="00F76931">
        <w:rPr>
          <w:rFonts w:ascii="Arial" w:hAnsi="Arial" w:cs="Arial"/>
          <w:i/>
          <w:sz w:val="20"/>
        </w:rPr>
        <w:t xml:space="preserve">e and </w:t>
      </w:r>
      <w:r w:rsidRPr="00F76931">
        <w:rPr>
          <w:rFonts w:ascii="Arial" w:hAnsi="Arial" w:cs="Arial"/>
          <w:i/>
          <w:sz w:val="20"/>
          <w:lang w:val="en-US"/>
        </w:rPr>
        <w:t>local</w:t>
      </w:r>
      <w:r w:rsidRPr="00F76931">
        <w:rPr>
          <w:rFonts w:ascii="Arial" w:hAnsi="Arial" w:cs="Arial"/>
          <w:i/>
          <w:sz w:val="20"/>
        </w:rPr>
        <w:t xml:space="preserve"> time of occurrence</w:t>
      </w:r>
    </w:p>
    <w:p w:rsidR="00206CD6" w:rsidRPr="00F76931" w:rsidRDefault="00206CD6" w:rsidP="00206CD6">
      <w:pPr>
        <w:spacing w:before="120"/>
        <w:rPr>
          <w:rFonts w:ascii="Arial" w:hAnsi="Arial" w:cs="Arial"/>
          <w:sz w:val="20"/>
        </w:rPr>
      </w:pPr>
      <w:r w:rsidRPr="00F76931">
        <w:rPr>
          <w:rFonts w:ascii="Arial" w:hAnsi="Arial" w:cs="Arial"/>
          <w:sz w:val="20"/>
        </w:rPr>
        <w:t>V</w:t>
      </w:r>
      <w:r w:rsidRPr="00565891">
        <w:rPr>
          <w:rFonts w:ascii="Arial" w:hAnsi="Arial" w:cs="Arial"/>
          <w:sz w:val="20"/>
        </w:rPr>
        <w:t>ị</w:t>
      </w:r>
      <w:r w:rsidRPr="00F76931">
        <w:rPr>
          <w:rFonts w:ascii="Arial" w:hAnsi="Arial" w:cs="Arial"/>
          <w:sz w:val="20"/>
        </w:rPr>
        <w:t xml:space="preserve"> trí xảy ra tai nạn: </w:t>
      </w:r>
      <w:r w:rsidRPr="00565891">
        <w:rPr>
          <w:rFonts w:ascii="Arial" w:hAnsi="Arial" w:cs="Arial"/>
          <w:sz w:val="20"/>
        </w:rPr>
        <w:t xml:space="preserve"> </w:t>
      </w:r>
      <w:r w:rsidRPr="00F76931">
        <w:rPr>
          <w:rFonts w:ascii="Arial" w:hAnsi="Arial" w:cs="Arial"/>
          <w:sz w:val="20"/>
        </w:rPr>
        <w:t>Vĩ</w:t>
      </w:r>
      <w:r w:rsidRPr="00565891">
        <w:rPr>
          <w:rFonts w:ascii="Arial" w:hAnsi="Arial" w:cs="Arial"/>
          <w:sz w:val="20"/>
        </w:rPr>
        <w:t>………………………..</w:t>
      </w:r>
      <w:r w:rsidRPr="00F76931">
        <w:rPr>
          <w:rFonts w:ascii="Arial" w:hAnsi="Arial" w:cs="Arial"/>
          <w:sz w:val="20"/>
        </w:rPr>
        <w:t>.Kinh độ…</w:t>
      </w:r>
      <w:r w:rsidRPr="00565891">
        <w:rPr>
          <w:rFonts w:ascii="Arial" w:hAnsi="Arial" w:cs="Arial"/>
          <w:sz w:val="20"/>
        </w:rPr>
        <w:t>……………………………………..</w:t>
      </w:r>
      <w:r w:rsidRPr="00F76931">
        <w:rPr>
          <w:rFonts w:ascii="Arial" w:hAnsi="Arial" w:cs="Arial"/>
          <w:sz w:val="20"/>
        </w:rPr>
        <w:t>...</w:t>
      </w:r>
    </w:p>
    <w:p w:rsidR="00206CD6" w:rsidRPr="00F76931" w:rsidRDefault="00206CD6" w:rsidP="00206CD6">
      <w:pPr>
        <w:spacing w:before="120"/>
        <w:rPr>
          <w:rFonts w:ascii="Arial" w:hAnsi="Arial" w:cs="Arial"/>
          <w:i/>
          <w:sz w:val="20"/>
        </w:rPr>
      </w:pPr>
      <w:r w:rsidRPr="00F76931">
        <w:rPr>
          <w:rFonts w:ascii="Arial" w:hAnsi="Arial" w:cs="Arial"/>
          <w:i/>
          <w:sz w:val="20"/>
        </w:rPr>
        <w:t>Position of occurrence</w:t>
      </w:r>
      <w:r w:rsidRPr="00F76931">
        <w:rPr>
          <w:rFonts w:ascii="Arial" w:hAnsi="Arial" w:cs="Arial"/>
          <w:i/>
          <w:sz w:val="20"/>
          <w:lang w:val="en-US"/>
        </w:rPr>
        <w:t>……</w:t>
      </w:r>
      <w:r w:rsidRPr="00F76931">
        <w:rPr>
          <w:rFonts w:ascii="Arial" w:hAnsi="Arial" w:cs="Arial"/>
          <w:i/>
          <w:sz w:val="20"/>
        </w:rPr>
        <w:t>Latitude</w:t>
      </w:r>
      <w:r w:rsidRPr="00F76931">
        <w:rPr>
          <w:rFonts w:ascii="Arial" w:hAnsi="Arial" w:cs="Arial"/>
          <w:i/>
          <w:sz w:val="20"/>
          <w:lang w:val="en-US"/>
        </w:rPr>
        <w:t>...……….</w:t>
      </w:r>
      <w:r w:rsidRPr="00F76931">
        <w:rPr>
          <w:rFonts w:ascii="Arial" w:hAnsi="Arial" w:cs="Arial"/>
          <w:i/>
          <w:sz w:val="20"/>
        </w:rPr>
        <w:t>Long</w:t>
      </w:r>
      <w:r w:rsidRPr="00F76931">
        <w:rPr>
          <w:rFonts w:ascii="Arial" w:hAnsi="Arial" w:cs="Arial"/>
          <w:i/>
          <w:sz w:val="20"/>
          <w:lang w:val="en-US"/>
        </w:rPr>
        <w:t>i</w:t>
      </w:r>
      <w:r w:rsidRPr="00F76931">
        <w:rPr>
          <w:rFonts w:ascii="Arial" w:hAnsi="Arial" w:cs="Arial"/>
          <w:i/>
          <w:sz w:val="20"/>
        </w:rPr>
        <w:t>tude</w:t>
      </w:r>
    </w:p>
    <w:p w:rsidR="00206CD6" w:rsidRPr="00F76931" w:rsidRDefault="00206CD6" w:rsidP="00206CD6">
      <w:pPr>
        <w:spacing w:before="120"/>
        <w:rPr>
          <w:rFonts w:ascii="Arial" w:hAnsi="Arial" w:cs="Arial"/>
          <w:sz w:val="20"/>
        </w:rPr>
      </w:pPr>
      <w:r w:rsidRPr="00F76931">
        <w:rPr>
          <w:rFonts w:ascii="Arial" w:hAnsi="Arial" w:cs="Arial"/>
          <w:sz w:val="20"/>
        </w:rPr>
        <w:t>Địa điểm.........</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t>Location</w:t>
      </w:r>
    </w:p>
    <w:p w:rsidR="00206CD6" w:rsidRPr="00F76931" w:rsidRDefault="00206CD6" w:rsidP="00206CD6">
      <w:pPr>
        <w:spacing w:before="120"/>
        <w:rPr>
          <w:rFonts w:ascii="Arial" w:hAnsi="Arial" w:cs="Arial"/>
          <w:sz w:val="20"/>
        </w:rPr>
      </w:pPr>
      <w:r w:rsidRPr="00F76931">
        <w:rPr>
          <w:rFonts w:ascii="Arial" w:hAnsi="Arial" w:cs="Arial"/>
          <w:sz w:val="20"/>
        </w:rPr>
        <w:t>Thời tiết biển khi xảy ra tai nạn:</w:t>
      </w:r>
    </w:p>
    <w:p w:rsidR="00206CD6" w:rsidRPr="00F76931" w:rsidRDefault="00206CD6" w:rsidP="00206CD6">
      <w:pPr>
        <w:spacing w:before="120"/>
        <w:rPr>
          <w:rFonts w:ascii="Arial" w:hAnsi="Arial" w:cs="Arial"/>
          <w:i/>
          <w:sz w:val="20"/>
        </w:rPr>
      </w:pPr>
      <w:r w:rsidRPr="00F76931">
        <w:rPr>
          <w:rFonts w:ascii="Arial" w:hAnsi="Arial" w:cs="Arial"/>
          <w:i/>
          <w:sz w:val="20"/>
        </w:rPr>
        <w:t xml:space="preserve">Marine </w:t>
      </w:r>
      <w:r w:rsidRPr="00F76931">
        <w:rPr>
          <w:rFonts w:ascii="Arial" w:hAnsi="Arial" w:cs="Arial"/>
          <w:i/>
          <w:sz w:val="20"/>
          <w:lang w:val="en-US"/>
        </w:rPr>
        <w:t>w</w:t>
      </w:r>
      <w:r w:rsidRPr="00F76931">
        <w:rPr>
          <w:rFonts w:ascii="Arial" w:hAnsi="Arial" w:cs="Arial"/>
          <w:i/>
          <w:sz w:val="20"/>
        </w:rPr>
        <w:t xml:space="preserve">eather </w:t>
      </w:r>
      <w:r w:rsidRPr="00F76931">
        <w:rPr>
          <w:rFonts w:ascii="Arial" w:hAnsi="Arial" w:cs="Arial"/>
          <w:i/>
          <w:sz w:val="20"/>
          <w:lang w:val="en-US"/>
        </w:rPr>
        <w:t>at/around</w:t>
      </w:r>
      <w:r w:rsidRPr="00F76931">
        <w:rPr>
          <w:rFonts w:ascii="Arial" w:hAnsi="Arial" w:cs="Arial"/>
          <w:i/>
          <w:sz w:val="20"/>
        </w:rPr>
        <w:t xml:space="preserve"> moment of the occurrence</w:t>
      </w:r>
    </w:p>
    <w:p w:rsidR="00206CD6" w:rsidRPr="00F76931" w:rsidRDefault="00206CD6" w:rsidP="00206CD6">
      <w:pPr>
        <w:spacing w:before="120"/>
        <w:rPr>
          <w:rFonts w:ascii="Arial" w:hAnsi="Arial" w:cs="Arial"/>
          <w:sz w:val="20"/>
          <w:lang w:val="en-US"/>
        </w:rPr>
      </w:pPr>
      <w:r w:rsidRPr="00F76931">
        <w:rPr>
          <w:rFonts w:ascii="Arial" w:hAnsi="Arial" w:cs="Arial"/>
          <w:sz w:val="20"/>
          <w:lang w:val="en-US"/>
        </w:rPr>
        <w:t xml:space="preserve">- </w:t>
      </w:r>
      <w:r w:rsidRPr="00F76931">
        <w:rPr>
          <w:rFonts w:ascii="Arial" w:hAnsi="Arial" w:cs="Arial"/>
          <w:sz w:val="20"/>
        </w:rPr>
        <w:t>Hướng và sức gió .......</w:t>
      </w:r>
      <w:r w:rsidRPr="00F76931">
        <w:rPr>
          <w:rFonts w:ascii="Arial" w:hAnsi="Arial" w:cs="Arial"/>
          <w:sz w:val="20"/>
          <w:lang w:val="en-US"/>
        </w:rPr>
        <w:t>.......................................................................................................</w:t>
      </w:r>
    </w:p>
    <w:p w:rsidR="00206CD6" w:rsidRPr="00F76931" w:rsidRDefault="00206CD6" w:rsidP="00206CD6">
      <w:pPr>
        <w:spacing w:before="120"/>
        <w:rPr>
          <w:rFonts w:ascii="Arial" w:hAnsi="Arial" w:cs="Arial"/>
          <w:i/>
          <w:sz w:val="20"/>
          <w:lang w:val="en-US"/>
        </w:rPr>
      </w:pPr>
      <w:r w:rsidRPr="00F76931">
        <w:rPr>
          <w:rFonts w:ascii="Arial" w:hAnsi="Arial" w:cs="Arial"/>
          <w:i/>
          <w:sz w:val="20"/>
          <w:lang w:val="en-US"/>
        </w:rPr>
        <w:t>Wind’s direction and force</w:t>
      </w:r>
    </w:p>
    <w:p w:rsidR="00206CD6" w:rsidRPr="00F76931" w:rsidRDefault="00206CD6" w:rsidP="00206CD6">
      <w:pPr>
        <w:spacing w:before="120"/>
        <w:rPr>
          <w:rFonts w:ascii="Arial" w:hAnsi="Arial" w:cs="Arial"/>
          <w:sz w:val="20"/>
        </w:rPr>
      </w:pPr>
      <w:r w:rsidRPr="00F76931">
        <w:rPr>
          <w:rFonts w:ascii="Arial" w:hAnsi="Arial" w:cs="Arial"/>
          <w:sz w:val="20"/>
        </w:rPr>
        <w:t>Tình trạng mặt bi</w:t>
      </w:r>
      <w:r w:rsidRPr="00F76931">
        <w:rPr>
          <w:rFonts w:ascii="Arial" w:hAnsi="Arial" w:cs="Arial"/>
          <w:sz w:val="20"/>
          <w:lang w:val="en-US"/>
        </w:rPr>
        <w:t>ể</w:t>
      </w:r>
      <w:r w:rsidRPr="00F76931">
        <w:rPr>
          <w:rFonts w:ascii="Arial" w:hAnsi="Arial" w:cs="Arial"/>
          <w:sz w:val="20"/>
        </w:rPr>
        <w:t>n...</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t>Sea State</w:t>
      </w:r>
    </w:p>
    <w:p w:rsidR="00206CD6" w:rsidRPr="00F76931" w:rsidRDefault="00206CD6" w:rsidP="00206CD6">
      <w:pPr>
        <w:spacing w:before="120"/>
        <w:rPr>
          <w:rFonts w:ascii="Arial" w:hAnsi="Arial" w:cs="Arial"/>
          <w:sz w:val="20"/>
        </w:rPr>
      </w:pPr>
      <w:r w:rsidRPr="00F76931">
        <w:rPr>
          <w:rFonts w:ascii="Arial" w:hAnsi="Arial" w:cs="Arial"/>
          <w:sz w:val="20"/>
        </w:rPr>
        <w:t>Tầm nhìn xa.........</w:t>
      </w:r>
      <w:r w:rsidRPr="00565891">
        <w:rPr>
          <w:rFonts w:ascii="Arial" w:hAnsi="Arial" w:cs="Arial"/>
          <w:sz w:val="20"/>
        </w:rPr>
        <w:t>..............................................................................................................</w:t>
      </w:r>
    </w:p>
    <w:p w:rsidR="00206CD6" w:rsidRPr="00565891" w:rsidRDefault="00206CD6" w:rsidP="00206CD6">
      <w:pPr>
        <w:spacing w:before="120"/>
        <w:rPr>
          <w:rFonts w:ascii="Arial" w:hAnsi="Arial" w:cs="Arial"/>
          <w:i/>
          <w:sz w:val="20"/>
        </w:rPr>
      </w:pPr>
      <w:r w:rsidRPr="00565891">
        <w:rPr>
          <w:rFonts w:ascii="Arial" w:hAnsi="Arial" w:cs="Arial"/>
          <w:i/>
          <w:sz w:val="20"/>
        </w:rPr>
        <w:t>Visibility</w:t>
      </w:r>
    </w:p>
    <w:p w:rsidR="00206CD6" w:rsidRPr="00565891" w:rsidRDefault="00206CD6" w:rsidP="00206CD6">
      <w:pPr>
        <w:spacing w:before="120"/>
        <w:rPr>
          <w:rFonts w:ascii="Arial" w:hAnsi="Arial" w:cs="Arial"/>
          <w:sz w:val="20"/>
        </w:rPr>
      </w:pPr>
      <w:r w:rsidRPr="00F76931">
        <w:rPr>
          <w:rFonts w:ascii="Arial" w:hAnsi="Arial" w:cs="Arial"/>
          <w:sz w:val="20"/>
        </w:rPr>
        <w:t>Thời tiết biển khi báo cáo:</w:t>
      </w:r>
      <w:r w:rsidRPr="00565891">
        <w:rPr>
          <w:rFonts w:ascii="Arial" w:hAnsi="Arial" w:cs="Arial"/>
          <w:sz w:val="20"/>
        </w:rPr>
        <w:t>……………………………………………………………………….</w:t>
      </w:r>
    </w:p>
    <w:p w:rsidR="00206CD6" w:rsidRPr="00F76931" w:rsidRDefault="00206CD6" w:rsidP="00206CD6">
      <w:pPr>
        <w:spacing w:before="120"/>
        <w:rPr>
          <w:rFonts w:ascii="Arial" w:hAnsi="Arial" w:cs="Arial"/>
          <w:i/>
          <w:sz w:val="20"/>
        </w:rPr>
      </w:pPr>
      <w:r w:rsidRPr="00F76931">
        <w:rPr>
          <w:rFonts w:ascii="Arial" w:hAnsi="Arial" w:cs="Arial"/>
          <w:i/>
          <w:sz w:val="20"/>
        </w:rPr>
        <w:t xml:space="preserve">Marine </w:t>
      </w:r>
      <w:r w:rsidRPr="00F76931">
        <w:rPr>
          <w:rFonts w:ascii="Arial" w:hAnsi="Arial" w:cs="Arial"/>
          <w:i/>
          <w:sz w:val="20"/>
          <w:lang w:val="en-US"/>
        </w:rPr>
        <w:t>w</w:t>
      </w:r>
      <w:r w:rsidRPr="00F76931">
        <w:rPr>
          <w:rFonts w:ascii="Arial" w:hAnsi="Arial" w:cs="Arial"/>
          <w:i/>
          <w:sz w:val="20"/>
        </w:rPr>
        <w:t>eather at moment of reporting</w:t>
      </w:r>
    </w:p>
    <w:p w:rsidR="00206CD6" w:rsidRPr="00F76931" w:rsidRDefault="00206CD6" w:rsidP="00206CD6">
      <w:pPr>
        <w:spacing w:before="120"/>
        <w:rPr>
          <w:rFonts w:ascii="Arial" w:hAnsi="Arial" w:cs="Arial"/>
          <w:sz w:val="20"/>
        </w:rPr>
      </w:pPr>
      <w:r w:rsidRPr="00F76931">
        <w:rPr>
          <w:rFonts w:ascii="Arial" w:hAnsi="Arial" w:cs="Arial"/>
          <w:sz w:val="20"/>
        </w:rPr>
        <w:t>Hướng và cấp gió.......</w:t>
      </w:r>
      <w:r w:rsidRPr="00F76931">
        <w:rPr>
          <w:rFonts w:ascii="Arial" w:hAnsi="Arial" w:cs="Arial"/>
          <w:sz w:val="20"/>
          <w:lang w:val="en-US"/>
        </w:rPr>
        <w:t>........................................................................................................</w:t>
      </w:r>
    </w:p>
    <w:p w:rsidR="00206CD6" w:rsidRPr="00F76931" w:rsidRDefault="00206CD6" w:rsidP="00206CD6">
      <w:pPr>
        <w:spacing w:before="120"/>
        <w:rPr>
          <w:rFonts w:ascii="Arial" w:hAnsi="Arial" w:cs="Arial"/>
          <w:i/>
          <w:sz w:val="20"/>
          <w:lang w:val="en-US"/>
        </w:rPr>
      </w:pPr>
      <w:r w:rsidRPr="00F76931">
        <w:rPr>
          <w:rFonts w:ascii="Arial" w:hAnsi="Arial" w:cs="Arial"/>
          <w:i/>
          <w:sz w:val="20"/>
          <w:lang w:val="en-US"/>
        </w:rPr>
        <w:lastRenderedPageBreak/>
        <w:t>Wind’s direction and force</w:t>
      </w:r>
    </w:p>
    <w:p w:rsidR="00206CD6" w:rsidRPr="00F76931" w:rsidRDefault="00206CD6" w:rsidP="00206CD6">
      <w:pPr>
        <w:spacing w:before="120"/>
        <w:rPr>
          <w:rFonts w:ascii="Arial" w:hAnsi="Arial" w:cs="Arial"/>
          <w:sz w:val="20"/>
        </w:rPr>
      </w:pPr>
      <w:r w:rsidRPr="00F76931">
        <w:rPr>
          <w:rFonts w:ascii="Arial" w:hAnsi="Arial" w:cs="Arial"/>
          <w:sz w:val="20"/>
        </w:rPr>
        <w:t>Tình trạng mặt biển.....</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t>Sea State</w:t>
      </w:r>
    </w:p>
    <w:p w:rsidR="00206CD6" w:rsidRPr="00F76931" w:rsidRDefault="00206CD6" w:rsidP="00206CD6">
      <w:pPr>
        <w:spacing w:before="120"/>
        <w:rPr>
          <w:rFonts w:ascii="Arial" w:hAnsi="Arial" w:cs="Arial"/>
          <w:sz w:val="20"/>
        </w:rPr>
      </w:pPr>
      <w:r w:rsidRPr="00F76931">
        <w:rPr>
          <w:rFonts w:ascii="Arial" w:hAnsi="Arial" w:cs="Arial"/>
          <w:sz w:val="20"/>
        </w:rPr>
        <w:t>T</w:t>
      </w:r>
      <w:r w:rsidRPr="00565891">
        <w:rPr>
          <w:rFonts w:ascii="Arial" w:hAnsi="Arial" w:cs="Arial"/>
          <w:sz w:val="20"/>
        </w:rPr>
        <w:t>ầ</w:t>
      </w:r>
      <w:r w:rsidRPr="00F76931">
        <w:rPr>
          <w:rFonts w:ascii="Arial" w:hAnsi="Arial" w:cs="Arial"/>
          <w:sz w:val="20"/>
        </w:rPr>
        <w:t>m nhìn xa...</w:t>
      </w:r>
      <w:r w:rsidRPr="00565891">
        <w:rPr>
          <w:rFonts w:ascii="Arial" w:hAnsi="Arial" w:cs="Arial"/>
          <w:sz w:val="20"/>
        </w:rPr>
        <w:t>....................................................................................................................</w:t>
      </w:r>
    </w:p>
    <w:p w:rsidR="00206CD6" w:rsidRPr="00565891" w:rsidRDefault="00206CD6" w:rsidP="00206CD6">
      <w:pPr>
        <w:spacing w:before="120"/>
        <w:rPr>
          <w:rFonts w:ascii="Arial" w:hAnsi="Arial" w:cs="Arial"/>
          <w:i/>
          <w:sz w:val="20"/>
        </w:rPr>
      </w:pPr>
      <w:r w:rsidRPr="00565891">
        <w:rPr>
          <w:rFonts w:ascii="Arial" w:hAnsi="Arial" w:cs="Arial"/>
          <w:i/>
          <w:sz w:val="20"/>
        </w:rPr>
        <w:t>Visibility</w:t>
      </w:r>
    </w:p>
    <w:p w:rsidR="00206CD6" w:rsidRPr="00565891" w:rsidRDefault="00206CD6" w:rsidP="00206CD6">
      <w:pPr>
        <w:spacing w:before="120"/>
        <w:rPr>
          <w:rFonts w:ascii="Arial" w:hAnsi="Arial" w:cs="Arial"/>
          <w:sz w:val="20"/>
        </w:rPr>
      </w:pPr>
      <w:r w:rsidRPr="00F76931">
        <w:rPr>
          <w:rFonts w:ascii="Arial" w:hAnsi="Arial" w:cs="Arial"/>
          <w:sz w:val="20"/>
        </w:rPr>
        <w:t>Thiệt hại sơ bộ đối với tàu mình</w:t>
      </w:r>
    </w:p>
    <w:p w:rsidR="00206CD6" w:rsidRPr="00F76931" w:rsidRDefault="00206CD6" w:rsidP="00206CD6">
      <w:pPr>
        <w:spacing w:before="120"/>
        <w:rPr>
          <w:rFonts w:ascii="Arial" w:hAnsi="Arial" w:cs="Arial"/>
          <w:sz w:val="20"/>
        </w:rPr>
      </w:pPr>
      <w:r w:rsidRPr="00F76931">
        <w:rPr>
          <w:rFonts w:ascii="Arial" w:hAnsi="Arial" w:cs="Arial"/>
          <w:sz w:val="20"/>
        </w:rPr>
        <w:t>Estima</w:t>
      </w:r>
      <w:r w:rsidRPr="00F76931">
        <w:rPr>
          <w:rFonts w:ascii="Arial" w:hAnsi="Arial" w:cs="Arial"/>
          <w:sz w:val="20"/>
          <w:lang w:val="en-US"/>
        </w:rPr>
        <w:t>te</w:t>
      </w:r>
      <w:r w:rsidRPr="00F76931">
        <w:rPr>
          <w:rFonts w:ascii="Arial" w:hAnsi="Arial" w:cs="Arial"/>
          <w:sz w:val="20"/>
        </w:rPr>
        <w:t xml:space="preserve">d damage to </w:t>
      </w:r>
      <w:r w:rsidRPr="00F76931">
        <w:rPr>
          <w:rFonts w:ascii="Arial" w:hAnsi="Arial" w:cs="Arial"/>
          <w:sz w:val="20"/>
          <w:lang w:val="en-US"/>
        </w:rPr>
        <w:t>o</w:t>
      </w:r>
      <w:r w:rsidRPr="00F76931">
        <w:rPr>
          <w:rFonts w:ascii="Arial" w:hAnsi="Arial" w:cs="Arial"/>
          <w:sz w:val="20"/>
        </w:rPr>
        <w:t>wn ship</w:t>
      </w:r>
    </w:p>
    <w:p w:rsidR="00206CD6" w:rsidRPr="00F76931" w:rsidRDefault="00206CD6" w:rsidP="00206CD6">
      <w:pPr>
        <w:spacing w:before="120"/>
        <w:rPr>
          <w:rFonts w:ascii="Arial" w:hAnsi="Arial" w:cs="Arial"/>
          <w:sz w:val="20"/>
        </w:rPr>
      </w:pPr>
      <w:r w:rsidRPr="00565891">
        <w:rPr>
          <w:rFonts w:ascii="Arial" w:hAnsi="Arial" w:cs="Arial"/>
          <w:sz w:val="20"/>
        </w:rPr>
        <w:t>- V</w:t>
      </w:r>
      <w:r w:rsidRPr="00F76931">
        <w:rPr>
          <w:rFonts w:ascii="Arial" w:hAnsi="Arial" w:cs="Arial"/>
          <w:sz w:val="20"/>
        </w:rPr>
        <w:t>ề người:</w:t>
      </w:r>
      <w:r w:rsidRPr="00565891">
        <w:rPr>
          <w:rFonts w:ascii="Arial" w:hAnsi="Arial" w:cs="Arial"/>
          <w:sz w:val="20"/>
        </w:rPr>
        <w:t>………</w:t>
      </w:r>
      <w:r w:rsidRPr="00F76931">
        <w:rPr>
          <w:rFonts w:ascii="Arial" w:hAnsi="Arial" w:cs="Arial"/>
          <w:sz w:val="20"/>
        </w:rPr>
        <w:t>...</w:t>
      </w:r>
      <w:r w:rsidRPr="00565891">
        <w:rPr>
          <w:rFonts w:ascii="Arial" w:hAnsi="Arial" w:cs="Arial"/>
          <w:sz w:val="20"/>
        </w:rPr>
        <w:t>...........</w:t>
      </w:r>
      <w:r w:rsidRPr="00F76931">
        <w:rPr>
          <w:rFonts w:ascii="Arial" w:hAnsi="Arial" w:cs="Arial"/>
          <w:sz w:val="20"/>
        </w:rPr>
        <w:t>chết;</w:t>
      </w:r>
      <w:r w:rsidRPr="00565891">
        <w:rPr>
          <w:rFonts w:ascii="Arial" w:hAnsi="Arial" w:cs="Arial"/>
          <w:sz w:val="20"/>
        </w:rPr>
        <w:t>…………………..….</w:t>
      </w:r>
      <w:r w:rsidRPr="00F76931">
        <w:rPr>
          <w:rFonts w:ascii="Arial" w:hAnsi="Arial" w:cs="Arial"/>
          <w:sz w:val="20"/>
        </w:rPr>
        <w:t>.mất tích;</w:t>
      </w:r>
      <w:r w:rsidRPr="00565891">
        <w:rPr>
          <w:rFonts w:ascii="Arial" w:hAnsi="Arial" w:cs="Arial"/>
          <w:sz w:val="20"/>
        </w:rPr>
        <w:t>.</w:t>
      </w:r>
      <w:r w:rsidRPr="00F76931">
        <w:rPr>
          <w:rFonts w:ascii="Arial" w:hAnsi="Arial" w:cs="Arial"/>
          <w:sz w:val="20"/>
        </w:rPr>
        <w:t>.....</w:t>
      </w:r>
      <w:r w:rsidRPr="00565891">
        <w:rPr>
          <w:rFonts w:ascii="Arial" w:hAnsi="Arial" w:cs="Arial"/>
          <w:sz w:val="20"/>
        </w:rPr>
        <w:t>...............</w:t>
      </w:r>
      <w:r w:rsidRPr="00F76931">
        <w:rPr>
          <w:rFonts w:ascii="Arial" w:hAnsi="Arial" w:cs="Arial"/>
          <w:sz w:val="20"/>
        </w:rPr>
        <w:t>.....bị thương</w:t>
      </w:r>
    </w:p>
    <w:p w:rsidR="00206CD6" w:rsidRPr="00F76931" w:rsidRDefault="00206CD6" w:rsidP="00206CD6">
      <w:pPr>
        <w:spacing w:before="120"/>
        <w:rPr>
          <w:rFonts w:ascii="Arial" w:hAnsi="Arial" w:cs="Arial"/>
          <w:i/>
          <w:sz w:val="20"/>
          <w:lang w:val="en-US"/>
        </w:rPr>
      </w:pPr>
      <w:r w:rsidRPr="00F76931">
        <w:rPr>
          <w:rFonts w:ascii="Arial" w:hAnsi="Arial" w:cs="Arial"/>
          <w:i/>
          <w:sz w:val="20"/>
          <w:lang w:val="en-US"/>
        </w:rPr>
        <w:t>Human life                          dead                                missing                                injured</w:t>
      </w:r>
    </w:p>
    <w:p w:rsidR="00206CD6" w:rsidRPr="00F76931" w:rsidRDefault="00206CD6" w:rsidP="00206CD6">
      <w:pPr>
        <w:spacing w:before="120"/>
        <w:rPr>
          <w:rFonts w:ascii="Arial" w:hAnsi="Arial" w:cs="Arial"/>
          <w:sz w:val="20"/>
          <w:lang w:val="en-US"/>
        </w:rPr>
      </w:pPr>
      <w:r w:rsidRPr="00F76931">
        <w:rPr>
          <w:rFonts w:ascii="Arial" w:hAnsi="Arial" w:cs="Arial"/>
          <w:sz w:val="20"/>
          <w:lang w:val="en-US"/>
        </w:rPr>
        <w:t>- V</w:t>
      </w:r>
      <w:r w:rsidRPr="00F76931">
        <w:rPr>
          <w:rFonts w:ascii="Arial" w:hAnsi="Arial" w:cs="Arial"/>
          <w:sz w:val="20"/>
        </w:rPr>
        <w:t>ề tàu, trang bị...</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t>Damage to ship and equipment</w:t>
      </w:r>
    </w:p>
    <w:p w:rsidR="00206CD6" w:rsidRPr="00F76931" w:rsidRDefault="00206CD6" w:rsidP="00206CD6">
      <w:pPr>
        <w:spacing w:before="120"/>
        <w:rPr>
          <w:rFonts w:ascii="Arial" w:hAnsi="Arial" w:cs="Arial"/>
          <w:sz w:val="20"/>
          <w:lang w:val="en-US"/>
        </w:rPr>
      </w:pPr>
      <w:r w:rsidRPr="00F76931">
        <w:rPr>
          <w:rFonts w:ascii="Arial" w:hAnsi="Arial" w:cs="Arial"/>
          <w:sz w:val="20"/>
          <w:lang w:val="en-US"/>
        </w:rPr>
        <w:t>- V</w:t>
      </w:r>
      <w:r w:rsidRPr="00F76931">
        <w:rPr>
          <w:rFonts w:ascii="Arial" w:hAnsi="Arial" w:cs="Arial"/>
          <w:sz w:val="20"/>
        </w:rPr>
        <w:t>ề hàng hóa:...</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t>Damage to cargoes</w:t>
      </w:r>
    </w:p>
    <w:p w:rsidR="00206CD6" w:rsidRPr="00F76931" w:rsidRDefault="00206CD6" w:rsidP="00206CD6">
      <w:pPr>
        <w:spacing w:before="120"/>
        <w:rPr>
          <w:rFonts w:ascii="Arial" w:hAnsi="Arial" w:cs="Arial"/>
          <w:sz w:val="20"/>
        </w:rPr>
      </w:pPr>
      <w:r w:rsidRPr="00F76931">
        <w:rPr>
          <w:rFonts w:ascii="Arial" w:hAnsi="Arial" w:cs="Arial"/>
          <w:sz w:val="20"/>
        </w:rPr>
        <w:t>Thiệt hại sơ bộ đối với các bên khác, nếu biết:</w:t>
      </w:r>
    </w:p>
    <w:p w:rsidR="00206CD6" w:rsidRPr="00F76931" w:rsidRDefault="00206CD6" w:rsidP="00206CD6">
      <w:pPr>
        <w:spacing w:before="120"/>
        <w:rPr>
          <w:rFonts w:ascii="Arial" w:hAnsi="Arial" w:cs="Arial"/>
          <w:i/>
          <w:sz w:val="20"/>
          <w:lang w:val="en-US"/>
        </w:rPr>
      </w:pPr>
      <w:r w:rsidRPr="00F76931">
        <w:rPr>
          <w:rFonts w:ascii="Arial" w:hAnsi="Arial" w:cs="Arial"/>
          <w:i/>
          <w:sz w:val="20"/>
        </w:rPr>
        <w:t xml:space="preserve">Estimated damage to others, </w:t>
      </w:r>
      <w:r w:rsidRPr="00F76931">
        <w:rPr>
          <w:rFonts w:ascii="Arial" w:hAnsi="Arial" w:cs="Arial"/>
          <w:i/>
          <w:sz w:val="20"/>
          <w:lang w:val="en-US"/>
        </w:rPr>
        <w:t>if known</w:t>
      </w:r>
    </w:p>
    <w:p w:rsidR="00206CD6" w:rsidRPr="00F76931" w:rsidRDefault="00206CD6" w:rsidP="00206CD6">
      <w:pPr>
        <w:spacing w:before="120"/>
        <w:rPr>
          <w:rFonts w:ascii="Arial" w:hAnsi="Arial" w:cs="Arial"/>
          <w:sz w:val="20"/>
        </w:rPr>
      </w:pPr>
      <w:r w:rsidRPr="00F76931">
        <w:rPr>
          <w:rFonts w:ascii="Arial" w:hAnsi="Arial" w:cs="Arial"/>
          <w:sz w:val="20"/>
          <w:lang w:val="en-US"/>
        </w:rPr>
        <w:t>- V</w:t>
      </w:r>
      <w:r w:rsidRPr="00F76931">
        <w:rPr>
          <w:rFonts w:ascii="Arial" w:hAnsi="Arial" w:cs="Arial"/>
          <w:sz w:val="20"/>
        </w:rPr>
        <w:t>ề người:</w:t>
      </w:r>
      <w:r w:rsidRPr="00F76931">
        <w:rPr>
          <w:rFonts w:ascii="Arial" w:hAnsi="Arial" w:cs="Arial"/>
          <w:sz w:val="20"/>
          <w:lang w:val="en-US"/>
        </w:rPr>
        <w:t>…………….</w:t>
      </w:r>
      <w:r w:rsidRPr="00F76931">
        <w:rPr>
          <w:rFonts w:ascii="Arial" w:hAnsi="Arial" w:cs="Arial"/>
          <w:sz w:val="20"/>
        </w:rPr>
        <w:t>...chết;</w:t>
      </w:r>
      <w:r w:rsidRPr="00F76931">
        <w:rPr>
          <w:rFonts w:ascii="Arial" w:hAnsi="Arial" w:cs="Arial"/>
          <w:sz w:val="20"/>
          <w:lang w:val="en-US"/>
        </w:rPr>
        <w:t>..……………….</w:t>
      </w:r>
      <w:r w:rsidRPr="00F76931">
        <w:rPr>
          <w:rFonts w:ascii="Arial" w:hAnsi="Arial" w:cs="Arial"/>
          <w:sz w:val="20"/>
        </w:rPr>
        <w:t>.mất tích;</w:t>
      </w:r>
      <w:r w:rsidRPr="00F76931">
        <w:rPr>
          <w:rFonts w:ascii="Arial" w:hAnsi="Arial" w:cs="Arial"/>
          <w:sz w:val="20"/>
          <w:lang w:val="en-US"/>
        </w:rPr>
        <w:t>………………………….</w:t>
      </w:r>
      <w:r w:rsidRPr="00F76931">
        <w:rPr>
          <w:rFonts w:ascii="Arial" w:hAnsi="Arial" w:cs="Arial"/>
          <w:sz w:val="20"/>
        </w:rPr>
        <w:t>.bị thương</w:t>
      </w:r>
    </w:p>
    <w:p w:rsidR="00206CD6" w:rsidRPr="00F76931" w:rsidRDefault="00206CD6" w:rsidP="00206CD6">
      <w:pPr>
        <w:spacing w:before="120"/>
        <w:rPr>
          <w:rFonts w:ascii="Arial" w:hAnsi="Arial" w:cs="Arial"/>
          <w:i/>
          <w:sz w:val="20"/>
          <w:lang w:val="en-US"/>
        </w:rPr>
      </w:pPr>
      <w:r w:rsidRPr="00F76931">
        <w:rPr>
          <w:rFonts w:ascii="Arial" w:hAnsi="Arial" w:cs="Arial"/>
          <w:i/>
          <w:sz w:val="20"/>
          <w:lang w:val="en-US"/>
        </w:rPr>
        <w:t xml:space="preserve">Human life                       </w:t>
      </w:r>
      <w:r w:rsidRPr="00F76931">
        <w:rPr>
          <w:rFonts w:ascii="Arial" w:hAnsi="Arial" w:cs="Arial"/>
          <w:i/>
          <w:sz w:val="20"/>
        </w:rPr>
        <w:t>dead</w:t>
      </w:r>
      <w:r w:rsidRPr="00F76931">
        <w:rPr>
          <w:rFonts w:ascii="Arial" w:hAnsi="Arial" w:cs="Arial"/>
          <w:i/>
          <w:sz w:val="20"/>
          <w:lang w:val="en-US"/>
        </w:rPr>
        <w:t xml:space="preserve">                         </w:t>
      </w:r>
      <w:r w:rsidRPr="00F76931">
        <w:rPr>
          <w:rFonts w:ascii="Arial" w:hAnsi="Arial" w:cs="Arial"/>
          <w:i/>
          <w:sz w:val="20"/>
        </w:rPr>
        <w:t>missed</w:t>
      </w:r>
      <w:r w:rsidRPr="00F76931">
        <w:rPr>
          <w:rFonts w:ascii="Arial" w:hAnsi="Arial" w:cs="Arial"/>
          <w:i/>
          <w:sz w:val="20"/>
          <w:lang w:val="en-US"/>
        </w:rPr>
        <w:t xml:space="preserve">                                             injured</w:t>
      </w:r>
    </w:p>
    <w:p w:rsidR="00206CD6" w:rsidRPr="00F76931" w:rsidRDefault="00206CD6" w:rsidP="00206CD6">
      <w:pPr>
        <w:spacing w:before="120"/>
        <w:rPr>
          <w:rFonts w:ascii="Arial" w:hAnsi="Arial" w:cs="Arial"/>
          <w:sz w:val="20"/>
          <w:lang w:val="en-US"/>
        </w:rPr>
      </w:pPr>
      <w:r w:rsidRPr="00F76931">
        <w:rPr>
          <w:rFonts w:ascii="Arial" w:hAnsi="Arial" w:cs="Arial"/>
          <w:sz w:val="20"/>
          <w:lang w:val="en-US"/>
        </w:rPr>
        <w:t>- V</w:t>
      </w:r>
      <w:r w:rsidRPr="00F76931">
        <w:rPr>
          <w:rFonts w:ascii="Arial" w:hAnsi="Arial" w:cs="Arial"/>
          <w:sz w:val="20"/>
        </w:rPr>
        <w:t>ề tàu, trang bị...</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t>Damage to ship and equipment</w:t>
      </w:r>
    </w:p>
    <w:p w:rsidR="00206CD6" w:rsidRPr="00F76931" w:rsidRDefault="00206CD6" w:rsidP="00206CD6">
      <w:pPr>
        <w:spacing w:before="120"/>
        <w:rPr>
          <w:rFonts w:ascii="Arial" w:hAnsi="Arial" w:cs="Arial"/>
          <w:sz w:val="20"/>
        </w:rPr>
      </w:pPr>
      <w:r w:rsidRPr="00F76931">
        <w:rPr>
          <w:rFonts w:ascii="Arial" w:hAnsi="Arial" w:cs="Arial"/>
          <w:sz w:val="20"/>
          <w:lang w:val="en-US"/>
        </w:rPr>
        <w:t>- V</w:t>
      </w:r>
      <w:r w:rsidRPr="00F76931">
        <w:rPr>
          <w:rFonts w:ascii="Arial" w:hAnsi="Arial" w:cs="Arial"/>
          <w:sz w:val="20"/>
        </w:rPr>
        <w:t>ề hàng hóa:…</w:t>
      </w:r>
      <w:r w:rsidRPr="00F76931">
        <w:rPr>
          <w:rFonts w:ascii="Arial" w:hAnsi="Arial" w:cs="Arial"/>
          <w:sz w:val="20"/>
          <w:lang w:val="en-US"/>
        </w:rPr>
        <w:t>………………………………………………………………………………………….</w:t>
      </w:r>
      <w:r w:rsidRPr="00F76931">
        <w:rPr>
          <w:rFonts w:ascii="Arial" w:hAnsi="Arial" w:cs="Arial"/>
          <w:sz w:val="20"/>
        </w:rPr>
        <w:t>....</w:t>
      </w:r>
    </w:p>
    <w:p w:rsidR="00206CD6" w:rsidRPr="00F76931" w:rsidRDefault="00206CD6" w:rsidP="00206CD6">
      <w:pPr>
        <w:spacing w:before="120"/>
        <w:rPr>
          <w:rFonts w:ascii="Arial" w:hAnsi="Arial" w:cs="Arial"/>
          <w:i/>
          <w:sz w:val="20"/>
        </w:rPr>
      </w:pPr>
      <w:r w:rsidRPr="00F76931">
        <w:rPr>
          <w:rFonts w:ascii="Arial" w:hAnsi="Arial" w:cs="Arial"/>
          <w:i/>
          <w:sz w:val="20"/>
        </w:rPr>
        <w:t>Damage to cargoes</w:t>
      </w:r>
    </w:p>
    <w:p w:rsidR="00206CD6" w:rsidRPr="00F76931" w:rsidRDefault="00206CD6" w:rsidP="00206CD6">
      <w:pPr>
        <w:spacing w:before="120"/>
        <w:rPr>
          <w:rFonts w:ascii="Arial" w:hAnsi="Arial" w:cs="Arial"/>
          <w:sz w:val="20"/>
          <w:lang w:val="en-US"/>
        </w:rPr>
      </w:pPr>
      <w:r w:rsidRPr="00F76931">
        <w:rPr>
          <w:rFonts w:ascii="Arial" w:hAnsi="Arial" w:cs="Arial"/>
          <w:sz w:val="20"/>
          <w:lang w:val="en-US"/>
        </w:rPr>
        <w:t>- V</w:t>
      </w:r>
      <w:r w:rsidRPr="00F76931">
        <w:rPr>
          <w:rFonts w:ascii="Arial" w:hAnsi="Arial" w:cs="Arial"/>
          <w:sz w:val="20"/>
        </w:rPr>
        <w:t>ề công trình, thiết bị:.........</w:t>
      </w:r>
      <w:r w:rsidRPr="00F76931">
        <w:rPr>
          <w:rFonts w:ascii="Arial" w:hAnsi="Arial" w:cs="Arial"/>
          <w:sz w:val="20"/>
          <w:lang w:val="en-US"/>
        </w:rPr>
        <w:t>.............................................................................................</w:t>
      </w:r>
    </w:p>
    <w:p w:rsidR="00206CD6" w:rsidRPr="00F76931" w:rsidRDefault="00206CD6" w:rsidP="00206CD6">
      <w:pPr>
        <w:spacing w:before="120"/>
        <w:rPr>
          <w:rFonts w:ascii="Arial" w:hAnsi="Arial" w:cs="Arial"/>
          <w:i/>
          <w:sz w:val="20"/>
          <w:lang w:val="en-US"/>
        </w:rPr>
      </w:pPr>
      <w:r w:rsidRPr="00F76931">
        <w:rPr>
          <w:rFonts w:ascii="Arial" w:hAnsi="Arial" w:cs="Arial"/>
          <w:i/>
          <w:sz w:val="20"/>
        </w:rPr>
        <w:t>Damage to marine construction, equipment</w:t>
      </w:r>
    </w:p>
    <w:p w:rsidR="00206CD6" w:rsidRPr="00F76931" w:rsidRDefault="00206CD6" w:rsidP="00206CD6">
      <w:pPr>
        <w:spacing w:before="120"/>
        <w:rPr>
          <w:rFonts w:ascii="Arial" w:hAnsi="Arial" w:cs="Arial"/>
          <w:sz w:val="20"/>
          <w:lang w:val="en-US"/>
        </w:rPr>
      </w:pPr>
      <w:r w:rsidRPr="00F76931">
        <w:rPr>
          <w:rFonts w:ascii="Arial" w:hAnsi="Arial" w:cs="Arial"/>
          <w:sz w:val="20"/>
        </w:rPr>
        <w:t xml:space="preserve">Hàng hoá chở </w:t>
      </w:r>
      <w:r w:rsidRPr="00F76931">
        <w:rPr>
          <w:rFonts w:ascii="Arial" w:hAnsi="Arial" w:cs="Arial"/>
          <w:sz w:val="20"/>
          <w:lang w:val="en-US"/>
        </w:rPr>
        <w:t>tr</w:t>
      </w:r>
      <w:r w:rsidRPr="00F76931">
        <w:rPr>
          <w:rFonts w:ascii="Arial" w:hAnsi="Arial" w:cs="Arial"/>
          <w:sz w:val="20"/>
        </w:rPr>
        <w:t>ên tàu, kể cả hàng nguy hiểm, độc hại (nếu có):...</w:t>
      </w:r>
      <w:r w:rsidRPr="00F76931">
        <w:rPr>
          <w:rFonts w:ascii="Arial" w:hAnsi="Arial" w:cs="Arial"/>
          <w:sz w:val="20"/>
          <w:lang w:val="en-US"/>
        </w:rPr>
        <w:t>..................................</w:t>
      </w:r>
    </w:p>
    <w:p w:rsidR="00206CD6" w:rsidRPr="00F76931" w:rsidRDefault="00206CD6" w:rsidP="00206CD6">
      <w:pPr>
        <w:spacing w:before="120"/>
        <w:rPr>
          <w:rFonts w:ascii="Arial" w:hAnsi="Arial" w:cs="Arial"/>
          <w:i/>
          <w:sz w:val="20"/>
          <w:lang w:val="en-US"/>
        </w:rPr>
      </w:pPr>
      <w:r w:rsidRPr="00F76931">
        <w:rPr>
          <w:rFonts w:ascii="Arial" w:hAnsi="Arial" w:cs="Arial"/>
          <w:i/>
          <w:sz w:val="20"/>
        </w:rPr>
        <w:t xml:space="preserve">Onboard cargoes, </w:t>
      </w:r>
      <w:r w:rsidRPr="00F76931">
        <w:rPr>
          <w:rFonts w:ascii="Arial" w:hAnsi="Arial" w:cs="Arial"/>
          <w:i/>
          <w:sz w:val="20"/>
          <w:lang w:val="en-US"/>
        </w:rPr>
        <w:t>including dangerous and harmful cargoes (if any)</w:t>
      </w:r>
    </w:p>
    <w:p w:rsidR="00206CD6" w:rsidRPr="00F76931" w:rsidRDefault="00206CD6" w:rsidP="00206CD6">
      <w:pPr>
        <w:spacing w:before="120"/>
        <w:rPr>
          <w:rFonts w:ascii="Arial" w:hAnsi="Arial" w:cs="Arial"/>
          <w:sz w:val="20"/>
          <w:lang w:val="en-US"/>
        </w:rPr>
      </w:pPr>
      <w:r w:rsidRPr="00F76931">
        <w:rPr>
          <w:rFonts w:ascii="Arial" w:hAnsi="Arial" w:cs="Arial"/>
          <w:sz w:val="20"/>
        </w:rPr>
        <w:t>Tên cảng ghé lần cuối:</w:t>
      </w:r>
      <w:r w:rsidRPr="00F76931">
        <w:rPr>
          <w:rFonts w:ascii="Arial" w:hAnsi="Arial" w:cs="Arial"/>
          <w:sz w:val="20"/>
          <w:lang w:val="en-US"/>
        </w:rPr>
        <w:t>……………………….</w:t>
      </w:r>
      <w:r w:rsidRPr="00F76931">
        <w:rPr>
          <w:rFonts w:ascii="Arial" w:hAnsi="Arial" w:cs="Arial"/>
          <w:sz w:val="20"/>
        </w:rPr>
        <w:t>.ngày,</w:t>
      </w:r>
      <w:r w:rsidRPr="00F76931">
        <w:rPr>
          <w:rFonts w:ascii="Arial" w:hAnsi="Arial" w:cs="Arial"/>
          <w:sz w:val="20"/>
          <w:lang w:val="en-US"/>
        </w:rPr>
        <w:t xml:space="preserve"> </w:t>
      </w:r>
      <w:r w:rsidRPr="00F76931">
        <w:rPr>
          <w:rFonts w:ascii="Arial" w:hAnsi="Arial" w:cs="Arial"/>
          <w:sz w:val="20"/>
        </w:rPr>
        <w:t>giờ rời cảng.....</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t>Last port of c</w:t>
      </w:r>
      <w:r w:rsidRPr="00F76931">
        <w:rPr>
          <w:rFonts w:ascii="Arial" w:hAnsi="Arial" w:cs="Arial"/>
          <w:i/>
          <w:sz w:val="20"/>
          <w:lang w:val="en-US"/>
        </w:rPr>
        <w:t xml:space="preserve">all                                              </w:t>
      </w:r>
      <w:r w:rsidRPr="00F76931">
        <w:rPr>
          <w:rFonts w:ascii="Arial" w:hAnsi="Arial" w:cs="Arial"/>
          <w:i/>
          <w:sz w:val="20"/>
        </w:rPr>
        <w:t>Date,</w:t>
      </w:r>
      <w:r w:rsidRPr="00F76931">
        <w:rPr>
          <w:rFonts w:ascii="Arial" w:hAnsi="Arial" w:cs="Arial"/>
          <w:i/>
          <w:sz w:val="20"/>
          <w:lang w:val="en-US"/>
        </w:rPr>
        <w:t xml:space="preserve"> </w:t>
      </w:r>
      <w:r w:rsidRPr="00F76931">
        <w:rPr>
          <w:rFonts w:ascii="Arial" w:hAnsi="Arial" w:cs="Arial"/>
          <w:i/>
          <w:sz w:val="20"/>
        </w:rPr>
        <w:t>time of departure</w:t>
      </w:r>
    </w:p>
    <w:p w:rsidR="00206CD6" w:rsidRPr="00565891" w:rsidRDefault="00206CD6" w:rsidP="00206CD6">
      <w:pPr>
        <w:spacing w:before="120"/>
        <w:rPr>
          <w:rFonts w:ascii="Arial" w:hAnsi="Arial" w:cs="Arial"/>
          <w:sz w:val="20"/>
        </w:rPr>
      </w:pPr>
      <w:r w:rsidRPr="00F76931">
        <w:rPr>
          <w:rFonts w:ascii="Arial" w:hAnsi="Arial" w:cs="Arial"/>
          <w:sz w:val="20"/>
        </w:rPr>
        <w:t>Tên cảng tới:…</w:t>
      </w:r>
      <w:r w:rsidRPr="00565891">
        <w:rPr>
          <w:rFonts w:ascii="Arial" w:hAnsi="Arial" w:cs="Arial"/>
          <w:sz w:val="20"/>
        </w:rPr>
        <w:t>………………………….</w:t>
      </w:r>
      <w:r w:rsidRPr="00F76931">
        <w:rPr>
          <w:rFonts w:ascii="Arial" w:hAnsi="Arial" w:cs="Arial"/>
          <w:sz w:val="20"/>
        </w:rPr>
        <w:t>.ngày,</w:t>
      </w:r>
      <w:r w:rsidRPr="00565891">
        <w:rPr>
          <w:rFonts w:ascii="Arial" w:hAnsi="Arial" w:cs="Arial"/>
          <w:sz w:val="20"/>
        </w:rPr>
        <w:t xml:space="preserve"> </w:t>
      </w:r>
      <w:r w:rsidRPr="00F76931">
        <w:rPr>
          <w:rFonts w:ascii="Arial" w:hAnsi="Arial" w:cs="Arial"/>
          <w:sz w:val="20"/>
        </w:rPr>
        <w:t>giờ dự kiến đến............</w:t>
      </w:r>
      <w:r w:rsidRPr="00565891">
        <w:rPr>
          <w:rFonts w:ascii="Arial" w:hAnsi="Arial" w:cs="Arial"/>
          <w:sz w:val="20"/>
        </w:rPr>
        <w:t>.............................</w:t>
      </w:r>
    </w:p>
    <w:p w:rsidR="00206CD6" w:rsidRPr="00F76931" w:rsidRDefault="00206CD6" w:rsidP="00206CD6">
      <w:pPr>
        <w:spacing w:before="120"/>
        <w:rPr>
          <w:rFonts w:ascii="Arial" w:hAnsi="Arial" w:cs="Arial"/>
          <w:i/>
          <w:sz w:val="20"/>
        </w:rPr>
      </w:pPr>
      <w:r w:rsidRPr="00F76931">
        <w:rPr>
          <w:rFonts w:ascii="Arial" w:hAnsi="Arial" w:cs="Arial"/>
          <w:i/>
          <w:sz w:val="20"/>
        </w:rPr>
        <w:t>Next port of call</w:t>
      </w:r>
      <w:r w:rsidRPr="00F76931">
        <w:rPr>
          <w:rFonts w:ascii="Arial" w:hAnsi="Arial" w:cs="Arial"/>
          <w:i/>
          <w:sz w:val="20"/>
          <w:lang w:val="en-US"/>
        </w:rPr>
        <w:t xml:space="preserve">                                                 </w:t>
      </w:r>
      <w:r w:rsidRPr="00F76931">
        <w:rPr>
          <w:rFonts w:ascii="Arial" w:hAnsi="Arial" w:cs="Arial"/>
          <w:i/>
          <w:sz w:val="20"/>
        </w:rPr>
        <w:t>Da</w:t>
      </w:r>
      <w:r w:rsidRPr="00F76931">
        <w:rPr>
          <w:rFonts w:ascii="Arial" w:hAnsi="Arial" w:cs="Arial"/>
          <w:i/>
          <w:sz w:val="20"/>
          <w:lang w:val="en-US"/>
        </w:rPr>
        <w:t>t</w:t>
      </w:r>
      <w:r w:rsidRPr="00F76931">
        <w:rPr>
          <w:rFonts w:ascii="Arial" w:hAnsi="Arial" w:cs="Arial"/>
          <w:i/>
          <w:sz w:val="20"/>
        </w:rPr>
        <w:t>e, ETA</w:t>
      </w:r>
    </w:p>
    <w:p w:rsidR="00206CD6" w:rsidRPr="00565891" w:rsidRDefault="00206CD6" w:rsidP="00206CD6">
      <w:pPr>
        <w:spacing w:before="120"/>
        <w:rPr>
          <w:rFonts w:ascii="Arial" w:hAnsi="Arial" w:cs="Arial"/>
          <w:sz w:val="20"/>
        </w:rPr>
      </w:pPr>
      <w:r w:rsidRPr="00F76931">
        <w:rPr>
          <w:rFonts w:ascii="Arial" w:hAnsi="Arial" w:cs="Arial"/>
          <w:sz w:val="20"/>
        </w:rPr>
        <w:t xml:space="preserve">Các yêu cầu hỗ </w:t>
      </w:r>
      <w:r w:rsidRPr="00565891">
        <w:rPr>
          <w:rFonts w:ascii="Arial" w:hAnsi="Arial" w:cs="Arial"/>
          <w:sz w:val="20"/>
        </w:rPr>
        <w:t>tr</w:t>
      </w:r>
      <w:r w:rsidRPr="00F76931">
        <w:rPr>
          <w:rFonts w:ascii="Arial" w:hAnsi="Arial" w:cs="Arial"/>
          <w:sz w:val="20"/>
        </w:rPr>
        <w:t>ợ đã phát đi từ tàu.........</w:t>
      </w:r>
      <w:r w:rsidRPr="00565891">
        <w:rPr>
          <w:rFonts w:ascii="Arial" w:hAnsi="Arial" w:cs="Arial"/>
          <w:sz w:val="20"/>
        </w:rPr>
        <w:t>........................................................................</w:t>
      </w:r>
    </w:p>
    <w:p w:rsidR="00206CD6" w:rsidRPr="00F76931" w:rsidRDefault="00206CD6" w:rsidP="00206CD6">
      <w:pPr>
        <w:spacing w:before="120"/>
        <w:rPr>
          <w:rFonts w:ascii="Arial" w:hAnsi="Arial" w:cs="Arial"/>
          <w:i/>
          <w:sz w:val="20"/>
        </w:rPr>
      </w:pPr>
      <w:r w:rsidRPr="00F76931">
        <w:rPr>
          <w:rFonts w:ascii="Arial" w:hAnsi="Arial" w:cs="Arial"/>
          <w:i/>
          <w:sz w:val="20"/>
        </w:rPr>
        <w:t>Dispatched assistance required</w:t>
      </w:r>
    </w:p>
    <w:p w:rsidR="00206CD6" w:rsidRPr="00F76931" w:rsidRDefault="00206CD6" w:rsidP="00206CD6">
      <w:pPr>
        <w:spacing w:before="120"/>
        <w:rPr>
          <w:rFonts w:ascii="Arial" w:hAnsi="Arial" w:cs="Arial"/>
          <w:sz w:val="20"/>
        </w:rPr>
      </w:pPr>
      <w:r w:rsidRPr="00F76931">
        <w:rPr>
          <w:rFonts w:ascii="Arial" w:hAnsi="Arial" w:cs="Arial"/>
          <w:sz w:val="20"/>
        </w:rPr>
        <w:t>Các yêu cầu đã được đáp ứng....</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lang w:val="en-US"/>
        </w:rPr>
        <w:t>A</w:t>
      </w:r>
      <w:r w:rsidRPr="00F76931">
        <w:rPr>
          <w:rFonts w:ascii="Arial" w:hAnsi="Arial" w:cs="Arial"/>
          <w:i/>
          <w:sz w:val="20"/>
        </w:rPr>
        <w:t>ssistance rendered</w:t>
      </w:r>
    </w:p>
    <w:p w:rsidR="00206CD6" w:rsidRPr="00F76931" w:rsidRDefault="00206CD6" w:rsidP="00206CD6">
      <w:pPr>
        <w:spacing w:before="120"/>
        <w:rPr>
          <w:rFonts w:ascii="Arial" w:hAnsi="Arial" w:cs="Arial"/>
          <w:sz w:val="20"/>
          <w:lang w:val="en-US"/>
        </w:rPr>
      </w:pPr>
      <w:r w:rsidRPr="00F76931">
        <w:rPr>
          <w:rFonts w:ascii="Arial" w:hAnsi="Arial" w:cs="Arial"/>
          <w:sz w:val="20"/>
        </w:rPr>
        <w:t>Hiểm nguy đối với người, tàu, môi trường.......................</w:t>
      </w:r>
      <w:r w:rsidRPr="00F76931">
        <w:rPr>
          <w:rFonts w:ascii="Arial" w:hAnsi="Arial" w:cs="Arial"/>
          <w:sz w:val="20"/>
          <w:lang w:val="en-US"/>
        </w:rPr>
        <w:t>................................................</w:t>
      </w:r>
    </w:p>
    <w:p w:rsidR="00206CD6" w:rsidRPr="00F76931" w:rsidRDefault="00206CD6" w:rsidP="00206CD6">
      <w:pPr>
        <w:spacing w:before="120"/>
        <w:rPr>
          <w:rFonts w:ascii="Arial" w:hAnsi="Arial" w:cs="Arial"/>
          <w:i/>
          <w:sz w:val="20"/>
          <w:lang w:val="en-US"/>
        </w:rPr>
      </w:pPr>
      <w:r w:rsidRPr="00F76931">
        <w:rPr>
          <w:rFonts w:ascii="Arial" w:hAnsi="Arial" w:cs="Arial"/>
          <w:i/>
          <w:sz w:val="20"/>
        </w:rPr>
        <w:t>Dangers to human, ship, env</w:t>
      </w:r>
      <w:r w:rsidRPr="00F76931">
        <w:rPr>
          <w:rFonts w:ascii="Arial" w:hAnsi="Arial" w:cs="Arial"/>
          <w:i/>
          <w:sz w:val="20"/>
          <w:lang w:val="en-US"/>
        </w:rPr>
        <w:t>ironment</w:t>
      </w:r>
    </w:p>
    <w:p w:rsidR="00206CD6" w:rsidRPr="00F76931" w:rsidRDefault="00206CD6" w:rsidP="00206CD6">
      <w:pPr>
        <w:spacing w:before="120"/>
        <w:rPr>
          <w:rFonts w:ascii="Arial" w:hAnsi="Arial" w:cs="Arial"/>
          <w:sz w:val="20"/>
        </w:rPr>
      </w:pPr>
      <w:r w:rsidRPr="00F76931">
        <w:rPr>
          <w:rFonts w:ascii="Arial" w:hAnsi="Arial" w:cs="Arial"/>
          <w:sz w:val="20"/>
        </w:rPr>
        <w:t>Tên, địa chỉ liên lạc của:</w:t>
      </w:r>
    </w:p>
    <w:p w:rsidR="00206CD6" w:rsidRPr="00F76931" w:rsidRDefault="00206CD6" w:rsidP="00206CD6">
      <w:pPr>
        <w:spacing w:before="120"/>
        <w:rPr>
          <w:rFonts w:ascii="Arial" w:hAnsi="Arial" w:cs="Arial"/>
          <w:i/>
          <w:sz w:val="20"/>
        </w:rPr>
      </w:pPr>
      <w:r w:rsidRPr="00F76931">
        <w:rPr>
          <w:rFonts w:ascii="Arial" w:hAnsi="Arial" w:cs="Arial"/>
          <w:i/>
          <w:sz w:val="20"/>
        </w:rPr>
        <w:t>Name, address of</w:t>
      </w:r>
    </w:p>
    <w:p w:rsidR="00206CD6" w:rsidRPr="00F76931" w:rsidRDefault="00206CD6" w:rsidP="00206CD6">
      <w:pPr>
        <w:spacing w:before="120"/>
        <w:rPr>
          <w:rFonts w:ascii="Arial" w:hAnsi="Arial" w:cs="Arial"/>
          <w:sz w:val="20"/>
        </w:rPr>
      </w:pPr>
      <w:r w:rsidRPr="00F76931">
        <w:rPr>
          <w:rFonts w:ascii="Arial" w:hAnsi="Arial" w:cs="Arial"/>
          <w:sz w:val="20"/>
          <w:lang w:val="en-US"/>
        </w:rPr>
        <w:t xml:space="preserve">- </w:t>
      </w:r>
      <w:r w:rsidRPr="00F76931">
        <w:rPr>
          <w:rFonts w:ascii="Arial" w:hAnsi="Arial" w:cs="Arial"/>
          <w:sz w:val="20"/>
        </w:rPr>
        <w:t>Chủ tàu hay Người quản lý, khai thác tàu:</w:t>
      </w:r>
    </w:p>
    <w:p w:rsidR="00206CD6" w:rsidRPr="00F76931" w:rsidRDefault="00206CD6" w:rsidP="00206CD6">
      <w:pPr>
        <w:spacing w:before="120"/>
        <w:rPr>
          <w:rFonts w:ascii="Arial" w:hAnsi="Arial" w:cs="Arial"/>
          <w:i/>
          <w:sz w:val="20"/>
        </w:rPr>
      </w:pPr>
      <w:r w:rsidRPr="00F76931">
        <w:rPr>
          <w:rFonts w:ascii="Arial" w:hAnsi="Arial" w:cs="Arial"/>
          <w:i/>
          <w:sz w:val="20"/>
        </w:rPr>
        <w:t>Shipo</w:t>
      </w:r>
      <w:r w:rsidRPr="00F76931">
        <w:rPr>
          <w:rFonts w:ascii="Arial" w:hAnsi="Arial" w:cs="Arial"/>
          <w:i/>
          <w:sz w:val="20"/>
          <w:lang w:val="en-US"/>
        </w:rPr>
        <w:t>wn</w:t>
      </w:r>
      <w:r w:rsidRPr="00F76931">
        <w:rPr>
          <w:rFonts w:ascii="Arial" w:hAnsi="Arial" w:cs="Arial"/>
          <w:i/>
          <w:sz w:val="20"/>
        </w:rPr>
        <w:t>er or Ship operator</w:t>
      </w:r>
    </w:p>
    <w:p w:rsidR="00206CD6" w:rsidRPr="00F76931" w:rsidRDefault="00206CD6" w:rsidP="00206CD6">
      <w:pPr>
        <w:spacing w:before="120"/>
        <w:rPr>
          <w:rFonts w:ascii="Arial" w:hAnsi="Arial" w:cs="Arial"/>
          <w:sz w:val="20"/>
          <w:lang w:val="en-US"/>
        </w:rPr>
      </w:pPr>
      <w:r w:rsidRPr="00F76931">
        <w:rPr>
          <w:rFonts w:ascii="Arial" w:hAnsi="Arial" w:cs="Arial"/>
          <w:sz w:val="20"/>
        </w:rPr>
        <w:t xml:space="preserve">+ Tên đây đủ: </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lastRenderedPageBreak/>
        <w:t>Fu</w:t>
      </w:r>
      <w:r w:rsidRPr="00F76931">
        <w:rPr>
          <w:rFonts w:ascii="Arial" w:hAnsi="Arial" w:cs="Arial"/>
          <w:i/>
          <w:sz w:val="20"/>
          <w:lang w:val="en-US"/>
        </w:rPr>
        <w:t>ll</w:t>
      </w:r>
      <w:r w:rsidRPr="00F76931">
        <w:rPr>
          <w:rFonts w:ascii="Arial" w:hAnsi="Arial" w:cs="Arial"/>
          <w:i/>
          <w:sz w:val="20"/>
        </w:rPr>
        <w:t xml:space="preserve"> name</w:t>
      </w:r>
    </w:p>
    <w:p w:rsidR="00206CD6" w:rsidRPr="00F76931" w:rsidRDefault="00206CD6" w:rsidP="00206CD6">
      <w:pPr>
        <w:spacing w:before="120"/>
        <w:rPr>
          <w:rFonts w:ascii="Arial" w:hAnsi="Arial" w:cs="Arial"/>
          <w:sz w:val="20"/>
        </w:rPr>
      </w:pPr>
      <w:r w:rsidRPr="00F76931">
        <w:rPr>
          <w:rFonts w:ascii="Arial" w:hAnsi="Arial" w:cs="Arial"/>
          <w:sz w:val="20"/>
        </w:rPr>
        <w:t>+ Địa chỉ:…</w:t>
      </w:r>
      <w:r w:rsidRPr="00F76931">
        <w:rPr>
          <w:rFonts w:ascii="Arial" w:hAnsi="Arial" w:cs="Arial"/>
          <w:sz w:val="20"/>
          <w:lang w:val="en-US"/>
        </w:rPr>
        <w:t>…………………………………………………………………………………….</w:t>
      </w:r>
      <w:r w:rsidRPr="00F76931">
        <w:rPr>
          <w:rFonts w:ascii="Arial" w:hAnsi="Arial" w:cs="Arial"/>
          <w:sz w:val="20"/>
        </w:rPr>
        <w:t>...</w:t>
      </w:r>
    </w:p>
    <w:p w:rsidR="00206CD6" w:rsidRPr="00F76931" w:rsidRDefault="00206CD6" w:rsidP="00206CD6">
      <w:pPr>
        <w:spacing w:before="120"/>
        <w:rPr>
          <w:rFonts w:ascii="Arial" w:hAnsi="Arial" w:cs="Arial"/>
          <w:sz w:val="20"/>
        </w:rPr>
      </w:pPr>
      <w:r w:rsidRPr="00F76931">
        <w:rPr>
          <w:rFonts w:ascii="Arial" w:hAnsi="Arial" w:cs="Arial"/>
          <w:sz w:val="20"/>
        </w:rPr>
        <w:t>Address:</w:t>
      </w:r>
    </w:p>
    <w:p w:rsidR="00206CD6" w:rsidRPr="00F76931" w:rsidRDefault="00206CD6" w:rsidP="00206CD6">
      <w:pPr>
        <w:spacing w:before="120"/>
        <w:rPr>
          <w:rFonts w:ascii="Arial" w:hAnsi="Arial" w:cs="Arial"/>
          <w:sz w:val="20"/>
          <w:lang w:val="en-US"/>
        </w:rPr>
      </w:pPr>
      <w:r w:rsidRPr="00F76931">
        <w:rPr>
          <w:rFonts w:ascii="Arial" w:hAnsi="Arial" w:cs="Arial"/>
          <w:sz w:val="20"/>
        </w:rPr>
        <w:t>+ Điện thoại:........</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t>Te</w:t>
      </w:r>
      <w:r w:rsidRPr="00F76931">
        <w:rPr>
          <w:rFonts w:ascii="Arial" w:hAnsi="Arial" w:cs="Arial"/>
          <w:i/>
          <w:sz w:val="20"/>
          <w:lang w:val="en-US"/>
        </w:rPr>
        <w:t>l</w:t>
      </w:r>
      <w:r w:rsidRPr="00F76931">
        <w:rPr>
          <w:rFonts w:ascii="Arial" w:hAnsi="Arial" w:cs="Arial"/>
          <w:i/>
          <w:sz w:val="20"/>
        </w:rPr>
        <w:t>ephone number</w:t>
      </w:r>
    </w:p>
    <w:p w:rsidR="00206CD6" w:rsidRPr="00F76931" w:rsidRDefault="00206CD6" w:rsidP="00206CD6">
      <w:pPr>
        <w:spacing w:before="120"/>
        <w:rPr>
          <w:rFonts w:ascii="Arial" w:hAnsi="Arial" w:cs="Arial"/>
          <w:sz w:val="20"/>
          <w:lang w:val="en-US"/>
        </w:rPr>
      </w:pPr>
      <w:r w:rsidRPr="00F76931">
        <w:rPr>
          <w:rFonts w:ascii="Arial" w:hAnsi="Arial" w:cs="Arial"/>
          <w:sz w:val="20"/>
        </w:rPr>
        <w:t>+ S</w:t>
      </w:r>
      <w:r w:rsidRPr="00F76931">
        <w:rPr>
          <w:rFonts w:ascii="Arial" w:hAnsi="Arial" w:cs="Arial"/>
          <w:sz w:val="20"/>
          <w:lang w:val="en-US"/>
        </w:rPr>
        <w:t>ố</w:t>
      </w:r>
      <w:r w:rsidRPr="00F76931">
        <w:rPr>
          <w:rFonts w:ascii="Arial" w:hAnsi="Arial" w:cs="Arial"/>
          <w:sz w:val="20"/>
        </w:rPr>
        <w:t xml:space="preserve"> </w:t>
      </w:r>
      <w:r w:rsidRPr="00F76931">
        <w:rPr>
          <w:rFonts w:ascii="Arial" w:hAnsi="Arial" w:cs="Arial"/>
          <w:sz w:val="20"/>
          <w:lang w:val="en-US"/>
        </w:rPr>
        <w:t>f</w:t>
      </w:r>
      <w:r w:rsidRPr="00F76931">
        <w:rPr>
          <w:rFonts w:ascii="Arial" w:hAnsi="Arial" w:cs="Arial"/>
          <w:sz w:val="20"/>
        </w:rPr>
        <w:t>ax:......</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t>Te</w:t>
      </w:r>
      <w:r w:rsidRPr="00F76931">
        <w:rPr>
          <w:rFonts w:ascii="Arial" w:hAnsi="Arial" w:cs="Arial"/>
          <w:i/>
          <w:sz w:val="20"/>
          <w:lang w:val="en-US"/>
        </w:rPr>
        <w:t>l</w:t>
      </w:r>
      <w:r w:rsidRPr="00F76931">
        <w:rPr>
          <w:rFonts w:ascii="Arial" w:hAnsi="Arial" w:cs="Arial"/>
          <w:i/>
          <w:sz w:val="20"/>
        </w:rPr>
        <w:t>efax number</w:t>
      </w:r>
    </w:p>
    <w:p w:rsidR="00206CD6" w:rsidRPr="00F76931" w:rsidRDefault="00206CD6" w:rsidP="00206CD6">
      <w:pPr>
        <w:spacing w:before="120"/>
        <w:rPr>
          <w:rFonts w:ascii="Arial" w:hAnsi="Arial" w:cs="Arial"/>
          <w:sz w:val="20"/>
        </w:rPr>
      </w:pPr>
      <w:r w:rsidRPr="00F76931">
        <w:rPr>
          <w:rFonts w:ascii="Arial" w:hAnsi="Arial" w:cs="Arial"/>
          <w:sz w:val="20"/>
        </w:rPr>
        <w:t>+ E-mail:</w:t>
      </w:r>
      <w:r w:rsidRPr="00F76931">
        <w:rPr>
          <w:rFonts w:ascii="Arial" w:hAnsi="Arial" w:cs="Arial"/>
          <w:sz w:val="20"/>
          <w:lang w:val="en-US"/>
        </w:rPr>
        <w:t>………………………………………………………………………………………</w:t>
      </w:r>
      <w:r w:rsidRPr="00F76931">
        <w:rPr>
          <w:rFonts w:ascii="Arial" w:hAnsi="Arial" w:cs="Arial"/>
          <w:sz w:val="20"/>
        </w:rPr>
        <w:t>...</w:t>
      </w:r>
    </w:p>
    <w:p w:rsidR="00206CD6" w:rsidRPr="00F76931" w:rsidRDefault="00206CD6" w:rsidP="00206CD6">
      <w:pPr>
        <w:spacing w:before="120"/>
        <w:rPr>
          <w:rFonts w:ascii="Arial" w:hAnsi="Arial" w:cs="Arial"/>
          <w:i/>
          <w:sz w:val="20"/>
        </w:rPr>
      </w:pPr>
      <w:r w:rsidRPr="00F76931">
        <w:rPr>
          <w:rFonts w:ascii="Arial" w:hAnsi="Arial" w:cs="Arial"/>
          <w:i/>
          <w:sz w:val="20"/>
        </w:rPr>
        <w:t>Ema</w:t>
      </w:r>
      <w:r w:rsidRPr="00F76931">
        <w:rPr>
          <w:rFonts w:ascii="Arial" w:hAnsi="Arial" w:cs="Arial"/>
          <w:i/>
          <w:sz w:val="20"/>
          <w:lang w:val="en-US"/>
        </w:rPr>
        <w:t>il</w:t>
      </w:r>
      <w:r w:rsidRPr="00F76931">
        <w:rPr>
          <w:rFonts w:ascii="Arial" w:hAnsi="Arial" w:cs="Arial"/>
          <w:i/>
          <w:sz w:val="20"/>
        </w:rPr>
        <w:t xml:space="preserve"> address</w:t>
      </w:r>
    </w:p>
    <w:p w:rsidR="00206CD6" w:rsidRPr="00F76931" w:rsidRDefault="00206CD6" w:rsidP="00206CD6">
      <w:pPr>
        <w:spacing w:before="120"/>
        <w:rPr>
          <w:rFonts w:ascii="Arial" w:hAnsi="Arial" w:cs="Arial"/>
          <w:sz w:val="20"/>
        </w:rPr>
      </w:pPr>
      <w:r w:rsidRPr="00F76931">
        <w:rPr>
          <w:rFonts w:ascii="Arial" w:hAnsi="Arial" w:cs="Arial"/>
          <w:sz w:val="20"/>
        </w:rPr>
        <w:t xml:space="preserve">Người bảo hiểm </w:t>
      </w:r>
      <w:r w:rsidRPr="00F76931">
        <w:rPr>
          <w:rFonts w:ascii="Arial" w:hAnsi="Arial" w:cs="Arial"/>
          <w:sz w:val="20"/>
          <w:lang w:val="en-US"/>
        </w:rPr>
        <w:t>P</w:t>
      </w:r>
      <w:r w:rsidRPr="00F76931">
        <w:rPr>
          <w:rFonts w:ascii="Arial" w:hAnsi="Arial" w:cs="Arial"/>
          <w:sz w:val="20"/>
        </w:rPr>
        <w:t xml:space="preserve"> &amp; </w:t>
      </w:r>
      <w:r w:rsidRPr="00F76931">
        <w:rPr>
          <w:rFonts w:ascii="Arial" w:hAnsi="Arial" w:cs="Arial"/>
          <w:sz w:val="20"/>
          <w:lang w:val="en-US"/>
        </w:rPr>
        <w:t>I</w:t>
      </w:r>
      <w:r w:rsidRPr="00F76931">
        <w:rPr>
          <w:rFonts w:ascii="Arial" w:hAnsi="Arial" w:cs="Arial"/>
          <w:sz w:val="20"/>
        </w:rPr>
        <w:t>:</w:t>
      </w:r>
    </w:p>
    <w:p w:rsidR="00206CD6" w:rsidRPr="00F76931" w:rsidRDefault="00206CD6" w:rsidP="00206CD6">
      <w:pPr>
        <w:spacing w:before="120"/>
        <w:rPr>
          <w:rFonts w:ascii="Arial" w:hAnsi="Arial" w:cs="Arial"/>
          <w:i/>
          <w:sz w:val="20"/>
          <w:lang w:val="en-US"/>
        </w:rPr>
      </w:pPr>
      <w:r w:rsidRPr="00F76931">
        <w:rPr>
          <w:rFonts w:ascii="Arial" w:hAnsi="Arial" w:cs="Arial"/>
          <w:i/>
          <w:sz w:val="20"/>
        </w:rPr>
        <w:t xml:space="preserve">P&amp;I </w:t>
      </w:r>
      <w:r w:rsidRPr="00F76931">
        <w:rPr>
          <w:rFonts w:ascii="Arial" w:hAnsi="Arial" w:cs="Arial"/>
          <w:i/>
          <w:sz w:val="20"/>
          <w:lang w:val="en-US"/>
        </w:rPr>
        <w:t>Club</w:t>
      </w:r>
    </w:p>
    <w:p w:rsidR="00206CD6" w:rsidRPr="00F76931" w:rsidRDefault="00206CD6" w:rsidP="00206CD6">
      <w:pPr>
        <w:spacing w:before="120"/>
        <w:rPr>
          <w:rFonts w:ascii="Arial" w:hAnsi="Arial" w:cs="Arial"/>
          <w:sz w:val="20"/>
          <w:lang w:val="en-US"/>
        </w:rPr>
      </w:pPr>
      <w:r w:rsidRPr="00F76931">
        <w:rPr>
          <w:rFonts w:ascii="Arial" w:hAnsi="Arial" w:cs="Arial"/>
          <w:sz w:val="20"/>
        </w:rPr>
        <w:t>+ Tên đầy đủ:......</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t>Fu</w:t>
      </w:r>
      <w:r w:rsidRPr="00F76931">
        <w:rPr>
          <w:rFonts w:ascii="Arial" w:hAnsi="Arial" w:cs="Arial"/>
          <w:i/>
          <w:sz w:val="20"/>
          <w:lang w:val="en-US"/>
        </w:rPr>
        <w:t>ll</w:t>
      </w:r>
      <w:r w:rsidRPr="00F76931">
        <w:rPr>
          <w:rFonts w:ascii="Arial" w:hAnsi="Arial" w:cs="Arial"/>
          <w:i/>
          <w:sz w:val="20"/>
        </w:rPr>
        <w:t xml:space="preserve"> name</w:t>
      </w:r>
    </w:p>
    <w:p w:rsidR="00206CD6" w:rsidRPr="00F76931" w:rsidRDefault="00206CD6" w:rsidP="00206CD6">
      <w:pPr>
        <w:spacing w:before="120"/>
        <w:rPr>
          <w:rFonts w:ascii="Arial" w:hAnsi="Arial" w:cs="Arial"/>
          <w:sz w:val="20"/>
          <w:lang w:val="en-US"/>
        </w:rPr>
      </w:pPr>
      <w:r w:rsidRPr="00F76931">
        <w:rPr>
          <w:rFonts w:ascii="Arial" w:hAnsi="Arial" w:cs="Arial"/>
          <w:sz w:val="20"/>
        </w:rPr>
        <w:t>+ Địa chỉ:........</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t>Ad</w:t>
      </w:r>
      <w:r w:rsidRPr="00F76931">
        <w:rPr>
          <w:rFonts w:ascii="Arial" w:hAnsi="Arial" w:cs="Arial"/>
          <w:i/>
          <w:sz w:val="20"/>
          <w:lang w:val="en-US"/>
        </w:rPr>
        <w:t>d</w:t>
      </w:r>
      <w:r w:rsidRPr="00F76931">
        <w:rPr>
          <w:rFonts w:ascii="Arial" w:hAnsi="Arial" w:cs="Arial"/>
          <w:i/>
          <w:sz w:val="20"/>
        </w:rPr>
        <w:t>ress:</w:t>
      </w:r>
    </w:p>
    <w:p w:rsidR="00206CD6" w:rsidRPr="00F76931" w:rsidRDefault="00206CD6" w:rsidP="00206CD6">
      <w:pPr>
        <w:spacing w:before="120"/>
        <w:rPr>
          <w:rFonts w:ascii="Arial" w:hAnsi="Arial" w:cs="Arial"/>
          <w:sz w:val="20"/>
          <w:lang w:val="en-US"/>
        </w:rPr>
      </w:pPr>
      <w:r w:rsidRPr="00F76931">
        <w:rPr>
          <w:rFonts w:ascii="Arial" w:hAnsi="Arial" w:cs="Arial"/>
          <w:sz w:val="20"/>
        </w:rPr>
        <w:t>+ Điện thoại:.......</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t>Te</w:t>
      </w:r>
      <w:r w:rsidRPr="00F76931">
        <w:rPr>
          <w:rFonts w:ascii="Arial" w:hAnsi="Arial" w:cs="Arial"/>
          <w:i/>
          <w:sz w:val="20"/>
          <w:lang w:val="en-US"/>
        </w:rPr>
        <w:t>l</w:t>
      </w:r>
      <w:r w:rsidRPr="00F76931">
        <w:rPr>
          <w:rFonts w:ascii="Arial" w:hAnsi="Arial" w:cs="Arial"/>
          <w:i/>
          <w:sz w:val="20"/>
        </w:rPr>
        <w:t>ephone n</w:t>
      </w:r>
      <w:r w:rsidRPr="00F76931">
        <w:rPr>
          <w:rFonts w:ascii="Arial" w:hAnsi="Arial" w:cs="Arial"/>
          <w:i/>
          <w:sz w:val="20"/>
          <w:lang w:val="en-US"/>
        </w:rPr>
        <w:t>u</w:t>
      </w:r>
      <w:r w:rsidRPr="00F76931">
        <w:rPr>
          <w:rFonts w:ascii="Arial" w:hAnsi="Arial" w:cs="Arial"/>
          <w:i/>
          <w:sz w:val="20"/>
        </w:rPr>
        <w:t>mber</w:t>
      </w:r>
    </w:p>
    <w:p w:rsidR="00206CD6" w:rsidRPr="00F76931" w:rsidRDefault="00206CD6" w:rsidP="00206CD6">
      <w:pPr>
        <w:spacing w:before="120"/>
        <w:rPr>
          <w:rFonts w:ascii="Arial" w:hAnsi="Arial" w:cs="Arial"/>
          <w:sz w:val="20"/>
        </w:rPr>
      </w:pPr>
      <w:r w:rsidRPr="00F76931">
        <w:rPr>
          <w:rFonts w:ascii="Arial" w:hAnsi="Arial" w:cs="Arial"/>
          <w:sz w:val="20"/>
        </w:rPr>
        <w:t>+ S</w:t>
      </w:r>
      <w:r w:rsidRPr="00F76931">
        <w:rPr>
          <w:rFonts w:ascii="Arial" w:hAnsi="Arial" w:cs="Arial"/>
          <w:sz w:val="20"/>
          <w:lang w:val="en-US"/>
        </w:rPr>
        <w:t>ố</w:t>
      </w:r>
      <w:r w:rsidRPr="00F76931">
        <w:rPr>
          <w:rFonts w:ascii="Arial" w:hAnsi="Arial" w:cs="Arial"/>
          <w:sz w:val="20"/>
        </w:rPr>
        <w:t xml:space="preserve"> Fax:</w:t>
      </w:r>
      <w:r w:rsidRPr="00F76931">
        <w:rPr>
          <w:rFonts w:ascii="Arial" w:hAnsi="Arial" w:cs="Arial"/>
          <w:sz w:val="20"/>
          <w:lang w:val="en-US"/>
        </w:rPr>
        <w:t>…………………………………………………………………..</w:t>
      </w:r>
      <w:r w:rsidRPr="00F76931">
        <w:rPr>
          <w:rFonts w:ascii="Arial" w:hAnsi="Arial" w:cs="Arial"/>
          <w:sz w:val="20"/>
        </w:rPr>
        <w:t>...........</w:t>
      </w:r>
    </w:p>
    <w:p w:rsidR="00206CD6" w:rsidRPr="00F76931" w:rsidRDefault="00206CD6" w:rsidP="00206CD6">
      <w:pPr>
        <w:spacing w:before="120"/>
        <w:rPr>
          <w:rFonts w:ascii="Arial" w:hAnsi="Arial" w:cs="Arial"/>
          <w:i/>
          <w:sz w:val="20"/>
        </w:rPr>
      </w:pPr>
      <w:r w:rsidRPr="00F76931">
        <w:rPr>
          <w:rFonts w:ascii="Arial" w:hAnsi="Arial" w:cs="Arial"/>
          <w:i/>
          <w:sz w:val="20"/>
        </w:rPr>
        <w:t>Telefax number</w:t>
      </w:r>
    </w:p>
    <w:p w:rsidR="00206CD6" w:rsidRPr="00F76931" w:rsidRDefault="00206CD6" w:rsidP="00206CD6">
      <w:pPr>
        <w:spacing w:before="120"/>
        <w:rPr>
          <w:rFonts w:ascii="Arial" w:hAnsi="Arial" w:cs="Arial"/>
          <w:sz w:val="20"/>
          <w:lang w:val="en-US"/>
        </w:rPr>
      </w:pPr>
      <w:r w:rsidRPr="00F76931">
        <w:rPr>
          <w:rFonts w:ascii="Arial" w:hAnsi="Arial" w:cs="Arial"/>
          <w:sz w:val="20"/>
        </w:rPr>
        <w:t>+ E-mail:......</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lang w:val="en-US"/>
        </w:rPr>
        <w:t>E</w:t>
      </w:r>
      <w:r w:rsidRPr="00F76931">
        <w:rPr>
          <w:rFonts w:ascii="Arial" w:hAnsi="Arial" w:cs="Arial"/>
          <w:i/>
          <w:sz w:val="20"/>
        </w:rPr>
        <w:t>mai</w:t>
      </w:r>
      <w:r w:rsidRPr="00F76931">
        <w:rPr>
          <w:rFonts w:ascii="Arial" w:hAnsi="Arial" w:cs="Arial"/>
          <w:i/>
          <w:sz w:val="20"/>
          <w:lang w:val="en-US"/>
        </w:rPr>
        <w:t>l</w:t>
      </w:r>
      <w:r w:rsidRPr="00F76931">
        <w:rPr>
          <w:rFonts w:ascii="Arial" w:hAnsi="Arial" w:cs="Arial"/>
          <w:i/>
          <w:sz w:val="20"/>
        </w:rPr>
        <w:t xml:space="preserve"> address</w:t>
      </w:r>
    </w:p>
    <w:p w:rsidR="00206CD6" w:rsidRPr="00F76931" w:rsidRDefault="00206CD6" w:rsidP="00206CD6">
      <w:pPr>
        <w:spacing w:before="120"/>
        <w:rPr>
          <w:rFonts w:ascii="Arial" w:hAnsi="Arial" w:cs="Arial"/>
          <w:sz w:val="20"/>
        </w:rPr>
      </w:pPr>
      <w:r w:rsidRPr="00565891">
        <w:rPr>
          <w:rFonts w:ascii="Arial" w:hAnsi="Arial" w:cs="Arial"/>
          <w:sz w:val="20"/>
        </w:rPr>
        <w:t xml:space="preserve">- </w:t>
      </w:r>
      <w:r w:rsidRPr="00F76931">
        <w:rPr>
          <w:rFonts w:ascii="Arial" w:hAnsi="Arial" w:cs="Arial"/>
          <w:sz w:val="20"/>
        </w:rPr>
        <w:t>Đại lý tàu biển tại Việt Nam:</w:t>
      </w:r>
    </w:p>
    <w:p w:rsidR="00206CD6" w:rsidRPr="00F76931" w:rsidRDefault="00206CD6" w:rsidP="00206CD6">
      <w:pPr>
        <w:spacing w:before="120"/>
        <w:rPr>
          <w:rFonts w:ascii="Arial" w:hAnsi="Arial" w:cs="Arial"/>
          <w:i/>
          <w:sz w:val="20"/>
        </w:rPr>
      </w:pPr>
      <w:r w:rsidRPr="00F76931">
        <w:rPr>
          <w:rFonts w:ascii="Arial" w:hAnsi="Arial" w:cs="Arial"/>
          <w:i/>
          <w:sz w:val="20"/>
        </w:rPr>
        <w:t>Sh</w:t>
      </w:r>
      <w:r w:rsidRPr="00F76931">
        <w:rPr>
          <w:rFonts w:ascii="Arial" w:hAnsi="Arial" w:cs="Arial"/>
          <w:i/>
          <w:sz w:val="20"/>
          <w:lang w:val="en-US"/>
        </w:rPr>
        <w:t>i</w:t>
      </w:r>
      <w:r w:rsidRPr="00F76931">
        <w:rPr>
          <w:rFonts w:ascii="Arial" w:hAnsi="Arial" w:cs="Arial"/>
          <w:i/>
          <w:sz w:val="20"/>
        </w:rPr>
        <w:t>p’s agent in Vietnam</w:t>
      </w:r>
    </w:p>
    <w:p w:rsidR="00206CD6" w:rsidRPr="00F76931" w:rsidRDefault="00206CD6" w:rsidP="00206CD6">
      <w:pPr>
        <w:spacing w:before="120"/>
        <w:rPr>
          <w:rFonts w:ascii="Arial" w:hAnsi="Arial" w:cs="Arial"/>
          <w:sz w:val="20"/>
          <w:lang w:val="en-US"/>
        </w:rPr>
      </w:pPr>
      <w:r w:rsidRPr="00F76931">
        <w:rPr>
          <w:rFonts w:ascii="Arial" w:hAnsi="Arial" w:cs="Arial"/>
          <w:sz w:val="20"/>
        </w:rPr>
        <w:t>+ Tên đầy đủ:…</w:t>
      </w:r>
      <w:r w:rsidRPr="00F76931">
        <w:rPr>
          <w:rFonts w:ascii="Arial" w:hAnsi="Arial" w:cs="Arial"/>
          <w:sz w:val="20"/>
          <w:lang w:val="en-US"/>
        </w:rPr>
        <w:t>…………………………………………………………………………</w:t>
      </w:r>
    </w:p>
    <w:p w:rsidR="00206CD6" w:rsidRPr="00F76931" w:rsidRDefault="00206CD6" w:rsidP="00206CD6">
      <w:pPr>
        <w:spacing w:before="120"/>
        <w:rPr>
          <w:rFonts w:ascii="Arial" w:hAnsi="Arial" w:cs="Arial"/>
          <w:i/>
          <w:sz w:val="20"/>
          <w:lang w:val="en-US"/>
        </w:rPr>
      </w:pPr>
      <w:r w:rsidRPr="00F76931">
        <w:rPr>
          <w:rFonts w:ascii="Arial" w:hAnsi="Arial" w:cs="Arial"/>
          <w:i/>
          <w:sz w:val="20"/>
        </w:rPr>
        <w:t>Fu</w:t>
      </w:r>
      <w:r w:rsidRPr="00F76931">
        <w:rPr>
          <w:rFonts w:ascii="Arial" w:hAnsi="Arial" w:cs="Arial"/>
          <w:i/>
          <w:sz w:val="20"/>
          <w:lang w:val="en-US"/>
        </w:rPr>
        <w:t>ll</w:t>
      </w:r>
      <w:r w:rsidRPr="00F76931">
        <w:rPr>
          <w:rFonts w:ascii="Arial" w:hAnsi="Arial" w:cs="Arial"/>
          <w:i/>
          <w:sz w:val="20"/>
        </w:rPr>
        <w:t xml:space="preserve"> name </w:t>
      </w:r>
    </w:p>
    <w:p w:rsidR="00206CD6" w:rsidRPr="00F76931" w:rsidRDefault="00206CD6" w:rsidP="00206CD6">
      <w:pPr>
        <w:spacing w:before="120"/>
        <w:rPr>
          <w:rFonts w:ascii="Arial" w:hAnsi="Arial" w:cs="Arial"/>
          <w:sz w:val="20"/>
          <w:lang w:val="en-US"/>
        </w:rPr>
      </w:pPr>
      <w:r w:rsidRPr="00F76931">
        <w:rPr>
          <w:rFonts w:ascii="Arial" w:hAnsi="Arial" w:cs="Arial"/>
          <w:sz w:val="20"/>
        </w:rPr>
        <w:t>+ Địa chỉ:...</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t>Ad</w:t>
      </w:r>
      <w:r w:rsidRPr="00F76931">
        <w:rPr>
          <w:rFonts w:ascii="Arial" w:hAnsi="Arial" w:cs="Arial"/>
          <w:i/>
          <w:sz w:val="20"/>
          <w:lang w:val="en-US"/>
        </w:rPr>
        <w:t>d</w:t>
      </w:r>
      <w:r w:rsidRPr="00F76931">
        <w:rPr>
          <w:rFonts w:ascii="Arial" w:hAnsi="Arial" w:cs="Arial"/>
          <w:i/>
          <w:sz w:val="20"/>
        </w:rPr>
        <w:t>ress:</w:t>
      </w:r>
    </w:p>
    <w:p w:rsidR="00206CD6" w:rsidRPr="00F76931" w:rsidRDefault="00206CD6" w:rsidP="00206CD6">
      <w:pPr>
        <w:spacing w:before="120"/>
        <w:rPr>
          <w:rFonts w:ascii="Arial" w:hAnsi="Arial" w:cs="Arial"/>
          <w:sz w:val="20"/>
          <w:lang w:val="en-US"/>
        </w:rPr>
      </w:pPr>
      <w:r w:rsidRPr="00F76931">
        <w:rPr>
          <w:rFonts w:ascii="Arial" w:hAnsi="Arial" w:cs="Arial"/>
          <w:sz w:val="20"/>
        </w:rPr>
        <w:t>+ Điện thoại:…</w:t>
      </w:r>
      <w:r w:rsidRPr="00F76931">
        <w:rPr>
          <w:rFonts w:ascii="Arial" w:hAnsi="Arial" w:cs="Arial"/>
          <w:sz w:val="20"/>
          <w:lang w:val="en-US"/>
        </w:rPr>
        <w:t>………………………………………………………………………………….</w:t>
      </w:r>
    </w:p>
    <w:p w:rsidR="00206CD6" w:rsidRPr="00F76931" w:rsidRDefault="00206CD6" w:rsidP="00206CD6">
      <w:pPr>
        <w:spacing w:before="120"/>
        <w:rPr>
          <w:rFonts w:ascii="Arial" w:hAnsi="Arial" w:cs="Arial"/>
          <w:i/>
          <w:sz w:val="20"/>
        </w:rPr>
      </w:pPr>
      <w:r w:rsidRPr="00F76931">
        <w:rPr>
          <w:rFonts w:ascii="Arial" w:hAnsi="Arial" w:cs="Arial"/>
          <w:i/>
          <w:sz w:val="20"/>
        </w:rPr>
        <w:t>Telephone number</w:t>
      </w:r>
    </w:p>
    <w:p w:rsidR="00206CD6" w:rsidRPr="00F76931" w:rsidRDefault="00206CD6" w:rsidP="00206CD6">
      <w:pPr>
        <w:spacing w:before="120"/>
        <w:rPr>
          <w:rFonts w:ascii="Arial" w:hAnsi="Arial" w:cs="Arial"/>
          <w:sz w:val="20"/>
          <w:lang w:val="en-US"/>
        </w:rPr>
      </w:pPr>
      <w:r w:rsidRPr="00F76931">
        <w:rPr>
          <w:rFonts w:ascii="Arial" w:hAnsi="Arial" w:cs="Arial"/>
          <w:sz w:val="20"/>
        </w:rPr>
        <w:t>+ S</w:t>
      </w:r>
      <w:r w:rsidRPr="00F76931">
        <w:rPr>
          <w:rFonts w:ascii="Arial" w:hAnsi="Arial" w:cs="Arial"/>
          <w:sz w:val="20"/>
          <w:lang w:val="en-US"/>
        </w:rPr>
        <w:t>ố Fax:…………………………………………………………………………………...</w:t>
      </w:r>
    </w:p>
    <w:p w:rsidR="00206CD6" w:rsidRPr="00F76931" w:rsidRDefault="00206CD6" w:rsidP="00206CD6">
      <w:pPr>
        <w:spacing w:before="120"/>
        <w:rPr>
          <w:rFonts w:ascii="Arial" w:hAnsi="Arial" w:cs="Arial"/>
          <w:i/>
          <w:sz w:val="20"/>
        </w:rPr>
      </w:pPr>
      <w:r w:rsidRPr="00F76931">
        <w:rPr>
          <w:rFonts w:ascii="Arial" w:hAnsi="Arial" w:cs="Arial"/>
          <w:i/>
          <w:sz w:val="20"/>
        </w:rPr>
        <w:t>Telefax number</w:t>
      </w:r>
    </w:p>
    <w:p w:rsidR="00206CD6" w:rsidRPr="00F76931" w:rsidRDefault="00206CD6" w:rsidP="00206CD6">
      <w:pPr>
        <w:spacing w:before="120"/>
        <w:rPr>
          <w:rFonts w:ascii="Arial" w:hAnsi="Arial" w:cs="Arial"/>
          <w:sz w:val="20"/>
          <w:lang w:val="en-US"/>
        </w:rPr>
      </w:pPr>
      <w:r w:rsidRPr="00F76931">
        <w:rPr>
          <w:rFonts w:ascii="Arial" w:hAnsi="Arial" w:cs="Arial"/>
          <w:sz w:val="20"/>
        </w:rPr>
        <w:t>+ E-mail:</w:t>
      </w:r>
      <w:r w:rsidRPr="00F76931">
        <w:rPr>
          <w:rFonts w:ascii="Arial" w:hAnsi="Arial" w:cs="Arial"/>
          <w:sz w:val="20"/>
          <w:lang w:val="en-US"/>
        </w:rPr>
        <w:t>…………………………………………………………………………………………</w:t>
      </w:r>
    </w:p>
    <w:p w:rsidR="00206CD6" w:rsidRPr="00F76931" w:rsidRDefault="00206CD6" w:rsidP="00206CD6">
      <w:pPr>
        <w:spacing w:before="120"/>
        <w:rPr>
          <w:rFonts w:ascii="Arial" w:hAnsi="Arial" w:cs="Arial"/>
          <w:i/>
          <w:sz w:val="20"/>
          <w:lang w:val="en-US"/>
        </w:rPr>
      </w:pPr>
      <w:r w:rsidRPr="00F76931">
        <w:rPr>
          <w:rFonts w:ascii="Arial" w:hAnsi="Arial" w:cs="Arial"/>
          <w:i/>
          <w:sz w:val="20"/>
        </w:rPr>
        <w:t xml:space="preserve"> Ema</w:t>
      </w:r>
      <w:r w:rsidRPr="00F76931">
        <w:rPr>
          <w:rFonts w:ascii="Arial" w:hAnsi="Arial" w:cs="Arial"/>
          <w:i/>
          <w:sz w:val="20"/>
          <w:lang w:val="en-US"/>
        </w:rPr>
        <w:t xml:space="preserve">il </w:t>
      </w:r>
      <w:r w:rsidRPr="00F76931">
        <w:rPr>
          <w:rFonts w:ascii="Arial" w:hAnsi="Arial" w:cs="Arial"/>
          <w:i/>
          <w:sz w:val="20"/>
        </w:rPr>
        <w:t xml:space="preserve">address </w:t>
      </w:r>
    </w:p>
    <w:p w:rsidR="00206CD6" w:rsidRPr="00F76931" w:rsidRDefault="00206CD6" w:rsidP="00206CD6">
      <w:pPr>
        <w:spacing w:before="120"/>
        <w:rPr>
          <w:rFonts w:ascii="Arial" w:hAnsi="Arial" w:cs="Arial"/>
          <w:sz w:val="20"/>
          <w:lang w:val="en-US"/>
        </w:rPr>
      </w:pPr>
      <w:r w:rsidRPr="00F76931">
        <w:rPr>
          <w:rFonts w:ascii="Arial" w:hAnsi="Arial" w:cs="Arial"/>
          <w:sz w:val="20"/>
        </w:rPr>
        <w:t>Họ tên, quốc tịch của thuyền trưởng:</w:t>
      </w:r>
      <w:r w:rsidRPr="00F76931">
        <w:rPr>
          <w:rFonts w:ascii="Arial" w:hAnsi="Arial" w:cs="Arial"/>
          <w:sz w:val="20"/>
          <w:lang w:val="en-US"/>
        </w:rPr>
        <w:t>..............................................................................</w:t>
      </w:r>
    </w:p>
    <w:p w:rsidR="00206CD6" w:rsidRDefault="00206CD6" w:rsidP="00206CD6">
      <w:pPr>
        <w:spacing w:before="120"/>
        <w:rPr>
          <w:rFonts w:ascii="Arial" w:hAnsi="Arial" w:cs="Arial"/>
          <w:i/>
          <w:sz w:val="20"/>
          <w:lang w:val="en-US"/>
        </w:rPr>
      </w:pPr>
      <w:r w:rsidRPr="00F76931">
        <w:rPr>
          <w:rFonts w:ascii="Arial" w:hAnsi="Arial" w:cs="Arial"/>
          <w:i/>
          <w:sz w:val="20"/>
        </w:rPr>
        <w:t>Master’s name and nationalit</w:t>
      </w:r>
      <w:r w:rsidRPr="00F76931">
        <w:rPr>
          <w:rFonts w:ascii="Arial" w:hAnsi="Arial" w:cs="Arial"/>
          <w:i/>
          <w:sz w:val="20"/>
          <w:lang w:val="en-US"/>
        </w:rPr>
        <w:t>y</w:t>
      </w:r>
    </w:p>
    <w:p w:rsidR="00206CD6" w:rsidRDefault="00206CD6" w:rsidP="00206CD6">
      <w:pPr>
        <w:spacing w:before="120"/>
        <w:rPr>
          <w:rFonts w:ascii="Arial" w:hAnsi="Arial" w:cs="Arial"/>
          <w:i/>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068"/>
        <w:gridCol w:w="4788"/>
      </w:tblGrid>
      <w:tr w:rsidR="00206CD6" w:rsidRPr="00AD51C7" w:rsidTr="00455739">
        <w:tc>
          <w:tcPr>
            <w:tcW w:w="4068" w:type="dxa"/>
          </w:tcPr>
          <w:p w:rsidR="00206CD6" w:rsidRPr="00AD51C7" w:rsidRDefault="00206CD6" w:rsidP="00455739">
            <w:pPr>
              <w:spacing w:after="120"/>
              <w:rPr>
                <w:rFonts w:ascii="Arial" w:hAnsi="Arial" w:cs="Arial"/>
                <w:b w:val="0"/>
              </w:rPr>
            </w:pPr>
          </w:p>
        </w:tc>
        <w:tc>
          <w:tcPr>
            <w:tcW w:w="4788" w:type="dxa"/>
          </w:tcPr>
          <w:p w:rsidR="00206CD6" w:rsidRPr="00F76931" w:rsidRDefault="00206CD6" w:rsidP="00455739">
            <w:pPr>
              <w:widowControl/>
              <w:spacing w:after="120"/>
              <w:jc w:val="center"/>
              <w:rPr>
                <w:rFonts w:ascii="Arial" w:hAnsi="Arial" w:cs="Arial"/>
              </w:rPr>
            </w:pPr>
            <w:r w:rsidRPr="00F76931">
              <w:rPr>
                <w:rFonts w:ascii="Arial" w:hAnsi="Arial" w:cs="Arial"/>
                <w:lang w:val="en-US"/>
              </w:rPr>
              <w:t xml:space="preserve">…….., </w:t>
            </w:r>
            <w:r w:rsidRPr="00F76931">
              <w:rPr>
                <w:rFonts w:ascii="Arial" w:hAnsi="Arial" w:cs="Arial"/>
              </w:rPr>
              <w:t>ngày</w:t>
            </w:r>
            <w:r w:rsidRPr="00F76931">
              <w:rPr>
                <w:rFonts w:ascii="Arial" w:hAnsi="Arial" w:cs="Arial"/>
                <w:lang w:val="en-US"/>
              </w:rPr>
              <w:t>………</w:t>
            </w:r>
            <w:r>
              <w:rPr>
                <w:rFonts w:ascii="Arial" w:hAnsi="Arial" w:cs="Arial"/>
                <w:lang w:val="en-US"/>
              </w:rPr>
              <w:t xml:space="preserve"> </w:t>
            </w:r>
            <w:r w:rsidRPr="00F76931">
              <w:rPr>
                <w:rFonts w:ascii="Arial" w:hAnsi="Arial" w:cs="Arial"/>
              </w:rPr>
              <w:t>tháng</w:t>
            </w:r>
            <w:r w:rsidRPr="00F76931">
              <w:rPr>
                <w:rFonts w:ascii="Arial" w:hAnsi="Arial" w:cs="Arial"/>
                <w:lang w:val="en-US"/>
              </w:rPr>
              <w:t>………</w:t>
            </w:r>
            <w:r w:rsidRPr="00F76931">
              <w:rPr>
                <w:rFonts w:ascii="Arial" w:hAnsi="Arial" w:cs="Arial"/>
              </w:rPr>
              <w:t>.</w:t>
            </w:r>
            <w:r>
              <w:rPr>
                <w:rFonts w:ascii="Arial" w:hAnsi="Arial" w:cs="Arial"/>
                <w:lang w:val="en-US"/>
              </w:rPr>
              <w:t xml:space="preserve"> </w:t>
            </w:r>
            <w:r w:rsidRPr="00F76931">
              <w:rPr>
                <w:rFonts w:ascii="Arial" w:hAnsi="Arial" w:cs="Arial"/>
              </w:rPr>
              <w:t>năm 20.........</w:t>
            </w:r>
          </w:p>
          <w:p w:rsidR="00206CD6" w:rsidRPr="00F76931" w:rsidRDefault="00206CD6" w:rsidP="00455739">
            <w:pPr>
              <w:widowControl/>
              <w:spacing w:after="120"/>
              <w:jc w:val="center"/>
              <w:rPr>
                <w:rFonts w:ascii="Arial" w:hAnsi="Arial" w:cs="Arial"/>
                <w:i/>
              </w:rPr>
            </w:pPr>
            <w:r w:rsidRPr="00F76931">
              <w:rPr>
                <w:rFonts w:ascii="Arial" w:hAnsi="Arial" w:cs="Arial"/>
                <w:i/>
              </w:rPr>
              <w:t>date</w:t>
            </w:r>
            <w:r w:rsidRPr="00F76931">
              <w:rPr>
                <w:rFonts w:ascii="Arial" w:hAnsi="Arial" w:cs="Arial"/>
                <w:i/>
                <w:lang w:val="en-US"/>
              </w:rPr>
              <w:t xml:space="preserve">               </w:t>
            </w:r>
            <w:r w:rsidRPr="00F76931">
              <w:rPr>
                <w:rFonts w:ascii="Arial" w:hAnsi="Arial" w:cs="Arial"/>
                <w:i/>
              </w:rPr>
              <w:t>Month</w:t>
            </w:r>
            <w:r w:rsidRPr="00F76931">
              <w:rPr>
                <w:rFonts w:ascii="Arial" w:hAnsi="Arial" w:cs="Arial"/>
                <w:i/>
                <w:lang w:val="en-US"/>
              </w:rPr>
              <w:t xml:space="preserve">        </w:t>
            </w:r>
            <w:r w:rsidRPr="00F76931">
              <w:rPr>
                <w:rFonts w:ascii="Arial" w:hAnsi="Arial" w:cs="Arial"/>
                <w:i/>
              </w:rPr>
              <w:t>year</w:t>
            </w:r>
          </w:p>
          <w:p w:rsidR="00206CD6" w:rsidRPr="00F76931" w:rsidRDefault="00206CD6" w:rsidP="00455739">
            <w:pPr>
              <w:widowControl/>
              <w:spacing w:after="120"/>
              <w:jc w:val="center"/>
              <w:rPr>
                <w:rFonts w:ascii="Arial" w:hAnsi="Arial" w:cs="Arial"/>
              </w:rPr>
            </w:pPr>
            <w:r w:rsidRPr="00F76931">
              <w:rPr>
                <w:rFonts w:ascii="Arial" w:hAnsi="Arial" w:cs="Arial"/>
              </w:rPr>
              <w:t>Tên và chữ ký của người báo cáo</w:t>
            </w:r>
          </w:p>
          <w:p w:rsidR="00206CD6" w:rsidRPr="00AD51C7" w:rsidRDefault="00206CD6" w:rsidP="00455739">
            <w:pPr>
              <w:widowControl/>
              <w:spacing w:after="120"/>
              <w:jc w:val="center"/>
              <w:rPr>
                <w:rFonts w:ascii="Arial" w:hAnsi="Arial" w:cs="Arial"/>
              </w:rPr>
            </w:pPr>
            <w:r w:rsidRPr="00F76931">
              <w:rPr>
                <w:rFonts w:ascii="Arial" w:hAnsi="Arial" w:cs="Arial"/>
                <w:i/>
              </w:rPr>
              <w:t>Name and signat</w:t>
            </w:r>
            <w:r w:rsidRPr="00F76931">
              <w:rPr>
                <w:rFonts w:ascii="Arial" w:hAnsi="Arial" w:cs="Arial"/>
                <w:i/>
                <w:lang w:val="en-US"/>
              </w:rPr>
              <w:t>u</w:t>
            </w:r>
            <w:r w:rsidRPr="00F76931">
              <w:rPr>
                <w:rFonts w:ascii="Arial" w:hAnsi="Arial" w:cs="Arial"/>
                <w:i/>
              </w:rPr>
              <w:t>re of reporting person</w:t>
            </w:r>
          </w:p>
        </w:tc>
      </w:tr>
    </w:tbl>
    <w:p w:rsidR="00206CD6" w:rsidRPr="00F76931" w:rsidRDefault="00206CD6" w:rsidP="00206CD6">
      <w:pPr>
        <w:spacing w:before="120"/>
        <w:rPr>
          <w:rFonts w:ascii="Arial" w:hAnsi="Arial" w:cs="Arial"/>
          <w:i/>
          <w:sz w:val="20"/>
          <w:lang w:val="en-US"/>
        </w:rPr>
      </w:pPr>
    </w:p>
    <w:p w:rsidR="00206CD6" w:rsidRPr="00565891" w:rsidRDefault="00206CD6" w:rsidP="00206CD6">
      <w:pPr>
        <w:spacing w:before="120"/>
        <w:jc w:val="center"/>
        <w:rPr>
          <w:rFonts w:ascii="Arial" w:hAnsi="Arial" w:cs="Arial"/>
          <w:b/>
        </w:rPr>
      </w:pPr>
      <w:r>
        <w:rPr>
          <w:rFonts w:ascii="Arial" w:hAnsi="Arial" w:cs="Arial"/>
          <w:b/>
        </w:rPr>
        <w:t>PHỤ LỤC 2</w:t>
      </w:r>
    </w:p>
    <w:p w:rsidR="00206CD6" w:rsidRPr="00BC4A60" w:rsidRDefault="00206CD6" w:rsidP="00206CD6">
      <w:pPr>
        <w:spacing w:before="120"/>
        <w:jc w:val="center"/>
        <w:rPr>
          <w:rFonts w:ascii="Arial" w:hAnsi="Arial" w:cs="Arial"/>
          <w:i/>
        </w:rPr>
      </w:pPr>
      <w:r w:rsidRPr="00BC4A60">
        <w:rPr>
          <w:rFonts w:ascii="Arial" w:hAnsi="Arial" w:cs="Arial"/>
          <w:i/>
        </w:rPr>
        <w:t>Annex No. 2</w:t>
      </w:r>
    </w:p>
    <w:p w:rsidR="00206CD6" w:rsidRPr="00BC4A60" w:rsidRDefault="00206CD6" w:rsidP="00206CD6">
      <w:pPr>
        <w:spacing w:before="120"/>
        <w:jc w:val="center"/>
        <w:rPr>
          <w:rFonts w:ascii="Arial" w:hAnsi="Arial" w:cs="Arial"/>
          <w:b/>
          <w:sz w:val="20"/>
        </w:rPr>
      </w:pPr>
      <w:r>
        <w:rPr>
          <w:rFonts w:ascii="Arial" w:hAnsi="Arial" w:cs="Arial"/>
          <w:b/>
          <w:sz w:val="20"/>
        </w:rPr>
        <w:t>BÁO CÁO CHI TIẾT TAI NẠN HÀNG HẢI</w:t>
      </w:r>
    </w:p>
    <w:p w:rsidR="00206CD6" w:rsidRPr="00BC4A60" w:rsidRDefault="00206CD6" w:rsidP="00206CD6">
      <w:pPr>
        <w:spacing w:before="120"/>
        <w:jc w:val="center"/>
        <w:rPr>
          <w:rFonts w:ascii="Arial" w:hAnsi="Arial" w:cs="Arial"/>
          <w:i/>
          <w:sz w:val="20"/>
          <w:lang w:val="en-US"/>
        </w:rPr>
      </w:pPr>
      <w:r w:rsidRPr="00BC4A60">
        <w:rPr>
          <w:rFonts w:ascii="Arial" w:hAnsi="Arial" w:cs="Arial"/>
          <w:i/>
          <w:sz w:val="20"/>
        </w:rPr>
        <w:t>DETAILED REPORT ON A MARITIME ACCIDENT</w:t>
      </w:r>
    </w:p>
    <w:p w:rsidR="00206CD6" w:rsidRPr="00F76931" w:rsidRDefault="00206CD6" w:rsidP="00206CD6">
      <w:pPr>
        <w:spacing w:before="120"/>
        <w:jc w:val="center"/>
        <w:rPr>
          <w:rFonts w:ascii="Arial" w:hAnsi="Arial" w:cs="Arial"/>
          <w:i/>
          <w:sz w:val="20"/>
        </w:rPr>
      </w:pPr>
      <w:r w:rsidRPr="00F76931">
        <w:rPr>
          <w:rFonts w:ascii="Arial" w:hAnsi="Arial" w:cs="Arial"/>
          <w:i/>
          <w:sz w:val="20"/>
        </w:rPr>
        <w:t>(Ban hành kèm theo Thông tư s</w:t>
      </w:r>
      <w:r w:rsidRPr="00565891">
        <w:rPr>
          <w:rFonts w:ascii="Arial" w:hAnsi="Arial" w:cs="Arial"/>
          <w:i/>
          <w:sz w:val="20"/>
        </w:rPr>
        <w:t>ố</w:t>
      </w:r>
      <w:r w:rsidR="00C95174">
        <w:rPr>
          <w:rFonts w:ascii="Arial" w:hAnsi="Arial" w:cs="Arial"/>
          <w:i/>
          <w:sz w:val="20"/>
        </w:rPr>
        <w:t xml:space="preserve"> </w:t>
      </w:r>
      <w:r w:rsidR="00C95174">
        <w:rPr>
          <w:rFonts w:ascii="Arial" w:hAnsi="Arial" w:cs="Arial"/>
          <w:i/>
          <w:sz w:val="20"/>
          <w:lang w:val="en-US"/>
        </w:rPr>
        <w:t>01</w:t>
      </w:r>
      <w:r w:rsidRPr="00F76931">
        <w:rPr>
          <w:rFonts w:ascii="Arial" w:hAnsi="Arial" w:cs="Arial"/>
          <w:i/>
          <w:sz w:val="20"/>
        </w:rPr>
        <w:t>/20</w:t>
      </w:r>
      <w:r w:rsidR="00C95174">
        <w:rPr>
          <w:rFonts w:ascii="Arial" w:hAnsi="Arial" w:cs="Arial"/>
          <w:i/>
          <w:sz w:val="20"/>
          <w:lang w:val="en-US"/>
        </w:rPr>
        <w:t>20</w:t>
      </w:r>
      <w:r w:rsidRPr="00F76931">
        <w:rPr>
          <w:rFonts w:ascii="Arial" w:hAnsi="Arial" w:cs="Arial"/>
          <w:i/>
          <w:sz w:val="20"/>
        </w:rPr>
        <w:t>/</w:t>
      </w:r>
      <w:r w:rsidRPr="00565891">
        <w:rPr>
          <w:rFonts w:ascii="Arial" w:hAnsi="Arial" w:cs="Arial"/>
          <w:i/>
          <w:sz w:val="20"/>
        </w:rPr>
        <w:t>T</w:t>
      </w:r>
      <w:r w:rsidRPr="00F76931">
        <w:rPr>
          <w:rFonts w:ascii="Arial" w:hAnsi="Arial" w:cs="Arial"/>
          <w:i/>
          <w:sz w:val="20"/>
        </w:rPr>
        <w:t>T-BGTVT ngày</w:t>
      </w:r>
      <w:r w:rsidR="00C95174">
        <w:rPr>
          <w:rFonts w:ascii="Arial" w:hAnsi="Arial" w:cs="Arial"/>
          <w:i/>
          <w:sz w:val="20"/>
        </w:rPr>
        <w:t xml:space="preserve"> 2</w:t>
      </w:r>
      <w:r w:rsidR="00C95174">
        <w:rPr>
          <w:rFonts w:ascii="Arial" w:hAnsi="Arial" w:cs="Arial"/>
          <w:i/>
          <w:sz w:val="20"/>
          <w:lang w:val="en-US"/>
        </w:rPr>
        <w:t>0</w:t>
      </w:r>
      <w:r w:rsidRPr="00565891">
        <w:rPr>
          <w:rFonts w:ascii="Arial" w:hAnsi="Arial" w:cs="Arial"/>
          <w:i/>
          <w:sz w:val="20"/>
        </w:rPr>
        <w:t xml:space="preserve"> t</w:t>
      </w:r>
      <w:r w:rsidRPr="00F76931">
        <w:rPr>
          <w:rFonts w:ascii="Arial" w:hAnsi="Arial" w:cs="Arial"/>
          <w:i/>
          <w:sz w:val="20"/>
        </w:rPr>
        <w:t>háng</w:t>
      </w:r>
      <w:r w:rsidR="00C95174">
        <w:rPr>
          <w:rFonts w:ascii="Arial" w:hAnsi="Arial" w:cs="Arial"/>
          <w:i/>
          <w:sz w:val="20"/>
        </w:rPr>
        <w:t xml:space="preserve"> 0</w:t>
      </w:r>
      <w:r w:rsidR="00C95174">
        <w:rPr>
          <w:rFonts w:ascii="Arial" w:hAnsi="Arial" w:cs="Arial"/>
          <w:i/>
          <w:sz w:val="20"/>
          <w:lang w:val="en-US"/>
        </w:rPr>
        <w:t>1</w:t>
      </w:r>
      <w:r w:rsidRPr="00565891">
        <w:rPr>
          <w:rFonts w:ascii="Arial" w:hAnsi="Arial" w:cs="Arial"/>
          <w:i/>
          <w:sz w:val="20"/>
        </w:rPr>
        <w:t xml:space="preserve"> </w:t>
      </w:r>
      <w:r w:rsidRPr="00F76931">
        <w:rPr>
          <w:rFonts w:ascii="Arial" w:hAnsi="Arial" w:cs="Arial"/>
          <w:i/>
          <w:sz w:val="20"/>
        </w:rPr>
        <w:t xml:space="preserve"> năm 20</w:t>
      </w:r>
      <w:r w:rsidR="00C95174">
        <w:rPr>
          <w:rFonts w:ascii="Arial" w:hAnsi="Arial" w:cs="Arial"/>
          <w:i/>
          <w:sz w:val="20"/>
          <w:lang w:val="en-US"/>
        </w:rPr>
        <w:t>20</w:t>
      </w:r>
      <w:r w:rsidRPr="00565891">
        <w:rPr>
          <w:rFonts w:ascii="Arial" w:hAnsi="Arial" w:cs="Arial"/>
          <w:i/>
          <w:sz w:val="20"/>
        </w:rPr>
        <w:t xml:space="preserve"> </w:t>
      </w:r>
      <w:r w:rsidRPr="00F76931">
        <w:rPr>
          <w:rFonts w:ascii="Arial" w:hAnsi="Arial" w:cs="Arial"/>
          <w:i/>
          <w:sz w:val="20"/>
        </w:rPr>
        <w:t>của Bộ trưởng Bộ Giao thông vận tải)</w:t>
      </w:r>
    </w:p>
    <w:p w:rsidR="00206CD6" w:rsidRPr="00F76931" w:rsidRDefault="00206CD6" w:rsidP="00206CD6">
      <w:pPr>
        <w:spacing w:before="120"/>
        <w:rPr>
          <w:rFonts w:ascii="Arial" w:hAnsi="Arial" w:cs="Arial"/>
          <w:b/>
          <w:sz w:val="20"/>
        </w:rPr>
      </w:pPr>
      <w:bookmarkStart w:id="3" w:name="bookmark6"/>
      <w:r w:rsidRPr="00F76931">
        <w:rPr>
          <w:rFonts w:ascii="Arial" w:hAnsi="Arial" w:cs="Arial"/>
          <w:b/>
          <w:sz w:val="20"/>
        </w:rPr>
        <w:t>MỘT SỐ LƯU Ý</w:t>
      </w:r>
      <w:bookmarkEnd w:id="3"/>
    </w:p>
    <w:p w:rsidR="00206CD6" w:rsidRPr="00F76931" w:rsidRDefault="00206CD6" w:rsidP="00206CD6">
      <w:pPr>
        <w:spacing w:before="120"/>
        <w:rPr>
          <w:rFonts w:ascii="Arial" w:hAnsi="Arial" w:cs="Arial"/>
          <w:b/>
          <w:i/>
          <w:sz w:val="20"/>
        </w:rPr>
      </w:pPr>
      <w:r w:rsidRPr="00F76931">
        <w:rPr>
          <w:rFonts w:ascii="Arial" w:hAnsi="Arial" w:cs="Arial"/>
          <w:b/>
          <w:i/>
          <w:sz w:val="20"/>
        </w:rPr>
        <w:t>N</w:t>
      </w:r>
      <w:r w:rsidRPr="00565891">
        <w:rPr>
          <w:rFonts w:ascii="Arial" w:hAnsi="Arial" w:cs="Arial"/>
          <w:b/>
          <w:i/>
          <w:sz w:val="20"/>
        </w:rPr>
        <w:t>O</w:t>
      </w:r>
      <w:r w:rsidRPr="00F76931">
        <w:rPr>
          <w:rFonts w:ascii="Arial" w:hAnsi="Arial" w:cs="Arial"/>
          <w:b/>
          <w:i/>
          <w:sz w:val="20"/>
        </w:rPr>
        <w:t>TES</w:t>
      </w:r>
    </w:p>
    <w:p w:rsidR="00206CD6" w:rsidRPr="00F76931" w:rsidRDefault="00206CD6" w:rsidP="00206CD6">
      <w:pPr>
        <w:spacing w:before="120"/>
        <w:rPr>
          <w:rFonts w:ascii="Arial" w:hAnsi="Arial" w:cs="Arial"/>
          <w:sz w:val="20"/>
        </w:rPr>
      </w:pPr>
      <w:bookmarkStart w:id="4" w:name="bookmark7"/>
      <w:r w:rsidRPr="00565891">
        <w:rPr>
          <w:rFonts w:ascii="Arial" w:hAnsi="Arial" w:cs="Arial"/>
          <w:sz w:val="20"/>
        </w:rPr>
        <w:t xml:space="preserve">1. </w:t>
      </w:r>
      <w:r w:rsidRPr="00F76931">
        <w:rPr>
          <w:rFonts w:ascii="Arial" w:hAnsi="Arial" w:cs="Arial"/>
          <w:sz w:val="20"/>
        </w:rPr>
        <w:t>Thuyền</w:t>
      </w:r>
      <w:r w:rsidRPr="00565891">
        <w:rPr>
          <w:rFonts w:ascii="Arial" w:hAnsi="Arial" w:cs="Arial"/>
          <w:sz w:val="20"/>
        </w:rPr>
        <w:t xml:space="preserve"> </w:t>
      </w:r>
      <w:r w:rsidRPr="00F76931">
        <w:rPr>
          <w:rFonts w:ascii="Arial" w:hAnsi="Arial" w:cs="Arial"/>
          <w:sz w:val="20"/>
        </w:rPr>
        <w:t>trưởng hoặc người được ủy quyền phải ký vào Báo cáo này. Tuy nhiên, chủ tàu cũng có thể sử dụng mẫu Báo cáo này,</w:t>
      </w:r>
      <w:bookmarkEnd w:id="4"/>
    </w:p>
    <w:p w:rsidR="00206CD6" w:rsidRPr="00F76931" w:rsidRDefault="00206CD6" w:rsidP="00206CD6">
      <w:pPr>
        <w:spacing w:before="120"/>
        <w:rPr>
          <w:rFonts w:ascii="Arial" w:hAnsi="Arial" w:cs="Arial"/>
          <w:i/>
          <w:sz w:val="20"/>
        </w:rPr>
      </w:pPr>
      <w:r w:rsidRPr="00F76931">
        <w:rPr>
          <w:rFonts w:ascii="Arial" w:hAnsi="Arial" w:cs="Arial"/>
          <w:i/>
          <w:sz w:val="20"/>
        </w:rPr>
        <w:t>The</w:t>
      </w:r>
      <w:r w:rsidRPr="00F76931">
        <w:rPr>
          <w:rFonts w:ascii="Arial" w:hAnsi="Arial" w:cs="Arial"/>
          <w:i/>
          <w:sz w:val="20"/>
          <w:lang w:val="en-US"/>
        </w:rPr>
        <w:t xml:space="preserve"> fr</w:t>
      </w:r>
      <w:r w:rsidRPr="00F76931">
        <w:rPr>
          <w:rFonts w:ascii="Arial" w:hAnsi="Arial" w:cs="Arial"/>
          <w:i/>
          <w:sz w:val="20"/>
        </w:rPr>
        <w:t>om sha</w:t>
      </w:r>
      <w:r w:rsidRPr="00F76931">
        <w:rPr>
          <w:rFonts w:ascii="Arial" w:hAnsi="Arial" w:cs="Arial"/>
          <w:i/>
          <w:sz w:val="20"/>
          <w:lang w:val="en-US"/>
        </w:rPr>
        <w:t>ll</w:t>
      </w:r>
      <w:r w:rsidRPr="00F76931">
        <w:rPr>
          <w:rFonts w:ascii="Arial" w:hAnsi="Arial" w:cs="Arial"/>
          <w:i/>
          <w:sz w:val="20"/>
        </w:rPr>
        <w:t xml:space="preserve"> </w:t>
      </w:r>
      <w:r w:rsidRPr="00F76931">
        <w:rPr>
          <w:rFonts w:ascii="Arial" w:hAnsi="Arial" w:cs="Arial"/>
          <w:i/>
          <w:sz w:val="20"/>
          <w:lang w:val="en-US"/>
        </w:rPr>
        <w:t>alwa</w:t>
      </w:r>
      <w:r w:rsidRPr="00F76931">
        <w:rPr>
          <w:rFonts w:ascii="Arial" w:hAnsi="Arial" w:cs="Arial"/>
          <w:i/>
          <w:sz w:val="20"/>
        </w:rPr>
        <w:t>ys be signed by the Master or author</w:t>
      </w:r>
      <w:r w:rsidRPr="00F76931">
        <w:rPr>
          <w:rFonts w:ascii="Arial" w:hAnsi="Arial" w:cs="Arial"/>
          <w:i/>
          <w:sz w:val="20"/>
          <w:lang w:val="en-US"/>
        </w:rPr>
        <w:t>iz</w:t>
      </w:r>
      <w:r w:rsidRPr="00F76931">
        <w:rPr>
          <w:rFonts w:ascii="Arial" w:hAnsi="Arial" w:cs="Arial"/>
          <w:i/>
          <w:sz w:val="20"/>
        </w:rPr>
        <w:t>ed</w:t>
      </w:r>
      <w:r w:rsidRPr="00F76931">
        <w:rPr>
          <w:rFonts w:ascii="Arial" w:hAnsi="Arial" w:cs="Arial"/>
          <w:i/>
          <w:sz w:val="20"/>
          <w:lang w:val="en-US"/>
        </w:rPr>
        <w:t xml:space="preserve"> </w:t>
      </w:r>
      <w:r w:rsidRPr="00F76931">
        <w:rPr>
          <w:rFonts w:ascii="Arial" w:hAnsi="Arial" w:cs="Arial"/>
          <w:i/>
          <w:sz w:val="20"/>
        </w:rPr>
        <w:t>person. The Ship</w:t>
      </w:r>
      <w:r w:rsidRPr="00F76931">
        <w:rPr>
          <w:rFonts w:ascii="Arial" w:hAnsi="Arial" w:cs="Arial"/>
          <w:i/>
          <w:sz w:val="20"/>
          <w:lang w:val="en-US"/>
        </w:rPr>
        <w:t>o</w:t>
      </w:r>
      <w:r w:rsidRPr="00F76931">
        <w:rPr>
          <w:rFonts w:ascii="Arial" w:hAnsi="Arial" w:cs="Arial"/>
          <w:i/>
          <w:sz w:val="20"/>
        </w:rPr>
        <w:t xml:space="preserve">wner may, however, </w:t>
      </w:r>
      <w:r w:rsidRPr="00F76931">
        <w:rPr>
          <w:rFonts w:ascii="Arial" w:hAnsi="Arial" w:cs="Arial"/>
          <w:i/>
          <w:sz w:val="20"/>
          <w:lang w:val="en-US"/>
        </w:rPr>
        <w:t>al</w:t>
      </w:r>
      <w:r w:rsidRPr="00F76931">
        <w:rPr>
          <w:rFonts w:ascii="Arial" w:hAnsi="Arial" w:cs="Arial"/>
          <w:i/>
          <w:sz w:val="20"/>
        </w:rPr>
        <w:t>so use this</w:t>
      </w:r>
      <w:r w:rsidRPr="00F76931">
        <w:rPr>
          <w:rFonts w:ascii="Arial" w:hAnsi="Arial" w:cs="Arial"/>
          <w:i/>
          <w:sz w:val="20"/>
          <w:lang w:val="en-US"/>
        </w:rPr>
        <w:t xml:space="preserve"> </w:t>
      </w:r>
      <w:r w:rsidRPr="00F76931">
        <w:rPr>
          <w:rFonts w:ascii="Arial" w:hAnsi="Arial" w:cs="Arial"/>
          <w:i/>
          <w:sz w:val="20"/>
        </w:rPr>
        <w:t>form.</w:t>
      </w:r>
    </w:p>
    <w:p w:rsidR="00206CD6" w:rsidRPr="00F76931" w:rsidRDefault="00206CD6" w:rsidP="00206CD6">
      <w:pPr>
        <w:spacing w:before="120"/>
        <w:rPr>
          <w:rFonts w:ascii="Arial" w:hAnsi="Arial" w:cs="Arial"/>
          <w:sz w:val="20"/>
        </w:rPr>
      </w:pPr>
      <w:bookmarkStart w:id="5" w:name="bookmark8"/>
      <w:r w:rsidRPr="00F76931">
        <w:rPr>
          <w:rFonts w:ascii="Arial" w:hAnsi="Arial" w:cs="Arial"/>
          <w:sz w:val="20"/>
          <w:lang w:val="en-US"/>
        </w:rPr>
        <w:t xml:space="preserve">2. </w:t>
      </w:r>
      <w:r w:rsidRPr="00F76931">
        <w:rPr>
          <w:rFonts w:ascii="Arial" w:hAnsi="Arial" w:cs="Arial"/>
          <w:sz w:val="20"/>
        </w:rPr>
        <w:t>Dùng CHỮ IN HOA hoặc đánh máy để điền Báo cáo.</w:t>
      </w:r>
      <w:bookmarkEnd w:id="5"/>
    </w:p>
    <w:p w:rsidR="00206CD6" w:rsidRPr="00F76931" w:rsidRDefault="00206CD6" w:rsidP="00206CD6">
      <w:pPr>
        <w:spacing w:before="120"/>
        <w:rPr>
          <w:rFonts w:ascii="Arial" w:hAnsi="Arial" w:cs="Arial"/>
          <w:i/>
          <w:sz w:val="20"/>
        </w:rPr>
      </w:pPr>
      <w:r w:rsidRPr="00F76931">
        <w:rPr>
          <w:rFonts w:ascii="Arial" w:hAnsi="Arial" w:cs="Arial"/>
          <w:i/>
          <w:sz w:val="20"/>
        </w:rPr>
        <w:t>The form sha</w:t>
      </w:r>
      <w:r w:rsidRPr="00F76931">
        <w:rPr>
          <w:rFonts w:ascii="Arial" w:hAnsi="Arial" w:cs="Arial"/>
          <w:i/>
          <w:sz w:val="20"/>
          <w:lang w:val="en-US"/>
        </w:rPr>
        <w:t>ll</w:t>
      </w:r>
      <w:r w:rsidRPr="00F76931">
        <w:rPr>
          <w:rFonts w:ascii="Arial" w:hAnsi="Arial" w:cs="Arial"/>
          <w:i/>
          <w:sz w:val="20"/>
        </w:rPr>
        <w:t xml:space="preserve"> be </w:t>
      </w:r>
      <w:r w:rsidRPr="00F76931">
        <w:rPr>
          <w:rFonts w:ascii="Arial" w:hAnsi="Arial" w:cs="Arial"/>
          <w:i/>
          <w:sz w:val="20"/>
          <w:lang w:val="en-US"/>
        </w:rPr>
        <w:t>fill</w:t>
      </w:r>
      <w:r w:rsidRPr="00F76931">
        <w:rPr>
          <w:rFonts w:ascii="Arial" w:hAnsi="Arial" w:cs="Arial"/>
          <w:i/>
          <w:sz w:val="20"/>
        </w:rPr>
        <w:t>ed in with CAPITAL LET</w:t>
      </w:r>
      <w:r w:rsidRPr="00F76931">
        <w:rPr>
          <w:rFonts w:ascii="Arial" w:hAnsi="Arial" w:cs="Arial"/>
          <w:i/>
          <w:sz w:val="20"/>
          <w:lang w:val="en-US"/>
        </w:rPr>
        <w:t>T</w:t>
      </w:r>
      <w:r w:rsidRPr="00F76931">
        <w:rPr>
          <w:rFonts w:ascii="Arial" w:hAnsi="Arial" w:cs="Arial"/>
          <w:i/>
          <w:sz w:val="20"/>
        </w:rPr>
        <w:t>ERS/type</w:t>
      </w:r>
      <w:r w:rsidRPr="00F76931">
        <w:rPr>
          <w:rFonts w:ascii="Arial" w:hAnsi="Arial" w:cs="Arial"/>
          <w:i/>
          <w:sz w:val="20"/>
          <w:lang w:val="en-US"/>
        </w:rPr>
        <w:t xml:space="preserve"> </w:t>
      </w:r>
      <w:r w:rsidRPr="00F76931">
        <w:rPr>
          <w:rFonts w:ascii="Arial" w:hAnsi="Arial" w:cs="Arial"/>
          <w:i/>
          <w:sz w:val="20"/>
        </w:rPr>
        <w:t>wri</w:t>
      </w:r>
      <w:r w:rsidRPr="00F76931">
        <w:rPr>
          <w:rFonts w:ascii="Arial" w:hAnsi="Arial" w:cs="Arial"/>
          <w:i/>
          <w:sz w:val="20"/>
          <w:lang w:val="en-US"/>
        </w:rPr>
        <w:t>t</w:t>
      </w:r>
      <w:r w:rsidRPr="00F76931">
        <w:rPr>
          <w:rFonts w:ascii="Arial" w:hAnsi="Arial" w:cs="Arial"/>
          <w:i/>
          <w:sz w:val="20"/>
        </w:rPr>
        <w:t>ter</w:t>
      </w:r>
    </w:p>
    <w:p w:rsidR="00206CD6" w:rsidRPr="00F76931" w:rsidRDefault="00206CD6" w:rsidP="00206CD6">
      <w:pPr>
        <w:spacing w:before="120"/>
        <w:rPr>
          <w:rFonts w:ascii="Arial" w:hAnsi="Arial" w:cs="Arial"/>
          <w:sz w:val="20"/>
        </w:rPr>
      </w:pPr>
      <w:bookmarkStart w:id="6" w:name="bookmark9"/>
      <w:r w:rsidRPr="00565891">
        <w:rPr>
          <w:rFonts w:ascii="Arial" w:hAnsi="Arial" w:cs="Arial"/>
          <w:sz w:val="20"/>
        </w:rPr>
        <w:t xml:space="preserve">3. </w:t>
      </w:r>
      <w:r w:rsidRPr="00F76931">
        <w:rPr>
          <w:rFonts w:ascii="Arial" w:hAnsi="Arial" w:cs="Arial"/>
          <w:sz w:val="20"/>
        </w:rPr>
        <w:t>Báo cáo này được chia làm Phần chung (A) và các phần sử dụng cho từng loại tai nạn cụ thể (từ B đến I).</w:t>
      </w:r>
      <w:bookmarkEnd w:id="6"/>
    </w:p>
    <w:p w:rsidR="00206CD6" w:rsidRPr="00F76931" w:rsidRDefault="00206CD6" w:rsidP="00206CD6">
      <w:pPr>
        <w:spacing w:before="120"/>
        <w:rPr>
          <w:rFonts w:ascii="Arial" w:hAnsi="Arial" w:cs="Arial"/>
          <w:i/>
          <w:sz w:val="20"/>
        </w:rPr>
      </w:pPr>
      <w:r w:rsidRPr="00F76931">
        <w:rPr>
          <w:rFonts w:ascii="Arial" w:hAnsi="Arial" w:cs="Arial"/>
          <w:i/>
          <w:sz w:val="20"/>
        </w:rPr>
        <w:t>The</w:t>
      </w:r>
      <w:r w:rsidRPr="00F76931">
        <w:rPr>
          <w:rFonts w:ascii="Arial" w:hAnsi="Arial" w:cs="Arial"/>
          <w:i/>
          <w:sz w:val="20"/>
          <w:lang w:val="en-US"/>
        </w:rPr>
        <w:t xml:space="preserve"> f</w:t>
      </w:r>
      <w:r w:rsidRPr="00F76931">
        <w:rPr>
          <w:rFonts w:ascii="Arial" w:hAnsi="Arial" w:cs="Arial"/>
          <w:i/>
          <w:sz w:val="20"/>
        </w:rPr>
        <w:t xml:space="preserve">orm </w:t>
      </w:r>
      <w:r w:rsidRPr="00F76931">
        <w:rPr>
          <w:rFonts w:ascii="Arial" w:hAnsi="Arial" w:cs="Arial"/>
          <w:i/>
          <w:sz w:val="20"/>
          <w:lang w:val="en-US"/>
        </w:rPr>
        <w:t>i</w:t>
      </w:r>
      <w:r w:rsidRPr="00F76931">
        <w:rPr>
          <w:rFonts w:ascii="Arial" w:hAnsi="Arial" w:cs="Arial"/>
          <w:i/>
          <w:sz w:val="20"/>
        </w:rPr>
        <w:t>s div</w:t>
      </w:r>
      <w:r w:rsidRPr="00F76931">
        <w:rPr>
          <w:rFonts w:ascii="Arial" w:hAnsi="Arial" w:cs="Arial"/>
          <w:i/>
          <w:sz w:val="20"/>
          <w:lang w:val="en-US"/>
        </w:rPr>
        <w:t>i</w:t>
      </w:r>
      <w:r w:rsidRPr="00F76931">
        <w:rPr>
          <w:rFonts w:ascii="Arial" w:hAnsi="Arial" w:cs="Arial"/>
          <w:i/>
          <w:sz w:val="20"/>
        </w:rPr>
        <w:t>de</w:t>
      </w:r>
      <w:r w:rsidRPr="00F76931">
        <w:rPr>
          <w:rFonts w:ascii="Arial" w:hAnsi="Arial" w:cs="Arial"/>
          <w:i/>
          <w:sz w:val="20"/>
          <w:lang w:val="en-US"/>
        </w:rPr>
        <w:t>d</w:t>
      </w:r>
      <w:r w:rsidRPr="00F76931">
        <w:rPr>
          <w:rFonts w:ascii="Arial" w:hAnsi="Arial" w:cs="Arial"/>
          <w:i/>
          <w:sz w:val="20"/>
        </w:rPr>
        <w:t xml:space="preserve"> in a genera</w:t>
      </w:r>
      <w:r w:rsidRPr="00F76931">
        <w:rPr>
          <w:rFonts w:ascii="Arial" w:hAnsi="Arial" w:cs="Arial"/>
          <w:i/>
          <w:sz w:val="20"/>
          <w:lang w:val="en-US"/>
        </w:rPr>
        <w:t>l</w:t>
      </w:r>
      <w:r w:rsidRPr="00F76931">
        <w:rPr>
          <w:rFonts w:ascii="Arial" w:hAnsi="Arial" w:cs="Arial"/>
          <w:i/>
          <w:sz w:val="20"/>
        </w:rPr>
        <w:t xml:space="preserve"> part (</w:t>
      </w:r>
      <w:r w:rsidRPr="00F76931">
        <w:rPr>
          <w:rFonts w:ascii="Arial" w:hAnsi="Arial" w:cs="Arial"/>
          <w:i/>
          <w:sz w:val="20"/>
          <w:lang w:val="en-US"/>
        </w:rPr>
        <w:t>A</w:t>
      </w:r>
      <w:r w:rsidRPr="00F76931">
        <w:rPr>
          <w:rFonts w:ascii="Arial" w:hAnsi="Arial" w:cs="Arial"/>
          <w:i/>
          <w:sz w:val="20"/>
        </w:rPr>
        <w:t xml:space="preserve">) and a part </w:t>
      </w:r>
      <w:r w:rsidRPr="00F76931">
        <w:rPr>
          <w:rFonts w:ascii="Arial" w:hAnsi="Arial" w:cs="Arial"/>
          <w:i/>
          <w:sz w:val="20"/>
          <w:lang w:val="en-US"/>
        </w:rPr>
        <w:t>w</w:t>
      </w:r>
      <w:r w:rsidRPr="00F76931">
        <w:rPr>
          <w:rFonts w:ascii="Arial" w:hAnsi="Arial" w:cs="Arial"/>
          <w:i/>
          <w:sz w:val="20"/>
        </w:rPr>
        <w:t>hich sha</w:t>
      </w:r>
      <w:r w:rsidRPr="00F76931">
        <w:rPr>
          <w:rFonts w:ascii="Arial" w:hAnsi="Arial" w:cs="Arial"/>
          <w:i/>
          <w:sz w:val="20"/>
          <w:lang w:val="en-US"/>
        </w:rPr>
        <w:t>ll</w:t>
      </w:r>
      <w:r w:rsidRPr="00F76931">
        <w:rPr>
          <w:rFonts w:ascii="Arial" w:hAnsi="Arial" w:cs="Arial"/>
          <w:i/>
          <w:sz w:val="20"/>
        </w:rPr>
        <w:t xml:space="preserve"> be </w:t>
      </w:r>
      <w:r w:rsidRPr="00F76931">
        <w:rPr>
          <w:rFonts w:ascii="Arial" w:hAnsi="Arial" w:cs="Arial"/>
          <w:i/>
          <w:sz w:val="20"/>
          <w:lang w:val="en-US"/>
        </w:rPr>
        <w:t>u</w:t>
      </w:r>
      <w:r w:rsidRPr="00F76931">
        <w:rPr>
          <w:rFonts w:ascii="Arial" w:hAnsi="Arial" w:cs="Arial"/>
          <w:i/>
          <w:sz w:val="20"/>
        </w:rPr>
        <w:t>sed for the occurrence in question (B-I).</w:t>
      </w:r>
    </w:p>
    <w:p w:rsidR="00206CD6" w:rsidRPr="00F76931" w:rsidRDefault="00206CD6" w:rsidP="00206CD6">
      <w:pPr>
        <w:spacing w:before="120"/>
        <w:rPr>
          <w:rFonts w:ascii="Arial" w:hAnsi="Arial" w:cs="Arial"/>
          <w:sz w:val="20"/>
        </w:rPr>
      </w:pPr>
      <w:bookmarkStart w:id="7" w:name="bookmark10"/>
      <w:r w:rsidRPr="00565891">
        <w:rPr>
          <w:rFonts w:ascii="Arial" w:hAnsi="Arial" w:cs="Arial"/>
          <w:sz w:val="20"/>
        </w:rPr>
        <w:t xml:space="preserve">4. </w:t>
      </w:r>
      <w:r w:rsidRPr="00F76931">
        <w:rPr>
          <w:rFonts w:ascii="Arial" w:hAnsi="Arial" w:cs="Arial"/>
          <w:sz w:val="20"/>
        </w:rPr>
        <w:t>Việc điền Phần A là bắt buộc; hàng hoá nguy hiểm được phân loại theo Bộ luật IM</w:t>
      </w:r>
      <w:r w:rsidRPr="00565891">
        <w:rPr>
          <w:rFonts w:ascii="Arial" w:hAnsi="Arial" w:cs="Arial"/>
          <w:sz w:val="20"/>
        </w:rPr>
        <w:t>D</w:t>
      </w:r>
      <w:r w:rsidRPr="00F76931">
        <w:rPr>
          <w:rFonts w:ascii="Arial" w:hAnsi="Arial" w:cs="Arial"/>
          <w:sz w:val="20"/>
        </w:rPr>
        <w:t>G (mục 43, 44) c</w:t>
      </w:r>
      <w:r w:rsidRPr="00565891">
        <w:rPr>
          <w:rFonts w:ascii="Arial" w:hAnsi="Arial" w:cs="Arial"/>
          <w:sz w:val="20"/>
        </w:rPr>
        <w:t>ũ</w:t>
      </w:r>
      <w:r w:rsidRPr="00F76931">
        <w:rPr>
          <w:rFonts w:ascii="Arial" w:hAnsi="Arial" w:cs="Arial"/>
          <w:sz w:val="20"/>
        </w:rPr>
        <w:t>ng phải liệt kê trong mọi trường hợp bất kể tai nạn là loại nào. Phần từ B-I được sử dụng cho từng loại tai nạn cụ thể.</w:t>
      </w:r>
      <w:bookmarkEnd w:id="7"/>
    </w:p>
    <w:p w:rsidR="00206CD6" w:rsidRPr="00F76931" w:rsidRDefault="00206CD6" w:rsidP="00206CD6">
      <w:pPr>
        <w:spacing w:before="120"/>
        <w:rPr>
          <w:rFonts w:ascii="Arial" w:hAnsi="Arial" w:cs="Arial"/>
          <w:i/>
          <w:sz w:val="20"/>
        </w:rPr>
      </w:pPr>
      <w:r w:rsidRPr="00F76931">
        <w:rPr>
          <w:rFonts w:ascii="Arial" w:hAnsi="Arial" w:cs="Arial"/>
          <w:i/>
          <w:sz w:val="20"/>
        </w:rPr>
        <w:t>Part</w:t>
      </w:r>
      <w:r w:rsidRPr="00F76931">
        <w:rPr>
          <w:rFonts w:ascii="Arial" w:hAnsi="Arial" w:cs="Arial"/>
          <w:i/>
          <w:sz w:val="20"/>
          <w:lang w:val="en-US"/>
        </w:rPr>
        <w:t xml:space="preserve"> </w:t>
      </w:r>
      <w:r w:rsidRPr="00F76931">
        <w:rPr>
          <w:rFonts w:ascii="Arial" w:hAnsi="Arial" w:cs="Arial"/>
          <w:i/>
          <w:sz w:val="20"/>
        </w:rPr>
        <w:t>A</w:t>
      </w:r>
      <w:r w:rsidRPr="00F76931">
        <w:rPr>
          <w:rFonts w:ascii="Arial" w:hAnsi="Arial" w:cs="Arial"/>
          <w:i/>
          <w:sz w:val="20"/>
          <w:lang w:val="en-US"/>
        </w:rPr>
        <w:t xml:space="preserve"> </w:t>
      </w:r>
      <w:r w:rsidRPr="00F76931">
        <w:rPr>
          <w:rFonts w:ascii="Arial" w:hAnsi="Arial" w:cs="Arial"/>
          <w:i/>
          <w:sz w:val="20"/>
        </w:rPr>
        <w:t>sha</w:t>
      </w:r>
      <w:r w:rsidRPr="00F76931">
        <w:rPr>
          <w:rFonts w:ascii="Arial" w:hAnsi="Arial" w:cs="Arial"/>
          <w:i/>
          <w:sz w:val="20"/>
          <w:lang w:val="en-US"/>
        </w:rPr>
        <w:t>ll</w:t>
      </w:r>
      <w:r w:rsidRPr="00F76931">
        <w:rPr>
          <w:rFonts w:ascii="Arial" w:hAnsi="Arial" w:cs="Arial"/>
          <w:i/>
          <w:sz w:val="20"/>
        </w:rPr>
        <w:t xml:space="preserve"> a</w:t>
      </w:r>
      <w:r w:rsidRPr="00F76931">
        <w:rPr>
          <w:rFonts w:ascii="Arial" w:hAnsi="Arial" w:cs="Arial"/>
          <w:i/>
          <w:sz w:val="20"/>
          <w:lang w:val="en-US"/>
        </w:rPr>
        <w:t>lw</w:t>
      </w:r>
      <w:r w:rsidRPr="00F76931">
        <w:rPr>
          <w:rFonts w:ascii="Arial" w:hAnsi="Arial" w:cs="Arial"/>
          <w:i/>
          <w:sz w:val="20"/>
        </w:rPr>
        <w:t>ays be</w:t>
      </w:r>
      <w:r w:rsidRPr="00F76931">
        <w:rPr>
          <w:rFonts w:ascii="Arial" w:hAnsi="Arial" w:cs="Arial"/>
          <w:i/>
          <w:sz w:val="20"/>
          <w:lang w:val="en-US"/>
        </w:rPr>
        <w:t xml:space="preserve"> </w:t>
      </w:r>
      <w:r w:rsidRPr="00F76931">
        <w:rPr>
          <w:rFonts w:ascii="Arial" w:hAnsi="Arial" w:cs="Arial"/>
          <w:i/>
          <w:sz w:val="20"/>
        </w:rPr>
        <w:t>fi</w:t>
      </w:r>
      <w:r w:rsidRPr="00F76931">
        <w:rPr>
          <w:rFonts w:ascii="Arial" w:hAnsi="Arial" w:cs="Arial"/>
          <w:i/>
          <w:sz w:val="20"/>
          <w:lang w:val="en-US"/>
        </w:rPr>
        <w:t>ll</w:t>
      </w:r>
      <w:r w:rsidRPr="00F76931">
        <w:rPr>
          <w:rFonts w:ascii="Arial" w:hAnsi="Arial" w:cs="Arial"/>
          <w:i/>
          <w:sz w:val="20"/>
        </w:rPr>
        <w:t>ed in; IMDG</w:t>
      </w:r>
      <w:r w:rsidRPr="00F76931">
        <w:rPr>
          <w:rFonts w:ascii="Arial" w:hAnsi="Arial" w:cs="Arial"/>
          <w:i/>
          <w:sz w:val="20"/>
          <w:lang w:val="en-US"/>
        </w:rPr>
        <w:t xml:space="preserve"> </w:t>
      </w:r>
      <w:r w:rsidRPr="00F76931">
        <w:rPr>
          <w:rFonts w:ascii="Arial" w:hAnsi="Arial" w:cs="Arial"/>
          <w:i/>
          <w:sz w:val="20"/>
        </w:rPr>
        <w:t>-</w:t>
      </w:r>
      <w:r w:rsidRPr="00F76931">
        <w:rPr>
          <w:rFonts w:ascii="Arial" w:hAnsi="Arial" w:cs="Arial"/>
          <w:i/>
          <w:sz w:val="20"/>
          <w:lang w:val="en-US"/>
        </w:rPr>
        <w:t xml:space="preserve"> </w:t>
      </w:r>
      <w:r w:rsidRPr="00F76931">
        <w:rPr>
          <w:rFonts w:ascii="Arial" w:hAnsi="Arial" w:cs="Arial"/>
          <w:i/>
          <w:sz w:val="20"/>
        </w:rPr>
        <w:t>c</w:t>
      </w:r>
      <w:r w:rsidRPr="00F76931">
        <w:rPr>
          <w:rFonts w:ascii="Arial" w:hAnsi="Arial" w:cs="Arial"/>
          <w:i/>
          <w:sz w:val="20"/>
          <w:lang w:val="en-US"/>
        </w:rPr>
        <w:t>la</w:t>
      </w:r>
      <w:r w:rsidRPr="00F76931">
        <w:rPr>
          <w:rFonts w:ascii="Arial" w:hAnsi="Arial" w:cs="Arial"/>
          <w:i/>
          <w:sz w:val="20"/>
        </w:rPr>
        <w:t>ssed goods sha</w:t>
      </w:r>
      <w:r w:rsidRPr="00F76931">
        <w:rPr>
          <w:rFonts w:ascii="Arial" w:hAnsi="Arial" w:cs="Arial"/>
          <w:i/>
          <w:sz w:val="20"/>
          <w:lang w:val="en-US"/>
        </w:rPr>
        <w:t>ll</w:t>
      </w:r>
      <w:r w:rsidRPr="00F76931">
        <w:rPr>
          <w:rFonts w:ascii="Arial" w:hAnsi="Arial" w:cs="Arial"/>
          <w:i/>
          <w:sz w:val="20"/>
        </w:rPr>
        <w:t xml:space="preserve"> a</w:t>
      </w:r>
      <w:r w:rsidRPr="00F76931">
        <w:rPr>
          <w:rFonts w:ascii="Arial" w:hAnsi="Arial" w:cs="Arial"/>
          <w:i/>
          <w:sz w:val="20"/>
          <w:lang w:val="en-US"/>
        </w:rPr>
        <w:t>lw</w:t>
      </w:r>
      <w:r w:rsidRPr="00F76931">
        <w:rPr>
          <w:rFonts w:ascii="Arial" w:hAnsi="Arial" w:cs="Arial"/>
          <w:i/>
          <w:sz w:val="20"/>
        </w:rPr>
        <w:t xml:space="preserve">ays be </w:t>
      </w:r>
      <w:r w:rsidRPr="00F76931">
        <w:rPr>
          <w:rFonts w:ascii="Arial" w:hAnsi="Arial" w:cs="Arial"/>
          <w:i/>
          <w:sz w:val="20"/>
          <w:lang w:val="en-US"/>
        </w:rPr>
        <w:t>l</w:t>
      </w:r>
      <w:r w:rsidRPr="00F76931">
        <w:rPr>
          <w:rFonts w:ascii="Arial" w:hAnsi="Arial" w:cs="Arial"/>
          <w:i/>
          <w:sz w:val="20"/>
        </w:rPr>
        <w:t>iste</w:t>
      </w:r>
      <w:r w:rsidRPr="00F76931">
        <w:rPr>
          <w:rFonts w:ascii="Arial" w:hAnsi="Arial" w:cs="Arial"/>
          <w:i/>
          <w:sz w:val="20"/>
          <w:lang w:val="en-US"/>
        </w:rPr>
        <w:t>d</w:t>
      </w:r>
      <w:r w:rsidRPr="00F76931">
        <w:rPr>
          <w:rFonts w:ascii="Arial" w:hAnsi="Arial" w:cs="Arial"/>
          <w:i/>
          <w:sz w:val="20"/>
        </w:rPr>
        <w:t xml:space="preserve"> regard</w:t>
      </w:r>
      <w:r w:rsidRPr="00F76931">
        <w:rPr>
          <w:rFonts w:ascii="Arial" w:hAnsi="Arial" w:cs="Arial"/>
          <w:i/>
          <w:sz w:val="20"/>
          <w:lang w:val="en-US"/>
        </w:rPr>
        <w:t>l</w:t>
      </w:r>
      <w:r w:rsidRPr="00F76931">
        <w:rPr>
          <w:rFonts w:ascii="Arial" w:hAnsi="Arial" w:cs="Arial"/>
          <w:i/>
          <w:sz w:val="20"/>
        </w:rPr>
        <w:t>ess of acc</w:t>
      </w:r>
      <w:r w:rsidRPr="00F76931">
        <w:rPr>
          <w:rFonts w:ascii="Arial" w:hAnsi="Arial" w:cs="Arial"/>
          <w:i/>
          <w:sz w:val="20"/>
          <w:lang w:val="en-US"/>
        </w:rPr>
        <w:t>i</w:t>
      </w:r>
      <w:r w:rsidRPr="00F76931">
        <w:rPr>
          <w:rFonts w:ascii="Arial" w:hAnsi="Arial" w:cs="Arial"/>
          <w:i/>
          <w:sz w:val="20"/>
        </w:rPr>
        <w:t>dent type (item 43, 44) Part B-</w:t>
      </w:r>
      <w:r w:rsidRPr="00F76931">
        <w:rPr>
          <w:rFonts w:ascii="Arial" w:hAnsi="Arial" w:cs="Arial"/>
          <w:i/>
          <w:sz w:val="20"/>
          <w:lang w:val="en-US"/>
        </w:rPr>
        <w:t>I</w:t>
      </w:r>
      <w:r w:rsidRPr="00F76931">
        <w:rPr>
          <w:rFonts w:ascii="Arial" w:hAnsi="Arial" w:cs="Arial"/>
          <w:i/>
          <w:sz w:val="20"/>
        </w:rPr>
        <w:t xml:space="preserve"> sha</w:t>
      </w:r>
      <w:r w:rsidRPr="00F76931">
        <w:rPr>
          <w:rFonts w:ascii="Arial" w:hAnsi="Arial" w:cs="Arial"/>
          <w:i/>
          <w:sz w:val="20"/>
          <w:lang w:val="en-US"/>
        </w:rPr>
        <w:t>ll</w:t>
      </w:r>
      <w:r w:rsidRPr="00F76931">
        <w:rPr>
          <w:rFonts w:ascii="Arial" w:hAnsi="Arial" w:cs="Arial"/>
          <w:i/>
          <w:sz w:val="20"/>
        </w:rPr>
        <w:t xml:space="preserve"> be fi</w:t>
      </w:r>
      <w:r w:rsidRPr="00F76931">
        <w:rPr>
          <w:rFonts w:ascii="Arial" w:hAnsi="Arial" w:cs="Arial"/>
          <w:i/>
          <w:sz w:val="20"/>
          <w:lang w:val="en-US"/>
        </w:rPr>
        <w:t>ll</w:t>
      </w:r>
      <w:r w:rsidRPr="00F76931">
        <w:rPr>
          <w:rFonts w:ascii="Arial" w:hAnsi="Arial" w:cs="Arial"/>
          <w:i/>
          <w:sz w:val="20"/>
        </w:rPr>
        <w:t>ed in</w:t>
      </w:r>
      <w:r w:rsidRPr="00F76931">
        <w:rPr>
          <w:rFonts w:ascii="Arial" w:hAnsi="Arial" w:cs="Arial"/>
          <w:i/>
          <w:sz w:val="20"/>
          <w:lang w:val="en-US"/>
        </w:rPr>
        <w:t xml:space="preserve"> </w:t>
      </w:r>
      <w:r w:rsidRPr="00F76931">
        <w:rPr>
          <w:rFonts w:ascii="Arial" w:hAnsi="Arial" w:cs="Arial"/>
          <w:i/>
          <w:sz w:val="20"/>
        </w:rPr>
        <w:t>for the accident/occ</w:t>
      </w:r>
      <w:r w:rsidRPr="00F76931">
        <w:rPr>
          <w:rFonts w:ascii="Arial" w:hAnsi="Arial" w:cs="Arial"/>
          <w:i/>
          <w:sz w:val="20"/>
          <w:lang w:val="en-US"/>
        </w:rPr>
        <w:t>u</w:t>
      </w:r>
      <w:r w:rsidRPr="00F76931">
        <w:rPr>
          <w:rFonts w:ascii="Arial" w:hAnsi="Arial" w:cs="Arial"/>
          <w:i/>
          <w:sz w:val="20"/>
        </w:rPr>
        <w:t>rrence in question.</w:t>
      </w:r>
    </w:p>
    <w:p w:rsidR="00206CD6" w:rsidRPr="00F76931" w:rsidRDefault="00206CD6" w:rsidP="00206CD6">
      <w:pPr>
        <w:spacing w:before="120"/>
        <w:rPr>
          <w:rFonts w:ascii="Arial" w:hAnsi="Arial" w:cs="Arial"/>
          <w:sz w:val="20"/>
        </w:rPr>
      </w:pPr>
      <w:bookmarkStart w:id="8" w:name="bookmark11"/>
      <w:r w:rsidRPr="00565891">
        <w:rPr>
          <w:rFonts w:ascii="Arial" w:hAnsi="Arial" w:cs="Arial"/>
          <w:sz w:val="20"/>
        </w:rPr>
        <w:t xml:space="preserve">5. </w:t>
      </w:r>
      <w:r w:rsidRPr="00F76931">
        <w:rPr>
          <w:rFonts w:ascii="Arial" w:hAnsi="Arial" w:cs="Arial"/>
          <w:sz w:val="20"/>
        </w:rPr>
        <w:t>Trên tàu b</w:t>
      </w:r>
      <w:r w:rsidRPr="00565891">
        <w:rPr>
          <w:rFonts w:ascii="Arial" w:hAnsi="Arial" w:cs="Arial"/>
          <w:sz w:val="20"/>
        </w:rPr>
        <w:t>i</w:t>
      </w:r>
      <w:r w:rsidRPr="00F76931">
        <w:rPr>
          <w:rFonts w:ascii="Arial" w:hAnsi="Arial" w:cs="Arial"/>
          <w:sz w:val="20"/>
        </w:rPr>
        <w:t xml:space="preserve">ển Việt Nam phải luôn sẵn có mẫu Báo cáo này; đối với tàu nước ngoài thì </w:t>
      </w:r>
      <w:r w:rsidRPr="00565891">
        <w:rPr>
          <w:rFonts w:ascii="Arial" w:hAnsi="Arial" w:cs="Arial"/>
          <w:sz w:val="20"/>
        </w:rPr>
        <w:t>d</w:t>
      </w:r>
      <w:r w:rsidRPr="00F76931">
        <w:rPr>
          <w:rFonts w:ascii="Arial" w:hAnsi="Arial" w:cs="Arial"/>
          <w:sz w:val="20"/>
        </w:rPr>
        <w:t>o Đại lý tàu biển cung cấp.</w:t>
      </w:r>
      <w:bookmarkEnd w:id="8"/>
    </w:p>
    <w:p w:rsidR="00206CD6" w:rsidRPr="00F76931" w:rsidRDefault="00206CD6" w:rsidP="00206CD6">
      <w:pPr>
        <w:spacing w:before="120"/>
        <w:rPr>
          <w:rFonts w:ascii="Arial" w:hAnsi="Arial" w:cs="Arial"/>
          <w:i/>
          <w:sz w:val="20"/>
        </w:rPr>
      </w:pPr>
      <w:r w:rsidRPr="00F76931">
        <w:rPr>
          <w:rFonts w:ascii="Arial" w:hAnsi="Arial" w:cs="Arial"/>
          <w:i/>
          <w:sz w:val="20"/>
        </w:rPr>
        <w:t>This form shou</w:t>
      </w:r>
      <w:r w:rsidRPr="00F76931">
        <w:rPr>
          <w:rFonts w:ascii="Arial" w:hAnsi="Arial" w:cs="Arial"/>
          <w:i/>
          <w:sz w:val="20"/>
          <w:lang w:val="en-US"/>
        </w:rPr>
        <w:t>l</w:t>
      </w:r>
      <w:r w:rsidRPr="00F76931">
        <w:rPr>
          <w:rFonts w:ascii="Arial" w:hAnsi="Arial" w:cs="Arial"/>
          <w:i/>
          <w:sz w:val="20"/>
        </w:rPr>
        <w:t>d a</w:t>
      </w:r>
      <w:r w:rsidRPr="00F76931">
        <w:rPr>
          <w:rFonts w:ascii="Arial" w:hAnsi="Arial" w:cs="Arial"/>
          <w:i/>
          <w:sz w:val="20"/>
          <w:lang w:val="en-US"/>
        </w:rPr>
        <w:t>lw</w:t>
      </w:r>
      <w:r w:rsidRPr="00F76931">
        <w:rPr>
          <w:rFonts w:ascii="Arial" w:hAnsi="Arial" w:cs="Arial"/>
          <w:i/>
          <w:sz w:val="20"/>
        </w:rPr>
        <w:t>ays be availab</w:t>
      </w:r>
      <w:r w:rsidRPr="00F76931">
        <w:rPr>
          <w:rFonts w:ascii="Arial" w:hAnsi="Arial" w:cs="Arial"/>
          <w:i/>
          <w:sz w:val="20"/>
          <w:lang w:val="en-US"/>
        </w:rPr>
        <w:t>l</w:t>
      </w:r>
      <w:r w:rsidRPr="00F76931">
        <w:rPr>
          <w:rFonts w:ascii="Arial" w:hAnsi="Arial" w:cs="Arial"/>
          <w:i/>
          <w:sz w:val="20"/>
        </w:rPr>
        <w:t>e on</w:t>
      </w:r>
      <w:r w:rsidRPr="00F76931">
        <w:rPr>
          <w:rFonts w:ascii="Arial" w:hAnsi="Arial" w:cs="Arial"/>
          <w:i/>
          <w:sz w:val="20"/>
          <w:lang w:val="en-US"/>
        </w:rPr>
        <w:t>b</w:t>
      </w:r>
      <w:r w:rsidRPr="00F76931">
        <w:rPr>
          <w:rFonts w:ascii="Arial" w:hAnsi="Arial" w:cs="Arial"/>
          <w:i/>
          <w:sz w:val="20"/>
        </w:rPr>
        <w:t>oard the Vie</w:t>
      </w:r>
      <w:r w:rsidRPr="00F76931">
        <w:rPr>
          <w:rFonts w:ascii="Arial" w:hAnsi="Arial" w:cs="Arial"/>
          <w:i/>
          <w:sz w:val="20"/>
          <w:lang w:val="en-US"/>
        </w:rPr>
        <w:t>tn</w:t>
      </w:r>
      <w:r w:rsidRPr="00F76931">
        <w:rPr>
          <w:rFonts w:ascii="Arial" w:hAnsi="Arial" w:cs="Arial"/>
          <w:i/>
          <w:sz w:val="20"/>
        </w:rPr>
        <w:t>amese vesse</w:t>
      </w:r>
      <w:r w:rsidRPr="00F76931">
        <w:rPr>
          <w:rFonts w:ascii="Arial" w:hAnsi="Arial" w:cs="Arial"/>
          <w:i/>
          <w:sz w:val="20"/>
          <w:lang w:val="en-US"/>
        </w:rPr>
        <w:t>l</w:t>
      </w:r>
      <w:r w:rsidRPr="00F76931">
        <w:rPr>
          <w:rFonts w:ascii="Arial" w:hAnsi="Arial" w:cs="Arial"/>
          <w:i/>
          <w:sz w:val="20"/>
        </w:rPr>
        <w:t>s. For</w:t>
      </w:r>
      <w:r w:rsidRPr="00F76931">
        <w:rPr>
          <w:rFonts w:ascii="Arial" w:hAnsi="Arial" w:cs="Arial"/>
          <w:i/>
          <w:sz w:val="20"/>
          <w:lang w:val="en-US"/>
        </w:rPr>
        <w:t xml:space="preserve"> </w:t>
      </w:r>
      <w:r w:rsidRPr="00F76931">
        <w:rPr>
          <w:rFonts w:ascii="Arial" w:hAnsi="Arial" w:cs="Arial"/>
          <w:i/>
          <w:sz w:val="20"/>
        </w:rPr>
        <w:t>foreign vesse</w:t>
      </w:r>
      <w:r w:rsidRPr="00F76931">
        <w:rPr>
          <w:rFonts w:ascii="Arial" w:hAnsi="Arial" w:cs="Arial"/>
          <w:i/>
          <w:sz w:val="20"/>
          <w:lang w:val="en-US"/>
        </w:rPr>
        <w:t>l</w:t>
      </w:r>
      <w:r w:rsidRPr="00F76931">
        <w:rPr>
          <w:rFonts w:ascii="Arial" w:hAnsi="Arial" w:cs="Arial"/>
          <w:i/>
          <w:sz w:val="20"/>
        </w:rPr>
        <w:t>s it shou</w:t>
      </w:r>
      <w:r w:rsidRPr="00F76931">
        <w:rPr>
          <w:rFonts w:ascii="Arial" w:hAnsi="Arial" w:cs="Arial"/>
          <w:i/>
          <w:sz w:val="20"/>
          <w:lang w:val="en-US"/>
        </w:rPr>
        <w:t>l</w:t>
      </w:r>
      <w:r w:rsidRPr="00F76931">
        <w:rPr>
          <w:rFonts w:ascii="Arial" w:hAnsi="Arial" w:cs="Arial"/>
          <w:i/>
          <w:sz w:val="20"/>
        </w:rPr>
        <w:t>d be provided vvith by the Agent.</w:t>
      </w:r>
    </w:p>
    <w:p w:rsidR="00206CD6" w:rsidRPr="00F76931" w:rsidRDefault="00206CD6" w:rsidP="00206CD6">
      <w:pPr>
        <w:spacing w:before="120"/>
        <w:rPr>
          <w:rFonts w:ascii="Arial" w:hAnsi="Arial" w:cs="Arial"/>
          <w:sz w:val="20"/>
        </w:rPr>
      </w:pPr>
      <w:bookmarkStart w:id="9" w:name="bookmark12"/>
      <w:r w:rsidRPr="00565891">
        <w:rPr>
          <w:rFonts w:ascii="Arial" w:hAnsi="Arial" w:cs="Arial"/>
          <w:sz w:val="20"/>
        </w:rPr>
        <w:t xml:space="preserve">6. </w:t>
      </w:r>
      <w:r w:rsidRPr="00F76931">
        <w:rPr>
          <w:rFonts w:ascii="Arial" w:hAnsi="Arial" w:cs="Arial"/>
          <w:sz w:val="20"/>
        </w:rPr>
        <w:t>Báo cáo này sau khi được hoàn thiện và các bản trích, sao Nhật ký tàu, Nhật ký dầu, Nhật ký làm hàng; Danh sách thuyền viên; bản sao các bản ghi tự động và các giấy tờ liên quan khác phải được nộp đến:</w:t>
      </w:r>
      <w:bookmarkEnd w:id="9"/>
    </w:p>
    <w:p w:rsidR="00206CD6" w:rsidRPr="00F76931" w:rsidRDefault="00206CD6" w:rsidP="00206CD6">
      <w:pPr>
        <w:spacing w:before="120"/>
        <w:rPr>
          <w:rFonts w:ascii="Arial" w:hAnsi="Arial" w:cs="Arial"/>
          <w:i/>
          <w:sz w:val="20"/>
        </w:rPr>
      </w:pPr>
      <w:r w:rsidRPr="00F76931">
        <w:rPr>
          <w:rFonts w:ascii="Arial" w:hAnsi="Arial" w:cs="Arial"/>
          <w:i/>
          <w:sz w:val="20"/>
        </w:rPr>
        <w:t>The comp</w:t>
      </w:r>
      <w:r w:rsidRPr="00F76931">
        <w:rPr>
          <w:rFonts w:ascii="Arial" w:hAnsi="Arial" w:cs="Arial"/>
          <w:i/>
          <w:sz w:val="20"/>
          <w:lang w:val="en-US"/>
        </w:rPr>
        <w:t>l</w:t>
      </w:r>
      <w:r w:rsidRPr="00F76931">
        <w:rPr>
          <w:rFonts w:ascii="Arial" w:hAnsi="Arial" w:cs="Arial"/>
          <w:i/>
          <w:sz w:val="20"/>
        </w:rPr>
        <w:t>eted</w:t>
      </w:r>
      <w:r w:rsidRPr="00F76931">
        <w:rPr>
          <w:rFonts w:ascii="Arial" w:hAnsi="Arial" w:cs="Arial"/>
          <w:i/>
          <w:sz w:val="20"/>
          <w:lang w:val="en-US"/>
        </w:rPr>
        <w:t xml:space="preserve"> </w:t>
      </w:r>
      <w:r w:rsidRPr="00F76931">
        <w:rPr>
          <w:rFonts w:ascii="Arial" w:hAnsi="Arial" w:cs="Arial"/>
          <w:i/>
          <w:sz w:val="20"/>
        </w:rPr>
        <w:t>form and ex</w:t>
      </w:r>
      <w:r w:rsidRPr="00F76931">
        <w:rPr>
          <w:rFonts w:ascii="Arial" w:hAnsi="Arial" w:cs="Arial"/>
          <w:i/>
          <w:sz w:val="20"/>
          <w:lang w:val="en-US"/>
        </w:rPr>
        <w:t>t</w:t>
      </w:r>
      <w:r w:rsidRPr="00F76931">
        <w:rPr>
          <w:rFonts w:ascii="Arial" w:hAnsi="Arial" w:cs="Arial"/>
          <w:i/>
          <w:sz w:val="20"/>
        </w:rPr>
        <w:t xml:space="preserve">racts of the </w:t>
      </w:r>
      <w:r w:rsidRPr="00F76931">
        <w:rPr>
          <w:rFonts w:ascii="Arial" w:hAnsi="Arial" w:cs="Arial"/>
          <w:i/>
          <w:sz w:val="20"/>
          <w:lang w:val="en-US"/>
        </w:rPr>
        <w:t>l</w:t>
      </w:r>
      <w:r w:rsidRPr="00F76931">
        <w:rPr>
          <w:rFonts w:ascii="Arial" w:hAnsi="Arial" w:cs="Arial"/>
          <w:i/>
          <w:sz w:val="20"/>
        </w:rPr>
        <w:t>og books, copies or extracts of oi</w:t>
      </w:r>
      <w:r w:rsidRPr="00F76931">
        <w:rPr>
          <w:rFonts w:ascii="Arial" w:hAnsi="Arial" w:cs="Arial"/>
          <w:i/>
          <w:sz w:val="20"/>
          <w:lang w:val="en-US"/>
        </w:rPr>
        <w:t>l</w:t>
      </w:r>
      <w:r w:rsidRPr="00F76931">
        <w:rPr>
          <w:rFonts w:ascii="Arial" w:hAnsi="Arial" w:cs="Arial"/>
          <w:i/>
          <w:sz w:val="20"/>
        </w:rPr>
        <w:t xml:space="preserve"> record or cargo record book, crew </w:t>
      </w:r>
      <w:r w:rsidRPr="00F76931">
        <w:rPr>
          <w:rFonts w:ascii="Arial" w:hAnsi="Arial" w:cs="Arial"/>
          <w:i/>
          <w:sz w:val="20"/>
          <w:lang w:val="en-US"/>
        </w:rPr>
        <w:t>l</w:t>
      </w:r>
      <w:r w:rsidRPr="00F76931">
        <w:rPr>
          <w:rFonts w:ascii="Arial" w:hAnsi="Arial" w:cs="Arial"/>
          <w:i/>
          <w:sz w:val="20"/>
        </w:rPr>
        <w:t>ist, copies of automatic records and other re</w:t>
      </w:r>
      <w:r w:rsidRPr="00F76931">
        <w:rPr>
          <w:rFonts w:ascii="Arial" w:hAnsi="Arial" w:cs="Arial"/>
          <w:i/>
          <w:sz w:val="20"/>
          <w:lang w:val="en-US"/>
        </w:rPr>
        <w:t>l</w:t>
      </w:r>
      <w:r w:rsidRPr="00F76931">
        <w:rPr>
          <w:rFonts w:ascii="Arial" w:hAnsi="Arial" w:cs="Arial"/>
          <w:i/>
          <w:sz w:val="20"/>
        </w:rPr>
        <w:t>evant documen</w:t>
      </w:r>
      <w:r w:rsidRPr="00F76931">
        <w:rPr>
          <w:rFonts w:ascii="Arial" w:hAnsi="Arial" w:cs="Arial"/>
          <w:i/>
          <w:sz w:val="20"/>
          <w:lang w:val="en-US"/>
        </w:rPr>
        <w:t>t</w:t>
      </w:r>
      <w:r w:rsidRPr="00F76931">
        <w:rPr>
          <w:rFonts w:ascii="Arial" w:hAnsi="Arial" w:cs="Arial"/>
          <w:i/>
          <w:sz w:val="20"/>
        </w:rPr>
        <w:t>s sha</w:t>
      </w:r>
      <w:r w:rsidRPr="00F76931">
        <w:rPr>
          <w:rFonts w:ascii="Arial" w:hAnsi="Arial" w:cs="Arial"/>
          <w:i/>
          <w:sz w:val="20"/>
          <w:lang w:val="en-US"/>
        </w:rPr>
        <w:t>ll</w:t>
      </w:r>
      <w:r w:rsidRPr="00F76931">
        <w:rPr>
          <w:rFonts w:ascii="Arial" w:hAnsi="Arial" w:cs="Arial"/>
          <w:i/>
          <w:sz w:val="20"/>
        </w:rPr>
        <w:t xml:space="preserve"> be submitted to:</w:t>
      </w:r>
    </w:p>
    <w:p w:rsidR="00206CD6" w:rsidRPr="00F76931" w:rsidRDefault="00206CD6" w:rsidP="00206CD6">
      <w:pPr>
        <w:spacing w:before="120"/>
        <w:rPr>
          <w:rFonts w:ascii="Arial" w:hAnsi="Arial" w:cs="Arial"/>
          <w:sz w:val="20"/>
        </w:rPr>
      </w:pPr>
      <w:bookmarkStart w:id="10" w:name="bookmark13"/>
      <w:r w:rsidRPr="00565891">
        <w:rPr>
          <w:rFonts w:ascii="Arial" w:hAnsi="Arial" w:cs="Arial"/>
          <w:sz w:val="20"/>
        </w:rPr>
        <w:t xml:space="preserve">- </w:t>
      </w:r>
      <w:r w:rsidRPr="00F76931">
        <w:rPr>
          <w:rFonts w:ascii="Arial" w:hAnsi="Arial" w:cs="Arial"/>
          <w:sz w:val="20"/>
        </w:rPr>
        <w:t xml:space="preserve">Cảng vụ hàng hải có liên quan </w:t>
      </w:r>
      <w:r w:rsidRPr="00565891">
        <w:rPr>
          <w:rFonts w:ascii="Arial" w:hAnsi="Arial" w:cs="Arial"/>
          <w:sz w:val="20"/>
        </w:rPr>
        <w:t>tr</w:t>
      </w:r>
      <w:r w:rsidRPr="00F76931">
        <w:rPr>
          <w:rFonts w:ascii="Arial" w:hAnsi="Arial" w:cs="Arial"/>
          <w:sz w:val="20"/>
        </w:rPr>
        <w:t>ong th</w:t>
      </w:r>
      <w:r w:rsidRPr="00565891">
        <w:rPr>
          <w:rFonts w:ascii="Arial" w:hAnsi="Arial" w:cs="Arial"/>
          <w:sz w:val="20"/>
        </w:rPr>
        <w:t>ờ</w:t>
      </w:r>
      <w:r w:rsidRPr="00F76931">
        <w:rPr>
          <w:rFonts w:ascii="Arial" w:hAnsi="Arial" w:cs="Arial"/>
          <w:sz w:val="20"/>
        </w:rPr>
        <w:t>i hạn như sau:</w:t>
      </w:r>
      <w:bookmarkEnd w:id="10"/>
    </w:p>
    <w:p w:rsidR="00206CD6" w:rsidRPr="00F76931" w:rsidRDefault="00206CD6" w:rsidP="00206CD6">
      <w:pPr>
        <w:spacing w:before="120"/>
        <w:rPr>
          <w:rFonts w:ascii="Arial" w:hAnsi="Arial" w:cs="Arial"/>
          <w:i/>
          <w:sz w:val="20"/>
        </w:rPr>
      </w:pPr>
      <w:r w:rsidRPr="00F76931">
        <w:rPr>
          <w:rFonts w:ascii="Arial" w:hAnsi="Arial" w:cs="Arial"/>
          <w:i/>
          <w:sz w:val="20"/>
        </w:rPr>
        <w:t>The re</w:t>
      </w:r>
      <w:r w:rsidRPr="00F76931">
        <w:rPr>
          <w:rFonts w:ascii="Arial" w:hAnsi="Arial" w:cs="Arial"/>
          <w:i/>
          <w:sz w:val="20"/>
          <w:lang w:val="en-US"/>
        </w:rPr>
        <w:t>l</w:t>
      </w:r>
      <w:r w:rsidRPr="00F76931">
        <w:rPr>
          <w:rFonts w:ascii="Arial" w:hAnsi="Arial" w:cs="Arial"/>
          <w:i/>
          <w:sz w:val="20"/>
        </w:rPr>
        <w:t>evant Loca</w:t>
      </w:r>
      <w:r w:rsidRPr="00F76931">
        <w:rPr>
          <w:rFonts w:ascii="Arial" w:hAnsi="Arial" w:cs="Arial"/>
          <w:i/>
          <w:sz w:val="20"/>
          <w:lang w:val="en-US"/>
        </w:rPr>
        <w:t>l</w:t>
      </w:r>
      <w:r w:rsidRPr="00F76931">
        <w:rPr>
          <w:rFonts w:ascii="Arial" w:hAnsi="Arial" w:cs="Arial"/>
          <w:i/>
          <w:sz w:val="20"/>
        </w:rPr>
        <w:t xml:space="preserve"> Maritime Adm</w:t>
      </w:r>
      <w:r w:rsidRPr="00F76931">
        <w:rPr>
          <w:rFonts w:ascii="Arial" w:hAnsi="Arial" w:cs="Arial"/>
          <w:i/>
          <w:sz w:val="20"/>
          <w:lang w:val="en-US"/>
        </w:rPr>
        <w:t>ini</w:t>
      </w:r>
      <w:r w:rsidRPr="00F76931">
        <w:rPr>
          <w:rFonts w:ascii="Arial" w:hAnsi="Arial" w:cs="Arial"/>
          <w:i/>
          <w:sz w:val="20"/>
        </w:rPr>
        <w:t>strat</w:t>
      </w:r>
      <w:r w:rsidRPr="00F76931">
        <w:rPr>
          <w:rFonts w:ascii="Arial" w:hAnsi="Arial" w:cs="Arial"/>
          <w:i/>
          <w:sz w:val="20"/>
          <w:lang w:val="en-US"/>
        </w:rPr>
        <w:t>i</w:t>
      </w:r>
      <w:r w:rsidRPr="00F76931">
        <w:rPr>
          <w:rFonts w:ascii="Arial" w:hAnsi="Arial" w:cs="Arial"/>
          <w:i/>
          <w:sz w:val="20"/>
        </w:rPr>
        <w:t>on w</w:t>
      </w:r>
      <w:r w:rsidRPr="00F76931">
        <w:rPr>
          <w:rFonts w:ascii="Arial" w:hAnsi="Arial" w:cs="Arial"/>
          <w:i/>
          <w:sz w:val="20"/>
          <w:lang w:val="en-US"/>
        </w:rPr>
        <w:t>ithin</w:t>
      </w:r>
      <w:r w:rsidRPr="00F76931">
        <w:rPr>
          <w:rFonts w:ascii="Arial" w:hAnsi="Arial" w:cs="Arial"/>
          <w:i/>
          <w:sz w:val="20"/>
        </w:rPr>
        <w:t xml:space="preserve"> a time-limit as</w:t>
      </w:r>
      <w:r w:rsidRPr="00F76931">
        <w:rPr>
          <w:rFonts w:ascii="Arial" w:hAnsi="Arial" w:cs="Arial"/>
          <w:i/>
          <w:sz w:val="20"/>
          <w:lang w:val="en-US"/>
        </w:rPr>
        <w:t xml:space="preserve"> </w:t>
      </w:r>
      <w:r w:rsidRPr="00F76931">
        <w:rPr>
          <w:rFonts w:ascii="Arial" w:hAnsi="Arial" w:cs="Arial"/>
          <w:i/>
          <w:sz w:val="20"/>
        </w:rPr>
        <w:t>fo</w:t>
      </w:r>
      <w:r w:rsidRPr="00F76931">
        <w:rPr>
          <w:rFonts w:ascii="Arial" w:hAnsi="Arial" w:cs="Arial"/>
          <w:i/>
          <w:sz w:val="20"/>
          <w:lang w:val="en-US"/>
        </w:rPr>
        <w:t>llo</w:t>
      </w:r>
      <w:r w:rsidRPr="00F76931">
        <w:rPr>
          <w:rFonts w:ascii="Arial" w:hAnsi="Arial" w:cs="Arial"/>
          <w:i/>
          <w:sz w:val="20"/>
        </w:rPr>
        <w:t>ws:</w:t>
      </w:r>
    </w:p>
    <w:p w:rsidR="00206CD6" w:rsidRPr="00F76931" w:rsidRDefault="00206CD6" w:rsidP="00206CD6">
      <w:pPr>
        <w:spacing w:before="120"/>
        <w:rPr>
          <w:rFonts w:ascii="Arial" w:hAnsi="Arial" w:cs="Arial"/>
          <w:sz w:val="20"/>
        </w:rPr>
      </w:pPr>
      <w:bookmarkStart w:id="11" w:name="bookmark14"/>
      <w:r w:rsidRPr="00F76931">
        <w:rPr>
          <w:rFonts w:ascii="Arial" w:hAnsi="Arial" w:cs="Arial"/>
          <w:sz w:val="20"/>
        </w:rPr>
        <w:t>+ Trong vòng 24 giờ kể từ khi tai nạn xảy ra, đối với trường hợp tai nạn xảy ra trong vùng nước cảng biển hoặc các khu vực hàn</w:t>
      </w:r>
      <w:r w:rsidRPr="00565891">
        <w:rPr>
          <w:rFonts w:ascii="Arial" w:hAnsi="Arial" w:cs="Arial"/>
          <w:sz w:val="20"/>
        </w:rPr>
        <w:t>g</w:t>
      </w:r>
      <w:r w:rsidRPr="00F76931">
        <w:rPr>
          <w:rFonts w:ascii="Arial" w:hAnsi="Arial" w:cs="Arial"/>
          <w:sz w:val="20"/>
        </w:rPr>
        <w:t xml:space="preserve"> hải ở Việt Nam;</w:t>
      </w:r>
      <w:bookmarkEnd w:id="11"/>
    </w:p>
    <w:p w:rsidR="00206CD6" w:rsidRPr="00F76931" w:rsidRDefault="00206CD6" w:rsidP="00206CD6">
      <w:pPr>
        <w:spacing w:before="120"/>
        <w:rPr>
          <w:rFonts w:ascii="Arial" w:hAnsi="Arial" w:cs="Arial"/>
          <w:i/>
          <w:sz w:val="20"/>
        </w:rPr>
      </w:pPr>
      <w:r w:rsidRPr="00F76931">
        <w:rPr>
          <w:rFonts w:ascii="Arial" w:hAnsi="Arial" w:cs="Arial"/>
          <w:i/>
          <w:sz w:val="20"/>
        </w:rPr>
        <w:t>+ 24 h</w:t>
      </w:r>
      <w:r w:rsidRPr="00F76931">
        <w:rPr>
          <w:rFonts w:ascii="Arial" w:hAnsi="Arial" w:cs="Arial"/>
          <w:i/>
          <w:sz w:val="20"/>
          <w:lang w:val="en-US"/>
        </w:rPr>
        <w:t>ou</w:t>
      </w:r>
      <w:r w:rsidRPr="00F76931">
        <w:rPr>
          <w:rFonts w:ascii="Arial" w:hAnsi="Arial" w:cs="Arial"/>
          <w:i/>
          <w:sz w:val="20"/>
        </w:rPr>
        <w:t>rs</w:t>
      </w:r>
      <w:r w:rsidRPr="00F76931">
        <w:rPr>
          <w:rFonts w:ascii="Arial" w:hAnsi="Arial" w:cs="Arial"/>
          <w:i/>
          <w:sz w:val="20"/>
          <w:lang w:val="en-US"/>
        </w:rPr>
        <w:t xml:space="preserve"> </w:t>
      </w:r>
      <w:r w:rsidRPr="00F76931">
        <w:rPr>
          <w:rFonts w:ascii="Arial" w:hAnsi="Arial" w:cs="Arial"/>
          <w:i/>
          <w:sz w:val="20"/>
        </w:rPr>
        <w:t>from the moment of occurrence, in case the accident occ</w:t>
      </w:r>
      <w:r w:rsidRPr="00F76931">
        <w:rPr>
          <w:rFonts w:ascii="Arial" w:hAnsi="Arial" w:cs="Arial"/>
          <w:i/>
          <w:sz w:val="20"/>
          <w:lang w:val="en-US"/>
        </w:rPr>
        <w:t>urr</w:t>
      </w:r>
      <w:r w:rsidRPr="00F76931">
        <w:rPr>
          <w:rFonts w:ascii="Arial" w:hAnsi="Arial" w:cs="Arial"/>
          <w:i/>
          <w:sz w:val="20"/>
        </w:rPr>
        <w:t xml:space="preserve">ed </w:t>
      </w:r>
      <w:r w:rsidRPr="00F76931">
        <w:rPr>
          <w:rFonts w:ascii="Arial" w:hAnsi="Arial" w:cs="Arial"/>
          <w:i/>
          <w:sz w:val="20"/>
          <w:lang w:val="en-US"/>
        </w:rPr>
        <w:t>with</w:t>
      </w:r>
      <w:r w:rsidRPr="00F76931">
        <w:rPr>
          <w:rFonts w:ascii="Arial" w:hAnsi="Arial" w:cs="Arial"/>
          <w:i/>
          <w:sz w:val="20"/>
        </w:rPr>
        <w:t>in a Port waters or navigab</w:t>
      </w:r>
      <w:r w:rsidRPr="00F76931">
        <w:rPr>
          <w:rFonts w:ascii="Arial" w:hAnsi="Arial" w:cs="Arial"/>
          <w:i/>
          <w:sz w:val="20"/>
          <w:lang w:val="en-US"/>
        </w:rPr>
        <w:t>l</w:t>
      </w:r>
      <w:r w:rsidRPr="00F76931">
        <w:rPr>
          <w:rFonts w:ascii="Arial" w:hAnsi="Arial" w:cs="Arial"/>
          <w:i/>
          <w:sz w:val="20"/>
        </w:rPr>
        <w:t>e areas in VietNam;</w:t>
      </w:r>
    </w:p>
    <w:p w:rsidR="00206CD6" w:rsidRPr="00F76931" w:rsidRDefault="00206CD6" w:rsidP="00206CD6">
      <w:pPr>
        <w:spacing w:before="120"/>
        <w:rPr>
          <w:rFonts w:ascii="Arial" w:hAnsi="Arial" w:cs="Arial"/>
          <w:sz w:val="20"/>
        </w:rPr>
      </w:pPr>
      <w:bookmarkStart w:id="12" w:name="bookmark15"/>
      <w:r w:rsidRPr="00F76931">
        <w:rPr>
          <w:rFonts w:ascii="Arial" w:hAnsi="Arial" w:cs="Arial"/>
          <w:sz w:val="20"/>
        </w:rPr>
        <w:t>+ Trong vòng 24 giờ kể từ khi con tàu đến cảng biển Việt Nam sau khi tai nạn xảy ra, đối với trường hợp tai nạn xảy ra ngoài phạm vi vùng nước cảng biển.</w:t>
      </w:r>
      <w:bookmarkEnd w:id="12"/>
    </w:p>
    <w:p w:rsidR="00206CD6" w:rsidRPr="00F76931" w:rsidRDefault="00206CD6" w:rsidP="00206CD6">
      <w:pPr>
        <w:spacing w:before="120"/>
        <w:rPr>
          <w:rFonts w:ascii="Arial" w:hAnsi="Arial" w:cs="Arial"/>
          <w:i/>
          <w:sz w:val="20"/>
        </w:rPr>
      </w:pPr>
      <w:r w:rsidRPr="00F76931">
        <w:rPr>
          <w:rFonts w:ascii="Arial" w:hAnsi="Arial" w:cs="Arial"/>
          <w:sz w:val="20"/>
        </w:rPr>
        <w:t xml:space="preserve">+ </w:t>
      </w:r>
      <w:r w:rsidRPr="00F76931">
        <w:rPr>
          <w:rFonts w:ascii="Arial" w:hAnsi="Arial" w:cs="Arial"/>
          <w:i/>
          <w:sz w:val="20"/>
        </w:rPr>
        <w:t>24 hours</w:t>
      </w:r>
      <w:r w:rsidRPr="00F76931">
        <w:rPr>
          <w:rFonts w:ascii="Arial" w:hAnsi="Arial" w:cs="Arial"/>
          <w:i/>
          <w:sz w:val="20"/>
          <w:lang w:val="en-US"/>
        </w:rPr>
        <w:t xml:space="preserve"> fr</w:t>
      </w:r>
      <w:r w:rsidRPr="00F76931">
        <w:rPr>
          <w:rFonts w:ascii="Arial" w:hAnsi="Arial" w:cs="Arial"/>
          <w:i/>
          <w:sz w:val="20"/>
        </w:rPr>
        <w:t>om the moment of arriva</w:t>
      </w:r>
      <w:r w:rsidRPr="00F76931">
        <w:rPr>
          <w:rFonts w:ascii="Arial" w:hAnsi="Arial" w:cs="Arial"/>
          <w:i/>
          <w:sz w:val="20"/>
          <w:lang w:val="en-US"/>
        </w:rPr>
        <w:t>l</w:t>
      </w:r>
      <w:r w:rsidRPr="00F76931">
        <w:rPr>
          <w:rFonts w:ascii="Arial" w:hAnsi="Arial" w:cs="Arial"/>
          <w:i/>
          <w:sz w:val="20"/>
        </w:rPr>
        <w:t xml:space="preserve"> at a V</w:t>
      </w:r>
      <w:r w:rsidRPr="00F76931">
        <w:rPr>
          <w:rFonts w:ascii="Arial" w:hAnsi="Arial" w:cs="Arial"/>
          <w:i/>
          <w:sz w:val="20"/>
          <w:lang w:val="en-US"/>
        </w:rPr>
        <w:t>i</w:t>
      </w:r>
      <w:r w:rsidRPr="00F76931">
        <w:rPr>
          <w:rFonts w:ascii="Arial" w:hAnsi="Arial" w:cs="Arial"/>
          <w:i/>
          <w:sz w:val="20"/>
        </w:rPr>
        <w:t>etnamese</w:t>
      </w:r>
      <w:r w:rsidRPr="00F76931">
        <w:rPr>
          <w:rFonts w:ascii="Arial" w:hAnsi="Arial" w:cs="Arial"/>
          <w:i/>
          <w:sz w:val="20"/>
          <w:lang w:val="en-US"/>
        </w:rPr>
        <w:t xml:space="preserve"> port</w:t>
      </w:r>
      <w:r w:rsidRPr="00F76931">
        <w:rPr>
          <w:rFonts w:ascii="Arial" w:hAnsi="Arial" w:cs="Arial"/>
          <w:i/>
          <w:sz w:val="20"/>
        </w:rPr>
        <w:t>, in c</w:t>
      </w:r>
      <w:r w:rsidRPr="00F76931">
        <w:rPr>
          <w:rFonts w:ascii="Arial" w:hAnsi="Arial" w:cs="Arial"/>
          <w:i/>
          <w:sz w:val="20"/>
          <w:lang w:val="en-US"/>
        </w:rPr>
        <w:t>a</w:t>
      </w:r>
      <w:r w:rsidRPr="00F76931">
        <w:rPr>
          <w:rFonts w:ascii="Arial" w:hAnsi="Arial" w:cs="Arial"/>
          <w:i/>
          <w:sz w:val="20"/>
        </w:rPr>
        <w:t>se the accident occurred outside the Port waters.</w:t>
      </w:r>
    </w:p>
    <w:p w:rsidR="00206CD6" w:rsidRPr="00F76931" w:rsidRDefault="00206CD6" w:rsidP="00206CD6">
      <w:pPr>
        <w:spacing w:before="120"/>
        <w:rPr>
          <w:rFonts w:ascii="Arial" w:hAnsi="Arial" w:cs="Arial"/>
          <w:sz w:val="20"/>
        </w:rPr>
      </w:pPr>
      <w:bookmarkStart w:id="13" w:name="bookmark16"/>
      <w:r w:rsidRPr="00565891">
        <w:rPr>
          <w:rFonts w:ascii="Arial" w:hAnsi="Arial" w:cs="Arial"/>
          <w:sz w:val="20"/>
        </w:rPr>
        <w:t xml:space="preserve">- </w:t>
      </w:r>
      <w:r w:rsidRPr="00F76931">
        <w:rPr>
          <w:rFonts w:ascii="Arial" w:hAnsi="Arial" w:cs="Arial"/>
          <w:sz w:val="20"/>
        </w:rPr>
        <w:t xml:space="preserve">Cục Hàng hải </w:t>
      </w:r>
      <w:r w:rsidRPr="00565891">
        <w:rPr>
          <w:rFonts w:ascii="Arial" w:hAnsi="Arial" w:cs="Arial"/>
          <w:sz w:val="20"/>
        </w:rPr>
        <w:t>V</w:t>
      </w:r>
      <w:r w:rsidRPr="00F76931">
        <w:rPr>
          <w:rFonts w:ascii="Arial" w:hAnsi="Arial" w:cs="Arial"/>
          <w:sz w:val="20"/>
        </w:rPr>
        <w:t xml:space="preserve">iệt Nam (Số 8 Phạm Hùng, </w:t>
      </w:r>
      <w:r w:rsidRPr="00565891">
        <w:rPr>
          <w:rFonts w:ascii="Arial" w:hAnsi="Arial" w:cs="Arial"/>
          <w:sz w:val="20"/>
        </w:rPr>
        <w:t>Cầ</w:t>
      </w:r>
      <w:r w:rsidRPr="00F76931">
        <w:rPr>
          <w:rFonts w:ascii="Arial" w:hAnsi="Arial" w:cs="Arial"/>
          <w:sz w:val="20"/>
        </w:rPr>
        <w:t xml:space="preserve">u Giấy, Hà Nội, </w:t>
      </w:r>
      <w:r w:rsidRPr="00565891">
        <w:rPr>
          <w:rFonts w:ascii="Arial" w:hAnsi="Arial" w:cs="Arial"/>
          <w:sz w:val="20"/>
        </w:rPr>
        <w:t>V</w:t>
      </w:r>
      <w:r w:rsidRPr="00F76931">
        <w:rPr>
          <w:rFonts w:ascii="Arial" w:hAnsi="Arial" w:cs="Arial"/>
          <w:sz w:val="20"/>
        </w:rPr>
        <w:t xml:space="preserve">iệt Nam - Fax: 84.4.37683058) </w:t>
      </w:r>
      <w:r w:rsidRPr="00565891">
        <w:rPr>
          <w:rFonts w:ascii="Arial" w:hAnsi="Arial" w:cs="Arial"/>
          <w:sz w:val="20"/>
        </w:rPr>
        <w:t>tr</w:t>
      </w:r>
      <w:r w:rsidRPr="00F76931">
        <w:rPr>
          <w:rFonts w:ascii="Arial" w:hAnsi="Arial" w:cs="Arial"/>
          <w:sz w:val="20"/>
        </w:rPr>
        <w:t>ong vòng 48 giờ, k</w:t>
      </w:r>
      <w:r w:rsidRPr="00565891">
        <w:rPr>
          <w:rFonts w:ascii="Arial" w:hAnsi="Arial" w:cs="Arial"/>
          <w:sz w:val="20"/>
        </w:rPr>
        <w:t>ể</w:t>
      </w:r>
      <w:r w:rsidRPr="00F76931">
        <w:rPr>
          <w:rFonts w:ascii="Arial" w:hAnsi="Arial" w:cs="Arial"/>
          <w:sz w:val="20"/>
        </w:rPr>
        <w:t xml:space="preserve"> từ khi đến cảng ghé đ</w:t>
      </w:r>
      <w:r w:rsidRPr="00565891">
        <w:rPr>
          <w:rFonts w:ascii="Arial" w:hAnsi="Arial" w:cs="Arial"/>
          <w:sz w:val="20"/>
        </w:rPr>
        <w:t>ầ</w:t>
      </w:r>
      <w:r w:rsidRPr="00F76931">
        <w:rPr>
          <w:rFonts w:ascii="Arial" w:hAnsi="Arial" w:cs="Arial"/>
          <w:sz w:val="20"/>
        </w:rPr>
        <w:t xml:space="preserve">u tiên ngoài Việt Nam nếu tai nạn xảy ra </w:t>
      </w:r>
      <w:r w:rsidRPr="00565891">
        <w:rPr>
          <w:rFonts w:ascii="Arial" w:hAnsi="Arial" w:cs="Arial"/>
          <w:sz w:val="20"/>
        </w:rPr>
        <w:t>tr</w:t>
      </w:r>
      <w:r w:rsidRPr="00F76931">
        <w:rPr>
          <w:rFonts w:ascii="Arial" w:hAnsi="Arial" w:cs="Arial"/>
          <w:sz w:val="20"/>
        </w:rPr>
        <w:t>ong các vùng biển Việt Nam và sau khi xảy ra tai nạn, tàu được phép tiếp tục hành trình.</w:t>
      </w:r>
      <w:bookmarkEnd w:id="13"/>
    </w:p>
    <w:p w:rsidR="00206CD6" w:rsidRPr="00F76931" w:rsidRDefault="00206CD6" w:rsidP="00206CD6">
      <w:pPr>
        <w:spacing w:before="120"/>
        <w:rPr>
          <w:rFonts w:ascii="Arial" w:hAnsi="Arial" w:cs="Arial"/>
          <w:i/>
          <w:sz w:val="20"/>
        </w:rPr>
      </w:pPr>
      <w:r w:rsidRPr="00F76931">
        <w:rPr>
          <w:rFonts w:ascii="Arial" w:hAnsi="Arial" w:cs="Arial"/>
          <w:i/>
          <w:sz w:val="20"/>
          <w:lang w:val="en-US"/>
        </w:rPr>
        <w:lastRenderedPageBreak/>
        <w:t xml:space="preserve">- </w:t>
      </w:r>
      <w:r w:rsidRPr="00F76931">
        <w:rPr>
          <w:rFonts w:ascii="Arial" w:hAnsi="Arial" w:cs="Arial"/>
          <w:i/>
          <w:sz w:val="20"/>
        </w:rPr>
        <w:t>The V</w:t>
      </w:r>
      <w:r w:rsidRPr="00F76931">
        <w:rPr>
          <w:rFonts w:ascii="Arial" w:hAnsi="Arial" w:cs="Arial"/>
          <w:i/>
          <w:sz w:val="20"/>
          <w:lang w:val="en-US"/>
        </w:rPr>
        <w:t>iet</w:t>
      </w:r>
      <w:r w:rsidRPr="00F76931">
        <w:rPr>
          <w:rFonts w:ascii="Arial" w:hAnsi="Arial" w:cs="Arial"/>
          <w:i/>
          <w:sz w:val="20"/>
        </w:rPr>
        <w:t xml:space="preserve"> Nam Maritime Adm</w:t>
      </w:r>
      <w:r w:rsidRPr="00F76931">
        <w:rPr>
          <w:rFonts w:ascii="Arial" w:hAnsi="Arial" w:cs="Arial"/>
          <w:i/>
          <w:sz w:val="20"/>
          <w:lang w:val="en-US"/>
        </w:rPr>
        <w:t>i</w:t>
      </w:r>
      <w:r w:rsidRPr="00F76931">
        <w:rPr>
          <w:rFonts w:ascii="Arial" w:hAnsi="Arial" w:cs="Arial"/>
          <w:i/>
          <w:sz w:val="20"/>
        </w:rPr>
        <w:t>nistration (No. 8 Pham H</w:t>
      </w:r>
      <w:r w:rsidRPr="00F76931">
        <w:rPr>
          <w:rFonts w:ascii="Arial" w:hAnsi="Arial" w:cs="Arial"/>
          <w:i/>
          <w:sz w:val="20"/>
          <w:lang w:val="en-US"/>
        </w:rPr>
        <w:t xml:space="preserve">ung </w:t>
      </w:r>
      <w:r w:rsidRPr="00F76931">
        <w:rPr>
          <w:rFonts w:ascii="Arial" w:hAnsi="Arial" w:cs="Arial"/>
          <w:i/>
          <w:sz w:val="20"/>
        </w:rPr>
        <w:t>road, Can Giay district, Ha Noi, Viet Nam; Fax: 84.</w:t>
      </w:r>
      <w:r w:rsidRPr="00F76931">
        <w:rPr>
          <w:rFonts w:ascii="Arial" w:hAnsi="Arial" w:cs="Arial"/>
          <w:i/>
          <w:sz w:val="20"/>
          <w:lang w:val="en-US"/>
        </w:rPr>
        <w:t xml:space="preserve">4.37683058) </w:t>
      </w:r>
      <w:r w:rsidRPr="00F76931">
        <w:rPr>
          <w:rFonts w:ascii="Arial" w:hAnsi="Arial" w:cs="Arial"/>
          <w:i/>
          <w:sz w:val="20"/>
        </w:rPr>
        <w:t>within 48 h</w:t>
      </w:r>
      <w:r w:rsidRPr="00F76931">
        <w:rPr>
          <w:rFonts w:ascii="Arial" w:hAnsi="Arial" w:cs="Arial"/>
          <w:i/>
          <w:sz w:val="20"/>
          <w:lang w:val="en-US"/>
        </w:rPr>
        <w:t>ou</w:t>
      </w:r>
      <w:r w:rsidRPr="00F76931">
        <w:rPr>
          <w:rFonts w:ascii="Arial" w:hAnsi="Arial" w:cs="Arial"/>
          <w:i/>
          <w:sz w:val="20"/>
        </w:rPr>
        <w:t>rs from the moment of arriva</w:t>
      </w:r>
      <w:r w:rsidRPr="00F76931">
        <w:rPr>
          <w:rFonts w:ascii="Arial" w:hAnsi="Arial" w:cs="Arial"/>
          <w:i/>
          <w:sz w:val="20"/>
          <w:lang w:val="en-US"/>
        </w:rPr>
        <w:t>l</w:t>
      </w:r>
      <w:r w:rsidRPr="00F76931">
        <w:rPr>
          <w:rFonts w:ascii="Arial" w:hAnsi="Arial" w:cs="Arial"/>
          <w:i/>
          <w:sz w:val="20"/>
        </w:rPr>
        <w:t xml:space="preserve"> at first port beyond the Viet Na</w:t>
      </w:r>
      <w:r w:rsidRPr="00F76931">
        <w:rPr>
          <w:rFonts w:ascii="Arial" w:hAnsi="Arial" w:cs="Arial"/>
          <w:i/>
          <w:sz w:val="20"/>
          <w:lang w:val="en-US"/>
        </w:rPr>
        <w:t>m</w:t>
      </w:r>
      <w:r w:rsidRPr="00F76931">
        <w:rPr>
          <w:rFonts w:ascii="Arial" w:hAnsi="Arial" w:cs="Arial"/>
          <w:i/>
          <w:sz w:val="20"/>
        </w:rPr>
        <w:t>, if the accident occ</w:t>
      </w:r>
      <w:r w:rsidRPr="00F76931">
        <w:rPr>
          <w:rFonts w:ascii="Arial" w:hAnsi="Arial" w:cs="Arial"/>
          <w:i/>
          <w:sz w:val="20"/>
          <w:lang w:val="en-US"/>
        </w:rPr>
        <w:t>u</w:t>
      </w:r>
      <w:r w:rsidRPr="00F76931">
        <w:rPr>
          <w:rFonts w:ascii="Arial" w:hAnsi="Arial" w:cs="Arial"/>
          <w:i/>
          <w:sz w:val="20"/>
        </w:rPr>
        <w:t>rred in Vietnam's waters and after the occ</w:t>
      </w:r>
      <w:r w:rsidRPr="00F76931">
        <w:rPr>
          <w:rFonts w:ascii="Arial" w:hAnsi="Arial" w:cs="Arial"/>
          <w:i/>
          <w:sz w:val="20"/>
          <w:lang w:val="en-US"/>
        </w:rPr>
        <w:t>u</w:t>
      </w:r>
      <w:r w:rsidRPr="00F76931">
        <w:rPr>
          <w:rFonts w:ascii="Arial" w:hAnsi="Arial" w:cs="Arial"/>
          <w:i/>
          <w:sz w:val="20"/>
        </w:rPr>
        <w:t>rrence the vesse</w:t>
      </w:r>
      <w:r w:rsidRPr="00F76931">
        <w:rPr>
          <w:rFonts w:ascii="Arial" w:hAnsi="Arial" w:cs="Arial"/>
          <w:i/>
          <w:sz w:val="20"/>
          <w:lang w:val="en-US"/>
        </w:rPr>
        <w:t>l</w:t>
      </w:r>
      <w:r w:rsidRPr="00F76931">
        <w:rPr>
          <w:rFonts w:ascii="Arial" w:hAnsi="Arial" w:cs="Arial"/>
          <w:i/>
          <w:sz w:val="20"/>
        </w:rPr>
        <w:t xml:space="preserve"> in q</w:t>
      </w:r>
      <w:r w:rsidRPr="00F76931">
        <w:rPr>
          <w:rFonts w:ascii="Arial" w:hAnsi="Arial" w:cs="Arial"/>
          <w:i/>
          <w:sz w:val="20"/>
          <w:lang w:val="en-US"/>
        </w:rPr>
        <w:t>u</w:t>
      </w:r>
      <w:r w:rsidRPr="00F76931">
        <w:rPr>
          <w:rFonts w:ascii="Arial" w:hAnsi="Arial" w:cs="Arial"/>
          <w:i/>
          <w:sz w:val="20"/>
        </w:rPr>
        <w:t>estion was permitted to continue the voyage;</w:t>
      </w:r>
    </w:p>
    <w:p w:rsidR="00206CD6" w:rsidRPr="00F76931" w:rsidRDefault="00206CD6" w:rsidP="00206CD6">
      <w:pPr>
        <w:spacing w:before="120"/>
        <w:rPr>
          <w:rFonts w:ascii="Arial" w:hAnsi="Arial" w:cs="Arial"/>
          <w:sz w:val="20"/>
        </w:rPr>
      </w:pPr>
      <w:bookmarkStart w:id="14" w:name="bookmark17"/>
      <w:r w:rsidRPr="00565891">
        <w:rPr>
          <w:rFonts w:ascii="Arial" w:hAnsi="Arial" w:cs="Arial"/>
          <w:sz w:val="20"/>
        </w:rPr>
        <w:t xml:space="preserve">- </w:t>
      </w:r>
      <w:r w:rsidRPr="00F76931">
        <w:rPr>
          <w:rFonts w:ascii="Arial" w:hAnsi="Arial" w:cs="Arial"/>
          <w:sz w:val="20"/>
        </w:rPr>
        <w:t xml:space="preserve">Cục Hàng hải Việt Nam (Số 8 Phạm Hùng, </w:t>
      </w:r>
      <w:r w:rsidRPr="00565891">
        <w:rPr>
          <w:rFonts w:ascii="Arial" w:hAnsi="Arial" w:cs="Arial"/>
          <w:sz w:val="20"/>
        </w:rPr>
        <w:t>C</w:t>
      </w:r>
      <w:r w:rsidRPr="00F76931">
        <w:rPr>
          <w:rFonts w:ascii="Arial" w:hAnsi="Arial" w:cs="Arial"/>
          <w:sz w:val="20"/>
        </w:rPr>
        <w:t xml:space="preserve">ầu Giấy, Hà Nội,Việt Nam - Fax: 84.4.37683058) </w:t>
      </w:r>
      <w:r w:rsidRPr="00565891">
        <w:rPr>
          <w:rFonts w:ascii="Arial" w:hAnsi="Arial" w:cs="Arial"/>
          <w:sz w:val="20"/>
        </w:rPr>
        <w:t>tro</w:t>
      </w:r>
      <w:r w:rsidRPr="00F76931">
        <w:rPr>
          <w:rFonts w:ascii="Arial" w:hAnsi="Arial" w:cs="Arial"/>
          <w:sz w:val="20"/>
        </w:rPr>
        <w:t>ng vòng 48 giờ, kể từ khi đến cảng biển nước ngoài, nếu tai nạn liên quan đến tàu biển Việt Nam và xảy ra ngoài phạm vi các vùng nước của Việt Nam.</w:t>
      </w:r>
      <w:bookmarkEnd w:id="14"/>
    </w:p>
    <w:p w:rsidR="00206CD6" w:rsidRPr="00F76931" w:rsidRDefault="00206CD6" w:rsidP="00206CD6">
      <w:pPr>
        <w:spacing w:before="120"/>
        <w:rPr>
          <w:rFonts w:ascii="Arial" w:hAnsi="Arial" w:cs="Arial"/>
          <w:sz w:val="20"/>
        </w:rPr>
      </w:pPr>
      <w:r w:rsidRPr="00F76931">
        <w:rPr>
          <w:rFonts w:ascii="Arial" w:hAnsi="Arial" w:cs="Arial"/>
          <w:i/>
          <w:sz w:val="20"/>
          <w:lang w:val="en-US"/>
        </w:rPr>
        <w:t xml:space="preserve">- </w:t>
      </w:r>
      <w:r w:rsidRPr="00F76931">
        <w:rPr>
          <w:rFonts w:ascii="Arial" w:hAnsi="Arial" w:cs="Arial"/>
          <w:i/>
          <w:sz w:val="20"/>
        </w:rPr>
        <w:t>The Viet Nam Maritime Administration (No. 8 Pham Hung road</w:t>
      </w:r>
      <w:r w:rsidRPr="00F76931">
        <w:rPr>
          <w:rFonts w:ascii="Arial" w:hAnsi="Arial" w:cs="Arial"/>
          <w:i/>
          <w:sz w:val="20"/>
          <w:lang w:val="en-US"/>
        </w:rPr>
        <w:t>,</w:t>
      </w:r>
      <w:r w:rsidRPr="00F76931">
        <w:rPr>
          <w:rFonts w:ascii="Arial" w:hAnsi="Arial" w:cs="Arial"/>
          <w:i/>
          <w:sz w:val="20"/>
        </w:rPr>
        <w:t xml:space="preserve"> Cau Giay district, Ha Noi, V</w:t>
      </w:r>
      <w:r w:rsidRPr="00F76931">
        <w:rPr>
          <w:rFonts w:ascii="Arial" w:hAnsi="Arial" w:cs="Arial"/>
          <w:i/>
          <w:sz w:val="20"/>
          <w:lang w:val="en-US"/>
        </w:rPr>
        <w:t>i</w:t>
      </w:r>
      <w:r w:rsidRPr="00F76931">
        <w:rPr>
          <w:rFonts w:ascii="Arial" w:hAnsi="Arial" w:cs="Arial"/>
          <w:i/>
          <w:sz w:val="20"/>
        </w:rPr>
        <w:t>et Nam; Fax: 84.4.37683058</w:t>
      </w:r>
      <w:r w:rsidRPr="00F76931">
        <w:rPr>
          <w:rFonts w:ascii="Arial" w:hAnsi="Arial" w:cs="Arial"/>
          <w:i/>
          <w:sz w:val="20"/>
          <w:lang w:val="en-US"/>
        </w:rPr>
        <w:t xml:space="preserve">) </w:t>
      </w:r>
      <w:r w:rsidRPr="00F76931">
        <w:rPr>
          <w:rFonts w:ascii="Arial" w:hAnsi="Arial" w:cs="Arial"/>
          <w:i/>
          <w:sz w:val="20"/>
        </w:rPr>
        <w:t>with</w:t>
      </w:r>
      <w:r w:rsidRPr="00F76931">
        <w:rPr>
          <w:rFonts w:ascii="Arial" w:hAnsi="Arial" w:cs="Arial"/>
          <w:i/>
          <w:sz w:val="20"/>
          <w:lang w:val="en-US"/>
        </w:rPr>
        <w:t>i</w:t>
      </w:r>
      <w:r w:rsidRPr="00F76931">
        <w:rPr>
          <w:rFonts w:ascii="Arial" w:hAnsi="Arial" w:cs="Arial"/>
          <w:i/>
          <w:sz w:val="20"/>
        </w:rPr>
        <w:t>n 48 h</w:t>
      </w:r>
      <w:r w:rsidRPr="00F76931">
        <w:rPr>
          <w:rFonts w:ascii="Arial" w:hAnsi="Arial" w:cs="Arial"/>
          <w:i/>
          <w:sz w:val="20"/>
          <w:lang w:val="en-US"/>
        </w:rPr>
        <w:t xml:space="preserve">ours from </w:t>
      </w:r>
      <w:r w:rsidRPr="00F76931">
        <w:rPr>
          <w:rFonts w:ascii="Arial" w:hAnsi="Arial" w:cs="Arial"/>
          <w:i/>
          <w:sz w:val="20"/>
        </w:rPr>
        <w:t>the moment of arriva</w:t>
      </w:r>
      <w:r w:rsidRPr="00F76931">
        <w:rPr>
          <w:rFonts w:ascii="Arial" w:hAnsi="Arial" w:cs="Arial"/>
          <w:i/>
          <w:sz w:val="20"/>
          <w:lang w:val="en-US"/>
        </w:rPr>
        <w:t>l</w:t>
      </w:r>
      <w:r w:rsidRPr="00F76931">
        <w:rPr>
          <w:rFonts w:ascii="Arial" w:hAnsi="Arial" w:cs="Arial"/>
          <w:i/>
          <w:sz w:val="20"/>
        </w:rPr>
        <w:t xml:space="preserve"> at</w:t>
      </w:r>
      <w:r w:rsidRPr="00F76931">
        <w:rPr>
          <w:rFonts w:ascii="Arial" w:hAnsi="Arial" w:cs="Arial"/>
          <w:i/>
          <w:sz w:val="20"/>
          <w:lang w:val="en-US"/>
        </w:rPr>
        <w:t xml:space="preserve"> first f</w:t>
      </w:r>
      <w:r w:rsidRPr="00F76931">
        <w:rPr>
          <w:rFonts w:ascii="Arial" w:hAnsi="Arial" w:cs="Arial"/>
          <w:i/>
          <w:sz w:val="20"/>
        </w:rPr>
        <w:t>oreign</w:t>
      </w:r>
      <w:r w:rsidRPr="00F76931">
        <w:rPr>
          <w:rFonts w:ascii="Arial" w:hAnsi="Arial" w:cs="Arial"/>
          <w:i/>
          <w:sz w:val="20"/>
          <w:lang w:val="en-US"/>
        </w:rPr>
        <w:t xml:space="preserve"> </w:t>
      </w:r>
      <w:r w:rsidRPr="00F76931">
        <w:rPr>
          <w:rFonts w:ascii="Arial" w:hAnsi="Arial" w:cs="Arial"/>
          <w:i/>
          <w:sz w:val="20"/>
        </w:rPr>
        <w:t>por</w:t>
      </w:r>
      <w:r w:rsidRPr="00F76931">
        <w:rPr>
          <w:rFonts w:ascii="Arial" w:hAnsi="Arial" w:cs="Arial"/>
          <w:i/>
          <w:sz w:val="20"/>
          <w:lang w:val="en-US"/>
        </w:rPr>
        <w:t>t</w:t>
      </w:r>
      <w:r w:rsidRPr="00F76931">
        <w:rPr>
          <w:rFonts w:ascii="Arial" w:hAnsi="Arial" w:cs="Arial"/>
          <w:i/>
          <w:sz w:val="20"/>
        </w:rPr>
        <w:t xml:space="preserve">, </w:t>
      </w:r>
      <w:r w:rsidRPr="00F76931">
        <w:rPr>
          <w:rFonts w:ascii="Arial" w:hAnsi="Arial" w:cs="Arial"/>
          <w:i/>
          <w:sz w:val="20"/>
          <w:lang w:val="en-US"/>
        </w:rPr>
        <w:t>i</w:t>
      </w:r>
      <w:r w:rsidRPr="00F76931">
        <w:rPr>
          <w:rFonts w:ascii="Arial" w:hAnsi="Arial" w:cs="Arial"/>
          <w:i/>
          <w:sz w:val="20"/>
        </w:rPr>
        <w:t>f a Vietnamese vessel invo</w:t>
      </w:r>
      <w:r w:rsidRPr="00F76931">
        <w:rPr>
          <w:rFonts w:ascii="Arial" w:hAnsi="Arial" w:cs="Arial"/>
          <w:i/>
          <w:sz w:val="20"/>
          <w:lang w:val="en-US"/>
        </w:rPr>
        <w:t>l</w:t>
      </w:r>
      <w:r w:rsidRPr="00F76931">
        <w:rPr>
          <w:rFonts w:ascii="Arial" w:hAnsi="Arial" w:cs="Arial"/>
          <w:i/>
          <w:sz w:val="20"/>
        </w:rPr>
        <w:t xml:space="preserve">ved </w:t>
      </w:r>
      <w:r w:rsidRPr="00F76931">
        <w:rPr>
          <w:rFonts w:ascii="Arial" w:hAnsi="Arial" w:cs="Arial"/>
          <w:i/>
          <w:sz w:val="20"/>
          <w:lang w:val="en-US"/>
        </w:rPr>
        <w:t>i</w:t>
      </w:r>
      <w:r w:rsidRPr="00F76931">
        <w:rPr>
          <w:rFonts w:ascii="Arial" w:hAnsi="Arial" w:cs="Arial"/>
          <w:i/>
          <w:sz w:val="20"/>
        </w:rPr>
        <w:t xml:space="preserve">n the accident </w:t>
      </w:r>
      <w:r w:rsidRPr="00F76931">
        <w:rPr>
          <w:rFonts w:ascii="Arial" w:hAnsi="Arial" w:cs="Arial"/>
          <w:i/>
          <w:sz w:val="20"/>
          <w:lang w:val="en-US"/>
        </w:rPr>
        <w:t>w</w:t>
      </w:r>
      <w:r w:rsidRPr="00F76931">
        <w:rPr>
          <w:rFonts w:ascii="Arial" w:hAnsi="Arial" w:cs="Arial"/>
          <w:i/>
          <w:sz w:val="20"/>
        </w:rPr>
        <w:t>hich occurred beyond the Vietnam’s</w:t>
      </w:r>
      <w:r w:rsidRPr="00F76931">
        <w:rPr>
          <w:rFonts w:ascii="Arial" w:hAnsi="Arial" w:cs="Arial"/>
          <w:sz w:val="20"/>
        </w:rPr>
        <w:t xml:space="preserve"> waters.</w:t>
      </w:r>
    </w:p>
    <w:p w:rsidR="00206CD6" w:rsidRPr="00F76931" w:rsidRDefault="00206CD6" w:rsidP="00206CD6">
      <w:pPr>
        <w:spacing w:before="120"/>
        <w:rPr>
          <w:rFonts w:ascii="Arial" w:hAnsi="Arial" w:cs="Arial"/>
          <w:sz w:val="20"/>
        </w:rPr>
      </w:pPr>
      <w:bookmarkStart w:id="15" w:name="bookmark18"/>
      <w:r w:rsidRPr="00565891">
        <w:rPr>
          <w:rFonts w:ascii="Arial" w:hAnsi="Arial" w:cs="Arial"/>
          <w:sz w:val="20"/>
        </w:rPr>
        <w:t xml:space="preserve">7. </w:t>
      </w:r>
      <w:r w:rsidRPr="00F76931">
        <w:rPr>
          <w:rFonts w:ascii="Arial" w:hAnsi="Arial" w:cs="Arial"/>
          <w:sz w:val="20"/>
        </w:rPr>
        <w:t>Báo cáo phải được điền đầy đủ các nội dung theo yêu cầu, ví dụ:</w:t>
      </w:r>
      <w:bookmarkEnd w:id="15"/>
    </w:p>
    <w:p w:rsidR="00206CD6" w:rsidRPr="00F76931" w:rsidRDefault="00206CD6" w:rsidP="00206CD6">
      <w:pPr>
        <w:spacing w:before="120"/>
        <w:rPr>
          <w:rFonts w:ascii="Arial" w:hAnsi="Arial" w:cs="Arial"/>
          <w:i/>
          <w:sz w:val="20"/>
        </w:rPr>
      </w:pPr>
      <w:r w:rsidRPr="00F76931">
        <w:rPr>
          <w:rFonts w:ascii="Arial" w:hAnsi="Arial" w:cs="Arial"/>
          <w:i/>
          <w:sz w:val="20"/>
        </w:rPr>
        <w:t>The</w:t>
      </w:r>
      <w:r w:rsidRPr="00F76931">
        <w:rPr>
          <w:rFonts w:ascii="Arial" w:hAnsi="Arial" w:cs="Arial"/>
          <w:i/>
          <w:sz w:val="20"/>
          <w:lang w:val="en-US"/>
        </w:rPr>
        <w:t xml:space="preserve"> f</w:t>
      </w:r>
      <w:r w:rsidRPr="00F76931">
        <w:rPr>
          <w:rFonts w:ascii="Arial" w:hAnsi="Arial" w:cs="Arial"/>
          <w:i/>
          <w:sz w:val="20"/>
        </w:rPr>
        <w:t>orm must be comp</w:t>
      </w:r>
      <w:r w:rsidRPr="00F76931">
        <w:rPr>
          <w:rFonts w:ascii="Arial" w:hAnsi="Arial" w:cs="Arial"/>
          <w:i/>
          <w:sz w:val="20"/>
          <w:lang w:val="en-US"/>
        </w:rPr>
        <w:t>l</w:t>
      </w:r>
      <w:r w:rsidRPr="00F76931">
        <w:rPr>
          <w:rFonts w:ascii="Arial" w:hAnsi="Arial" w:cs="Arial"/>
          <w:i/>
          <w:sz w:val="20"/>
        </w:rPr>
        <w:t>e</w:t>
      </w:r>
      <w:r w:rsidRPr="00F76931">
        <w:rPr>
          <w:rFonts w:ascii="Arial" w:hAnsi="Arial" w:cs="Arial"/>
          <w:i/>
          <w:sz w:val="20"/>
          <w:lang w:val="en-US"/>
        </w:rPr>
        <w:t>t</w:t>
      </w:r>
      <w:r w:rsidRPr="00F76931">
        <w:rPr>
          <w:rFonts w:ascii="Arial" w:hAnsi="Arial" w:cs="Arial"/>
          <w:i/>
          <w:sz w:val="20"/>
        </w:rPr>
        <w:t>e</w:t>
      </w:r>
      <w:r w:rsidRPr="00F76931">
        <w:rPr>
          <w:rFonts w:ascii="Arial" w:hAnsi="Arial" w:cs="Arial"/>
          <w:i/>
          <w:sz w:val="20"/>
          <w:lang w:val="en-US"/>
        </w:rPr>
        <w:t>l</w:t>
      </w:r>
      <w:r w:rsidRPr="00F76931">
        <w:rPr>
          <w:rFonts w:ascii="Arial" w:hAnsi="Arial" w:cs="Arial"/>
          <w:i/>
          <w:sz w:val="20"/>
        </w:rPr>
        <w:t>y fi</w:t>
      </w:r>
      <w:r w:rsidRPr="00F76931">
        <w:rPr>
          <w:rFonts w:ascii="Arial" w:hAnsi="Arial" w:cs="Arial"/>
          <w:i/>
          <w:sz w:val="20"/>
          <w:lang w:val="en-US"/>
        </w:rPr>
        <w:t>ll</w:t>
      </w:r>
      <w:r w:rsidRPr="00F76931">
        <w:rPr>
          <w:rFonts w:ascii="Arial" w:hAnsi="Arial" w:cs="Arial"/>
          <w:i/>
          <w:sz w:val="20"/>
        </w:rPr>
        <w:t>e</w:t>
      </w:r>
      <w:r w:rsidRPr="00F76931">
        <w:rPr>
          <w:rFonts w:ascii="Arial" w:hAnsi="Arial" w:cs="Arial"/>
          <w:i/>
          <w:sz w:val="20"/>
          <w:lang w:val="en-US"/>
        </w:rPr>
        <w:t>d</w:t>
      </w:r>
      <w:r w:rsidRPr="00F76931">
        <w:rPr>
          <w:rFonts w:ascii="Arial" w:hAnsi="Arial" w:cs="Arial"/>
          <w:i/>
          <w:sz w:val="20"/>
        </w:rPr>
        <w:t xml:space="preserve"> in as requested, for examp</w:t>
      </w:r>
      <w:r w:rsidRPr="00F76931">
        <w:rPr>
          <w:rFonts w:ascii="Arial" w:hAnsi="Arial" w:cs="Arial"/>
          <w:i/>
          <w:sz w:val="20"/>
          <w:lang w:val="en-US"/>
        </w:rPr>
        <w:t>l</w:t>
      </w:r>
      <w:r w:rsidRPr="00F76931">
        <w:rPr>
          <w:rFonts w:ascii="Arial" w:hAnsi="Arial" w:cs="Arial"/>
          <w:i/>
          <w:sz w:val="20"/>
        </w:rPr>
        <w:t>e:</w:t>
      </w:r>
    </w:p>
    <w:p w:rsidR="00206CD6" w:rsidRPr="00565891" w:rsidRDefault="00206CD6" w:rsidP="00206CD6">
      <w:pPr>
        <w:spacing w:before="120"/>
        <w:rPr>
          <w:rFonts w:ascii="Arial" w:hAnsi="Arial" w:cs="Arial"/>
          <w:sz w:val="20"/>
        </w:rPr>
      </w:pPr>
      <w:r w:rsidRPr="00565891">
        <w:rPr>
          <w:rFonts w:ascii="Arial" w:hAnsi="Arial" w:cs="Arial"/>
          <w:sz w:val="20"/>
        </w:rPr>
        <w:t>a)</w:t>
      </w:r>
      <w:r w:rsidRPr="00F76931">
        <w:rPr>
          <w:rFonts w:ascii="Arial" w:hAnsi="Arial" w:cs="Arial"/>
          <w:sz w:val="20"/>
        </w:rPr>
        <w:t>Trong trường hợp đâm va th</w:t>
      </w:r>
      <w:r w:rsidRPr="00565891">
        <w:rPr>
          <w:rFonts w:ascii="Arial" w:hAnsi="Arial" w:cs="Arial"/>
          <w:sz w:val="20"/>
        </w:rPr>
        <w:t>ì</w:t>
      </w:r>
      <w:r w:rsidRPr="00F76931">
        <w:rPr>
          <w:rFonts w:ascii="Arial" w:hAnsi="Arial" w:cs="Arial"/>
          <w:sz w:val="20"/>
        </w:rPr>
        <w:t xml:space="preserve"> phải điền phần </w:t>
      </w:r>
      <w:r w:rsidRPr="00565891">
        <w:rPr>
          <w:rFonts w:ascii="Arial" w:hAnsi="Arial" w:cs="Arial"/>
          <w:sz w:val="20"/>
        </w:rPr>
        <w:t>A</w:t>
      </w:r>
      <w:r w:rsidRPr="00F76931">
        <w:rPr>
          <w:rFonts w:ascii="Arial" w:hAnsi="Arial" w:cs="Arial"/>
          <w:sz w:val="20"/>
        </w:rPr>
        <w:t xml:space="preserve"> và B;</w:t>
      </w:r>
    </w:p>
    <w:p w:rsidR="00206CD6" w:rsidRPr="00F76931" w:rsidRDefault="00206CD6" w:rsidP="00206CD6">
      <w:pPr>
        <w:spacing w:before="120"/>
        <w:rPr>
          <w:rFonts w:ascii="Arial" w:hAnsi="Arial" w:cs="Arial"/>
          <w:i/>
          <w:sz w:val="20"/>
        </w:rPr>
      </w:pPr>
      <w:r w:rsidRPr="00F76931">
        <w:rPr>
          <w:rFonts w:ascii="Arial" w:hAnsi="Arial" w:cs="Arial"/>
          <w:i/>
          <w:sz w:val="20"/>
        </w:rPr>
        <w:t>ln case of col</w:t>
      </w:r>
      <w:r w:rsidRPr="00F76931">
        <w:rPr>
          <w:rFonts w:ascii="Arial" w:hAnsi="Arial" w:cs="Arial"/>
          <w:i/>
          <w:sz w:val="20"/>
          <w:lang w:val="en-US"/>
        </w:rPr>
        <w:t>l</w:t>
      </w:r>
      <w:r w:rsidRPr="00F76931">
        <w:rPr>
          <w:rFonts w:ascii="Arial" w:hAnsi="Arial" w:cs="Arial"/>
          <w:i/>
          <w:sz w:val="20"/>
        </w:rPr>
        <w:t>is</w:t>
      </w:r>
      <w:r w:rsidRPr="00F76931">
        <w:rPr>
          <w:rFonts w:ascii="Arial" w:hAnsi="Arial" w:cs="Arial"/>
          <w:i/>
          <w:sz w:val="20"/>
          <w:lang w:val="en-US"/>
        </w:rPr>
        <w:t>i</w:t>
      </w:r>
      <w:r w:rsidRPr="00F76931">
        <w:rPr>
          <w:rFonts w:ascii="Arial" w:hAnsi="Arial" w:cs="Arial"/>
          <w:i/>
          <w:sz w:val="20"/>
        </w:rPr>
        <w:t>on, both Part A and Part B sha</w:t>
      </w:r>
      <w:r w:rsidRPr="00F76931">
        <w:rPr>
          <w:rFonts w:ascii="Arial" w:hAnsi="Arial" w:cs="Arial"/>
          <w:i/>
          <w:sz w:val="20"/>
          <w:lang w:val="en-US"/>
        </w:rPr>
        <w:t>l</w:t>
      </w:r>
      <w:r w:rsidRPr="00F76931">
        <w:rPr>
          <w:rFonts w:ascii="Arial" w:hAnsi="Arial" w:cs="Arial"/>
          <w:i/>
          <w:sz w:val="20"/>
        </w:rPr>
        <w:t>l be</w:t>
      </w:r>
      <w:r w:rsidRPr="00F76931">
        <w:rPr>
          <w:rFonts w:ascii="Arial" w:hAnsi="Arial" w:cs="Arial"/>
          <w:i/>
          <w:sz w:val="20"/>
          <w:lang w:val="en-US"/>
        </w:rPr>
        <w:t xml:space="preserve"> </w:t>
      </w:r>
      <w:r w:rsidRPr="00F76931">
        <w:rPr>
          <w:rFonts w:ascii="Arial" w:hAnsi="Arial" w:cs="Arial"/>
          <w:i/>
          <w:sz w:val="20"/>
        </w:rPr>
        <w:t>fil</w:t>
      </w:r>
      <w:r w:rsidRPr="00F76931">
        <w:rPr>
          <w:rFonts w:ascii="Arial" w:hAnsi="Arial" w:cs="Arial"/>
          <w:i/>
          <w:sz w:val="20"/>
          <w:lang w:val="en-US"/>
        </w:rPr>
        <w:t>l</w:t>
      </w:r>
      <w:r w:rsidRPr="00F76931">
        <w:rPr>
          <w:rFonts w:ascii="Arial" w:hAnsi="Arial" w:cs="Arial"/>
          <w:i/>
          <w:sz w:val="20"/>
        </w:rPr>
        <w:t>ed in</w:t>
      </w:r>
    </w:p>
    <w:p w:rsidR="00206CD6" w:rsidRPr="00565891" w:rsidRDefault="00206CD6" w:rsidP="00206CD6">
      <w:pPr>
        <w:spacing w:before="120"/>
        <w:rPr>
          <w:rFonts w:ascii="Arial" w:hAnsi="Arial" w:cs="Arial"/>
          <w:sz w:val="20"/>
        </w:rPr>
      </w:pPr>
      <w:r w:rsidRPr="00565891">
        <w:rPr>
          <w:rFonts w:ascii="Arial" w:hAnsi="Arial" w:cs="Arial"/>
          <w:sz w:val="20"/>
        </w:rPr>
        <w:t xml:space="preserve">b) </w:t>
      </w:r>
      <w:r w:rsidRPr="00F76931">
        <w:rPr>
          <w:rFonts w:ascii="Arial" w:hAnsi="Arial" w:cs="Arial"/>
          <w:sz w:val="20"/>
        </w:rPr>
        <w:t>Trong trường h</w:t>
      </w:r>
      <w:r w:rsidRPr="00565891">
        <w:rPr>
          <w:rFonts w:ascii="Arial" w:hAnsi="Arial" w:cs="Arial"/>
          <w:sz w:val="20"/>
        </w:rPr>
        <w:t>ợ</w:t>
      </w:r>
      <w:r w:rsidRPr="00F76931">
        <w:rPr>
          <w:rFonts w:ascii="Arial" w:hAnsi="Arial" w:cs="Arial"/>
          <w:sz w:val="20"/>
        </w:rPr>
        <w:t>p h</w:t>
      </w:r>
      <w:r w:rsidRPr="00565891">
        <w:rPr>
          <w:rFonts w:ascii="Arial" w:hAnsi="Arial" w:cs="Arial"/>
          <w:sz w:val="20"/>
        </w:rPr>
        <w:t>ỏ</w:t>
      </w:r>
      <w:r w:rsidRPr="00F76931">
        <w:rPr>
          <w:rFonts w:ascii="Arial" w:hAnsi="Arial" w:cs="Arial"/>
          <w:sz w:val="20"/>
        </w:rPr>
        <w:t>ng máy gây ra đâm va th</w:t>
      </w:r>
      <w:r w:rsidRPr="00565891">
        <w:rPr>
          <w:rFonts w:ascii="Arial" w:hAnsi="Arial" w:cs="Arial"/>
          <w:sz w:val="20"/>
        </w:rPr>
        <w:t>ì</w:t>
      </w:r>
      <w:r w:rsidRPr="00F76931">
        <w:rPr>
          <w:rFonts w:ascii="Arial" w:hAnsi="Arial" w:cs="Arial"/>
          <w:sz w:val="20"/>
        </w:rPr>
        <w:t xml:space="preserve"> phải điền phần A, B và F</w:t>
      </w:r>
    </w:p>
    <w:p w:rsidR="00206CD6" w:rsidRDefault="00206CD6" w:rsidP="00206CD6">
      <w:pPr>
        <w:spacing w:before="120"/>
        <w:rPr>
          <w:rFonts w:ascii="Arial" w:hAnsi="Arial" w:cs="Arial"/>
          <w:i/>
          <w:sz w:val="20"/>
          <w:lang w:val="en-US"/>
        </w:rPr>
      </w:pPr>
      <w:r w:rsidRPr="00F76931">
        <w:rPr>
          <w:rFonts w:ascii="Arial" w:hAnsi="Arial" w:cs="Arial"/>
          <w:i/>
          <w:sz w:val="20"/>
          <w:lang w:val="en-US"/>
        </w:rPr>
        <w:t>I</w:t>
      </w:r>
      <w:r w:rsidRPr="00F76931">
        <w:rPr>
          <w:rFonts w:ascii="Arial" w:hAnsi="Arial" w:cs="Arial"/>
          <w:i/>
          <w:sz w:val="20"/>
        </w:rPr>
        <w:t>f</w:t>
      </w:r>
      <w:r w:rsidRPr="00F76931">
        <w:rPr>
          <w:rFonts w:ascii="Arial" w:hAnsi="Arial" w:cs="Arial"/>
          <w:i/>
          <w:sz w:val="20"/>
          <w:lang w:val="en-US"/>
        </w:rPr>
        <w:t xml:space="preserve"> </w:t>
      </w:r>
      <w:r w:rsidRPr="00F76931">
        <w:rPr>
          <w:rFonts w:ascii="Arial" w:hAnsi="Arial" w:cs="Arial"/>
          <w:i/>
          <w:sz w:val="20"/>
        </w:rPr>
        <w:t>engine</w:t>
      </w:r>
      <w:r w:rsidRPr="00F76931">
        <w:rPr>
          <w:rFonts w:ascii="Arial" w:hAnsi="Arial" w:cs="Arial"/>
          <w:i/>
          <w:sz w:val="20"/>
          <w:lang w:val="en-US"/>
        </w:rPr>
        <w:t xml:space="preserve"> f</w:t>
      </w:r>
      <w:r w:rsidRPr="00F76931">
        <w:rPr>
          <w:rFonts w:ascii="Arial" w:hAnsi="Arial" w:cs="Arial"/>
          <w:i/>
          <w:sz w:val="20"/>
        </w:rPr>
        <w:t>ai</w:t>
      </w:r>
      <w:r w:rsidRPr="00F76931">
        <w:rPr>
          <w:rFonts w:ascii="Arial" w:hAnsi="Arial" w:cs="Arial"/>
          <w:i/>
          <w:sz w:val="20"/>
          <w:lang w:val="en-US"/>
        </w:rPr>
        <w:t>l</w:t>
      </w:r>
      <w:r w:rsidRPr="00F76931">
        <w:rPr>
          <w:rFonts w:ascii="Arial" w:hAnsi="Arial" w:cs="Arial"/>
          <w:i/>
          <w:sz w:val="20"/>
        </w:rPr>
        <w:t>ure has ca</w:t>
      </w:r>
      <w:r w:rsidRPr="00F76931">
        <w:rPr>
          <w:rFonts w:ascii="Arial" w:hAnsi="Arial" w:cs="Arial"/>
          <w:i/>
          <w:sz w:val="20"/>
          <w:lang w:val="en-US"/>
        </w:rPr>
        <w:t>u</w:t>
      </w:r>
      <w:r w:rsidRPr="00F76931">
        <w:rPr>
          <w:rFonts w:ascii="Arial" w:hAnsi="Arial" w:cs="Arial"/>
          <w:i/>
          <w:sz w:val="20"/>
        </w:rPr>
        <w:t>sed the co</w:t>
      </w:r>
      <w:r w:rsidRPr="00F76931">
        <w:rPr>
          <w:rFonts w:ascii="Arial" w:hAnsi="Arial" w:cs="Arial"/>
          <w:i/>
          <w:sz w:val="20"/>
          <w:lang w:val="en-US"/>
        </w:rPr>
        <w:t>ll</w:t>
      </w:r>
      <w:r w:rsidRPr="00F76931">
        <w:rPr>
          <w:rFonts w:ascii="Arial" w:hAnsi="Arial" w:cs="Arial"/>
          <w:i/>
          <w:sz w:val="20"/>
        </w:rPr>
        <w:t>ision, Parts A, B and F sha</w:t>
      </w:r>
      <w:r w:rsidRPr="00F76931">
        <w:rPr>
          <w:rFonts w:ascii="Arial" w:hAnsi="Arial" w:cs="Arial"/>
          <w:i/>
          <w:sz w:val="20"/>
          <w:lang w:val="en-US"/>
        </w:rPr>
        <w:t>l</w:t>
      </w:r>
      <w:r w:rsidRPr="00F76931">
        <w:rPr>
          <w:rFonts w:ascii="Arial" w:hAnsi="Arial" w:cs="Arial"/>
          <w:i/>
          <w:sz w:val="20"/>
        </w:rPr>
        <w:t xml:space="preserve">l be </w:t>
      </w:r>
      <w:r w:rsidRPr="00F76931">
        <w:rPr>
          <w:rFonts w:ascii="Arial" w:hAnsi="Arial" w:cs="Arial"/>
          <w:i/>
          <w:sz w:val="20"/>
          <w:lang w:val="en-US"/>
        </w:rPr>
        <w:t>fill</w:t>
      </w:r>
      <w:r w:rsidRPr="00F76931">
        <w:rPr>
          <w:rFonts w:ascii="Arial" w:hAnsi="Arial" w:cs="Arial"/>
          <w:i/>
          <w:sz w:val="20"/>
        </w:rPr>
        <w:t>ed in</w:t>
      </w:r>
    </w:p>
    <w:p w:rsidR="00206CD6" w:rsidRPr="00BC4A60" w:rsidRDefault="00206CD6" w:rsidP="00206CD6">
      <w:pPr>
        <w:spacing w:before="120"/>
        <w:rPr>
          <w:rFonts w:ascii="Arial" w:hAnsi="Arial" w:cs="Arial"/>
          <w:i/>
          <w:sz w:val="20"/>
          <w:lang w:val="en-US"/>
        </w:rPr>
      </w:pPr>
    </w:p>
    <w:p w:rsidR="00206CD6" w:rsidRPr="00F76931" w:rsidRDefault="00206CD6" w:rsidP="00206CD6">
      <w:pPr>
        <w:spacing w:before="120"/>
        <w:jc w:val="center"/>
        <w:rPr>
          <w:rFonts w:ascii="Arial" w:hAnsi="Arial" w:cs="Arial"/>
          <w:i/>
          <w:sz w:val="20"/>
          <w:lang w:val="en-US"/>
        </w:rPr>
      </w:pPr>
      <w:r w:rsidRPr="00BC4A60">
        <w:rPr>
          <w:rFonts w:ascii="Arial" w:hAnsi="Arial" w:cs="Arial"/>
          <w:b/>
          <w:sz w:val="20"/>
        </w:rPr>
        <w:t>BÁO CÁO CHI TIẾT TAI NẠN HÀNG HẢI</w:t>
      </w:r>
      <w:r>
        <w:rPr>
          <w:rFonts w:ascii="Arial" w:hAnsi="Arial" w:cs="Arial"/>
          <w:b/>
          <w:sz w:val="20"/>
        </w:rPr>
        <w:br/>
      </w:r>
      <w:r w:rsidRPr="00F76931">
        <w:rPr>
          <w:rFonts w:ascii="Arial" w:hAnsi="Arial" w:cs="Arial"/>
          <w:i/>
          <w:sz w:val="20"/>
        </w:rPr>
        <w:t>Deta</w:t>
      </w:r>
      <w:r w:rsidRPr="00F76931">
        <w:rPr>
          <w:rFonts w:ascii="Arial" w:hAnsi="Arial" w:cs="Arial"/>
          <w:i/>
          <w:sz w:val="20"/>
          <w:lang w:val="en-US"/>
        </w:rPr>
        <w:t>i</w:t>
      </w:r>
      <w:r w:rsidRPr="00F76931">
        <w:rPr>
          <w:rFonts w:ascii="Arial" w:hAnsi="Arial" w:cs="Arial"/>
          <w:i/>
          <w:sz w:val="20"/>
        </w:rPr>
        <w:t>led report on a Mar</w:t>
      </w:r>
      <w:r w:rsidRPr="00F76931">
        <w:rPr>
          <w:rFonts w:ascii="Arial" w:hAnsi="Arial" w:cs="Arial"/>
          <w:i/>
          <w:sz w:val="20"/>
          <w:lang w:val="en-US"/>
        </w:rPr>
        <w:t>i</w:t>
      </w:r>
      <w:r w:rsidRPr="00F76931">
        <w:rPr>
          <w:rFonts w:ascii="Arial" w:hAnsi="Arial" w:cs="Arial"/>
          <w:i/>
          <w:sz w:val="20"/>
        </w:rPr>
        <w:t>time acc</w:t>
      </w:r>
      <w:r w:rsidRPr="00F76931">
        <w:rPr>
          <w:rFonts w:ascii="Arial" w:hAnsi="Arial" w:cs="Arial"/>
          <w:i/>
          <w:sz w:val="20"/>
          <w:lang w:val="en-US"/>
        </w:rPr>
        <w:t>i</w:t>
      </w:r>
      <w:r w:rsidRPr="00F76931">
        <w:rPr>
          <w:rFonts w:ascii="Arial" w:hAnsi="Arial" w:cs="Arial"/>
          <w:i/>
          <w:sz w:val="20"/>
        </w:rPr>
        <w:t>dent</w:t>
      </w:r>
    </w:p>
    <w:p w:rsidR="00206CD6" w:rsidRPr="00F76931" w:rsidRDefault="00206CD6" w:rsidP="00206CD6">
      <w:pPr>
        <w:spacing w:before="120"/>
        <w:ind w:left="360"/>
        <w:rPr>
          <w:rFonts w:ascii="Arial" w:hAnsi="Arial" w:cs="Arial"/>
          <w:i/>
          <w:sz w:val="20"/>
          <w:lang w:val="en-US"/>
        </w:rPr>
      </w:pPr>
      <w:r w:rsidRPr="00D64107">
        <w:rPr>
          <w:rFonts w:ascii="Arial" w:hAnsi="Arial" w:cs="Arial"/>
          <w:b/>
          <w:sz w:val="20"/>
          <w:lang w:val="en-US"/>
        </w:rPr>
        <w:t xml:space="preserve">A. </w:t>
      </w:r>
      <w:r w:rsidRPr="00D64107">
        <w:rPr>
          <w:rFonts w:ascii="Arial" w:hAnsi="Arial" w:cs="Arial"/>
          <w:b/>
          <w:sz w:val="20"/>
        </w:rPr>
        <w:t>PH</w:t>
      </w:r>
      <w:r w:rsidRPr="00D64107">
        <w:rPr>
          <w:rFonts w:ascii="Arial" w:hAnsi="Arial" w:cs="Arial"/>
          <w:b/>
          <w:sz w:val="20"/>
          <w:lang w:val="en-US"/>
        </w:rPr>
        <w:t>Ầ</w:t>
      </w:r>
      <w:r w:rsidRPr="00D64107">
        <w:rPr>
          <w:rFonts w:ascii="Arial" w:hAnsi="Arial" w:cs="Arial"/>
          <w:b/>
          <w:sz w:val="20"/>
        </w:rPr>
        <w:t>N CH</w:t>
      </w:r>
      <w:r w:rsidRPr="00D64107">
        <w:rPr>
          <w:rFonts w:ascii="Arial" w:hAnsi="Arial" w:cs="Arial"/>
          <w:b/>
          <w:sz w:val="20"/>
          <w:lang w:val="en-US"/>
        </w:rPr>
        <w:t>U</w:t>
      </w:r>
      <w:r w:rsidRPr="00D64107">
        <w:rPr>
          <w:rFonts w:ascii="Arial" w:hAnsi="Arial" w:cs="Arial"/>
          <w:b/>
          <w:sz w:val="20"/>
        </w:rPr>
        <w:t>NG (Điền trong tất cả các trường hợp)</w:t>
      </w:r>
      <w:r>
        <w:rPr>
          <w:rFonts w:ascii="Arial" w:hAnsi="Arial" w:cs="Arial"/>
          <w:b/>
          <w:sz w:val="20"/>
          <w:lang w:val="en-US"/>
        </w:rPr>
        <w:br/>
      </w:r>
      <w:r w:rsidRPr="00F76931">
        <w:rPr>
          <w:rFonts w:ascii="Arial" w:hAnsi="Arial" w:cs="Arial"/>
          <w:i/>
          <w:sz w:val="20"/>
          <w:lang w:val="en-US"/>
        </w:rPr>
        <w:t>A. GENERAL PART (to be filled in for all types of accidents)</w:t>
      </w:r>
    </w:p>
    <w:tbl>
      <w:tblPr>
        <w:tblStyle w:val="TableGrid"/>
        <w:tblW w:w="0" w:type="auto"/>
        <w:tblLayout w:type="fixed"/>
        <w:tblLook w:val="01E0" w:firstRow="1" w:lastRow="1" w:firstColumn="1" w:lastColumn="1" w:noHBand="0" w:noVBand="0"/>
      </w:tblPr>
      <w:tblGrid>
        <w:gridCol w:w="394"/>
        <w:gridCol w:w="734"/>
        <w:gridCol w:w="1140"/>
        <w:gridCol w:w="533"/>
        <w:gridCol w:w="787"/>
        <w:gridCol w:w="180"/>
        <w:gridCol w:w="780"/>
        <w:gridCol w:w="623"/>
        <w:gridCol w:w="217"/>
        <w:gridCol w:w="331"/>
        <w:gridCol w:w="269"/>
        <w:gridCol w:w="265"/>
        <w:gridCol w:w="433"/>
        <w:gridCol w:w="923"/>
        <w:gridCol w:w="735"/>
        <w:gridCol w:w="434"/>
        <w:gridCol w:w="330"/>
        <w:gridCol w:w="93"/>
        <w:gridCol w:w="747"/>
      </w:tblGrid>
      <w:tr w:rsidR="00206CD6" w:rsidRPr="00F76931" w:rsidTr="00455739">
        <w:trPr>
          <w:cantSplit/>
        </w:trPr>
        <w:tc>
          <w:tcPr>
            <w:tcW w:w="394" w:type="dxa"/>
            <w:vAlign w:val="center"/>
          </w:tcPr>
          <w:p w:rsidR="00206CD6" w:rsidRPr="00F76931" w:rsidRDefault="00206CD6" w:rsidP="00455739">
            <w:pPr>
              <w:spacing w:before="120"/>
              <w:jc w:val="center"/>
              <w:rPr>
                <w:rFonts w:ascii="Arial" w:hAnsi="Arial" w:cs="Arial"/>
                <w:i/>
                <w:sz w:val="16"/>
                <w:szCs w:val="16"/>
                <w:lang w:val="en-US"/>
              </w:rPr>
            </w:pPr>
            <w:r w:rsidRPr="00F76931">
              <w:rPr>
                <w:rFonts w:ascii="Arial" w:hAnsi="Arial" w:cs="Arial"/>
                <w:i/>
                <w:sz w:val="16"/>
                <w:szCs w:val="16"/>
                <w:lang w:val="en-US"/>
              </w:rPr>
              <w:t>1</w:t>
            </w:r>
          </w:p>
        </w:tc>
        <w:tc>
          <w:tcPr>
            <w:tcW w:w="734" w:type="dxa"/>
            <w:vMerge w:val="restart"/>
            <w:textDirection w:val="btLr"/>
            <w:vAlign w:val="center"/>
          </w:tcPr>
          <w:p w:rsidR="00206CD6" w:rsidRPr="00F76931" w:rsidRDefault="00206CD6" w:rsidP="00455739">
            <w:pPr>
              <w:spacing w:before="120"/>
              <w:ind w:left="113" w:right="113"/>
              <w:jc w:val="center"/>
              <w:rPr>
                <w:rFonts w:ascii="Arial" w:hAnsi="Arial" w:cs="Arial"/>
                <w:i/>
                <w:sz w:val="16"/>
                <w:szCs w:val="16"/>
                <w:lang w:val="en-US"/>
              </w:rPr>
            </w:pPr>
            <w:r w:rsidRPr="00F76931">
              <w:rPr>
                <w:rFonts w:ascii="Arial" w:hAnsi="Arial" w:cs="Arial"/>
                <w:b w:val="0"/>
                <w:i/>
                <w:sz w:val="16"/>
                <w:szCs w:val="16"/>
                <w:lang w:val="en-US"/>
              </w:rPr>
              <w:t>CÁC THÔNG SỐ CỦA TÀU</w:t>
            </w:r>
            <w:r w:rsidRPr="00F76931">
              <w:rPr>
                <w:rFonts w:ascii="Arial" w:hAnsi="Arial" w:cs="Arial"/>
                <w:b w:val="0"/>
                <w:i/>
                <w:sz w:val="16"/>
                <w:szCs w:val="16"/>
                <w:lang w:val="en-US"/>
              </w:rPr>
              <w:br/>
              <w:t>SHIP’S DATA</w:t>
            </w:r>
          </w:p>
        </w:tc>
        <w:tc>
          <w:tcPr>
            <w:tcW w:w="2460" w:type="dxa"/>
            <w:gridSpan w:val="3"/>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Tên tàu</w:t>
            </w:r>
            <w:r w:rsidRPr="00F76931">
              <w:rPr>
                <w:rFonts w:ascii="Arial" w:hAnsi="Arial" w:cs="Arial"/>
                <w:i/>
                <w:sz w:val="16"/>
                <w:szCs w:val="16"/>
                <w:lang w:val="en-US"/>
              </w:rPr>
              <w:br/>
              <w:t>Ship’s name</w:t>
            </w:r>
          </w:p>
        </w:tc>
        <w:tc>
          <w:tcPr>
            <w:tcW w:w="960" w:type="dxa"/>
            <w:gridSpan w:val="2"/>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Hô hiệu</w:t>
            </w:r>
            <w:r w:rsidRPr="00F76931">
              <w:rPr>
                <w:rFonts w:ascii="Arial" w:hAnsi="Arial" w:cs="Arial"/>
                <w:i/>
                <w:sz w:val="16"/>
                <w:szCs w:val="16"/>
                <w:lang w:val="en-US"/>
              </w:rPr>
              <w:br/>
              <w:t>Signal letters</w:t>
            </w:r>
          </w:p>
        </w:tc>
        <w:tc>
          <w:tcPr>
            <w:tcW w:w="3061" w:type="dxa"/>
            <w:gridSpan w:val="7"/>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Cảng đăng ký</w:t>
            </w:r>
            <w:r w:rsidRPr="00F76931">
              <w:rPr>
                <w:rFonts w:ascii="Arial" w:hAnsi="Arial" w:cs="Arial"/>
                <w:sz w:val="16"/>
                <w:szCs w:val="16"/>
                <w:lang w:val="en-US"/>
              </w:rPr>
              <w:br/>
            </w:r>
            <w:r w:rsidRPr="00F76931">
              <w:rPr>
                <w:rFonts w:ascii="Arial" w:hAnsi="Arial" w:cs="Arial"/>
                <w:i/>
                <w:sz w:val="16"/>
                <w:szCs w:val="16"/>
                <w:lang w:val="en-US"/>
              </w:rPr>
              <w:t>Port of registry</w:t>
            </w:r>
          </w:p>
        </w:tc>
        <w:tc>
          <w:tcPr>
            <w:tcW w:w="2339" w:type="dxa"/>
            <w:gridSpan w:val="5"/>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Quốc tịch</w:t>
            </w:r>
            <w:r w:rsidRPr="00F76931">
              <w:rPr>
                <w:rFonts w:ascii="Arial" w:hAnsi="Arial" w:cs="Arial"/>
                <w:i/>
                <w:sz w:val="16"/>
                <w:szCs w:val="16"/>
                <w:lang w:val="en-US"/>
              </w:rPr>
              <w:br/>
              <w:t>Nationality</w:t>
            </w:r>
          </w:p>
        </w:tc>
      </w:tr>
      <w:tr w:rsidR="00206CD6" w:rsidRPr="00F76931" w:rsidTr="00455739">
        <w:trPr>
          <w:cantSplit/>
        </w:trPr>
        <w:tc>
          <w:tcPr>
            <w:tcW w:w="394" w:type="dxa"/>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2</w:t>
            </w:r>
          </w:p>
        </w:tc>
        <w:tc>
          <w:tcPr>
            <w:tcW w:w="734" w:type="dxa"/>
            <w:vMerge/>
            <w:vAlign w:val="center"/>
          </w:tcPr>
          <w:p w:rsidR="00206CD6" w:rsidRPr="00F76931" w:rsidRDefault="00206CD6" w:rsidP="00455739">
            <w:pPr>
              <w:spacing w:before="120"/>
              <w:rPr>
                <w:rFonts w:ascii="Arial" w:hAnsi="Arial" w:cs="Arial"/>
                <w:i/>
                <w:sz w:val="16"/>
                <w:szCs w:val="16"/>
                <w:lang w:val="en-US"/>
              </w:rPr>
            </w:pPr>
          </w:p>
        </w:tc>
        <w:tc>
          <w:tcPr>
            <w:tcW w:w="2460" w:type="dxa"/>
            <w:gridSpan w:val="3"/>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Loại tàu</w:t>
            </w:r>
            <w:r w:rsidRPr="00F76931">
              <w:rPr>
                <w:rFonts w:ascii="Arial" w:hAnsi="Arial" w:cs="Arial"/>
                <w:sz w:val="16"/>
                <w:szCs w:val="16"/>
                <w:lang w:val="en-US"/>
              </w:rPr>
              <w:br/>
            </w:r>
            <w:r w:rsidRPr="00F76931">
              <w:rPr>
                <w:rFonts w:ascii="Arial" w:hAnsi="Arial" w:cs="Arial"/>
                <w:i/>
                <w:sz w:val="16"/>
                <w:szCs w:val="16"/>
                <w:lang w:val="en-US"/>
              </w:rPr>
              <w:t>Ship’s type</w:t>
            </w:r>
          </w:p>
        </w:tc>
        <w:tc>
          <w:tcPr>
            <w:tcW w:w="960" w:type="dxa"/>
            <w:gridSpan w:val="2"/>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 xml:space="preserve">Năm </w:t>
            </w:r>
            <w:r w:rsidRPr="00F76931">
              <w:rPr>
                <w:rFonts w:ascii="Arial" w:hAnsi="Arial" w:cs="Arial"/>
                <w:i/>
                <w:sz w:val="16"/>
                <w:szCs w:val="16"/>
                <w:lang w:val="en-US"/>
              </w:rPr>
              <w:t>đóng</w:t>
            </w:r>
          </w:p>
        </w:tc>
        <w:tc>
          <w:tcPr>
            <w:tcW w:w="3061" w:type="dxa"/>
            <w:gridSpan w:val="7"/>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Vật liệu đóng</w:t>
            </w:r>
            <w:r w:rsidRPr="00F76931">
              <w:rPr>
                <w:rFonts w:ascii="Arial" w:hAnsi="Arial" w:cs="Arial"/>
                <w:sz w:val="16"/>
                <w:szCs w:val="16"/>
                <w:lang w:val="en-US"/>
              </w:rPr>
              <w:br/>
            </w:r>
            <w:r w:rsidRPr="00F76931">
              <w:rPr>
                <w:rFonts w:ascii="Arial" w:hAnsi="Arial" w:cs="Arial"/>
                <w:i/>
                <w:sz w:val="16"/>
                <w:szCs w:val="16"/>
                <w:lang w:val="en-US"/>
              </w:rPr>
              <w:t>Materical</w:t>
            </w:r>
          </w:p>
        </w:tc>
        <w:tc>
          <w:tcPr>
            <w:tcW w:w="2339" w:type="dxa"/>
            <w:gridSpan w:val="5"/>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Năm hoán đổi, nếu có</w:t>
            </w:r>
            <w:r w:rsidRPr="00F76931">
              <w:rPr>
                <w:rFonts w:ascii="Arial" w:hAnsi="Arial" w:cs="Arial"/>
                <w:i/>
                <w:sz w:val="16"/>
                <w:szCs w:val="16"/>
                <w:lang w:val="en-US"/>
              </w:rPr>
              <w:br/>
              <w:t>Year of rebuilt, if possible</w:t>
            </w:r>
          </w:p>
        </w:tc>
      </w:tr>
      <w:tr w:rsidR="00206CD6" w:rsidRPr="00F76931" w:rsidTr="00455739">
        <w:trPr>
          <w:cantSplit/>
        </w:trPr>
        <w:tc>
          <w:tcPr>
            <w:tcW w:w="394" w:type="dxa"/>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3</w:t>
            </w:r>
          </w:p>
        </w:tc>
        <w:tc>
          <w:tcPr>
            <w:tcW w:w="734" w:type="dxa"/>
            <w:vMerge/>
            <w:vAlign w:val="center"/>
          </w:tcPr>
          <w:p w:rsidR="00206CD6" w:rsidRPr="00F76931" w:rsidRDefault="00206CD6" w:rsidP="00455739">
            <w:pPr>
              <w:spacing w:before="120"/>
              <w:rPr>
                <w:rFonts w:ascii="Arial" w:hAnsi="Arial" w:cs="Arial"/>
                <w:i/>
                <w:sz w:val="16"/>
                <w:szCs w:val="16"/>
                <w:lang w:val="en-US"/>
              </w:rPr>
            </w:pPr>
          </w:p>
        </w:tc>
        <w:tc>
          <w:tcPr>
            <w:tcW w:w="1140" w:type="dxa"/>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Dung tích</w:t>
            </w:r>
            <w:r w:rsidRPr="00F76931">
              <w:rPr>
                <w:rFonts w:ascii="Arial" w:hAnsi="Arial" w:cs="Arial"/>
                <w:i/>
                <w:sz w:val="16"/>
                <w:szCs w:val="16"/>
                <w:lang w:val="en-US"/>
              </w:rPr>
              <w:br/>
              <w:t>tonnage</w:t>
            </w:r>
          </w:p>
        </w:tc>
        <w:tc>
          <w:tcPr>
            <w:tcW w:w="1320" w:type="dxa"/>
            <w:gridSpan w:val="2"/>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Toàn phần</w:t>
            </w:r>
            <w:r w:rsidRPr="00F76931">
              <w:rPr>
                <w:rFonts w:ascii="Arial" w:hAnsi="Arial" w:cs="Arial"/>
                <w:sz w:val="16"/>
                <w:szCs w:val="16"/>
                <w:lang w:val="en-US"/>
              </w:rPr>
              <w:br/>
            </w:r>
            <w:r w:rsidRPr="00F76931">
              <w:rPr>
                <w:rFonts w:ascii="Arial" w:hAnsi="Arial" w:cs="Arial"/>
                <w:i/>
                <w:sz w:val="16"/>
                <w:szCs w:val="16"/>
                <w:lang w:val="en-US"/>
              </w:rPr>
              <w:t>Gross</w:t>
            </w:r>
          </w:p>
        </w:tc>
        <w:tc>
          <w:tcPr>
            <w:tcW w:w="960" w:type="dxa"/>
            <w:gridSpan w:val="2"/>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Tĩnh</w:t>
            </w:r>
            <w:r w:rsidRPr="00F76931">
              <w:rPr>
                <w:rFonts w:ascii="Arial" w:hAnsi="Arial" w:cs="Arial"/>
                <w:sz w:val="16"/>
                <w:szCs w:val="16"/>
                <w:lang w:val="en-US"/>
              </w:rPr>
              <w:br/>
            </w:r>
            <w:r w:rsidRPr="00F76931">
              <w:rPr>
                <w:rFonts w:ascii="Arial" w:hAnsi="Arial" w:cs="Arial"/>
                <w:i/>
                <w:sz w:val="16"/>
                <w:szCs w:val="16"/>
                <w:lang w:val="en-US"/>
              </w:rPr>
              <w:t>Net</w:t>
            </w:r>
          </w:p>
        </w:tc>
        <w:tc>
          <w:tcPr>
            <w:tcW w:w="840" w:type="dxa"/>
            <w:gridSpan w:val="2"/>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Trọng tải</w:t>
            </w:r>
            <w:r w:rsidRPr="00F76931">
              <w:rPr>
                <w:rFonts w:ascii="Arial" w:hAnsi="Arial" w:cs="Arial"/>
                <w:sz w:val="16"/>
                <w:szCs w:val="16"/>
                <w:lang w:val="en-US"/>
              </w:rPr>
              <w:br/>
            </w:r>
            <w:r w:rsidRPr="00F76931">
              <w:rPr>
                <w:rFonts w:ascii="Arial" w:hAnsi="Arial" w:cs="Arial"/>
                <w:i/>
                <w:sz w:val="16"/>
                <w:szCs w:val="16"/>
                <w:lang w:val="en-US"/>
              </w:rPr>
              <w:t>Dwt</w:t>
            </w:r>
          </w:p>
        </w:tc>
        <w:tc>
          <w:tcPr>
            <w:tcW w:w="1298" w:type="dxa"/>
            <w:gridSpan w:val="4"/>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Mùa hè</w:t>
            </w:r>
            <w:r w:rsidRPr="00F76931">
              <w:rPr>
                <w:rFonts w:ascii="Arial" w:hAnsi="Arial" w:cs="Arial"/>
                <w:i/>
                <w:sz w:val="16"/>
                <w:szCs w:val="16"/>
                <w:lang w:val="en-US"/>
              </w:rPr>
              <w:br/>
              <w:t>Summer</w:t>
            </w:r>
          </w:p>
        </w:tc>
        <w:tc>
          <w:tcPr>
            <w:tcW w:w="923" w:type="dxa"/>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Mớn nước</w:t>
            </w:r>
            <w:r w:rsidRPr="00F76931">
              <w:rPr>
                <w:rFonts w:ascii="Arial" w:hAnsi="Arial" w:cs="Arial"/>
                <w:sz w:val="16"/>
                <w:szCs w:val="16"/>
                <w:lang w:val="en-US"/>
              </w:rPr>
              <w:br/>
            </w:r>
            <w:r w:rsidRPr="00F76931">
              <w:rPr>
                <w:rFonts w:ascii="Arial" w:hAnsi="Arial" w:cs="Arial"/>
                <w:i/>
                <w:sz w:val="16"/>
                <w:szCs w:val="16"/>
                <w:lang w:val="en-US"/>
              </w:rPr>
              <w:t>Draught</w:t>
            </w:r>
          </w:p>
        </w:tc>
        <w:tc>
          <w:tcPr>
            <w:tcW w:w="735" w:type="dxa"/>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Trọng tải</w:t>
            </w:r>
            <w:r w:rsidRPr="00F76931">
              <w:rPr>
                <w:rFonts w:ascii="Arial" w:hAnsi="Arial" w:cs="Arial"/>
                <w:sz w:val="16"/>
                <w:szCs w:val="16"/>
                <w:lang w:val="en-US"/>
              </w:rPr>
              <w:br/>
            </w:r>
            <w:r w:rsidRPr="00F76931">
              <w:rPr>
                <w:rFonts w:ascii="Arial" w:hAnsi="Arial" w:cs="Arial"/>
                <w:i/>
                <w:sz w:val="16"/>
                <w:szCs w:val="16"/>
                <w:lang w:val="en-US"/>
              </w:rPr>
              <w:t>Dwt</w:t>
            </w:r>
          </w:p>
        </w:tc>
        <w:tc>
          <w:tcPr>
            <w:tcW w:w="764" w:type="dxa"/>
            <w:gridSpan w:val="2"/>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Mùa đông</w:t>
            </w:r>
          </w:p>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Winterr</w:t>
            </w:r>
          </w:p>
        </w:tc>
        <w:tc>
          <w:tcPr>
            <w:tcW w:w="840" w:type="dxa"/>
            <w:gridSpan w:val="2"/>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Mớn nước</w:t>
            </w:r>
            <w:r w:rsidRPr="00F76931">
              <w:rPr>
                <w:rFonts w:ascii="Arial" w:hAnsi="Arial" w:cs="Arial"/>
                <w:i/>
                <w:sz w:val="16"/>
                <w:szCs w:val="16"/>
                <w:lang w:val="en-US"/>
              </w:rPr>
              <w:br/>
              <w:t>Draught</w:t>
            </w:r>
          </w:p>
        </w:tc>
      </w:tr>
      <w:tr w:rsidR="00206CD6" w:rsidRPr="00F76931" w:rsidTr="00455739">
        <w:trPr>
          <w:cantSplit/>
        </w:trPr>
        <w:tc>
          <w:tcPr>
            <w:tcW w:w="394" w:type="dxa"/>
            <w:vMerge/>
            <w:vAlign w:val="center"/>
          </w:tcPr>
          <w:p w:rsidR="00206CD6" w:rsidRPr="00F76931" w:rsidRDefault="00206CD6" w:rsidP="00455739">
            <w:pPr>
              <w:spacing w:before="120"/>
              <w:rPr>
                <w:rFonts w:ascii="Arial" w:hAnsi="Arial" w:cs="Arial"/>
                <w:i/>
                <w:sz w:val="16"/>
                <w:szCs w:val="16"/>
                <w:lang w:val="en-US"/>
              </w:rPr>
            </w:pPr>
          </w:p>
        </w:tc>
        <w:tc>
          <w:tcPr>
            <w:tcW w:w="734" w:type="dxa"/>
            <w:vMerge/>
            <w:vAlign w:val="center"/>
          </w:tcPr>
          <w:p w:rsidR="00206CD6" w:rsidRPr="00F76931" w:rsidRDefault="00206CD6" w:rsidP="00455739">
            <w:pPr>
              <w:spacing w:before="120"/>
              <w:rPr>
                <w:rFonts w:ascii="Arial" w:hAnsi="Arial" w:cs="Arial"/>
                <w:i/>
                <w:sz w:val="16"/>
                <w:szCs w:val="16"/>
                <w:lang w:val="en-US"/>
              </w:rPr>
            </w:pPr>
          </w:p>
        </w:tc>
        <w:tc>
          <w:tcPr>
            <w:tcW w:w="1140" w:type="dxa"/>
            <w:vMerge/>
            <w:vAlign w:val="center"/>
          </w:tcPr>
          <w:p w:rsidR="00206CD6" w:rsidRPr="00F76931" w:rsidRDefault="00206CD6" w:rsidP="00455739">
            <w:pPr>
              <w:spacing w:before="120"/>
              <w:rPr>
                <w:rFonts w:ascii="Arial" w:hAnsi="Arial" w:cs="Arial"/>
                <w:i/>
                <w:sz w:val="16"/>
                <w:szCs w:val="16"/>
                <w:lang w:val="en-US"/>
              </w:rPr>
            </w:pPr>
          </w:p>
        </w:tc>
        <w:tc>
          <w:tcPr>
            <w:tcW w:w="1320" w:type="dxa"/>
            <w:gridSpan w:val="2"/>
            <w:vMerge/>
            <w:vAlign w:val="center"/>
          </w:tcPr>
          <w:p w:rsidR="00206CD6" w:rsidRPr="00F76931" w:rsidRDefault="00206CD6" w:rsidP="00455739">
            <w:pPr>
              <w:spacing w:before="120"/>
              <w:rPr>
                <w:rFonts w:ascii="Arial" w:hAnsi="Arial" w:cs="Arial"/>
                <w:i/>
                <w:sz w:val="16"/>
                <w:szCs w:val="16"/>
                <w:lang w:val="en-US"/>
              </w:rPr>
            </w:pPr>
          </w:p>
        </w:tc>
        <w:tc>
          <w:tcPr>
            <w:tcW w:w="960" w:type="dxa"/>
            <w:gridSpan w:val="2"/>
            <w:vMerge/>
            <w:vAlign w:val="center"/>
          </w:tcPr>
          <w:p w:rsidR="00206CD6" w:rsidRPr="00F76931" w:rsidRDefault="00206CD6" w:rsidP="00455739">
            <w:pPr>
              <w:spacing w:before="120"/>
              <w:rPr>
                <w:rFonts w:ascii="Arial" w:hAnsi="Arial" w:cs="Arial"/>
                <w:i/>
                <w:sz w:val="16"/>
                <w:szCs w:val="16"/>
                <w:lang w:val="en-US"/>
              </w:rPr>
            </w:pPr>
          </w:p>
        </w:tc>
        <w:tc>
          <w:tcPr>
            <w:tcW w:w="840" w:type="dxa"/>
            <w:gridSpan w:val="2"/>
            <w:vMerge/>
            <w:vAlign w:val="center"/>
          </w:tcPr>
          <w:p w:rsidR="00206CD6" w:rsidRPr="00F76931" w:rsidRDefault="00206CD6" w:rsidP="00455739">
            <w:pPr>
              <w:spacing w:before="120"/>
              <w:rPr>
                <w:rFonts w:ascii="Arial" w:hAnsi="Arial" w:cs="Arial"/>
                <w:i/>
                <w:sz w:val="16"/>
                <w:szCs w:val="16"/>
                <w:lang w:val="en-US"/>
              </w:rPr>
            </w:pPr>
          </w:p>
        </w:tc>
        <w:tc>
          <w:tcPr>
            <w:tcW w:w="600" w:type="dxa"/>
            <w:gridSpan w:val="2"/>
            <w:vAlign w:val="center"/>
          </w:tcPr>
          <w:p w:rsidR="00206CD6" w:rsidRPr="00F76931" w:rsidRDefault="00206CD6" w:rsidP="00455739">
            <w:pPr>
              <w:spacing w:before="120"/>
              <w:rPr>
                <w:rFonts w:ascii="Arial" w:hAnsi="Arial" w:cs="Arial"/>
                <w:i/>
                <w:sz w:val="16"/>
                <w:szCs w:val="16"/>
                <w:lang w:val="en-US"/>
              </w:rPr>
            </w:pPr>
          </w:p>
        </w:tc>
        <w:tc>
          <w:tcPr>
            <w:tcW w:w="698" w:type="dxa"/>
            <w:gridSpan w:val="2"/>
            <w:vAlign w:val="center"/>
          </w:tcPr>
          <w:p w:rsidR="00206CD6" w:rsidRPr="00F76931" w:rsidRDefault="00206CD6" w:rsidP="00455739">
            <w:pPr>
              <w:spacing w:before="120"/>
              <w:rPr>
                <w:rFonts w:ascii="Arial" w:hAnsi="Arial" w:cs="Arial"/>
                <w:i/>
                <w:sz w:val="16"/>
                <w:szCs w:val="16"/>
                <w:lang w:val="en-US"/>
              </w:rPr>
            </w:pPr>
          </w:p>
        </w:tc>
        <w:tc>
          <w:tcPr>
            <w:tcW w:w="923" w:type="dxa"/>
            <w:vMerge/>
            <w:vAlign w:val="center"/>
          </w:tcPr>
          <w:p w:rsidR="00206CD6" w:rsidRPr="00F76931" w:rsidRDefault="00206CD6" w:rsidP="00455739">
            <w:pPr>
              <w:spacing w:before="120"/>
              <w:rPr>
                <w:rFonts w:ascii="Arial" w:hAnsi="Arial" w:cs="Arial"/>
                <w:i/>
                <w:sz w:val="16"/>
                <w:szCs w:val="16"/>
                <w:lang w:val="en-US"/>
              </w:rPr>
            </w:pPr>
          </w:p>
        </w:tc>
        <w:tc>
          <w:tcPr>
            <w:tcW w:w="735" w:type="dxa"/>
            <w:vMerge/>
            <w:vAlign w:val="center"/>
          </w:tcPr>
          <w:p w:rsidR="00206CD6" w:rsidRPr="00F76931" w:rsidRDefault="00206CD6" w:rsidP="00455739">
            <w:pPr>
              <w:spacing w:before="120"/>
              <w:rPr>
                <w:rFonts w:ascii="Arial" w:hAnsi="Arial" w:cs="Arial"/>
                <w:i/>
                <w:sz w:val="16"/>
                <w:szCs w:val="16"/>
                <w:lang w:val="en-US"/>
              </w:rPr>
            </w:pPr>
          </w:p>
        </w:tc>
        <w:tc>
          <w:tcPr>
            <w:tcW w:w="434" w:type="dxa"/>
            <w:vAlign w:val="center"/>
          </w:tcPr>
          <w:p w:rsidR="00206CD6" w:rsidRPr="00F76931" w:rsidRDefault="00206CD6" w:rsidP="00455739">
            <w:pPr>
              <w:spacing w:before="120"/>
              <w:rPr>
                <w:rFonts w:ascii="Arial" w:hAnsi="Arial" w:cs="Arial"/>
                <w:i/>
                <w:sz w:val="16"/>
                <w:szCs w:val="16"/>
                <w:lang w:val="en-US"/>
              </w:rPr>
            </w:pPr>
          </w:p>
        </w:tc>
        <w:tc>
          <w:tcPr>
            <w:tcW w:w="330" w:type="dxa"/>
            <w:vAlign w:val="center"/>
          </w:tcPr>
          <w:p w:rsidR="00206CD6" w:rsidRPr="00F76931" w:rsidRDefault="00206CD6" w:rsidP="00455739">
            <w:pPr>
              <w:spacing w:before="120"/>
              <w:rPr>
                <w:rFonts w:ascii="Arial" w:hAnsi="Arial" w:cs="Arial"/>
                <w:i/>
                <w:sz w:val="16"/>
                <w:szCs w:val="16"/>
                <w:lang w:val="en-US"/>
              </w:rPr>
            </w:pPr>
          </w:p>
        </w:tc>
        <w:tc>
          <w:tcPr>
            <w:tcW w:w="840" w:type="dxa"/>
            <w:gridSpan w:val="2"/>
            <w:vMerge/>
            <w:vAlign w:val="center"/>
          </w:tcPr>
          <w:p w:rsidR="00206CD6" w:rsidRPr="00F76931" w:rsidRDefault="00206CD6" w:rsidP="00455739">
            <w:pPr>
              <w:spacing w:before="120"/>
              <w:rPr>
                <w:rFonts w:ascii="Arial" w:hAnsi="Arial" w:cs="Arial"/>
                <w:i/>
                <w:sz w:val="16"/>
                <w:szCs w:val="16"/>
                <w:lang w:val="en-US"/>
              </w:rPr>
            </w:pPr>
          </w:p>
        </w:tc>
      </w:tr>
      <w:tr w:rsidR="00206CD6" w:rsidRPr="00F76931" w:rsidTr="00455739">
        <w:trPr>
          <w:cantSplit/>
        </w:trPr>
        <w:tc>
          <w:tcPr>
            <w:tcW w:w="394" w:type="dxa"/>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4</w:t>
            </w:r>
          </w:p>
        </w:tc>
        <w:tc>
          <w:tcPr>
            <w:tcW w:w="734" w:type="dxa"/>
            <w:vMerge/>
            <w:vAlign w:val="center"/>
          </w:tcPr>
          <w:p w:rsidR="00206CD6" w:rsidRPr="00F76931" w:rsidRDefault="00206CD6" w:rsidP="00455739">
            <w:pPr>
              <w:spacing w:before="120"/>
              <w:rPr>
                <w:rFonts w:ascii="Arial" w:hAnsi="Arial" w:cs="Arial"/>
                <w:i/>
                <w:sz w:val="16"/>
                <w:szCs w:val="16"/>
                <w:lang w:val="en-US"/>
              </w:rPr>
            </w:pPr>
          </w:p>
        </w:tc>
        <w:tc>
          <w:tcPr>
            <w:tcW w:w="1140" w:type="dxa"/>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Các kích thước</w:t>
            </w:r>
            <w:r w:rsidRPr="00F76931">
              <w:rPr>
                <w:rFonts w:ascii="Arial" w:hAnsi="Arial" w:cs="Arial"/>
                <w:i/>
                <w:sz w:val="16"/>
                <w:szCs w:val="16"/>
                <w:lang w:val="en-US"/>
              </w:rPr>
              <w:br/>
              <w:t>Dimensions</w:t>
            </w:r>
          </w:p>
        </w:tc>
        <w:tc>
          <w:tcPr>
            <w:tcW w:w="1320" w:type="dxa"/>
            <w:gridSpan w:val="2"/>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Chiều dài</w:t>
            </w:r>
            <w:r w:rsidRPr="00F76931">
              <w:rPr>
                <w:rFonts w:ascii="Arial" w:hAnsi="Arial" w:cs="Arial"/>
                <w:sz w:val="16"/>
                <w:szCs w:val="16"/>
                <w:lang w:val="en-US"/>
              </w:rPr>
              <w:br/>
            </w:r>
            <w:r w:rsidRPr="00F76931">
              <w:rPr>
                <w:rFonts w:ascii="Arial" w:hAnsi="Arial" w:cs="Arial"/>
                <w:i/>
                <w:sz w:val="16"/>
                <w:szCs w:val="16"/>
                <w:lang w:val="en-US"/>
              </w:rPr>
              <w:t>Length</w:t>
            </w:r>
          </w:p>
        </w:tc>
        <w:tc>
          <w:tcPr>
            <w:tcW w:w="960" w:type="dxa"/>
            <w:gridSpan w:val="2"/>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Chiều rộng</w:t>
            </w:r>
            <w:r w:rsidRPr="00F76931">
              <w:rPr>
                <w:rFonts w:ascii="Arial" w:hAnsi="Arial" w:cs="Arial"/>
                <w:i/>
                <w:sz w:val="16"/>
                <w:szCs w:val="16"/>
                <w:lang w:val="en-US"/>
              </w:rPr>
              <w:br/>
              <w:t>Breadth</w:t>
            </w:r>
          </w:p>
        </w:tc>
        <w:tc>
          <w:tcPr>
            <w:tcW w:w="1440" w:type="dxa"/>
            <w:gridSpan w:val="4"/>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Máy chính</w:t>
            </w:r>
            <w:r w:rsidRPr="00F76931">
              <w:rPr>
                <w:rFonts w:ascii="Arial" w:hAnsi="Arial" w:cs="Arial"/>
                <w:i/>
                <w:sz w:val="16"/>
                <w:szCs w:val="16"/>
                <w:lang w:val="en-US"/>
              </w:rPr>
              <w:br/>
              <w:t>Main Engine</w:t>
            </w:r>
          </w:p>
        </w:tc>
        <w:tc>
          <w:tcPr>
            <w:tcW w:w="1621" w:type="dxa"/>
            <w:gridSpan w:val="3"/>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Hãng chế tạo</w:t>
            </w:r>
            <w:r w:rsidRPr="00F76931">
              <w:rPr>
                <w:rFonts w:ascii="Arial" w:hAnsi="Arial" w:cs="Arial"/>
                <w:sz w:val="16"/>
                <w:szCs w:val="16"/>
                <w:lang w:val="en-US"/>
              </w:rPr>
              <w:br/>
            </w:r>
            <w:r w:rsidRPr="00F76931">
              <w:rPr>
                <w:rFonts w:ascii="Arial" w:hAnsi="Arial" w:cs="Arial"/>
                <w:i/>
                <w:sz w:val="16"/>
                <w:szCs w:val="16"/>
                <w:lang w:val="en-US"/>
              </w:rPr>
              <w:t>Make</w:t>
            </w:r>
          </w:p>
        </w:tc>
        <w:tc>
          <w:tcPr>
            <w:tcW w:w="1169" w:type="dxa"/>
            <w:gridSpan w:val="2"/>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Loại</w:t>
            </w:r>
            <w:r w:rsidRPr="00F76931">
              <w:rPr>
                <w:rFonts w:ascii="Arial" w:hAnsi="Arial" w:cs="Arial"/>
                <w:i/>
                <w:sz w:val="16"/>
                <w:szCs w:val="16"/>
                <w:lang w:val="en-US"/>
              </w:rPr>
              <w:br/>
              <w:t>Type</w:t>
            </w:r>
          </w:p>
        </w:tc>
        <w:tc>
          <w:tcPr>
            <w:tcW w:w="1170" w:type="dxa"/>
            <w:gridSpan w:val="3"/>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Công suất máy (kW</w:t>
            </w:r>
            <w:r w:rsidRPr="00F76931">
              <w:rPr>
                <w:rFonts w:ascii="Arial" w:hAnsi="Arial" w:cs="Arial"/>
                <w:i/>
                <w:sz w:val="16"/>
                <w:szCs w:val="16"/>
                <w:lang w:val="en-US"/>
              </w:rPr>
              <w:t>)</w:t>
            </w:r>
            <w:r w:rsidRPr="00F76931">
              <w:rPr>
                <w:rFonts w:ascii="Arial" w:hAnsi="Arial" w:cs="Arial"/>
                <w:i/>
                <w:sz w:val="16"/>
                <w:szCs w:val="16"/>
                <w:lang w:val="en-US"/>
              </w:rPr>
              <w:br/>
              <w:t>Engine power (kW)</w:t>
            </w:r>
          </w:p>
        </w:tc>
      </w:tr>
      <w:tr w:rsidR="00206CD6" w:rsidRPr="00F76931" w:rsidTr="00455739">
        <w:trPr>
          <w:cantSplit/>
        </w:trPr>
        <w:tc>
          <w:tcPr>
            <w:tcW w:w="394" w:type="dxa"/>
            <w:vMerge/>
            <w:vAlign w:val="center"/>
          </w:tcPr>
          <w:p w:rsidR="00206CD6" w:rsidRPr="00F76931" w:rsidRDefault="00206CD6" w:rsidP="00455739">
            <w:pPr>
              <w:spacing w:before="120"/>
              <w:rPr>
                <w:rFonts w:ascii="Arial" w:hAnsi="Arial" w:cs="Arial"/>
                <w:i/>
                <w:sz w:val="16"/>
                <w:szCs w:val="16"/>
                <w:lang w:val="en-US"/>
              </w:rPr>
            </w:pPr>
          </w:p>
        </w:tc>
        <w:tc>
          <w:tcPr>
            <w:tcW w:w="734" w:type="dxa"/>
            <w:vMerge/>
            <w:vAlign w:val="center"/>
          </w:tcPr>
          <w:p w:rsidR="00206CD6" w:rsidRPr="00F76931" w:rsidRDefault="00206CD6" w:rsidP="00455739">
            <w:pPr>
              <w:spacing w:before="120"/>
              <w:rPr>
                <w:rFonts w:ascii="Arial" w:hAnsi="Arial" w:cs="Arial"/>
                <w:i/>
                <w:sz w:val="16"/>
                <w:szCs w:val="16"/>
                <w:lang w:val="en-US"/>
              </w:rPr>
            </w:pPr>
          </w:p>
        </w:tc>
        <w:tc>
          <w:tcPr>
            <w:tcW w:w="1140" w:type="dxa"/>
            <w:vMerge/>
            <w:vAlign w:val="center"/>
          </w:tcPr>
          <w:p w:rsidR="00206CD6" w:rsidRPr="00F76931" w:rsidRDefault="00206CD6" w:rsidP="00455739">
            <w:pPr>
              <w:spacing w:before="120"/>
              <w:rPr>
                <w:rFonts w:ascii="Arial" w:hAnsi="Arial" w:cs="Arial"/>
                <w:i/>
                <w:sz w:val="16"/>
                <w:szCs w:val="16"/>
                <w:lang w:val="en-US"/>
              </w:rPr>
            </w:pPr>
          </w:p>
        </w:tc>
        <w:tc>
          <w:tcPr>
            <w:tcW w:w="1320" w:type="dxa"/>
            <w:gridSpan w:val="2"/>
            <w:vAlign w:val="center"/>
          </w:tcPr>
          <w:p w:rsidR="00206CD6" w:rsidRPr="00F76931" w:rsidRDefault="00206CD6" w:rsidP="00455739">
            <w:pPr>
              <w:spacing w:before="120"/>
              <w:rPr>
                <w:rFonts w:ascii="Arial" w:hAnsi="Arial" w:cs="Arial"/>
                <w:i/>
                <w:sz w:val="16"/>
                <w:szCs w:val="16"/>
                <w:lang w:val="en-US"/>
              </w:rPr>
            </w:pPr>
          </w:p>
        </w:tc>
        <w:tc>
          <w:tcPr>
            <w:tcW w:w="960" w:type="dxa"/>
            <w:gridSpan w:val="2"/>
            <w:vAlign w:val="center"/>
          </w:tcPr>
          <w:p w:rsidR="00206CD6" w:rsidRPr="00F76931" w:rsidRDefault="00206CD6" w:rsidP="00455739">
            <w:pPr>
              <w:spacing w:before="120"/>
              <w:rPr>
                <w:rFonts w:ascii="Arial" w:hAnsi="Arial" w:cs="Arial"/>
                <w:i/>
                <w:sz w:val="16"/>
                <w:szCs w:val="16"/>
                <w:lang w:val="en-US"/>
              </w:rPr>
            </w:pPr>
          </w:p>
        </w:tc>
        <w:tc>
          <w:tcPr>
            <w:tcW w:w="1440" w:type="dxa"/>
            <w:gridSpan w:val="4"/>
            <w:vMerge/>
            <w:vAlign w:val="center"/>
          </w:tcPr>
          <w:p w:rsidR="00206CD6" w:rsidRPr="00F76931" w:rsidRDefault="00206CD6" w:rsidP="00455739">
            <w:pPr>
              <w:spacing w:before="120"/>
              <w:rPr>
                <w:rFonts w:ascii="Arial" w:hAnsi="Arial" w:cs="Arial"/>
                <w:i/>
                <w:sz w:val="16"/>
                <w:szCs w:val="16"/>
                <w:lang w:val="en-US"/>
              </w:rPr>
            </w:pPr>
          </w:p>
        </w:tc>
        <w:tc>
          <w:tcPr>
            <w:tcW w:w="1621" w:type="dxa"/>
            <w:gridSpan w:val="3"/>
            <w:vMerge/>
            <w:vAlign w:val="center"/>
          </w:tcPr>
          <w:p w:rsidR="00206CD6" w:rsidRPr="00F76931" w:rsidRDefault="00206CD6" w:rsidP="00455739">
            <w:pPr>
              <w:spacing w:before="120"/>
              <w:rPr>
                <w:rFonts w:ascii="Arial" w:hAnsi="Arial" w:cs="Arial"/>
                <w:i/>
                <w:sz w:val="16"/>
                <w:szCs w:val="16"/>
                <w:lang w:val="en-US"/>
              </w:rPr>
            </w:pPr>
          </w:p>
        </w:tc>
        <w:tc>
          <w:tcPr>
            <w:tcW w:w="1169" w:type="dxa"/>
            <w:gridSpan w:val="2"/>
            <w:vMerge/>
            <w:vAlign w:val="center"/>
          </w:tcPr>
          <w:p w:rsidR="00206CD6" w:rsidRPr="00F76931" w:rsidRDefault="00206CD6" w:rsidP="00455739">
            <w:pPr>
              <w:spacing w:before="120"/>
              <w:rPr>
                <w:rFonts w:ascii="Arial" w:hAnsi="Arial" w:cs="Arial"/>
                <w:i/>
                <w:sz w:val="16"/>
                <w:szCs w:val="16"/>
                <w:lang w:val="en-US"/>
              </w:rPr>
            </w:pPr>
          </w:p>
        </w:tc>
        <w:tc>
          <w:tcPr>
            <w:tcW w:w="1170" w:type="dxa"/>
            <w:gridSpan w:val="3"/>
            <w:vMerge/>
            <w:vAlign w:val="center"/>
          </w:tcPr>
          <w:p w:rsidR="00206CD6" w:rsidRPr="00F76931" w:rsidRDefault="00206CD6" w:rsidP="00455739">
            <w:pPr>
              <w:spacing w:before="120"/>
              <w:rPr>
                <w:rFonts w:ascii="Arial" w:hAnsi="Arial" w:cs="Arial"/>
                <w:i/>
                <w:sz w:val="16"/>
                <w:szCs w:val="16"/>
                <w:lang w:val="en-US"/>
              </w:rPr>
            </w:pPr>
          </w:p>
        </w:tc>
      </w:tr>
      <w:tr w:rsidR="00206CD6" w:rsidRPr="00F76931" w:rsidTr="00455739">
        <w:trPr>
          <w:cantSplit/>
        </w:trPr>
        <w:tc>
          <w:tcPr>
            <w:tcW w:w="394" w:type="dxa"/>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5</w:t>
            </w:r>
          </w:p>
        </w:tc>
        <w:tc>
          <w:tcPr>
            <w:tcW w:w="734" w:type="dxa"/>
            <w:vMerge/>
            <w:vAlign w:val="center"/>
          </w:tcPr>
          <w:p w:rsidR="00206CD6" w:rsidRPr="00F76931" w:rsidRDefault="00206CD6" w:rsidP="00455739">
            <w:pPr>
              <w:spacing w:before="120"/>
              <w:rPr>
                <w:rFonts w:ascii="Arial" w:hAnsi="Arial" w:cs="Arial"/>
                <w:i/>
                <w:sz w:val="16"/>
                <w:szCs w:val="16"/>
                <w:lang w:val="en-US"/>
              </w:rPr>
            </w:pPr>
          </w:p>
        </w:tc>
        <w:tc>
          <w:tcPr>
            <w:tcW w:w="1140" w:type="dxa"/>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Phân cấp</w:t>
            </w:r>
            <w:r w:rsidRPr="00F76931">
              <w:rPr>
                <w:rFonts w:ascii="Arial" w:hAnsi="Arial" w:cs="Arial"/>
                <w:sz w:val="16"/>
                <w:szCs w:val="16"/>
                <w:lang w:val="en-US"/>
              </w:rPr>
              <w:br/>
            </w:r>
            <w:r w:rsidRPr="00F76931">
              <w:rPr>
                <w:rFonts w:ascii="Arial" w:hAnsi="Arial" w:cs="Arial"/>
                <w:i/>
                <w:sz w:val="16"/>
                <w:szCs w:val="16"/>
                <w:lang w:val="en-US"/>
              </w:rPr>
              <w:t>Class</w:t>
            </w:r>
          </w:p>
        </w:tc>
        <w:tc>
          <w:tcPr>
            <w:tcW w:w="1320" w:type="dxa"/>
            <w:gridSpan w:val="2"/>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Dấu phân cấp</w:t>
            </w:r>
            <w:r w:rsidRPr="00F76931">
              <w:rPr>
                <w:rFonts w:ascii="Arial" w:hAnsi="Arial" w:cs="Arial"/>
                <w:sz w:val="16"/>
                <w:szCs w:val="16"/>
                <w:lang w:val="en-US"/>
              </w:rPr>
              <w:br/>
            </w:r>
            <w:r w:rsidRPr="00F76931">
              <w:rPr>
                <w:rFonts w:ascii="Arial" w:hAnsi="Arial" w:cs="Arial"/>
                <w:i/>
                <w:sz w:val="16"/>
                <w:szCs w:val="16"/>
                <w:lang w:val="en-US"/>
              </w:rPr>
              <w:t>Class notation</w:t>
            </w:r>
          </w:p>
        </w:tc>
        <w:tc>
          <w:tcPr>
            <w:tcW w:w="960" w:type="dxa"/>
            <w:gridSpan w:val="2"/>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Cấp đi băng</w:t>
            </w:r>
            <w:r w:rsidRPr="00F76931">
              <w:rPr>
                <w:rFonts w:ascii="Arial" w:hAnsi="Arial" w:cs="Arial"/>
                <w:i/>
                <w:sz w:val="16"/>
                <w:szCs w:val="16"/>
                <w:lang w:val="en-US"/>
              </w:rPr>
              <w:br/>
              <w:t>Ice class</w:t>
            </w:r>
          </w:p>
        </w:tc>
        <w:tc>
          <w:tcPr>
            <w:tcW w:w="2138" w:type="dxa"/>
            <w:gridSpan w:val="6"/>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Bảo hiểm thân tàu</w:t>
            </w:r>
            <w:r w:rsidRPr="00F76931">
              <w:rPr>
                <w:rFonts w:ascii="Arial" w:hAnsi="Arial" w:cs="Arial"/>
                <w:i/>
                <w:sz w:val="16"/>
                <w:szCs w:val="16"/>
                <w:lang w:val="en-US"/>
              </w:rPr>
              <w:br/>
              <w:t>Hull insurance</w:t>
            </w:r>
          </w:p>
        </w:tc>
        <w:tc>
          <w:tcPr>
            <w:tcW w:w="1658" w:type="dxa"/>
            <w:gridSpan w:val="2"/>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Công ty bảo hiểm</w:t>
            </w:r>
            <w:r w:rsidRPr="00F76931">
              <w:rPr>
                <w:rFonts w:ascii="Arial" w:hAnsi="Arial" w:cs="Arial"/>
                <w:sz w:val="16"/>
                <w:szCs w:val="16"/>
                <w:lang w:val="en-US"/>
              </w:rPr>
              <w:br/>
            </w:r>
            <w:r w:rsidRPr="00F76931">
              <w:rPr>
                <w:rFonts w:ascii="Arial" w:hAnsi="Arial" w:cs="Arial"/>
                <w:i/>
                <w:sz w:val="16"/>
                <w:szCs w:val="16"/>
                <w:lang w:val="en-US"/>
              </w:rPr>
              <w:t>insurance company</w:t>
            </w:r>
          </w:p>
        </w:tc>
        <w:tc>
          <w:tcPr>
            <w:tcW w:w="1604" w:type="dxa"/>
            <w:gridSpan w:val="4"/>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P&amp;I</w:t>
            </w:r>
          </w:p>
        </w:tc>
      </w:tr>
      <w:tr w:rsidR="00206CD6" w:rsidRPr="00F76931" w:rsidTr="00455739">
        <w:trPr>
          <w:cantSplit/>
        </w:trPr>
        <w:tc>
          <w:tcPr>
            <w:tcW w:w="394" w:type="dxa"/>
            <w:vMerge/>
            <w:vAlign w:val="center"/>
          </w:tcPr>
          <w:p w:rsidR="00206CD6" w:rsidRPr="00F76931" w:rsidRDefault="00206CD6" w:rsidP="00455739">
            <w:pPr>
              <w:spacing w:before="120"/>
              <w:rPr>
                <w:rFonts w:ascii="Arial" w:hAnsi="Arial" w:cs="Arial"/>
                <w:i/>
                <w:sz w:val="16"/>
                <w:szCs w:val="16"/>
                <w:lang w:val="en-US"/>
              </w:rPr>
            </w:pPr>
          </w:p>
        </w:tc>
        <w:tc>
          <w:tcPr>
            <w:tcW w:w="734" w:type="dxa"/>
            <w:vMerge/>
            <w:vAlign w:val="center"/>
          </w:tcPr>
          <w:p w:rsidR="00206CD6" w:rsidRPr="00F76931" w:rsidRDefault="00206CD6" w:rsidP="00455739">
            <w:pPr>
              <w:spacing w:before="120"/>
              <w:rPr>
                <w:rFonts w:ascii="Arial" w:hAnsi="Arial" w:cs="Arial"/>
                <w:i/>
                <w:sz w:val="16"/>
                <w:szCs w:val="16"/>
                <w:lang w:val="en-US"/>
              </w:rPr>
            </w:pPr>
          </w:p>
        </w:tc>
        <w:tc>
          <w:tcPr>
            <w:tcW w:w="1140" w:type="dxa"/>
            <w:vMerge/>
            <w:vAlign w:val="center"/>
          </w:tcPr>
          <w:p w:rsidR="00206CD6" w:rsidRPr="00F76931" w:rsidRDefault="00206CD6" w:rsidP="00455739">
            <w:pPr>
              <w:spacing w:before="120"/>
              <w:rPr>
                <w:rFonts w:ascii="Arial" w:hAnsi="Arial" w:cs="Arial"/>
                <w:i/>
                <w:sz w:val="16"/>
                <w:szCs w:val="16"/>
                <w:lang w:val="en-US"/>
              </w:rPr>
            </w:pPr>
          </w:p>
        </w:tc>
        <w:tc>
          <w:tcPr>
            <w:tcW w:w="1320" w:type="dxa"/>
            <w:gridSpan w:val="2"/>
            <w:vAlign w:val="center"/>
          </w:tcPr>
          <w:p w:rsidR="00206CD6" w:rsidRPr="00F76931" w:rsidRDefault="00206CD6" w:rsidP="00455739">
            <w:pPr>
              <w:spacing w:before="120"/>
              <w:rPr>
                <w:rFonts w:ascii="Arial" w:hAnsi="Arial" w:cs="Arial"/>
                <w:i/>
                <w:sz w:val="16"/>
                <w:szCs w:val="16"/>
                <w:lang w:val="en-US"/>
              </w:rPr>
            </w:pPr>
          </w:p>
        </w:tc>
        <w:tc>
          <w:tcPr>
            <w:tcW w:w="960" w:type="dxa"/>
            <w:gridSpan w:val="2"/>
            <w:vAlign w:val="center"/>
          </w:tcPr>
          <w:p w:rsidR="00206CD6" w:rsidRPr="00F76931" w:rsidRDefault="00206CD6" w:rsidP="00455739">
            <w:pPr>
              <w:spacing w:before="120"/>
              <w:rPr>
                <w:rFonts w:ascii="Arial" w:hAnsi="Arial" w:cs="Arial"/>
                <w:i/>
                <w:sz w:val="16"/>
                <w:szCs w:val="16"/>
                <w:lang w:val="en-US"/>
              </w:rPr>
            </w:pPr>
          </w:p>
        </w:tc>
        <w:tc>
          <w:tcPr>
            <w:tcW w:w="840" w:type="dxa"/>
            <w:gridSpan w:val="2"/>
            <w:vAlign w:val="center"/>
          </w:tcPr>
          <w:p w:rsidR="00206CD6" w:rsidRPr="00F76931" w:rsidRDefault="00206CD6" w:rsidP="00455739">
            <w:pPr>
              <w:spacing w:before="120"/>
              <w:rPr>
                <w:rFonts w:ascii="Arial" w:hAnsi="Arial" w:cs="Arial"/>
                <w:i/>
                <w:sz w:val="16"/>
                <w:szCs w:val="16"/>
                <w:lang w:val="en-US"/>
              </w:rPr>
            </w:pPr>
          </w:p>
        </w:tc>
        <w:tc>
          <w:tcPr>
            <w:tcW w:w="865" w:type="dxa"/>
            <w:gridSpan w:val="3"/>
            <w:vAlign w:val="center"/>
          </w:tcPr>
          <w:p w:rsidR="00206CD6" w:rsidRPr="00F76931" w:rsidRDefault="00206CD6" w:rsidP="00455739">
            <w:pPr>
              <w:spacing w:before="120"/>
              <w:rPr>
                <w:rFonts w:ascii="Arial" w:hAnsi="Arial" w:cs="Arial"/>
                <w:i/>
                <w:sz w:val="16"/>
                <w:szCs w:val="16"/>
                <w:lang w:val="en-US"/>
              </w:rPr>
            </w:pPr>
          </w:p>
        </w:tc>
        <w:tc>
          <w:tcPr>
            <w:tcW w:w="433" w:type="dxa"/>
            <w:vAlign w:val="center"/>
          </w:tcPr>
          <w:p w:rsidR="00206CD6" w:rsidRPr="00F76931" w:rsidRDefault="00206CD6" w:rsidP="00455739">
            <w:pPr>
              <w:spacing w:before="120"/>
              <w:rPr>
                <w:rFonts w:ascii="Arial" w:hAnsi="Arial" w:cs="Arial"/>
                <w:i/>
                <w:sz w:val="16"/>
                <w:szCs w:val="16"/>
                <w:lang w:val="en-US"/>
              </w:rPr>
            </w:pPr>
          </w:p>
        </w:tc>
        <w:tc>
          <w:tcPr>
            <w:tcW w:w="923" w:type="dxa"/>
            <w:vAlign w:val="center"/>
          </w:tcPr>
          <w:p w:rsidR="00206CD6" w:rsidRPr="00F76931" w:rsidRDefault="00206CD6" w:rsidP="00455739">
            <w:pPr>
              <w:spacing w:before="120"/>
              <w:rPr>
                <w:rFonts w:ascii="Arial" w:hAnsi="Arial" w:cs="Arial"/>
                <w:i/>
                <w:sz w:val="16"/>
                <w:szCs w:val="16"/>
                <w:lang w:val="en-US"/>
              </w:rPr>
            </w:pPr>
          </w:p>
        </w:tc>
        <w:tc>
          <w:tcPr>
            <w:tcW w:w="735" w:type="dxa"/>
            <w:vAlign w:val="center"/>
          </w:tcPr>
          <w:p w:rsidR="00206CD6" w:rsidRPr="00F76931" w:rsidRDefault="00206CD6" w:rsidP="00455739">
            <w:pPr>
              <w:spacing w:before="120"/>
              <w:rPr>
                <w:rFonts w:ascii="Arial" w:hAnsi="Arial" w:cs="Arial"/>
                <w:i/>
                <w:sz w:val="16"/>
                <w:szCs w:val="16"/>
                <w:lang w:val="en-US"/>
              </w:rPr>
            </w:pPr>
          </w:p>
        </w:tc>
        <w:tc>
          <w:tcPr>
            <w:tcW w:w="434" w:type="dxa"/>
            <w:vAlign w:val="center"/>
          </w:tcPr>
          <w:p w:rsidR="00206CD6" w:rsidRPr="00F76931" w:rsidRDefault="00206CD6" w:rsidP="00455739">
            <w:pPr>
              <w:spacing w:before="120"/>
              <w:rPr>
                <w:rFonts w:ascii="Arial" w:hAnsi="Arial" w:cs="Arial"/>
                <w:i/>
                <w:sz w:val="16"/>
                <w:szCs w:val="16"/>
                <w:lang w:val="en-US"/>
              </w:rPr>
            </w:pPr>
          </w:p>
        </w:tc>
        <w:tc>
          <w:tcPr>
            <w:tcW w:w="423" w:type="dxa"/>
            <w:gridSpan w:val="2"/>
            <w:vAlign w:val="center"/>
          </w:tcPr>
          <w:p w:rsidR="00206CD6" w:rsidRPr="00F76931" w:rsidRDefault="00206CD6" w:rsidP="00455739">
            <w:pPr>
              <w:spacing w:before="120"/>
              <w:rPr>
                <w:rFonts w:ascii="Arial" w:hAnsi="Arial" w:cs="Arial"/>
                <w:i/>
                <w:sz w:val="16"/>
                <w:szCs w:val="16"/>
                <w:lang w:val="en-US"/>
              </w:rPr>
            </w:pPr>
          </w:p>
        </w:tc>
        <w:tc>
          <w:tcPr>
            <w:tcW w:w="747" w:type="dxa"/>
            <w:vAlign w:val="center"/>
          </w:tcPr>
          <w:p w:rsidR="00206CD6" w:rsidRPr="00F76931" w:rsidRDefault="00206CD6" w:rsidP="00455739">
            <w:pPr>
              <w:spacing w:before="120"/>
              <w:rPr>
                <w:rFonts w:ascii="Arial" w:hAnsi="Arial" w:cs="Arial"/>
                <w:i/>
                <w:sz w:val="16"/>
                <w:szCs w:val="16"/>
                <w:lang w:val="en-US"/>
              </w:rPr>
            </w:pPr>
          </w:p>
        </w:tc>
      </w:tr>
      <w:tr w:rsidR="00206CD6" w:rsidRPr="00F76931" w:rsidTr="00455739">
        <w:trPr>
          <w:cantSplit/>
        </w:trPr>
        <w:tc>
          <w:tcPr>
            <w:tcW w:w="394" w:type="dxa"/>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6</w:t>
            </w:r>
          </w:p>
        </w:tc>
        <w:tc>
          <w:tcPr>
            <w:tcW w:w="734" w:type="dxa"/>
            <w:vMerge/>
            <w:vAlign w:val="center"/>
          </w:tcPr>
          <w:p w:rsidR="00206CD6" w:rsidRPr="00F76931" w:rsidRDefault="00206CD6" w:rsidP="00455739">
            <w:pPr>
              <w:spacing w:before="120"/>
              <w:rPr>
                <w:rFonts w:ascii="Arial" w:hAnsi="Arial" w:cs="Arial"/>
                <w:i/>
                <w:sz w:val="16"/>
                <w:szCs w:val="16"/>
                <w:lang w:val="en-US"/>
              </w:rPr>
            </w:pPr>
          </w:p>
        </w:tc>
        <w:tc>
          <w:tcPr>
            <w:tcW w:w="3420" w:type="dxa"/>
            <w:gridSpan w:val="5"/>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Lần kiểm tra phân cấp gần nhất, địa điểm và thời gian</w:t>
            </w:r>
            <w:r w:rsidRPr="00F76931">
              <w:rPr>
                <w:rFonts w:ascii="Arial" w:hAnsi="Arial" w:cs="Arial"/>
                <w:sz w:val="16"/>
                <w:szCs w:val="16"/>
                <w:lang w:val="en-US"/>
              </w:rPr>
              <w:br/>
            </w:r>
            <w:r w:rsidRPr="00F76931">
              <w:rPr>
                <w:rFonts w:ascii="Arial" w:hAnsi="Arial" w:cs="Arial"/>
                <w:i/>
                <w:sz w:val="16"/>
                <w:szCs w:val="16"/>
                <w:lang w:val="en-US"/>
              </w:rPr>
              <w:t>Latest Class inspection, Place and date</w:t>
            </w:r>
          </w:p>
        </w:tc>
        <w:tc>
          <w:tcPr>
            <w:tcW w:w="1705" w:type="dxa"/>
            <w:gridSpan w:val="5"/>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Khiếm khuyết</w:t>
            </w:r>
            <w:r w:rsidRPr="00F76931">
              <w:rPr>
                <w:rFonts w:ascii="Arial" w:hAnsi="Arial" w:cs="Arial"/>
                <w:sz w:val="16"/>
                <w:szCs w:val="16"/>
                <w:lang w:val="en-US"/>
              </w:rPr>
              <w:br/>
            </w:r>
            <w:r w:rsidRPr="00F76931">
              <w:rPr>
                <w:rFonts w:ascii="Arial" w:hAnsi="Arial" w:cs="Arial"/>
                <w:i/>
                <w:sz w:val="16"/>
                <w:szCs w:val="16"/>
                <w:lang w:val="en-US"/>
              </w:rPr>
              <w:t>Deficiencies</w:t>
            </w:r>
            <w:r w:rsidRPr="00F76931">
              <w:rPr>
                <w:rFonts w:ascii="Arial" w:hAnsi="Arial" w:cs="Arial"/>
                <w:i/>
                <w:sz w:val="16"/>
                <w:szCs w:val="16"/>
                <w:lang w:val="en-US"/>
              </w:rPr>
              <w:br/>
              <w:t>Có    Không</w:t>
            </w:r>
            <w:r w:rsidRPr="00F76931">
              <w:rPr>
                <w:rFonts w:ascii="Arial" w:hAnsi="Arial" w:cs="Arial"/>
                <w:i/>
                <w:sz w:val="16"/>
                <w:szCs w:val="16"/>
                <w:lang w:val="en-US"/>
              </w:rPr>
              <w:br/>
              <w:t>Yes   No</w:t>
            </w:r>
          </w:p>
        </w:tc>
        <w:tc>
          <w:tcPr>
            <w:tcW w:w="3695" w:type="dxa"/>
            <w:gridSpan w:val="7"/>
            <w:vMerge w:val="restart"/>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Nêu lý do của các khiếm khuyết</w:t>
            </w:r>
            <w:r w:rsidRPr="00F76931">
              <w:rPr>
                <w:rFonts w:ascii="Arial" w:hAnsi="Arial" w:cs="Arial"/>
                <w:i/>
                <w:sz w:val="16"/>
                <w:szCs w:val="16"/>
                <w:lang w:val="en-US"/>
              </w:rPr>
              <w:br/>
              <w:t>Indicate the reason for the deficiencies</w:t>
            </w:r>
          </w:p>
        </w:tc>
      </w:tr>
      <w:tr w:rsidR="00206CD6" w:rsidRPr="00F76931" w:rsidTr="00455739">
        <w:trPr>
          <w:cantSplit/>
        </w:trPr>
        <w:tc>
          <w:tcPr>
            <w:tcW w:w="394" w:type="dxa"/>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7</w:t>
            </w:r>
          </w:p>
        </w:tc>
        <w:tc>
          <w:tcPr>
            <w:tcW w:w="734" w:type="dxa"/>
            <w:vMerge/>
            <w:vAlign w:val="center"/>
          </w:tcPr>
          <w:p w:rsidR="00206CD6" w:rsidRPr="00F76931" w:rsidRDefault="00206CD6" w:rsidP="00455739">
            <w:pPr>
              <w:spacing w:before="120"/>
              <w:rPr>
                <w:rFonts w:ascii="Arial" w:hAnsi="Arial" w:cs="Arial"/>
                <w:i/>
                <w:sz w:val="16"/>
                <w:szCs w:val="16"/>
                <w:lang w:val="en-US"/>
              </w:rPr>
            </w:pPr>
          </w:p>
        </w:tc>
        <w:tc>
          <w:tcPr>
            <w:tcW w:w="3420" w:type="dxa"/>
            <w:gridSpan w:val="5"/>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Lần kiểm tra gần nhất bởi Chính quyền hàng hải, địa điểm và thời gian</w:t>
            </w:r>
            <w:r w:rsidRPr="00F76931">
              <w:rPr>
                <w:rFonts w:ascii="Arial" w:hAnsi="Arial" w:cs="Arial"/>
                <w:sz w:val="16"/>
                <w:szCs w:val="16"/>
                <w:lang w:val="en-US"/>
              </w:rPr>
              <w:br/>
            </w:r>
            <w:r w:rsidRPr="00F76931">
              <w:rPr>
                <w:rFonts w:ascii="Arial" w:hAnsi="Arial" w:cs="Arial"/>
                <w:i/>
                <w:sz w:val="16"/>
                <w:szCs w:val="16"/>
                <w:lang w:val="en-US"/>
              </w:rPr>
              <w:t>Latest inspection by National Maritime Administration, Place and date</w:t>
            </w:r>
          </w:p>
        </w:tc>
        <w:tc>
          <w:tcPr>
            <w:tcW w:w="1705" w:type="dxa"/>
            <w:gridSpan w:val="5"/>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Khiếm khuyết</w:t>
            </w:r>
            <w:r w:rsidRPr="00F76931">
              <w:rPr>
                <w:rFonts w:ascii="Arial" w:hAnsi="Arial" w:cs="Arial"/>
                <w:sz w:val="16"/>
                <w:szCs w:val="16"/>
                <w:lang w:val="en-US"/>
              </w:rPr>
              <w:br/>
            </w:r>
            <w:r w:rsidRPr="00F76931">
              <w:rPr>
                <w:rFonts w:ascii="Arial" w:hAnsi="Arial" w:cs="Arial"/>
                <w:i/>
                <w:sz w:val="16"/>
                <w:szCs w:val="16"/>
                <w:lang w:val="en-US"/>
              </w:rPr>
              <w:t>Deficiencies</w:t>
            </w:r>
            <w:r w:rsidRPr="00F76931">
              <w:rPr>
                <w:rFonts w:ascii="Arial" w:hAnsi="Arial" w:cs="Arial"/>
                <w:i/>
                <w:sz w:val="16"/>
                <w:szCs w:val="16"/>
                <w:lang w:val="en-US"/>
              </w:rPr>
              <w:br/>
              <w:t>Có    Không</w:t>
            </w:r>
            <w:r w:rsidRPr="00F76931">
              <w:rPr>
                <w:rFonts w:ascii="Arial" w:hAnsi="Arial" w:cs="Arial"/>
                <w:i/>
                <w:sz w:val="16"/>
                <w:szCs w:val="16"/>
                <w:lang w:val="en-US"/>
              </w:rPr>
              <w:br/>
              <w:t>Yes   No</w:t>
            </w:r>
          </w:p>
        </w:tc>
        <w:tc>
          <w:tcPr>
            <w:tcW w:w="3695" w:type="dxa"/>
            <w:gridSpan w:val="7"/>
            <w:vMerge/>
            <w:vAlign w:val="center"/>
          </w:tcPr>
          <w:p w:rsidR="00206CD6" w:rsidRPr="00F76931" w:rsidRDefault="00206CD6" w:rsidP="00455739">
            <w:pPr>
              <w:spacing w:before="120"/>
              <w:rPr>
                <w:rFonts w:ascii="Arial" w:hAnsi="Arial" w:cs="Arial"/>
                <w:i/>
                <w:sz w:val="16"/>
                <w:szCs w:val="16"/>
                <w:lang w:val="en-US"/>
              </w:rPr>
            </w:pPr>
          </w:p>
        </w:tc>
      </w:tr>
      <w:tr w:rsidR="00206CD6" w:rsidRPr="00F76931" w:rsidTr="00455739">
        <w:trPr>
          <w:cantSplit/>
        </w:trPr>
        <w:tc>
          <w:tcPr>
            <w:tcW w:w="394" w:type="dxa"/>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lastRenderedPageBreak/>
              <w:t>8</w:t>
            </w:r>
          </w:p>
        </w:tc>
        <w:tc>
          <w:tcPr>
            <w:tcW w:w="734" w:type="dxa"/>
            <w:vMerge/>
            <w:vAlign w:val="center"/>
          </w:tcPr>
          <w:p w:rsidR="00206CD6" w:rsidRPr="00F76931" w:rsidRDefault="00206CD6" w:rsidP="00455739">
            <w:pPr>
              <w:spacing w:before="120"/>
              <w:rPr>
                <w:rFonts w:ascii="Arial" w:hAnsi="Arial" w:cs="Arial"/>
                <w:i/>
                <w:sz w:val="16"/>
                <w:szCs w:val="16"/>
                <w:lang w:val="en-US"/>
              </w:rPr>
            </w:pPr>
          </w:p>
        </w:tc>
        <w:tc>
          <w:tcPr>
            <w:tcW w:w="1673" w:type="dxa"/>
            <w:gridSpan w:val="2"/>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Lần kiểm tra gần nhất các thiết bị cứu sinh và cứu hoả, địa điểm và thời gian</w:t>
            </w:r>
            <w:r w:rsidRPr="00F76931">
              <w:rPr>
                <w:rFonts w:ascii="Arial" w:hAnsi="Arial" w:cs="Arial"/>
                <w:sz w:val="16"/>
                <w:szCs w:val="16"/>
                <w:lang w:val="en-US"/>
              </w:rPr>
              <w:br/>
            </w:r>
            <w:r w:rsidRPr="00F76931">
              <w:rPr>
                <w:rFonts w:ascii="Arial" w:hAnsi="Arial" w:cs="Arial"/>
                <w:i/>
                <w:sz w:val="16"/>
                <w:szCs w:val="16"/>
                <w:lang w:val="en-US"/>
              </w:rPr>
              <w:t>Latest control of fire and life-saving equipment, Place and date</w:t>
            </w:r>
          </w:p>
        </w:tc>
        <w:tc>
          <w:tcPr>
            <w:tcW w:w="1747" w:type="dxa"/>
            <w:gridSpan w:val="3"/>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Do Sỹ quan kiểm tra tàu biển của quốc gia tàu treo cờ</w:t>
            </w:r>
          </w:p>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By Flag state inspector do cơ quan phân cấp</w:t>
            </w:r>
            <w:r w:rsidRPr="00F76931">
              <w:rPr>
                <w:rFonts w:ascii="Arial" w:hAnsi="Arial" w:cs="Arial"/>
                <w:i/>
                <w:sz w:val="16"/>
                <w:szCs w:val="16"/>
                <w:lang w:val="en-US"/>
              </w:rPr>
              <w:br/>
              <w:t>by the class</w:t>
            </w:r>
          </w:p>
        </w:tc>
        <w:tc>
          <w:tcPr>
            <w:tcW w:w="1171" w:type="dxa"/>
            <w:gridSpan w:val="3"/>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Do thuyền bộ</w:t>
            </w:r>
            <w:r w:rsidRPr="00F76931">
              <w:rPr>
                <w:rFonts w:ascii="Arial" w:hAnsi="Arial" w:cs="Arial"/>
                <w:sz w:val="16"/>
                <w:szCs w:val="16"/>
                <w:lang w:val="en-US"/>
              </w:rPr>
              <w:br/>
            </w:r>
            <w:r w:rsidRPr="00F76931">
              <w:rPr>
                <w:rFonts w:ascii="Arial" w:hAnsi="Arial" w:cs="Arial"/>
                <w:i/>
                <w:sz w:val="16"/>
                <w:szCs w:val="16"/>
                <w:lang w:val="en-US"/>
              </w:rPr>
              <w:t>by the crew</w:t>
            </w:r>
          </w:p>
        </w:tc>
        <w:tc>
          <w:tcPr>
            <w:tcW w:w="4229" w:type="dxa"/>
            <w:gridSpan w:val="9"/>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Tàu có đáy đôi không?</w:t>
            </w:r>
          </w:p>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Has the ship double bottom below the cargo spaces?</w:t>
            </w:r>
          </w:p>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 xml:space="preserve">             □ Có                       □ Không</w:t>
            </w:r>
            <w:r w:rsidRPr="00F76931">
              <w:rPr>
                <w:rFonts w:ascii="Arial" w:hAnsi="Arial" w:cs="Arial"/>
                <w:i/>
                <w:sz w:val="16"/>
                <w:szCs w:val="16"/>
                <w:lang w:val="en-US"/>
              </w:rPr>
              <w:br/>
              <w:t xml:space="preserve">                  Yes                     No</w:t>
            </w:r>
          </w:p>
        </w:tc>
      </w:tr>
      <w:tr w:rsidR="00206CD6" w:rsidRPr="00F76931" w:rsidTr="00455739">
        <w:trPr>
          <w:cantSplit/>
        </w:trPr>
        <w:tc>
          <w:tcPr>
            <w:tcW w:w="394" w:type="dxa"/>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lastRenderedPageBreak/>
              <w:t>9</w:t>
            </w:r>
          </w:p>
        </w:tc>
        <w:tc>
          <w:tcPr>
            <w:tcW w:w="734" w:type="dxa"/>
            <w:vMerge/>
            <w:vAlign w:val="center"/>
          </w:tcPr>
          <w:p w:rsidR="00206CD6" w:rsidRPr="00F76931" w:rsidRDefault="00206CD6" w:rsidP="00455739">
            <w:pPr>
              <w:spacing w:before="120"/>
              <w:rPr>
                <w:rFonts w:ascii="Arial" w:hAnsi="Arial" w:cs="Arial"/>
                <w:i/>
                <w:sz w:val="16"/>
                <w:szCs w:val="16"/>
                <w:lang w:val="en-US"/>
              </w:rPr>
            </w:pPr>
          </w:p>
        </w:tc>
        <w:tc>
          <w:tcPr>
            <w:tcW w:w="4043" w:type="dxa"/>
            <w:gridSpan w:val="6"/>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Lần lên đà gần nhất</w:t>
            </w:r>
            <w:r w:rsidRPr="00F76931">
              <w:rPr>
                <w:rFonts w:ascii="Arial" w:hAnsi="Arial" w:cs="Arial"/>
                <w:sz w:val="16"/>
                <w:szCs w:val="16"/>
                <w:lang w:val="en-US"/>
              </w:rPr>
              <w:br/>
            </w:r>
            <w:r w:rsidRPr="00F76931">
              <w:rPr>
                <w:rFonts w:ascii="Arial" w:hAnsi="Arial" w:cs="Arial"/>
                <w:i/>
                <w:sz w:val="16"/>
                <w:szCs w:val="16"/>
                <w:lang w:val="en-US"/>
              </w:rPr>
              <w:t>latest doking</w:t>
            </w:r>
            <w:r w:rsidRPr="00F76931">
              <w:rPr>
                <w:rFonts w:ascii="Arial" w:hAnsi="Arial" w:cs="Arial"/>
                <w:i/>
                <w:sz w:val="16"/>
                <w:szCs w:val="16"/>
                <w:lang w:val="en-US"/>
              </w:rPr>
              <w:br/>
            </w:r>
            <w:r w:rsidRPr="00F76931">
              <w:rPr>
                <w:rFonts w:ascii="Arial" w:hAnsi="Arial" w:cs="Arial"/>
                <w:sz w:val="16"/>
                <w:szCs w:val="16"/>
                <w:lang w:val="en-US"/>
              </w:rPr>
              <w:t>Địa điểm và thời gian</w:t>
            </w:r>
            <w:r w:rsidRPr="00F76931">
              <w:rPr>
                <w:rFonts w:ascii="Arial" w:hAnsi="Arial" w:cs="Arial"/>
                <w:sz w:val="16"/>
                <w:szCs w:val="16"/>
                <w:lang w:val="en-US"/>
              </w:rPr>
              <w:br/>
            </w:r>
            <w:r w:rsidRPr="00F76931">
              <w:rPr>
                <w:rFonts w:ascii="Arial" w:hAnsi="Arial" w:cs="Arial"/>
                <w:i/>
                <w:sz w:val="16"/>
                <w:szCs w:val="16"/>
                <w:lang w:val="en-US"/>
              </w:rPr>
              <w:t>Place and date</w:t>
            </w:r>
          </w:p>
        </w:tc>
        <w:tc>
          <w:tcPr>
            <w:tcW w:w="4777" w:type="dxa"/>
            <w:gridSpan w:val="11"/>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Tình trạng của đáy tàu tại lần lên đà gần nhất</w:t>
            </w:r>
            <w:r w:rsidRPr="00F76931">
              <w:rPr>
                <w:rFonts w:ascii="Arial" w:hAnsi="Arial" w:cs="Arial"/>
                <w:i/>
                <w:sz w:val="16"/>
                <w:szCs w:val="16"/>
                <w:lang w:val="en-US"/>
              </w:rPr>
              <w:br/>
              <w:t>The quality of ship’s bottom at the lastest docking</w:t>
            </w:r>
          </w:p>
        </w:tc>
      </w:tr>
      <w:tr w:rsidR="00206CD6" w:rsidRPr="00F76931" w:rsidTr="00455739">
        <w:trPr>
          <w:cantSplit/>
        </w:trPr>
        <w:tc>
          <w:tcPr>
            <w:tcW w:w="394" w:type="dxa"/>
            <w:vMerge w:val="restart"/>
            <w:tcBorders>
              <w:bottom w:val="single" w:sz="4" w:space="0" w:color="auto"/>
            </w:tcBorders>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10</w:t>
            </w:r>
          </w:p>
        </w:tc>
        <w:tc>
          <w:tcPr>
            <w:tcW w:w="734" w:type="dxa"/>
            <w:vMerge/>
            <w:tcBorders>
              <w:bottom w:val="single" w:sz="4" w:space="0" w:color="auto"/>
            </w:tcBorders>
            <w:vAlign w:val="center"/>
          </w:tcPr>
          <w:p w:rsidR="00206CD6" w:rsidRPr="00F76931" w:rsidRDefault="00206CD6" w:rsidP="00455739">
            <w:pPr>
              <w:spacing w:before="120"/>
              <w:rPr>
                <w:rFonts w:ascii="Arial" w:hAnsi="Arial" w:cs="Arial"/>
                <w:i/>
                <w:sz w:val="16"/>
                <w:szCs w:val="16"/>
                <w:lang w:val="en-US"/>
              </w:rPr>
            </w:pPr>
          </w:p>
        </w:tc>
        <w:tc>
          <w:tcPr>
            <w:tcW w:w="2640" w:type="dxa"/>
            <w:gridSpan w:val="4"/>
            <w:vMerge w:val="restart"/>
            <w:tcBorders>
              <w:bottom w:val="single" w:sz="4" w:space="0" w:color="auto"/>
            </w:tcBorders>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Lần vệ sinh gần nhất</w:t>
            </w:r>
            <w:r w:rsidRPr="00F76931">
              <w:rPr>
                <w:rFonts w:ascii="Arial" w:hAnsi="Arial" w:cs="Arial"/>
                <w:sz w:val="16"/>
                <w:szCs w:val="16"/>
                <w:lang w:val="en-US"/>
              </w:rPr>
              <w:br/>
            </w:r>
            <w:r w:rsidRPr="00F76931">
              <w:rPr>
                <w:rFonts w:ascii="Arial" w:hAnsi="Arial" w:cs="Arial"/>
                <w:i/>
                <w:sz w:val="16"/>
                <w:szCs w:val="16"/>
                <w:lang w:val="en-US"/>
              </w:rPr>
              <w:t>Latest cleaning of</w:t>
            </w:r>
            <w:r w:rsidRPr="00F76931">
              <w:rPr>
                <w:rFonts w:ascii="Arial" w:hAnsi="Arial" w:cs="Arial"/>
                <w:i/>
                <w:sz w:val="16"/>
                <w:szCs w:val="16"/>
                <w:lang w:val="en-US"/>
              </w:rPr>
              <w:br/>
              <w:t>Ngày</w:t>
            </w:r>
            <w:r w:rsidRPr="00F76931">
              <w:rPr>
                <w:rFonts w:ascii="Arial" w:hAnsi="Arial" w:cs="Arial"/>
                <w:i/>
                <w:sz w:val="16"/>
                <w:szCs w:val="16"/>
                <w:lang w:val="en-US"/>
              </w:rPr>
              <w:br/>
              <w:t>Date</w:t>
            </w:r>
          </w:p>
        </w:tc>
        <w:tc>
          <w:tcPr>
            <w:tcW w:w="780" w:type="dxa"/>
            <w:tcBorders>
              <w:bottom w:val="single" w:sz="4" w:space="0" w:color="auto"/>
            </w:tcBorders>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Đáy tàu</w:t>
            </w:r>
            <w:r w:rsidRPr="00F76931">
              <w:rPr>
                <w:rFonts w:ascii="Arial" w:hAnsi="Arial" w:cs="Arial"/>
                <w:i/>
                <w:sz w:val="16"/>
                <w:szCs w:val="16"/>
                <w:lang w:val="en-US"/>
              </w:rPr>
              <w:br/>
              <w:t>Ship’s bottom</w:t>
            </w:r>
          </w:p>
        </w:tc>
        <w:tc>
          <w:tcPr>
            <w:tcW w:w="1171" w:type="dxa"/>
            <w:gridSpan w:val="3"/>
            <w:tcBorders>
              <w:bottom w:val="single" w:sz="4" w:space="0" w:color="auto"/>
            </w:tcBorders>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Hầm hàng</w:t>
            </w:r>
            <w:r w:rsidRPr="00F76931">
              <w:rPr>
                <w:rFonts w:ascii="Arial" w:hAnsi="Arial" w:cs="Arial"/>
                <w:i/>
                <w:sz w:val="16"/>
                <w:szCs w:val="16"/>
                <w:lang w:val="en-US"/>
              </w:rPr>
              <w:br/>
              <w:t>Cargo spaces</w:t>
            </w:r>
          </w:p>
        </w:tc>
        <w:tc>
          <w:tcPr>
            <w:tcW w:w="1890" w:type="dxa"/>
            <w:gridSpan w:val="4"/>
            <w:tcBorders>
              <w:bottom w:val="single" w:sz="4" w:space="0" w:color="auto"/>
            </w:tcBorders>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Két chở hàng</w:t>
            </w:r>
            <w:r w:rsidRPr="00F76931">
              <w:rPr>
                <w:rFonts w:ascii="Arial" w:hAnsi="Arial" w:cs="Arial"/>
                <w:i/>
                <w:sz w:val="16"/>
                <w:szCs w:val="16"/>
                <w:lang w:val="en-US"/>
              </w:rPr>
              <w:br/>
              <w:t>cargo tanks</w:t>
            </w:r>
          </w:p>
        </w:tc>
        <w:tc>
          <w:tcPr>
            <w:tcW w:w="2339" w:type="dxa"/>
            <w:gridSpan w:val="5"/>
            <w:tcBorders>
              <w:bottom w:val="single" w:sz="4" w:space="0" w:color="auto"/>
            </w:tcBorders>
            <w:vAlign w:val="center"/>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Két ballast</w:t>
            </w:r>
            <w:r w:rsidRPr="00F76931">
              <w:rPr>
                <w:rFonts w:ascii="Arial" w:hAnsi="Arial" w:cs="Arial"/>
                <w:i/>
                <w:sz w:val="16"/>
                <w:szCs w:val="16"/>
                <w:lang w:val="en-US"/>
              </w:rPr>
              <w:br/>
              <w:t>ballast tanks</w:t>
            </w:r>
            <w:r w:rsidRPr="00F76931">
              <w:rPr>
                <w:rFonts w:ascii="Arial" w:hAnsi="Arial" w:cs="Arial"/>
                <w:i/>
                <w:sz w:val="16"/>
                <w:szCs w:val="16"/>
                <w:lang w:val="en-US"/>
              </w:rPr>
              <w:br/>
            </w:r>
          </w:p>
        </w:tc>
      </w:tr>
      <w:tr w:rsidR="00206CD6" w:rsidRPr="00F76931" w:rsidTr="00455739">
        <w:trPr>
          <w:cantSplit/>
        </w:trPr>
        <w:tc>
          <w:tcPr>
            <w:tcW w:w="394" w:type="dxa"/>
            <w:vMerge/>
            <w:vAlign w:val="center"/>
          </w:tcPr>
          <w:p w:rsidR="00206CD6" w:rsidRPr="00F76931" w:rsidRDefault="00206CD6" w:rsidP="00455739">
            <w:pPr>
              <w:spacing w:before="120"/>
              <w:rPr>
                <w:rFonts w:ascii="Arial" w:hAnsi="Arial" w:cs="Arial"/>
                <w:i/>
                <w:sz w:val="16"/>
                <w:szCs w:val="16"/>
                <w:lang w:val="en-US"/>
              </w:rPr>
            </w:pPr>
          </w:p>
        </w:tc>
        <w:tc>
          <w:tcPr>
            <w:tcW w:w="734" w:type="dxa"/>
            <w:vAlign w:val="center"/>
          </w:tcPr>
          <w:p w:rsidR="00206CD6" w:rsidRPr="00F76931" w:rsidRDefault="00206CD6" w:rsidP="00455739">
            <w:pPr>
              <w:spacing w:before="120"/>
              <w:rPr>
                <w:rFonts w:ascii="Arial" w:hAnsi="Arial" w:cs="Arial"/>
                <w:i/>
                <w:sz w:val="16"/>
                <w:szCs w:val="16"/>
                <w:lang w:val="en-US"/>
              </w:rPr>
            </w:pPr>
          </w:p>
        </w:tc>
        <w:tc>
          <w:tcPr>
            <w:tcW w:w="2640" w:type="dxa"/>
            <w:gridSpan w:val="4"/>
            <w:vMerge/>
            <w:vAlign w:val="center"/>
          </w:tcPr>
          <w:p w:rsidR="00206CD6" w:rsidRPr="00F76931" w:rsidRDefault="00206CD6" w:rsidP="00455739">
            <w:pPr>
              <w:spacing w:before="120"/>
              <w:rPr>
                <w:rFonts w:ascii="Arial" w:hAnsi="Arial" w:cs="Arial"/>
                <w:i/>
                <w:sz w:val="16"/>
                <w:szCs w:val="16"/>
                <w:lang w:val="en-US"/>
              </w:rPr>
            </w:pPr>
          </w:p>
        </w:tc>
        <w:tc>
          <w:tcPr>
            <w:tcW w:w="780" w:type="dxa"/>
            <w:vAlign w:val="center"/>
          </w:tcPr>
          <w:p w:rsidR="00206CD6" w:rsidRPr="00F76931" w:rsidRDefault="00206CD6" w:rsidP="00455739">
            <w:pPr>
              <w:spacing w:before="120"/>
              <w:rPr>
                <w:rFonts w:ascii="Arial" w:hAnsi="Arial" w:cs="Arial"/>
                <w:i/>
                <w:sz w:val="16"/>
                <w:szCs w:val="16"/>
                <w:lang w:val="en-US"/>
              </w:rPr>
            </w:pPr>
          </w:p>
        </w:tc>
        <w:tc>
          <w:tcPr>
            <w:tcW w:w="1171" w:type="dxa"/>
            <w:gridSpan w:val="3"/>
            <w:vAlign w:val="center"/>
          </w:tcPr>
          <w:p w:rsidR="00206CD6" w:rsidRPr="00F76931" w:rsidRDefault="00206CD6" w:rsidP="00455739">
            <w:pPr>
              <w:spacing w:before="120"/>
              <w:rPr>
                <w:rFonts w:ascii="Arial" w:hAnsi="Arial" w:cs="Arial"/>
                <w:i/>
                <w:sz w:val="16"/>
                <w:szCs w:val="16"/>
                <w:lang w:val="en-US"/>
              </w:rPr>
            </w:pPr>
          </w:p>
        </w:tc>
        <w:tc>
          <w:tcPr>
            <w:tcW w:w="1890" w:type="dxa"/>
            <w:gridSpan w:val="4"/>
            <w:vAlign w:val="center"/>
          </w:tcPr>
          <w:p w:rsidR="00206CD6" w:rsidRPr="00F76931" w:rsidRDefault="00206CD6" w:rsidP="00455739">
            <w:pPr>
              <w:spacing w:before="120"/>
              <w:rPr>
                <w:rFonts w:ascii="Arial" w:hAnsi="Arial" w:cs="Arial"/>
                <w:i/>
                <w:sz w:val="16"/>
                <w:szCs w:val="16"/>
                <w:lang w:val="en-US"/>
              </w:rPr>
            </w:pPr>
          </w:p>
        </w:tc>
        <w:tc>
          <w:tcPr>
            <w:tcW w:w="2339" w:type="dxa"/>
            <w:gridSpan w:val="5"/>
            <w:vAlign w:val="center"/>
          </w:tcPr>
          <w:p w:rsidR="00206CD6" w:rsidRPr="00F76931" w:rsidRDefault="00206CD6" w:rsidP="00455739">
            <w:pPr>
              <w:spacing w:before="120"/>
              <w:rPr>
                <w:rFonts w:ascii="Arial" w:hAnsi="Arial" w:cs="Arial"/>
                <w:i/>
                <w:sz w:val="16"/>
                <w:szCs w:val="16"/>
                <w:lang w:val="en-US"/>
              </w:rPr>
            </w:pPr>
          </w:p>
        </w:tc>
      </w:tr>
    </w:tbl>
    <w:p w:rsidR="00206CD6" w:rsidRPr="00C95174" w:rsidRDefault="00206CD6" w:rsidP="00206CD6">
      <w:pPr>
        <w:spacing w:before="120"/>
        <w:ind w:left="360"/>
        <w:rPr>
          <w:rFonts w:ascii="Arial" w:hAnsi="Arial" w:cs="Arial"/>
          <w:sz w:val="20"/>
        </w:rPr>
      </w:pPr>
      <w:r w:rsidRPr="00C95174">
        <w:rPr>
          <w:rFonts w:ascii="Arial" w:hAnsi="Arial" w:cs="Arial"/>
          <w:i/>
          <w:sz w:val="20"/>
        </w:rPr>
        <w:tab/>
      </w:r>
      <w:r w:rsidRPr="00C95174">
        <w:rPr>
          <w:rFonts w:ascii="Arial" w:hAnsi="Arial" w:cs="Arial"/>
          <w:i/>
          <w:sz w:val="20"/>
        </w:rPr>
        <w:tab/>
      </w:r>
      <w:r w:rsidRPr="00C95174">
        <w:rPr>
          <w:rFonts w:ascii="Arial" w:hAnsi="Arial" w:cs="Arial"/>
          <w:i/>
          <w:sz w:val="20"/>
        </w:rPr>
        <w:tab/>
      </w:r>
      <w:r w:rsidRPr="00C95174">
        <w:rPr>
          <w:rFonts w:ascii="Arial" w:hAnsi="Arial" w:cs="Arial"/>
          <w:i/>
          <w:sz w:val="20"/>
        </w:rPr>
        <w:tab/>
      </w:r>
      <w:r w:rsidRPr="00C95174">
        <w:rPr>
          <w:rFonts w:ascii="Arial" w:hAnsi="Arial" w:cs="Arial"/>
          <w:sz w:val="20"/>
        </w:rPr>
        <w:t xml:space="preserve">Có giá trị đến  </w:t>
      </w:r>
      <w:r w:rsidRPr="00C95174">
        <w:rPr>
          <w:rFonts w:ascii="Arial" w:hAnsi="Arial" w:cs="Arial"/>
          <w:sz w:val="20"/>
        </w:rPr>
        <w:tab/>
      </w:r>
      <w:r w:rsidRPr="00C95174">
        <w:rPr>
          <w:rFonts w:ascii="Arial" w:hAnsi="Arial" w:cs="Arial"/>
          <w:sz w:val="20"/>
        </w:rPr>
        <w:tab/>
      </w:r>
      <w:r w:rsidRPr="00C95174">
        <w:rPr>
          <w:rFonts w:ascii="Arial" w:hAnsi="Arial" w:cs="Arial"/>
          <w:sz w:val="20"/>
        </w:rPr>
        <w:tab/>
        <w:t>Có giá trị đến</w:t>
      </w:r>
    </w:p>
    <w:p w:rsidR="00206CD6" w:rsidRPr="00F76931" w:rsidRDefault="00206CD6" w:rsidP="00206CD6">
      <w:pPr>
        <w:spacing w:before="120"/>
        <w:ind w:left="360"/>
        <w:rPr>
          <w:rFonts w:ascii="Arial" w:hAnsi="Arial" w:cs="Arial"/>
          <w:i/>
          <w:sz w:val="20"/>
          <w:lang w:val="en-US"/>
        </w:rPr>
      </w:pPr>
      <w:r w:rsidRPr="00C95174">
        <w:rPr>
          <w:rFonts w:ascii="Arial" w:hAnsi="Arial" w:cs="Arial"/>
          <w:sz w:val="20"/>
        </w:rPr>
        <w:tab/>
      </w:r>
      <w:r w:rsidRPr="00C95174">
        <w:rPr>
          <w:rFonts w:ascii="Arial" w:hAnsi="Arial" w:cs="Arial"/>
          <w:sz w:val="20"/>
        </w:rPr>
        <w:tab/>
      </w:r>
      <w:r w:rsidRPr="00C95174">
        <w:rPr>
          <w:rFonts w:ascii="Arial" w:hAnsi="Arial" w:cs="Arial"/>
          <w:sz w:val="20"/>
        </w:rPr>
        <w:tab/>
      </w:r>
      <w:r w:rsidRPr="00C95174">
        <w:rPr>
          <w:rFonts w:ascii="Arial" w:hAnsi="Arial" w:cs="Arial"/>
          <w:sz w:val="20"/>
        </w:rPr>
        <w:tab/>
      </w:r>
      <w:r w:rsidRPr="00F76931">
        <w:rPr>
          <w:rFonts w:ascii="Arial" w:hAnsi="Arial" w:cs="Arial"/>
          <w:i/>
          <w:sz w:val="20"/>
          <w:lang w:val="en-US"/>
        </w:rPr>
        <w:t>Valid until</w:t>
      </w:r>
      <w:r w:rsidRPr="00F76931">
        <w:rPr>
          <w:rFonts w:ascii="Arial" w:hAnsi="Arial" w:cs="Arial"/>
          <w:i/>
          <w:sz w:val="20"/>
          <w:lang w:val="en-US"/>
        </w:rPr>
        <w:tab/>
      </w:r>
      <w:r w:rsidRPr="00F76931">
        <w:rPr>
          <w:rFonts w:ascii="Arial" w:hAnsi="Arial" w:cs="Arial"/>
          <w:i/>
          <w:sz w:val="20"/>
          <w:lang w:val="en-US"/>
        </w:rPr>
        <w:tab/>
      </w:r>
      <w:r w:rsidRPr="00F76931">
        <w:rPr>
          <w:rFonts w:ascii="Arial" w:hAnsi="Arial" w:cs="Arial"/>
          <w:i/>
          <w:sz w:val="20"/>
          <w:lang w:val="en-US"/>
        </w:rPr>
        <w:tab/>
        <w:t>Valid until</w:t>
      </w:r>
    </w:p>
    <w:tbl>
      <w:tblPr>
        <w:tblW w:w="9845" w:type="dxa"/>
        <w:tblLayout w:type="fixed"/>
        <w:tblCellMar>
          <w:left w:w="0" w:type="dxa"/>
          <w:right w:w="0" w:type="dxa"/>
        </w:tblCellMar>
        <w:tblLook w:val="0000" w:firstRow="0" w:lastRow="0" w:firstColumn="0" w:lastColumn="0" w:noHBand="0" w:noVBand="0"/>
      </w:tblPr>
      <w:tblGrid>
        <w:gridCol w:w="478"/>
        <w:gridCol w:w="6"/>
        <w:gridCol w:w="714"/>
        <w:gridCol w:w="6"/>
        <w:gridCol w:w="2877"/>
        <w:gridCol w:w="842"/>
        <w:gridCol w:w="2135"/>
        <w:gridCol w:w="24"/>
        <w:gridCol w:w="1323"/>
        <w:gridCol w:w="1440"/>
      </w:tblGrid>
      <w:tr w:rsidR="00206CD6" w:rsidRPr="00F76931" w:rsidTr="00455739">
        <w:trPr>
          <w:cantSplit/>
        </w:trPr>
        <w:tc>
          <w:tcPr>
            <w:tcW w:w="479" w:type="dxa"/>
            <w:vMerge w:val="restart"/>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11</w:t>
            </w:r>
          </w:p>
        </w:tc>
        <w:tc>
          <w:tcPr>
            <w:tcW w:w="720" w:type="dxa"/>
            <w:gridSpan w:val="2"/>
            <w:vMerge w:val="restart"/>
            <w:tcBorders>
              <w:top w:val="single" w:sz="4" w:space="0" w:color="auto"/>
              <w:left w:val="single" w:sz="4" w:space="0" w:color="auto"/>
              <w:right w:val="nil"/>
            </w:tcBorders>
            <w:shd w:val="clear" w:color="auto" w:fill="FFFFFF"/>
            <w:textDirection w:val="btLr"/>
          </w:tcPr>
          <w:p w:rsidR="00206CD6" w:rsidRPr="00F76931" w:rsidRDefault="00206CD6" w:rsidP="00455739">
            <w:pPr>
              <w:spacing w:before="120"/>
              <w:ind w:left="113" w:right="113"/>
              <w:jc w:val="center"/>
              <w:rPr>
                <w:rFonts w:ascii="Arial" w:hAnsi="Arial" w:cs="Arial"/>
                <w:b/>
                <w:sz w:val="16"/>
                <w:szCs w:val="16"/>
                <w:lang w:val="en-US"/>
              </w:rPr>
            </w:pPr>
            <w:r w:rsidRPr="00F76931">
              <w:rPr>
                <w:rFonts w:ascii="Arial" w:hAnsi="Arial" w:cs="Arial"/>
                <w:b/>
                <w:sz w:val="16"/>
                <w:szCs w:val="16"/>
                <w:lang w:val="en-US"/>
              </w:rPr>
              <w:t>GIẤY TỜ CỦA TÀU</w:t>
            </w:r>
            <w:r w:rsidRPr="00F76931">
              <w:rPr>
                <w:rFonts w:ascii="Arial" w:hAnsi="Arial" w:cs="Arial"/>
                <w:b/>
                <w:sz w:val="16"/>
                <w:szCs w:val="16"/>
                <w:lang w:val="en-US"/>
              </w:rPr>
              <w:br/>
            </w:r>
            <w:r w:rsidRPr="00F76931">
              <w:rPr>
                <w:rFonts w:ascii="Arial" w:hAnsi="Arial" w:cs="Arial"/>
                <w:b/>
                <w:i/>
                <w:sz w:val="16"/>
                <w:szCs w:val="16"/>
                <w:lang w:val="en-US"/>
              </w:rPr>
              <w:t>SHIP’S CERTIFICATES</w:t>
            </w:r>
          </w:p>
        </w:tc>
        <w:tc>
          <w:tcPr>
            <w:tcW w:w="2884"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Giấy chứng nhận đ</w:t>
            </w:r>
            <w:r w:rsidRPr="00F76931">
              <w:rPr>
                <w:rFonts w:ascii="Arial" w:hAnsi="Arial" w:cs="Arial"/>
                <w:sz w:val="16"/>
                <w:szCs w:val="16"/>
                <w:lang w:val="en-US"/>
              </w:rPr>
              <w:t>ă</w:t>
            </w:r>
            <w:r w:rsidRPr="00F76931">
              <w:rPr>
                <w:rFonts w:ascii="Arial" w:hAnsi="Arial" w:cs="Arial"/>
                <w:sz w:val="16"/>
                <w:szCs w:val="16"/>
              </w:rPr>
              <w:t xml:space="preserve">ng ký tàu biển </w:t>
            </w:r>
            <w:r w:rsidRPr="00F76931">
              <w:rPr>
                <w:rFonts w:ascii="Arial" w:hAnsi="Arial" w:cs="Arial"/>
                <w:i/>
                <w:sz w:val="16"/>
                <w:szCs w:val="16"/>
                <w:lang w:val="en-US"/>
              </w:rPr>
              <w:t>Certificate of Registry</w:t>
            </w:r>
          </w:p>
        </w:tc>
        <w:tc>
          <w:tcPr>
            <w:tcW w:w="84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213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Giấy chứng nhận an toàn </w:t>
            </w:r>
            <w:r w:rsidRPr="00F76931">
              <w:rPr>
                <w:rFonts w:ascii="Arial" w:hAnsi="Arial" w:cs="Arial"/>
                <w:sz w:val="16"/>
                <w:szCs w:val="16"/>
                <w:lang w:val="en-US"/>
              </w:rPr>
              <w:br/>
            </w:r>
            <w:r w:rsidRPr="00F76931">
              <w:rPr>
                <w:rFonts w:ascii="Arial" w:hAnsi="Arial" w:cs="Arial"/>
                <w:i/>
                <w:sz w:val="16"/>
                <w:szCs w:val="16"/>
              </w:rPr>
              <w:t>S</w:t>
            </w:r>
            <w:r w:rsidRPr="00F76931">
              <w:rPr>
                <w:rFonts w:ascii="Arial" w:hAnsi="Arial" w:cs="Arial"/>
                <w:i/>
                <w:sz w:val="16"/>
                <w:szCs w:val="16"/>
                <w:lang w:val="en-US"/>
              </w:rPr>
              <w:t>a</w:t>
            </w:r>
            <w:r w:rsidRPr="00F76931">
              <w:rPr>
                <w:rFonts w:ascii="Arial" w:hAnsi="Arial" w:cs="Arial"/>
                <w:i/>
                <w:sz w:val="16"/>
                <w:szCs w:val="16"/>
              </w:rPr>
              <w:t>fety certi</w:t>
            </w:r>
            <w:r w:rsidRPr="00F76931">
              <w:rPr>
                <w:rFonts w:ascii="Arial" w:hAnsi="Arial" w:cs="Arial"/>
                <w:i/>
                <w:sz w:val="16"/>
                <w:szCs w:val="16"/>
                <w:lang w:val="en-US"/>
              </w:rPr>
              <w:t>fi</w:t>
            </w:r>
            <w:r w:rsidRPr="00F76931">
              <w:rPr>
                <w:rFonts w:ascii="Arial" w:hAnsi="Arial" w:cs="Arial"/>
                <w:i/>
                <w:sz w:val="16"/>
                <w:szCs w:val="16"/>
              </w:rPr>
              <w:t>cates</w:t>
            </w:r>
          </w:p>
        </w:tc>
        <w:tc>
          <w:tcPr>
            <w:tcW w:w="1345"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Tàu khách </w:t>
            </w:r>
            <w:r w:rsidRPr="00F76931">
              <w:rPr>
                <w:rFonts w:ascii="Arial" w:hAnsi="Arial" w:cs="Arial"/>
                <w:i/>
                <w:sz w:val="16"/>
                <w:szCs w:val="16"/>
              </w:rPr>
              <w:t>Passenger ship</w:t>
            </w:r>
            <w:r w:rsidRPr="00F76931">
              <w:rPr>
                <w:rFonts w:ascii="Arial" w:hAnsi="Arial" w:cs="Arial"/>
                <w:sz w:val="16"/>
                <w:szCs w:val="16"/>
              </w:rPr>
              <w:t xml:space="preserve"> Ngày</w:t>
            </w:r>
            <w:r w:rsidRPr="00F76931">
              <w:rPr>
                <w:rFonts w:ascii="Arial" w:hAnsi="Arial" w:cs="Arial"/>
                <w:sz w:val="16"/>
                <w:szCs w:val="16"/>
                <w:lang w:val="en-US"/>
              </w:rPr>
              <w:br/>
            </w:r>
            <w:r w:rsidRPr="00F76931">
              <w:rPr>
                <w:rFonts w:ascii="Arial" w:hAnsi="Arial" w:cs="Arial"/>
                <w:i/>
                <w:sz w:val="16"/>
                <w:szCs w:val="16"/>
              </w:rPr>
              <w:t>Date</w:t>
            </w:r>
          </w:p>
        </w:tc>
        <w:tc>
          <w:tcPr>
            <w:tcW w:w="144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cantSplit/>
        </w:trPr>
        <w:tc>
          <w:tcPr>
            <w:tcW w:w="479" w:type="dxa"/>
            <w:vMerge/>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vMerge/>
            <w:tcBorders>
              <w:top w:val="single" w:sz="4" w:space="0" w:color="auto"/>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2884"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Gi</w:t>
            </w:r>
            <w:r w:rsidRPr="00F76931">
              <w:rPr>
                <w:rFonts w:ascii="Arial" w:hAnsi="Arial" w:cs="Arial"/>
                <w:sz w:val="16"/>
                <w:szCs w:val="16"/>
                <w:lang w:val="en-US"/>
              </w:rPr>
              <w:t>ấ</w:t>
            </w:r>
            <w:r w:rsidRPr="00F76931">
              <w:rPr>
                <w:rFonts w:ascii="Arial" w:hAnsi="Arial" w:cs="Arial"/>
                <w:sz w:val="16"/>
                <w:szCs w:val="16"/>
              </w:rPr>
              <w:t>y chứng nhận an toàn t</w:t>
            </w:r>
            <w:r w:rsidRPr="00F76931">
              <w:rPr>
                <w:rFonts w:ascii="Arial" w:hAnsi="Arial" w:cs="Arial"/>
                <w:sz w:val="16"/>
                <w:szCs w:val="16"/>
                <w:lang w:val="en-US"/>
              </w:rPr>
              <w:t>à</w:t>
            </w:r>
            <w:r w:rsidRPr="00F76931">
              <w:rPr>
                <w:rFonts w:ascii="Arial" w:hAnsi="Arial" w:cs="Arial"/>
                <w:sz w:val="16"/>
                <w:szCs w:val="16"/>
              </w:rPr>
              <w:t xml:space="preserve">u khách </w:t>
            </w:r>
            <w:r w:rsidRPr="00F76931">
              <w:rPr>
                <w:rFonts w:ascii="Arial" w:hAnsi="Arial" w:cs="Arial"/>
                <w:sz w:val="16"/>
                <w:szCs w:val="16"/>
                <w:lang w:val="en-US"/>
              </w:rPr>
              <w:br/>
            </w:r>
            <w:r w:rsidRPr="00F76931">
              <w:rPr>
                <w:rFonts w:ascii="Arial" w:hAnsi="Arial" w:cs="Arial"/>
                <w:i/>
                <w:sz w:val="16"/>
                <w:szCs w:val="16"/>
              </w:rPr>
              <w:t>Passsnger ship sa</w:t>
            </w:r>
            <w:r w:rsidRPr="00F76931">
              <w:rPr>
                <w:rFonts w:ascii="Arial" w:hAnsi="Arial" w:cs="Arial"/>
                <w:i/>
                <w:sz w:val="16"/>
                <w:szCs w:val="16"/>
                <w:lang w:val="en-US"/>
              </w:rPr>
              <w:t>f</w:t>
            </w:r>
            <w:r w:rsidRPr="00F76931">
              <w:rPr>
                <w:rFonts w:ascii="Arial" w:hAnsi="Arial" w:cs="Arial"/>
                <w:i/>
                <w:sz w:val="16"/>
                <w:szCs w:val="16"/>
              </w:rPr>
              <w:t>e</w:t>
            </w:r>
            <w:r w:rsidRPr="00F76931">
              <w:rPr>
                <w:rFonts w:ascii="Arial" w:hAnsi="Arial" w:cs="Arial"/>
                <w:i/>
                <w:sz w:val="16"/>
                <w:szCs w:val="16"/>
                <w:lang w:val="en-US"/>
              </w:rPr>
              <w:t>t</w:t>
            </w:r>
            <w:r w:rsidRPr="00F76931">
              <w:rPr>
                <w:rFonts w:ascii="Arial" w:hAnsi="Arial" w:cs="Arial"/>
                <w:i/>
                <w:sz w:val="16"/>
                <w:szCs w:val="16"/>
              </w:rPr>
              <w:t>y cert</w:t>
            </w:r>
            <w:r w:rsidRPr="00F76931">
              <w:rPr>
                <w:rFonts w:ascii="Arial" w:hAnsi="Arial" w:cs="Arial"/>
                <w:i/>
                <w:sz w:val="16"/>
                <w:szCs w:val="16"/>
                <w:lang w:val="en-US"/>
              </w:rPr>
              <w:t>i</w:t>
            </w:r>
            <w:r w:rsidRPr="00F76931">
              <w:rPr>
                <w:rFonts w:ascii="Arial" w:hAnsi="Arial" w:cs="Arial"/>
                <w:i/>
                <w:sz w:val="16"/>
                <w:szCs w:val="16"/>
              </w:rPr>
              <w:t>ficates</w:t>
            </w:r>
          </w:p>
        </w:tc>
        <w:tc>
          <w:tcPr>
            <w:tcW w:w="84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2135" w:type="dxa"/>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345"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K</w:t>
            </w:r>
            <w:r w:rsidRPr="00F76931">
              <w:rPr>
                <w:rFonts w:ascii="Arial" w:hAnsi="Arial" w:cs="Arial"/>
                <w:sz w:val="16"/>
                <w:szCs w:val="16"/>
                <w:lang w:val="en-US"/>
              </w:rPr>
              <w:t>ế</w:t>
            </w:r>
            <w:r w:rsidRPr="00F76931">
              <w:rPr>
                <w:rFonts w:ascii="Arial" w:hAnsi="Arial" w:cs="Arial"/>
                <w:sz w:val="16"/>
                <w:szCs w:val="16"/>
              </w:rPr>
              <w:t>t c</w:t>
            </w:r>
            <w:r w:rsidRPr="00F76931">
              <w:rPr>
                <w:rFonts w:ascii="Arial" w:hAnsi="Arial" w:cs="Arial"/>
                <w:sz w:val="16"/>
                <w:szCs w:val="16"/>
                <w:lang w:val="en-US"/>
              </w:rPr>
              <w:t>ấ</w:t>
            </w:r>
            <w:r w:rsidRPr="00F76931">
              <w:rPr>
                <w:rFonts w:ascii="Arial" w:hAnsi="Arial" w:cs="Arial"/>
                <w:sz w:val="16"/>
                <w:szCs w:val="16"/>
              </w:rPr>
              <w:t xml:space="preserve">u </w:t>
            </w:r>
            <w:r w:rsidRPr="00F76931">
              <w:rPr>
                <w:rFonts w:ascii="Arial" w:hAnsi="Arial" w:cs="Arial"/>
                <w:i/>
                <w:sz w:val="16"/>
                <w:szCs w:val="16"/>
              </w:rPr>
              <w:t xml:space="preserve">Construction </w:t>
            </w:r>
            <w:r w:rsidRPr="00F76931">
              <w:rPr>
                <w:rFonts w:ascii="Arial" w:hAnsi="Arial" w:cs="Arial"/>
                <w:sz w:val="16"/>
                <w:szCs w:val="16"/>
              </w:rPr>
              <w:t>Ngày</w:t>
            </w:r>
            <w:r w:rsidRPr="00F76931">
              <w:rPr>
                <w:rFonts w:ascii="Arial" w:hAnsi="Arial" w:cs="Arial"/>
                <w:sz w:val="16"/>
                <w:szCs w:val="16"/>
                <w:lang w:val="en-US"/>
              </w:rPr>
              <w:br/>
            </w:r>
            <w:r w:rsidRPr="00F76931">
              <w:rPr>
                <w:rFonts w:ascii="Arial" w:hAnsi="Arial" w:cs="Arial"/>
                <w:i/>
                <w:sz w:val="16"/>
                <w:szCs w:val="16"/>
              </w:rPr>
              <w:t>Date</w:t>
            </w:r>
          </w:p>
        </w:tc>
        <w:tc>
          <w:tcPr>
            <w:tcW w:w="144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 xml:space="preserve">Trang thiết bị Equipment </w:t>
            </w:r>
            <w:r w:rsidRPr="00F76931">
              <w:rPr>
                <w:rFonts w:ascii="Arial" w:hAnsi="Arial" w:cs="Arial"/>
                <w:sz w:val="16"/>
                <w:szCs w:val="16"/>
                <w:lang w:val="en-US"/>
              </w:rPr>
              <w:br/>
            </w:r>
            <w:r w:rsidRPr="00F76931">
              <w:rPr>
                <w:rFonts w:ascii="Arial" w:hAnsi="Arial" w:cs="Arial"/>
                <w:sz w:val="16"/>
                <w:szCs w:val="16"/>
              </w:rPr>
              <w:t xml:space="preserve">Ngày </w:t>
            </w:r>
            <w:r w:rsidRPr="00F76931">
              <w:rPr>
                <w:rFonts w:ascii="Arial" w:hAnsi="Arial" w:cs="Arial"/>
                <w:sz w:val="16"/>
                <w:szCs w:val="16"/>
                <w:lang w:val="en-US"/>
              </w:rPr>
              <w:br/>
            </w:r>
            <w:r w:rsidRPr="00F76931">
              <w:rPr>
                <w:rFonts w:ascii="Arial" w:hAnsi="Arial" w:cs="Arial"/>
                <w:sz w:val="16"/>
                <w:szCs w:val="16"/>
              </w:rPr>
              <w:t>Dat</w:t>
            </w:r>
            <w:r w:rsidRPr="00F76931">
              <w:rPr>
                <w:rFonts w:ascii="Arial" w:hAnsi="Arial" w:cs="Arial"/>
                <w:sz w:val="16"/>
                <w:szCs w:val="16"/>
                <w:lang w:val="en-US"/>
              </w:rPr>
              <w:t>e</w:t>
            </w:r>
          </w:p>
        </w:tc>
      </w:tr>
      <w:tr w:rsidR="00206CD6" w:rsidRPr="00F76931" w:rsidTr="00455739">
        <w:trPr>
          <w:cantSplit/>
        </w:trPr>
        <w:tc>
          <w:tcPr>
            <w:tcW w:w="479" w:type="dxa"/>
            <w:vMerge/>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vMerge/>
            <w:tcBorders>
              <w:top w:val="single" w:sz="4" w:space="0" w:color="auto"/>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2884"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Vận chuyển khí </w:t>
            </w:r>
            <w:r w:rsidRPr="00F76931">
              <w:rPr>
                <w:rFonts w:ascii="Arial" w:hAnsi="Arial" w:cs="Arial"/>
                <w:sz w:val="16"/>
                <w:szCs w:val="16"/>
                <w:lang w:val="en-US"/>
              </w:rPr>
              <w:t>hoá</w:t>
            </w:r>
            <w:r w:rsidRPr="00F76931">
              <w:rPr>
                <w:rFonts w:ascii="Arial" w:hAnsi="Arial" w:cs="Arial"/>
                <w:sz w:val="16"/>
                <w:szCs w:val="16"/>
              </w:rPr>
              <w:t xml:space="preserve"> lỏng </w:t>
            </w:r>
            <w:r w:rsidRPr="00F76931">
              <w:rPr>
                <w:rFonts w:ascii="Arial" w:hAnsi="Arial" w:cs="Arial"/>
                <w:sz w:val="16"/>
                <w:szCs w:val="16"/>
                <w:lang w:val="en-US"/>
              </w:rPr>
              <w:br/>
            </w:r>
            <w:r w:rsidRPr="00F76931">
              <w:rPr>
                <w:rFonts w:ascii="Arial" w:hAnsi="Arial" w:cs="Arial"/>
                <w:i/>
                <w:sz w:val="16"/>
                <w:szCs w:val="16"/>
              </w:rPr>
              <w:t xml:space="preserve">Transport </w:t>
            </w:r>
            <w:r w:rsidRPr="00F76931">
              <w:rPr>
                <w:rFonts w:ascii="Arial" w:hAnsi="Arial" w:cs="Arial"/>
                <w:i/>
                <w:sz w:val="16"/>
                <w:szCs w:val="16"/>
                <w:lang w:val="en-US"/>
              </w:rPr>
              <w:t>liquefied</w:t>
            </w:r>
            <w:r w:rsidRPr="00F76931">
              <w:rPr>
                <w:rFonts w:ascii="Arial" w:hAnsi="Arial" w:cs="Arial"/>
                <w:i/>
                <w:sz w:val="16"/>
                <w:szCs w:val="16"/>
              </w:rPr>
              <w:t xml:space="preserve"> gas</w:t>
            </w:r>
          </w:p>
        </w:tc>
        <w:tc>
          <w:tcPr>
            <w:tcW w:w="84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2135" w:type="dxa"/>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345"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V</w:t>
            </w:r>
            <w:r w:rsidRPr="00F76931">
              <w:rPr>
                <w:rFonts w:ascii="Arial" w:hAnsi="Arial" w:cs="Arial"/>
                <w:sz w:val="16"/>
                <w:szCs w:val="16"/>
                <w:lang w:val="en-US"/>
              </w:rPr>
              <w:t>ô</w:t>
            </w:r>
            <w:r w:rsidRPr="00F76931">
              <w:rPr>
                <w:rFonts w:ascii="Arial" w:hAnsi="Arial" w:cs="Arial"/>
                <w:sz w:val="16"/>
                <w:szCs w:val="16"/>
              </w:rPr>
              <w:t xml:space="preserve"> tuyến điện báo</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Radio</w:t>
            </w:r>
            <w:r w:rsidRPr="00F76931">
              <w:rPr>
                <w:rFonts w:ascii="Arial" w:hAnsi="Arial" w:cs="Arial"/>
                <w:i/>
                <w:sz w:val="16"/>
                <w:szCs w:val="16"/>
                <w:lang w:val="en-US"/>
              </w:rPr>
              <w:t xml:space="preserve"> telegraphy</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Ngày</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Date</w:t>
            </w:r>
          </w:p>
        </w:tc>
        <w:tc>
          <w:tcPr>
            <w:tcW w:w="144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Vô tuyến điện thoại</w:t>
            </w:r>
          </w:p>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rPr>
              <w:t>Radio</w:t>
            </w:r>
            <w:r w:rsidRPr="00F76931">
              <w:rPr>
                <w:rFonts w:ascii="Arial" w:hAnsi="Arial" w:cs="Arial"/>
                <w:i/>
                <w:sz w:val="16"/>
                <w:szCs w:val="16"/>
                <w:lang w:val="en-US"/>
              </w:rPr>
              <w:t xml:space="preserve"> telephone</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Ngày</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Date</w:t>
            </w:r>
          </w:p>
        </w:tc>
      </w:tr>
      <w:tr w:rsidR="00206CD6" w:rsidRPr="00F76931" w:rsidTr="00455739">
        <w:trPr>
          <w:cantSplit/>
        </w:trPr>
        <w:tc>
          <w:tcPr>
            <w:tcW w:w="479" w:type="dxa"/>
            <w:vMerge/>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vMerge/>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2884" w:type="dxa"/>
            <w:gridSpan w:val="2"/>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Vận chuyển hoá ch</w:t>
            </w:r>
            <w:r w:rsidRPr="00F76931">
              <w:rPr>
                <w:rFonts w:ascii="Arial" w:hAnsi="Arial" w:cs="Arial"/>
                <w:sz w:val="16"/>
                <w:szCs w:val="16"/>
                <w:lang w:val="en-US"/>
              </w:rPr>
              <w:t>ấ</w:t>
            </w:r>
            <w:r w:rsidRPr="00F76931">
              <w:rPr>
                <w:rFonts w:ascii="Arial" w:hAnsi="Arial" w:cs="Arial"/>
                <w:sz w:val="16"/>
                <w:szCs w:val="16"/>
              </w:rPr>
              <w:t xml:space="preserve">t lỏng </w:t>
            </w:r>
            <w:r w:rsidRPr="00F76931">
              <w:rPr>
                <w:rFonts w:ascii="Arial" w:hAnsi="Arial" w:cs="Arial"/>
                <w:sz w:val="16"/>
                <w:szCs w:val="16"/>
                <w:lang w:val="en-US"/>
              </w:rPr>
              <w:br/>
            </w:r>
            <w:r w:rsidRPr="00F76931">
              <w:rPr>
                <w:rFonts w:ascii="Arial" w:hAnsi="Arial" w:cs="Arial"/>
                <w:i/>
                <w:sz w:val="16"/>
                <w:szCs w:val="16"/>
              </w:rPr>
              <w:t>Transport of</w:t>
            </w:r>
            <w:r w:rsidRPr="00F76931">
              <w:rPr>
                <w:rFonts w:ascii="Arial" w:hAnsi="Arial" w:cs="Arial"/>
                <w:i/>
                <w:sz w:val="16"/>
                <w:szCs w:val="16"/>
                <w:lang w:val="en-US"/>
              </w:rPr>
              <w:t xml:space="preserve"> liquid</w:t>
            </w:r>
            <w:r w:rsidRPr="00F76931">
              <w:rPr>
                <w:rFonts w:ascii="Arial" w:hAnsi="Arial" w:cs="Arial"/>
                <w:i/>
                <w:sz w:val="16"/>
                <w:szCs w:val="16"/>
              </w:rPr>
              <w:t xml:space="preserve"> chemica</w:t>
            </w:r>
            <w:r w:rsidRPr="00F76931">
              <w:rPr>
                <w:rFonts w:ascii="Arial" w:hAnsi="Arial" w:cs="Arial"/>
                <w:i/>
                <w:sz w:val="16"/>
                <w:szCs w:val="16"/>
                <w:lang w:val="en-US"/>
              </w:rPr>
              <w:t>l</w:t>
            </w:r>
          </w:p>
        </w:tc>
        <w:tc>
          <w:tcPr>
            <w:tcW w:w="842"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3480" w:type="dxa"/>
            <w:gridSpan w:val="3"/>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Giấy chứng nhận miễn trừ</w:t>
            </w:r>
            <w:r w:rsidRPr="00F76931">
              <w:rPr>
                <w:rFonts w:ascii="Arial" w:hAnsi="Arial" w:cs="Arial"/>
                <w:sz w:val="16"/>
                <w:szCs w:val="16"/>
                <w:lang w:val="en-US"/>
              </w:rPr>
              <w:br/>
            </w:r>
            <w:r w:rsidRPr="00F76931">
              <w:rPr>
                <w:rFonts w:ascii="Arial" w:hAnsi="Arial" w:cs="Arial"/>
                <w:i/>
                <w:sz w:val="16"/>
                <w:szCs w:val="16"/>
              </w:rPr>
              <w:t>Exemption certificate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Ngày</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Date</w:t>
            </w:r>
          </w:p>
        </w:tc>
      </w:tr>
      <w:tr w:rsidR="00206CD6" w:rsidRPr="00F76931" w:rsidTr="00455739">
        <w:trPr>
          <w:cantSplit/>
        </w:trPr>
        <w:tc>
          <w:tcPr>
            <w:tcW w:w="479" w:type="dxa"/>
            <w:vMerge/>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vMerge/>
            <w:tcBorders>
              <w:top w:val="single" w:sz="4" w:space="0" w:color="auto"/>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2884" w:type="dxa"/>
            <w:gridSpan w:val="2"/>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Giấy chứng nhận IOPP của tàu hàng khô</w:t>
            </w:r>
          </w:p>
        </w:tc>
        <w:tc>
          <w:tcPr>
            <w:tcW w:w="842"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3480" w:type="dxa"/>
            <w:gridSpan w:val="3"/>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Bè cứu sinh</w:t>
            </w:r>
            <w:r w:rsidRPr="00F76931">
              <w:rPr>
                <w:rFonts w:ascii="Arial" w:hAnsi="Arial" w:cs="Arial"/>
                <w:sz w:val="16"/>
                <w:szCs w:val="16"/>
                <w:lang w:val="en-US"/>
              </w:rPr>
              <w:br/>
            </w:r>
            <w:r w:rsidRPr="00F76931">
              <w:rPr>
                <w:rFonts w:ascii="Arial" w:hAnsi="Arial" w:cs="Arial"/>
                <w:i/>
                <w:sz w:val="16"/>
                <w:szCs w:val="16"/>
              </w:rPr>
              <w:t>Liferaf</w:t>
            </w:r>
            <w:r w:rsidRPr="00F76931">
              <w:rPr>
                <w:rFonts w:ascii="Arial" w:hAnsi="Arial" w:cs="Arial"/>
                <w:i/>
                <w:sz w:val="16"/>
                <w:szCs w:val="16"/>
                <w:lang w:val="en-US"/>
              </w:rPr>
              <w:t>t</w:t>
            </w:r>
            <w:r w:rsidRPr="00F76931">
              <w:rPr>
                <w:rFonts w:ascii="Arial" w:hAnsi="Arial" w:cs="Arial"/>
                <w:i/>
                <w:sz w:val="16"/>
                <w:szCs w:val="16"/>
              </w:rPr>
              <w: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Ngày</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Date</w:t>
            </w:r>
          </w:p>
        </w:tc>
      </w:tr>
      <w:tr w:rsidR="00206CD6" w:rsidRPr="00F76931" w:rsidTr="00455739">
        <w:tc>
          <w:tcPr>
            <w:tcW w:w="485" w:type="dxa"/>
            <w:gridSpan w:val="2"/>
            <w:vMerge w:val="restart"/>
            <w:tcBorders>
              <w:top w:val="single" w:sz="4" w:space="0" w:color="auto"/>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28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IOPP Dry cargo ships</w:t>
            </w:r>
          </w:p>
        </w:tc>
        <w:tc>
          <w:tcPr>
            <w:tcW w:w="84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482" w:type="dxa"/>
            <w:gridSpan w:val="3"/>
            <w:tcBorders>
              <w:top w:val="single" w:sz="4" w:space="0" w:color="auto"/>
              <w:left w:val="single" w:sz="4" w:space="0" w:color="auto"/>
              <w:bottom w:val="nil"/>
              <w:right w:val="nil"/>
            </w:tcBorders>
            <w:shd w:val="clear" w:color="auto" w:fill="FFFFFF"/>
          </w:tcPr>
          <w:p w:rsidR="00206CD6" w:rsidRPr="00565891" w:rsidRDefault="00206CD6" w:rsidP="00455739">
            <w:pPr>
              <w:spacing w:before="120"/>
              <w:rPr>
                <w:rFonts w:ascii="Arial" w:hAnsi="Arial" w:cs="Arial"/>
                <w:sz w:val="16"/>
                <w:szCs w:val="16"/>
              </w:rPr>
            </w:pPr>
            <w:r w:rsidRPr="00F76931">
              <w:rPr>
                <w:rFonts w:ascii="Arial" w:hAnsi="Arial" w:cs="Arial"/>
                <w:sz w:val="16"/>
                <w:szCs w:val="16"/>
              </w:rPr>
              <w:t>Ki</w:t>
            </w:r>
            <w:r w:rsidRPr="00565891">
              <w:rPr>
                <w:rFonts w:ascii="Arial" w:hAnsi="Arial" w:cs="Arial"/>
                <w:sz w:val="16"/>
                <w:szCs w:val="16"/>
              </w:rPr>
              <w:t>ể</w:t>
            </w:r>
            <w:r w:rsidRPr="00F76931">
              <w:rPr>
                <w:rFonts w:ascii="Arial" w:hAnsi="Arial" w:cs="Arial"/>
                <w:sz w:val="16"/>
                <w:szCs w:val="16"/>
              </w:rPr>
              <w:t xml:space="preserve">m </w:t>
            </w:r>
            <w:r w:rsidRPr="00565891">
              <w:rPr>
                <w:rFonts w:ascii="Arial" w:hAnsi="Arial" w:cs="Arial"/>
                <w:sz w:val="16"/>
                <w:szCs w:val="16"/>
              </w:rPr>
              <w:t>tr</w:t>
            </w:r>
            <w:r w:rsidRPr="00F76931">
              <w:rPr>
                <w:rFonts w:ascii="Arial" w:hAnsi="Arial" w:cs="Arial"/>
                <w:sz w:val="16"/>
                <w:szCs w:val="16"/>
              </w:rPr>
              <w:t xml:space="preserve">a định kỳ hàng năm </w:t>
            </w:r>
          </w:p>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Annial inspection</w:t>
            </w:r>
          </w:p>
        </w:tc>
        <w:tc>
          <w:tcPr>
            <w:tcW w:w="144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485" w:type="dxa"/>
            <w:gridSpan w:val="2"/>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vMerge w:val="restart"/>
            <w:tcBorders>
              <w:top w:val="nil"/>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28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Giấy chứng nhận IOPP của tàu dầu</w:t>
            </w:r>
            <w:r w:rsidRPr="00565891">
              <w:rPr>
                <w:rFonts w:ascii="Arial" w:hAnsi="Arial" w:cs="Arial"/>
                <w:sz w:val="16"/>
                <w:szCs w:val="16"/>
              </w:rPr>
              <w:br/>
            </w:r>
            <w:r w:rsidRPr="00565891">
              <w:rPr>
                <w:rFonts w:ascii="Arial" w:hAnsi="Arial" w:cs="Arial"/>
                <w:i/>
                <w:sz w:val="16"/>
                <w:szCs w:val="16"/>
              </w:rPr>
              <w:t>I</w:t>
            </w:r>
            <w:r w:rsidRPr="00F76931">
              <w:rPr>
                <w:rFonts w:ascii="Arial" w:hAnsi="Arial" w:cs="Arial"/>
                <w:i/>
                <w:sz w:val="16"/>
                <w:szCs w:val="16"/>
              </w:rPr>
              <w:t>OPP tank</w:t>
            </w:r>
            <w:r w:rsidRPr="00565891">
              <w:rPr>
                <w:rFonts w:ascii="Arial" w:hAnsi="Arial" w:cs="Arial"/>
                <w:i/>
                <w:sz w:val="16"/>
                <w:szCs w:val="16"/>
              </w:rPr>
              <w:t>e</w:t>
            </w:r>
            <w:r w:rsidRPr="00F76931">
              <w:rPr>
                <w:rFonts w:ascii="Arial" w:hAnsi="Arial" w:cs="Arial"/>
                <w:i/>
                <w:sz w:val="16"/>
                <w:szCs w:val="16"/>
              </w:rPr>
              <w:t>rs</w:t>
            </w:r>
          </w:p>
        </w:tc>
        <w:tc>
          <w:tcPr>
            <w:tcW w:w="84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482"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Các giấy chứng nhận khác </w:t>
            </w:r>
            <w:r w:rsidRPr="00F76931">
              <w:rPr>
                <w:rFonts w:ascii="Arial" w:hAnsi="Arial" w:cs="Arial"/>
                <w:sz w:val="16"/>
                <w:szCs w:val="16"/>
                <w:lang w:val="en-US"/>
              </w:rPr>
              <w:br/>
            </w:r>
            <w:r w:rsidRPr="00F76931">
              <w:rPr>
                <w:rFonts w:ascii="Arial" w:hAnsi="Arial" w:cs="Arial"/>
                <w:i/>
                <w:sz w:val="16"/>
                <w:szCs w:val="16"/>
              </w:rPr>
              <w:t>Other certificates</w:t>
            </w:r>
          </w:p>
        </w:tc>
        <w:tc>
          <w:tcPr>
            <w:tcW w:w="144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Ngày</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Date</w:t>
            </w:r>
          </w:p>
        </w:tc>
      </w:tr>
      <w:tr w:rsidR="00206CD6" w:rsidRPr="00F76931" w:rsidTr="00455739">
        <w:tc>
          <w:tcPr>
            <w:tcW w:w="485" w:type="dxa"/>
            <w:gridSpan w:val="2"/>
            <w:vMerge/>
            <w:tcBorders>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3718"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Giấy CN mạn khô</w:t>
            </w:r>
            <w:r w:rsidRPr="00F76931">
              <w:rPr>
                <w:rFonts w:ascii="Arial" w:hAnsi="Arial" w:cs="Arial"/>
                <w:sz w:val="16"/>
                <w:szCs w:val="16"/>
                <w:lang w:val="en-US"/>
              </w:rPr>
              <w:t xml:space="preserve">      </w:t>
            </w:r>
            <w:r w:rsidRPr="00F76931">
              <w:rPr>
                <w:rFonts w:ascii="Arial" w:hAnsi="Arial" w:cs="Arial"/>
                <w:sz w:val="16"/>
                <w:szCs w:val="16"/>
              </w:rPr>
              <w:t xml:space="preserve"> Quốc gia </w:t>
            </w:r>
            <w:r w:rsidRPr="00F76931">
              <w:rPr>
                <w:rFonts w:ascii="Arial" w:hAnsi="Arial" w:cs="Arial"/>
                <w:sz w:val="16"/>
                <w:szCs w:val="16"/>
                <w:lang w:val="en-US"/>
              </w:rPr>
              <w:t xml:space="preserve">         </w:t>
            </w:r>
            <w:r w:rsidRPr="00F76931">
              <w:rPr>
                <w:rFonts w:ascii="Arial" w:hAnsi="Arial" w:cs="Arial"/>
                <w:sz w:val="16"/>
                <w:szCs w:val="16"/>
              </w:rPr>
              <w:t xml:space="preserve">Quốc tế </w:t>
            </w:r>
            <w:r w:rsidRPr="00F76931">
              <w:rPr>
                <w:rFonts w:ascii="Arial" w:hAnsi="Arial" w:cs="Arial"/>
                <w:sz w:val="16"/>
                <w:szCs w:val="16"/>
                <w:lang w:val="en-US"/>
              </w:rPr>
              <w:br/>
            </w:r>
            <w:r w:rsidRPr="00F76931">
              <w:rPr>
                <w:rFonts w:ascii="Arial" w:hAnsi="Arial" w:cs="Arial"/>
                <w:i/>
                <w:sz w:val="16"/>
                <w:szCs w:val="16"/>
                <w:lang w:val="en-US"/>
              </w:rPr>
              <w:t>Load line                    National          International</w:t>
            </w:r>
          </w:p>
        </w:tc>
        <w:tc>
          <w:tcPr>
            <w:tcW w:w="2159"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B</w:t>
            </w:r>
            <w:r w:rsidRPr="00F76931">
              <w:rPr>
                <w:rFonts w:ascii="Arial" w:hAnsi="Arial" w:cs="Arial"/>
                <w:sz w:val="16"/>
                <w:szCs w:val="16"/>
                <w:lang w:val="en-US"/>
              </w:rPr>
              <w:t>ả</w:t>
            </w:r>
            <w:r w:rsidRPr="00F76931">
              <w:rPr>
                <w:rFonts w:ascii="Arial" w:hAnsi="Arial" w:cs="Arial"/>
                <w:sz w:val="16"/>
                <w:szCs w:val="16"/>
              </w:rPr>
              <w:t>ng độ lệch</w:t>
            </w:r>
            <w:r w:rsidRPr="00F76931">
              <w:rPr>
                <w:rFonts w:ascii="Arial" w:hAnsi="Arial" w:cs="Arial"/>
                <w:sz w:val="16"/>
                <w:szCs w:val="16"/>
                <w:lang w:val="en-US"/>
              </w:rPr>
              <w:br/>
            </w:r>
            <w:r w:rsidRPr="00F76931">
              <w:rPr>
                <w:rFonts w:ascii="Arial" w:hAnsi="Arial" w:cs="Arial"/>
                <w:i/>
                <w:sz w:val="16"/>
                <w:szCs w:val="16"/>
              </w:rPr>
              <w:t>Deviation tab</w:t>
            </w:r>
            <w:r w:rsidRPr="00F76931">
              <w:rPr>
                <w:rFonts w:ascii="Arial" w:hAnsi="Arial" w:cs="Arial"/>
                <w:i/>
                <w:sz w:val="16"/>
                <w:szCs w:val="16"/>
                <w:lang w:val="en-US"/>
              </w:rPr>
              <w:t>l</w:t>
            </w:r>
            <w:r w:rsidRPr="00F76931">
              <w:rPr>
                <w:rFonts w:ascii="Arial" w:hAnsi="Arial" w:cs="Arial"/>
                <w:i/>
                <w:sz w:val="16"/>
                <w:szCs w:val="16"/>
              </w:rPr>
              <w:t>e</w:t>
            </w:r>
          </w:p>
        </w:tc>
        <w:tc>
          <w:tcPr>
            <w:tcW w:w="13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Vô tuyến tầm phương</w:t>
            </w:r>
            <w:r w:rsidRPr="00F76931">
              <w:rPr>
                <w:rFonts w:ascii="Arial" w:hAnsi="Arial" w:cs="Arial"/>
                <w:sz w:val="16"/>
                <w:szCs w:val="16"/>
                <w:lang w:val="en-US"/>
              </w:rPr>
              <w:br/>
            </w:r>
            <w:r w:rsidRPr="00F76931">
              <w:rPr>
                <w:rFonts w:ascii="Arial" w:hAnsi="Arial" w:cs="Arial"/>
                <w:i/>
                <w:sz w:val="16"/>
                <w:szCs w:val="16"/>
              </w:rPr>
              <w:t xml:space="preserve">Radio direction </w:t>
            </w:r>
            <w:r w:rsidRPr="00F76931">
              <w:rPr>
                <w:rFonts w:ascii="Arial" w:hAnsi="Arial" w:cs="Arial"/>
                <w:i/>
                <w:sz w:val="16"/>
                <w:szCs w:val="16"/>
                <w:lang w:val="en-US"/>
              </w:rPr>
              <w:t>an</w:t>
            </w:r>
            <w:r w:rsidRPr="00F76931">
              <w:rPr>
                <w:rFonts w:ascii="Arial" w:hAnsi="Arial" w:cs="Arial"/>
                <w:i/>
                <w:sz w:val="16"/>
                <w:szCs w:val="16"/>
              </w:rPr>
              <w:t xml:space="preserve">d range finder </w:t>
            </w:r>
            <w:r w:rsidRPr="00F76931">
              <w:rPr>
                <w:rFonts w:ascii="Arial" w:hAnsi="Arial" w:cs="Arial"/>
                <w:sz w:val="16"/>
                <w:szCs w:val="16"/>
              </w:rPr>
              <w:br/>
              <w:t>Ngày tháng</w:t>
            </w:r>
            <w:r w:rsidRPr="00F76931">
              <w:rPr>
                <w:rFonts w:ascii="Arial" w:hAnsi="Arial" w:cs="Arial"/>
                <w:sz w:val="16"/>
                <w:szCs w:val="16"/>
                <w:lang w:val="en-US"/>
              </w:rPr>
              <w:br/>
            </w:r>
            <w:r w:rsidRPr="00F76931">
              <w:rPr>
                <w:rFonts w:ascii="Arial" w:hAnsi="Arial" w:cs="Arial"/>
                <w:sz w:val="16"/>
                <w:szCs w:val="16"/>
              </w:rPr>
              <w:t xml:space="preserve"> </w:t>
            </w:r>
            <w:r w:rsidRPr="00F76931">
              <w:rPr>
                <w:rFonts w:ascii="Arial" w:hAnsi="Arial" w:cs="Arial"/>
                <w:i/>
                <w:sz w:val="16"/>
                <w:szCs w:val="16"/>
              </w:rPr>
              <w:t>Dat</w:t>
            </w:r>
            <w:r w:rsidRPr="00F76931">
              <w:rPr>
                <w:rFonts w:ascii="Arial" w:hAnsi="Arial" w:cs="Arial"/>
                <w:i/>
                <w:sz w:val="16"/>
                <w:szCs w:val="16"/>
                <w:lang w:val="en-US"/>
              </w:rPr>
              <w:t>e</w:t>
            </w:r>
          </w:p>
        </w:tc>
        <w:tc>
          <w:tcPr>
            <w:tcW w:w="144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 xml:space="preserve">La bàn từ </w:t>
            </w:r>
            <w:r w:rsidRPr="00F76931">
              <w:rPr>
                <w:rFonts w:ascii="Arial" w:hAnsi="Arial" w:cs="Arial"/>
                <w:sz w:val="16"/>
                <w:szCs w:val="16"/>
                <w:lang w:val="en-US"/>
              </w:rPr>
              <w:br/>
            </w:r>
            <w:r w:rsidRPr="00F76931">
              <w:rPr>
                <w:rFonts w:ascii="Arial" w:hAnsi="Arial" w:cs="Arial"/>
                <w:i/>
                <w:sz w:val="16"/>
                <w:szCs w:val="16"/>
              </w:rPr>
              <w:t>Magnetic compass</w:t>
            </w:r>
            <w:r w:rsidRPr="00F76931">
              <w:rPr>
                <w:rFonts w:ascii="Arial" w:hAnsi="Arial" w:cs="Arial"/>
                <w:sz w:val="16"/>
                <w:szCs w:val="16"/>
              </w:rPr>
              <w:t xml:space="preserve"> Ngày th</w:t>
            </w:r>
            <w:r w:rsidRPr="00F76931">
              <w:rPr>
                <w:rFonts w:ascii="Arial" w:hAnsi="Arial" w:cs="Arial"/>
                <w:sz w:val="16"/>
                <w:szCs w:val="16"/>
                <w:lang w:val="en-US"/>
              </w:rPr>
              <w:t>á</w:t>
            </w:r>
            <w:r w:rsidRPr="00F76931">
              <w:rPr>
                <w:rFonts w:ascii="Arial" w:hAnsi="Arial" w:cs="Arial"/>
                <w:sz w:val="16"/>
                <w:szCs w:val="16"/>
              </w:rPr>
              <w:t xml:space="preserve">ng </w:t>
            </w:r>
            <w:r w:rsidRPr="00F76931">
              <w:rPr>
                <w:rFonts w:ascii="Arial" w:hAnsi="Arial" w:cs="Arial"/>
                <w:sz w:val="16"/>
                <w:szCs w:val="16"/>
                <w:lang w:val="en-US"/>
              </w:rPr>
              <w:br/>
            </w:r>
            <w:r w:rsidRPr="00F76931">
              <w:rPr>
                <w:rFonts w:ascii="Arial" w:hAnsi="Arial" w:cs="Arial"/>
                <w:i/>
                <w:sz w:val="16"/>
                <w:szCs w:val="16"/>
              </w:rPr>
              <w:t>Dat</w:t>
            </w:r>
            <w:r w:rsidRPr="00F76931">
              <w:rPr>
                <w:rFonts w:ascii="Arial" w:hAnsi="Arial" w:cs="Arial"/>
                <w:i/>
                <w:sz w:val="16"/>
                <w:szCs w:val="16"/>
                <w:lang w:val="en-US"/>
              </w:rPr>
              <w:t>e</w:t>
            </w:r>
          </w:p>
        </w:tc>
      </w:tr>
      <w:tr w:rsidR="00206CD6" w:rsidRPr="00F76931" w:rsidTr="00455739">
        <w:tc>
          <w:tcPr>
            <w:tcW w:w="485" w:type="dxa"/>
            <w:gridSpan w:val="2"/>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12</w:t>
            </w:r>
          </w:p>
        </w:tc>
        <w:tc>
          <w:tcPr>
            <w:tcW w:w="720" w:type="dxa"/>
            <w:gridSpan w:val="2"/>
            <w:vMerge/>
            <w:tcBorders>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640" w:type="dxa"/>
            <w:gridSpan w:val="6"/>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Khu vực hoạt động theo các Gi</w:t>
            </w:r>
            <w:r w:rsidRPr="00F76931">
              <w:rPr>
                <w:rFonts w:ascii="Arial" w:hAnsi="Arial" w:cs="Arial"/>
                <w:sz w:val="16"/>
                <w:szCs w:val="16"/>
                <w:lang w:val="en-US"/>
              </w:rPr>
              <w:t>ấ</w:t>
            </w:r>
            <w:r w:rsidRPr="00F76931">
              <w:rPr>
                <w:rFonts w:ascii="Arial" w:hAnsi="Arial" w:cs="Arial"/>
                <w:sz w:val="16"/>
                <w:szCs w:val="16"/>
              </w:rPr>
              <w:t>y chứng nhận</w:t>
            </w:r>
            <w:r w:rsidRPr="00F76931">
              <w:rPr>
                <w:rFonts w:ascii="Arial" w:hAnsi="Arial" w:cs="Arial"/>
                <w:sz w:val="16"/>
                <w:szCs w:val="16"/>
                <w:lang w:val="en-US"/>
              </w:rPr>
              <w:br/>
            </w:r>
            <w:r w:rsidRPr="00F76931">
              <w:rPr>
                <w:rFonts w:ascii="Arial" w:hAnsi="Arial" w:cs="Arial"/>
                <w:sz w:val="16"/>
                <w:szCs w:val="16"/>
              </w:rPr>
              <w:t>Trade area according to Certificates</w:t>
            </w:r>
          </w:p>
        </w:tc>
      </w:tr>
    </w:tbl>
    <w:p w:rsidR="00206CD6" w:rsidRPr="00F76931" w:rsidRDefault="00206CD6" w:rsidP="00206CD6">
      <w:pPr>
        <w:spacing w:before="120"/>
      </w:pPr>
    </w:p>
    <w:tbl>
      <w:tblPr>
        <w:tblW w:w="9852" w:type="dxa"/>
        <w:tblLayout w:type="fixed"/>
        <w:tblCellMar>
          <w:left w:w="0" w:type="dxa"/>
          <w:right w:w="0" w:type="dxa"/>
        </w:tblCellMar>
        <w:tblLook w:val="0000" w:firstRow="0" w:lastRow="0" w:firstColumn="0" w:lastColumn="0" w:noHBand="0" w:noVBand="0"/>
      </w:tblPr>
      <w:tblGrid>
        <w:gridCol w:w="529"/>
        <w:gridCol w:w="706"/>
        <w:gridCol w:w="1050"/>
        <w:gridCol w:w="840"/>
        <w:gridCol w:w="1120"/>
        <w:gridCol w:w="1280"/>
        <w:gridCol w:w="1422"/>
        <w:gridCol w:w="1418"/>
        <w:gridCol w:w="1487"/>
      </w:tblGrid>
      <w:tr w:rsidR="00206CD6" w:rsidRPr="00F76931" w:rsidTr="00455739">
        <w:tc>
          <w:tcPr>
            <w:tcW w:w="529" w:type="dxa"/>
            <w:vMerge w:val="restart"/>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13</w:t>
            </w:r>
          </w:p>
        </w:tc>
        <w:tc>
          <w:tcPr>
            <w:tcW w:w="706" w:type="dxa"/>
            <w:vMerge w:val="restart"/>
            <w:tcBorders>
              <w:top w:val="single" w:sz="4" w:space="0" w:color="auto"/>
              <w:left w:val="single" w:sz="4" w:space="0" w:color="auto"/>
              <w:bottom w:val="nil"/>
              <w:right w:val="nil"/>
            </w:tcBorders>
            <w:shd w:val="clear" w:color="auto" w:fill="FFFFFF"/>
            <w:textDirection w:val="btLr"/>
          </w:tcPr>
          <w:p w:rsidR="00206CD6" w:rsidRPr="00F76931" w:rsidRDefault="00206CD6" w:rsidP="00455739">
            <w:pPr>
              <w:spacing w:before="120"/>
              <w:jc w:val="center"/>
              <w:rPr>
                <w:rFonts w:ascii="Arial" w:hAnsi="Arial" w:cs="Arial"/>
                <w:b/>
                <w:sz w:val="16"/>
                <w:szCs w:val="16"/>
              </w:rPr>
            </w:pPr>
            <w:r w:rsidRPr="00F76931">
              <w:rPr>
                <w:rFonts w:ascii="Arial" w:hAnsi="Arial" w:cs="Arial"/>
                <w:b/>
                <w:sz w:val="16"/>
                <w:szCs w:val="16"/>
              </w:rPr>
              <w:t>GHI CHÉP TRÊN TÀU</w:t>
            </w:r>
          </w:p>
          <w:p w:rsidR="00206CD6" w:rsidRPr="00F76931" w:rsidRDefault="00206CD6" w:rsidP="00455739">
            <w:pPr>
              <w:spacing w:before="120"/>
              <w:jc w:val="center"/>
              <w:rPr>
                <w:rFonts w:ascii="Arial" w:hAnsi="Arial" w:cs="Arial"/>
                <w:sz w:val="16"/>
                <w:szCs w:val="16"/>
              </w:rPr>
            </w:pPr>
            <w:r w:rsidRPr="00F76931">
              <w:rPr>
                <w:rFonts w:ascii="Arial" w:hAnsi="Arial" w:cs="Arial"/>
                <w:b/>
                <w:sz w:val="16"/>
                <w:szCs w:val="16"/>
              </w:rPr>
              <w:t>RECOR</w:t>
            </w:r>
            <w:r w:rsidRPr="00F76931">
              <w:rPr>
                <w:rFonts w:ascii="Arial" w:hAnsi="Arial" w:cs="Arial"/>
                <w:b/>
                <w:sz w:val="16"/>
                <w:szCs w:val="16"/>
                <w:lang w:val="en-US"/>
              </w:rPr>
              <w:t>DI</w:t>
            </w:r>
            <w:r w:rsidRPr="00F76931">
              <w:rPr>
                <w:rFonts w:ascii="Arial" w:hAnsi="Arial" w:cs="Arial"/>
                <w:b/>
                <w:sz w:val="16"/>
                <w:szCs w:val="16"/>
              </w:rPr>
              <w:t>NG ON</w:t>
            </w:r>
            <w:r w:rsidRPr="00F76931">
              <w:rPr>
                <w:rFonts w:ascii="Arial" w:hAnsi="Arial" w:cs="Arial"/>
                <w:b/>
                <w:sz w:val="16"/>
                <w:szCs w:val="16"/>
                <w:lang w:val="en-US"/>
              </w:rPr>
              <w:t xml:space="preserve"> </w:t>
            </w:r>
            <w:r w:rsidRPr="00F76931">
              <w:rPr>
                <w:rFonts w:ascii="Arial" w:hAnsi="Arial" w:cs="Arial"/>
                <w:b/>
                <w:sz w:val="16"/>
                <w:szCs w:val="16"/>
              </w:rPr>
              <w:t>BOARD</w:t>
            </w:r>
          </w:p>
        </w:tc>
        <w:tc>
          <w:tcPr>
            <w:tcW w:w="1050" w:type="dxa"/>
            <w:vMerge w:val="restart"/>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Duy tr</w:t>
            </w:r>
            <w:r w:rsidRPr="00F76931">
              <w:rPr>
                <w:rFonts w:ascii="Arial" w:hAnsi="Arial" w:cs="Arial"/>
                <w:sz w:val="16"/>
                <w:szCs w:val="16"/>
                <w:lang w:val="en-US"/>
              </w:rPr>
              <w:t>ì</w:t>
            </w:r>
            <w:r w:rsidRPr="00F76931">
              <w:rPr>
                <w:rFonts w:ascii="Arial" w:hAnsi="Arial" w:cs="Arial"/>
                <w:sz w:val="16"/>
                <w:szCs w:val="16"/>
              </w:rPr>
              <w:t xml:space="preserve"> trên tàu </w:t>
            </w:r>
          </w:p>
          <w:p w:rsidR="00206CD6" w:rsidRPr="00F76931" w:rsidRDefault="00206CD6" w:rsidP="00455739">
            <w:pPr>
              <w:spacing w:before="120"/>
              <w:rPr>
                <w:rFonts w:ascii="Arial" w:hAnsi="Arial" w:cs="Arial"/>
                <w:sz w:val="16"/>
                <w:szCs w:val="16"/>
                <w:lang w:val="en-US"/>
              </w:rPr>
            </w:pPr>
          </w:p>
          <w:p w:rsidR="00206CD6" w:rsidRPr="00F76931" w:rsidRDefault="00206CD6" w:rsidP="00455739">
            <w:pPr>
              <w:spacing w:before="120"/>
              <w:rPr>
                <w:rFonts w:ascii="Arial" w:hAnsi="Arial" w:cs="Arial"/>
                <w:sz w:val="16"/>
                <w:szCs w:val="16"/>
                <w:lang w:val="en-US"/>
              </w:rPr>
            </w:pPr>
          </w:p>
          <w:p w:rsidR="00206CD6" w:rsidRPr="00F76931" w:rsidRDefault="00206CD6" w:rsidP="00455739">
            <w:pPr>
              <w:spacing w:before="120"/>
              <w:rPr>
                <w:rFonts w:ascii="Arial" w:hAnsi="Arial" w:cs="Arial"/>
                <w:sz w:val="16"/>
                <w:szCs w:val="16"/>
                <w:lang w:val="en-US"/>
              </w:rPr>
            </w:pPr>
          </w:p>
          <w:p w:rsidR="00206CD6" w:rsidRPr="00F76931" w:rsidRDefault="00206CD6" w:rsidP="00455739">
            <w:pPr>
              <w:spacing w:before="120"/>
              <w:rPr>
                <w:rFonts w:ascii="Arial" w:hAnsi="Arial" w:cs="Arial"/>
                <w:sz w:val="16"/>
                <w:szCs w:val="16"/>
                <w:lang w:val="en-US"/>
              </w:rPr>
            </w:pPr>
          </w:p>
          <w:p w:rsidR="00206CD6" w:rsidRPr="00F76931" w:rsidRDefault="00206CD6" w:rsidP="00455739">
            <w:pPr>
              <w:spacing w:before="120"/>
              <w:rPr>
                <w:rFonts w:ascii="Arial" w:hAnsi="Arial" w:cs="Arial"/>
                <w:sz w:val="16"/>
                <w:szCs w:val="16"/>
              </w:rPr>
            </w:pPr>
            <w:r w:rsidRPr="00F76931">
              <w:rPr>
                <w:rFonts w:ascii="Arial" w:hAnsi="Arial" w:cs="Arial"/>
                <w:i/>
                <w:sz w:val="16"/>
                <w:szCs w:val="16"/>
              </w:rPr>
              <w:t>K</w:t>
            </w:r>
            <w:r w:rsidRPr="00F76931">
              <w:rPr>
                <w:rFonts w:ascii="Arial" w:hAnsi="Arial" w:cs="Arial"/>
                <w:i/>
                <w:sz w:val="16"/>
                <w:szCs w:val="16"/>
                <w:lang w:val="en-US"/>
              </w:rPr>
              <w:t>ep</w:t>
            </w:r>
            <w:r w:rsidRPr="00F76931">
              <w:rPr>
                <w:rFonts w:ascii="Arial" w:hAnsi="Arial" w:cs="Arial"/>
                <w:i/>
                <w:sz w:val="16"/>
                <w:szCs w:val="16"/>
              </w:rPr>
              <w:t>t</w:t>
            </w:r>
            <w:r w:rsidRPr="00F76931">
              <w:rPr>
                <w:rFonts w:ascii="Arial" w:hAnsi="Arial" w:cs="Arial"/>
                <w:i/>
                <w:sz w:val="16"/>
                <w:szCs w:val="16"/>
                <w:lang w:val="en-US"/>
              </w:rPr>
              <w:t xml:space="preserve"> </w:t>
            </w:r>
            <w:r w:rsidRPr="00F76931">
              <w:rPr>
                <w:rFonts w:ascii="Arial" w:hAnsi="Arial" w:cs="Arial"/>
                <w:i/>
                <w:sz w:val="16"/>
                <w:szCs w:val="16"/>
              </w:rPr>
              <w:t>onboard</w:t>
            </w:r>
          </w:p>
        </w:tc>
        <w:tc>
          <w:tcPr>
            <w:tcW w:w="84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Nhật ký tàu</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Ship log book □</w:t>
            </w:r>
          </w:p>
        </w:tc>
        <w:tc>
          <w:tcPr>
            <w:tcW w:w="112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Bản nháp </w:t>
            </w:r>
            <w:r w:rsidRPr="00F76931">
              <w:rPr>
                <w:rFonts w:ascii="Arial" w:hAnsi="Arial" w:cs="Arial"/>
                <w:i/>
                <w:sz w:val="16"/>
                <w:szCs w:val="16"/>
              </w:rPr>
              <w:t xml:space="preserve">Rough draft </w:t>
            </w:r>
            <w:r w:rsidRPr="00F76931">
              <w:rPr>
                <w:rFonts w:ascii="Arial" w:hAnsi="Arial" w:cs="Arial"/>
                <w:sz w:val="16"/>
                <w:szCs w:val="16"/>
              </w:rPr>
              <w:t>□</w:t>
            </w:r>
          </w:p>
        </w:tc>
        <w:tc>
          <w:tcPr>
            <w:tcW w:w="128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S</w:t>
            </w:r>
            <w:r w:rsidRPr="00F76931">
              <w:rPr>
                <w:rFonts w:ascii="Arial" w:hAnsi="Arial" w:cs="Arial"/>
                <w:sz w:val="16"/>
                <w:szCs w:val="16"/>
                <w:lang w:val="en-US"/>
              </w:rPr>
              <w:t>ổ</w:t>
            </w:r>
            <w:r w:rsidRPr="00F76931">
              <w:rPr>
                <w:rFonts w:ascii="Arial" w:hAnsi="Arial" w:cs="Arial"/>
                <w:sz w:val="16"/>
                <w:szCs w:val="16"/>
              </w:rPr>
              <w:t xml:space="preserve"> lệnh đêm buồng lái </w:t>
            </w:r>
            <w:r w:rsidRPr="00F76931">
              <w:rPr>
                <w:rFonts w:ascii="Arial" w:hAnsi="Arial" w:cs="Arial"/>
                <w:sz w:val="16"/>
                <w:szCs w:val="16"/>
                <w:lang w:val="en-US"/>
              </w:rPr>
              <w:br/>
            </w:r>
            <w:r w:rsidRPr="00F76931">
              <w:rPr>
                <w:rFonts w:ascii="Arial" w:hAnsi="Arial" w:cs="Arial"/>
                <w:i/>
                <w:sz w:val="16"/>
                <w:szCs w:val="16"/>
              </w:rPr>
              <w:t>Night or</w:t>
            </w:r>
            <w:r w:rsidRPr="00F76931">
              <w:rPr>
                <w:rFonts w:ascii="Arial" w:hAnsi="Arial" w:cs="Arial"/>
                <w:i/>
                <w:sz w:val="16"/>
                <w:szCs w:val="16"/>
                <w:lang w:val="en-US"/>
              </w:rPr>
              <w:t>er</w:t>
            </w:r>
            <w:r w:rsidRPr="00F76931">
              <w:rPr>
                <w:rFonts w:ascii="Arial" w:hAnsi="Arial" w:cs="Arial"/>
                <w:i/>
                <w:sz w:val="16"/>
                <w:szCs w:val="16"/>
              </w:rPr>
              <w:t>dbook bridge</w:t>
            </w:r>
            <w:r w:rsidRPr="00F76931">
              <w:rPr>
                <w:rFonts w:ascii="Arial" w:hAnsi="Arial" w:cs="Arial"/>
                <w:sz w:val="16"/>
                <w:szCs w:val="16"/>
              </w:rPr>
              <w:t xml:space="preserve"> □</w:t>
            </w:r>
          </w:p>
        </w:tc>
        <w:tc>
          <w:tcPr>
            <w:tcW w:w="142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Nhật ký điều động buồng lái</w:t>
            </w:r>
            <w:r w:rsidRPr="00F76931">
              <w:rPr>
                <w:rFonts w:ascii="Arial" w:hAnsi="Arial" w:cs="Arial"/>
                <w:sz w:val="16"/>
                <w:szCs w:val="16"/>
                <w:lang w:val="en-US"/>
              </w:rPr>
              <w:br/>
            </w:r>
            <w:r w:rsidRPr="00F76931">
              <w:rPr>
                <w:rFonts w:ascii="Arial" w:hAnsi="Arial" w:cs="Arial"/>
                <w:i/>
                <w:sz w:val="16"/>
                <w:szCs w:val="16"/>
              </w:rPr>
              <w:t>Br</w:t>
            </w:r>
            <w:r w:rsidRPr="00F76931">
              <w:rPr>
                <w:rFonts w:ascii="Arial" w:hAnsi="Arial" w:cs="Arial"/>
                <w:i/>
                <w:sz w:val="16"/>
                <w:szCs w:val="16"/>
                <w:lang w:val="en-US"/>
              </w:rPr>
              <w:t>idge’s Bell</w:t>
            </w:r>
            <w:r w:rsidRPr="00F76931">
              <w:rPr>
                <w:rFonts w:ascii="Arial" w:hAnsi="Arial" w:cs="Arial"/>
                <w:i/>
                <w:sz w:val="16"/>
                <w:szCs w:val="16"/>
                <w:lang w:val="en-US"/>
              </w:rPr>
              <w:br/>
            </w:r>
            <w:r w:rsidRPr="00F76931">
              <w:rPr>
                <w:rFonts w:ascii="Arial" w:hAnsi="Arial" w:cs="Arial"/>
                <w:i/>
                <w:sz w:val="16"/>
                <w:szCs w:val="16"/>
              </w:rPr>
              <w:t xml:space="preserve"> book</w:t>
            </w:r>
            <w:r w:rsidRPr="00F76931">
              <w:rPr>
                <w:rFonts w:ascii="Arial" w:hAnsi="Arial" w:cs="Arial"/>
                <w:sz w:val="16"/>
                <w:szCs w:val="16"/>
              </w:rPr>
              <w:t xml:space="preserve"> </w:t>
            </w:r>
          </w:p>
        </w:tc>
        <w:tc>
          <w:tcPr>
            <w:tcW w:w="141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 xml:space="preserve">Nhật ký </w:t>
            </w:r>
            <w:r w:rsidRPr="00F76931">
              <w:rPr>
                <w:rFonts w:ascii="Arial" w:hAnsi="Arial" w:cs="Arial"/>
                <w:sz w:val="16"/>
                <w:szCs w:val="16"/>
              </w:rPr>
              <w:t>VTĐ</w:t>
            </w:r>
          </w:p>
          <w:p w:rsidR="00206CD6" w:rsidRPr="00F76931" w:rsidRDefault="00206CD6" w:rsidP="00455739">
            <w:pPr>
              <w:spacing w:before="120"/>
              <w:rPr>
                <w:rFonts w:ascii="Arial" w:hAnsi="Arial" w:cs="Arial"/>
                <w:sz w:val="16"/>
                <w:szCs w:val="16"/>
              </w:rPr>
            </w:pPr>
            <w:r w:rsidRPr="00F76931">
              <w:rPr>
                <w:rFonts w:ascii="Arial" w:hAnsi="Arial" w:cs="Arial"/>
                <w:i/>
                <w:sz w:val="16"/>
                <w:szCs w:val="16"/>
                <w:lang w:val="en-US"/>
              </w:rPr>
              <w:t>Radio log</w:t>
            </w:r>
            <w:r w:rsidRPr="00F76931">
              <w:rPr>
                <w:rFonts w:ascii="Arial" w:hAnsi="Arial" w:cs="Arial"/>
                <w:i/>
                <w:sz w:val="16"/>
                <w:szCs w:val="16"/>
              </w:rPr>
              <w:t xml:space="preserve"> book</w:t>
            </w:r>
            <w:r w:rsidRPr="00F76931">
              <w:rPr>
                <w:rFonts w:ascii="Arial" w:hAnsi="Arial" w:cs="Arial"/>
                <w:sz w:val="16"/>
                <w:szCs w:val="16"/>
              </w:rPr>
              <w:t xml:space="preserve"> □</w:t>
            </w:r>
          </w:p>
        </w:tc>
        <w:tc>
          <w:tcPr>
            <w:tcW w:w="1487"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Nhật ký dầu </w:t>
            </w:r>
            <w:r w:rsidRPr="00F76931">
              <w:rPr>
                <w:rFonts w:ascii="Arial" w:hAnsi="Arial" w:cs="Arial"/>
                <w:sz w:val="16"/>
                <w:szCs w:val="16"/>
                <w:lang w:val="en-US"/>
              </w:rPr>
              <w:br/>
            </w:r>
            <w:r w:rsidRPr="00F76931">
              <w:rPr>
                <w:rFonts w:ascii="Arial" w:hAnsi="Arial" w:cs="Arial"/>
                <w:i/>
                <w:sz w:val="16"/>
                <w:szCs w:val="16"/>
              </w:rPr>
              <w:t>Oil record book</w:t>
            </w:r>
            <w:r w:rsidRPr="00F76931">
              <w:rPr>
                <w:rFonts w:ascii="Arial" w:hAnsi="Arial" w:cs="Arial"/>
                <w:sz w:val="16"/>
                <w:szCs w:val="16"/>
              </w:rPr>
              <w:t xml:space="preserve"> □</w:t>
            </w:r>
          </w:p>
        </w:tc>
      </w:tr>
      <w:tr w:rsidR="00206CD6" w:rsidRPr="00F76931" w:rsidTr="00455739">
        <w:tc>
          <w:tcPr>
            <w:tcW w:w="529"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06"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1050"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84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Nhật ký buồng máy </w:t>
            </w:r>
            <w:r w:rsidRPr="00F76931">
              <w:rPr>
                <w:rFonts w:ascii="Arial" w:hAnsi="Arial" w:cs="Arial"/>
                <w:i/>
                <w:sz w:val="16"/>
                <w:szCs w:val="16"/>
              </w:rPr>
              <w:t xml:space="preserve">Engine room </w:t>
            </w:r>
            <w:r w:rsidRPr="00F76931">
              <w:rPr>
                <w:rFonts w:ascii="Arial" w:hAnsi="Arial" w:cs="Arial"/>
                <w:i/>
                <w:sz w:val="16"/>
                <w:szCs w:val="16"/>
                <w:lang w:val="en-US"/>
              </w:rPr>
              <w:t>lo</w:t>
            </w:r>
            <w:r w:rsidRPr="00F76931">
              <w:rPr>
                <w:rFonts w:ascii="Arial" w:hAnsi="Arial" w:cs="Arial"/>
                <w:i/>
                <w:sz w:val="16"/>
                <w:szCs w:val="16"/>
              </w:rPr>
              <w:t>g book</w:t>
            </w:r>
            <w:r w:rsidRPr="00F76931">
              <w:rPr>
                <w:rFonts w:ascii="Arial" w:hAnsi="Arial" w:cs="Arial"/>
                <w:sz w:val="16"/>
                <w:szCs w:val="16"/>
              </w:rPr>
              <w:t xml:space="preserve"> □</w:t>
            </w:r>
          </w:p>
        </w:tc>
        <w:tc>
          <w:tcPr>
            <w:tcW w:w="112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B</w:t>
            </w:r>
            <w:r w:rsidRPr="00F76931">
              <w:rPr>
                <w:rFonts w:ascii="Arial" w:hAnsi="Arial" w:cs="Arial"/>
                <w:sz w:val="16"/>
                <w:szCs w:val="16"/>
                <w:lang w:val="en-US"/>
              </w:rPr>
              <w:t>ả</w:t>
            </w:r>
            <w:r w:rsidRPr="00F76931">
              <w:rPr>
                <w:rFonts w:ascii="Arial" w:hAnsi="Arial" w:cs="Arial"/>
                <w:sz w:val="16"/>
                <w:szCs w:val="16"/>
              </w:rPr>
              <w:t xml:space="preserve">n nháp </w:t>
            </w:r>
            <w:r w:rsidRPr="00F76931">
              <w:rPr>
                <w:rFonts w:ascii="Arial" w:hAnsi="Arial" w:cs="Arial"/>
                <w:i/>
                <w:sz w:val="16"/>
                <w:szCs w:val="16"/>
              </w:rPr>
              <w:t>Rough draft</w:t>
            </w:r>
            <w:r w:rsidRPr="00F76931">
              <w:rPr>
                <w:rFonts w:ascii="Arial" w:hAnsi="Arial" w:cs="Arial"/>
                <w:sz w:val="16"/>
                <w:szCs w:val="16"/>
              </w:rPr>
              <w:t xml:space="preserve"> □</w:t>
            </w:r>
          </w:p>
        </w:tc>
        <w:tc>
          <w:tcPr>
            <w:tcW w:w="128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Nhật ký đi</w:t>
            </w:r>
            <w:r w:rsidRPr="00565891">
              <w:rPr>
                <w:rFonts w:ascii="Arial" w:hAnsi="Arial" w:cs="Arial"/>
                <w:sz w:val="16"/>
                <w:szCs w:val="16"/>
              </w:rPr>
              <w:t>ề</w:t>
            </w:r>
            <w:r w:rsidRPr="00F76931">
              <w:rPr>
                <w:rFonts w:ascii="Arial" w:hAnsi="Arial" w:cs="Arial"/>
                <w:sz w:val="16"/>
                <w:szCs w:val="16"/>
              </w:rPr>
              <w:t>u động máy</w:t>
            </w:r>
          </w:p>
          <w:p w:rsidR="00206CD6" w:rsidRPr="00F76931" w:rsidRDefault="00206CD6" w:rsidP="00455739">
            <w:pPr>
              <w:spacing w:before="120"/>
              <w:rPr>
                <w:rFonts w:ascii="Arial" w:hAnsi="Arial" w:cs="Arial"/>
                <w:sz w:val="16"/>
                <w:szCs w:val="16"/>
              </w:rPr>
            </w:pPr>
            <w:r w:rsidRPr="00F76931">
              <w:rPr>
                <w:rFonts w:ascii="Arial" w:hAnsi="Arial" w:cs="Arial"/>
                <w:i/>
                <w:sz w:val="16"/>
                <w:szCs w:val="16"/>
              </w:rPr>
              <w:t>Manoeuvr</w:t>
            </w:r>
            <w:r w:rsidRPr="00565891">
              <w:rPr>
                <w:rFonts w:ascii="Arial" w:hAnsi="Arial" w:cs="Arial"/>
                <w:i/>
                <w:sz w:val="16"/>
                <w:szCs w:val="16"/>
              </w:rPr>
              <w:t>e</w:t>
            </w:r>
            <w:r w:rsidRPr="00F76931">
              <w:rPr>
                <w:rFonts w:ascii="Arial" w:hAnsi="Arial" w:cs="Arial"/>
                <w:i/>
                <w:sz w:val="16"/>
                <w:szCs w:val="16"/>
              </w:rPr>
              <w:t>s log engine</w:t>
            </w:r>
            <w:r w:rsidRPr="00F76931">
              <w:rPr>
                <w:rFonts w:ascii="Arial" w:hAnsi="Arial" w:cs="Arial"/>
                <w:sz w:val="16"/>
                <w:szCs w:val="16"/>
              </w:rPr>
              <w:t xml:space="preserve"> □</w:t>
            </w:r>
          </w:p>
        </w:tc>
        <w:tc>
          <w:tcPr>
            <w:tcW w:w="142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Sổ nhật </w:t>
            </w:r>
            <w:r w:rsidRPr="00F76931">
              <w:rPr>
                <w:rFonts w:ascii="Arial" w:hAnsi="Arial" w:cs="Arial"/>
                <w:sz w:val="16"/>
                <w:szCs w:val="16"/>
                <w:lang w:val="en-US"/>
              </w:rPr>
              <w:t>k</w:t>
            </w:r>
            <w:r w:rsidRPr="00F76931">
              <w:rPr>
                <w:rFonts w:ascii="Arial" w:hAnsi="Arial" w:cs="Arial"/>
                <w:sz w:val="16"/>
                <w:szCs w:val="16"/>
              </w:rPr>
              <w:t xml:space="preserve">ý trực </w:t>
            </w:r>
            <w:r w:rsidRPr="00F76931">
              <w:rPr>
                <w:rFonts w:ascii="Arial" w:hAnsi="Arial" w:cs="Arial"/>
                <w:i/>
                <w:sz w:val="16"/>
                <w:szCs w:val="16"/>
              </w:rPr>
              <w:t xml:space="preserve">Working hour </w:t>
            </w:r>
            <w:r w:rsidRPr="00F76931">
              <w:rPr>
                <w:rFonts w:ascii="Arial" w:hAnsi="Arial" w:cs="Arial"/>
                <w:i/>
                <w:sz w:val="16"/>
                <w:szCs w:val="16"/>
                <w:lang w:val="en-US"/>
              </w:rPr>
              <w:t>l</w:t>
            </w:r>
            <w:r w:rsidRPr="00F76931">
              <w:rPr>
                <w:rFonts w:ascii="Arial" w:hAnsi="Arial" w:cs="Arial"/>
                <w:i/>
                <w:sz w:val="16"/>
                <w:szCs w:val="16"/>
              </w:rPr>
              <w:t>og book</w:t>
            </w:r>
            <w:r w:rsidRPr="00F76931">
              <w:rPr>
                <w:rFonts w:ascii="Arial" w:hAnsi="Arial" w:cs="Arial"/>
                <w:sz w:val="16"/>
                <w:szCs w:val="16"/>
              </w:rPr>
              <w:t xml:space="preserve"> □</w:t>
            </w:r>
          </w:p>
        </w:tc>
        <w:tc>
          <w:tcPr>
            <w:tcW w:w="141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Sổ nhật ký phát thuốc</w:t>
            </w:r>
          </w:p>
          <w:p w:rsidR="00206CD6" w:rsidRPr="00F76931" w:rsidRDefault="00206CD6" w:rsidP="00455739">
            <w:pPr>
              <w:spacing w:before="120"/>
              <w:rPr>
                <w:rFonts w:ascii="Arial" w:hAnsi="Arial" w:cs="Arial"/>
                <w:sz w:val="16"/>
                <w:szCs w:val="16"/>
              </w:rPr>
            </w:pPr>
            <w:r w:rsidRPr="00F76931">
              <w:rPr>
                <w:rFonts w:ascii="Arial" w:hAnsi="Arial" w:cs="Arial"/>
                <w:i/>
                <w:sz w:val="16"/>
                <w:szCs w:val="16"/>
              </w:rPr>
              <w:t xml:space="preserve">Dispensary </w:t>
            </w:r>
            <w:r w:rsidRPr="00F76931">
              <w:rPr>
                <w:rFonts w:ascii="Arial" w:hAnsi="Arial" w:cs="Arial"/>
                <w:i/>
                <w:sz w:val="16"/>
                <w:szCs w:val="16"/>
                <w:lang w:val="en-US"/>
              </w:rPr>
              <w:t>l</w:t>
            </w:r>
            <w:r w:rsidRPr="00F76931">
              <w:rPr>
                <w:rFonts w:ascii="Arial" w:hAnsi="Arial" w:cs="Arial"/>
                <w:i/>
                <w:sz w:val="16"/>
                <w:szCs w:val="16"/>
              </w:rPr>
              <w:t>og</w:t>
            </w:r>
            <w:r w:rsidRPr="00F76931">
              <w:rPr>
                <w:rFonts w:ascii="Arial" w:hAnsi="Arial" w:cs="Arial"/>
                <w:sz w:val="16"/>
                <w:szCs w:val="16"/>
              </w:rPr>
              <w:t xml:space="preserve"> □</w:t>
            </w:r>
          </w:p>
        </w:tc>
        <w:tc>
          <w:tcPr>
            <w:tcW w:w="1487"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Không ghi</w:t>
            </w:r>
            <w:r w:rsidRPr="00F76931">
              <w:rPr>
                <w:rFonts w:ascii="Arial" w:hAnsi="Arial" w:cs="Arial"/>
                <w:sz w:val="16"/>
                <w:szCs w:val="16"/>
                <w:lang w:val="en-US"/>
              </w:rPr>
              <w:br/>
            </w:r>
            <w:r w:rsidRPr="00F76931">
              <w:rPr>
                <w:rFonts w:ascii="Arial" w:hAnsi="Arial" w:cs="Arial"/>
                <w:i/>
                <w:sz w:val="16"/>
                <w:szCs w:val="16"/>
              </w:rPr>
              <w:t>No recording</w:t>
            </w:r>
            <w:r w:rsidRPr="00F76931">
              <w:rPr>
                <w:rFonts w:ascii="Arial" w:hAnsi="Arial" w:cs="Arial"/>
                <w:sz w:val="16"/>
                <w:szCs w:val="16"/>
              </w:rPr>
              <w:t xml:space="preserve"> □</w:t>
            </w:r>
          </w:p>
        </w:tc>
      </w:tr>
      <w:tr w:rsidR="00206CD6" w:rsidRPr="00F76931" w:rsidTr="00455739">
        <w:tc>
          <w:tcPr>
            <w:tcW w:w="529"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lastRenderedPageBreak/>
              <w:t>14</w:t>
            </w:r>
          </w:p>
        </w:tc>
        <w:tc>
          <w:tcPr>
            <w:tcW w:w="706" w:type="dxa"/>
            <w:vMerge/>
            <w:tcBorders>
              <w:top w:val="nil"/>
              <w:left w:val="single" w:sz="4" w:space="0" w:color="auto"/>
              <w:bottom w:val="single" w:sz="4" w:space="0" w:color="auto"/>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1890" w:type="dxa"/>
            <w:gridSpan w:val="2"/>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Tự động ghi b</w:t>
            </w:r>
            <w:r w:rsidRPr="00F76931">
              <w:rPr>
                <w:rFonts w:ascii="Arial" w:hAnsi="Arial" w:cs="Arial"/>
                <w:sz w:val="16"/>
                <w:szCs w:val="16"/>
                <w:lang w:val="en-US"/>
              </w:rPr>
              <w:t>ở</w:t>
            </w:r>
            <w:r w:rsidRPr="00F76931">
              <w:rPr>
                <w:rFonts w:ascii="Arial" w:hAnsi="Arial" w:cs="Arial"/>
                <w:sz w:val="16"/>
                <w:szCs w:val="16"/>
              </w:rPr>
              <w:t>i</w:t>
            </w:r>
            <w:r w:rsidRPr="00F76931">
              <w:rPr>
                <w:rFonts w:ascii="Arial" w:hAnsi="Arial" w:cs="Arial"/>
                <w:sz w:val="16"/>
                <w:szCs w:val="16"/>
                <w:lang w:val="en-US"/>
              </w:rPr>
              <w:br/>
            </w:r>
            <w:r w:rsidRPr="00F76931">
              <w:rPr>
                <w:rFonts w:ascii="Arial" w:hAnsi="Arial" w:cs="Arial"/>
                <w:i/>
                <w:sz w:val="16"/>
                <w:szCs w:val="16"/>
              </w:rPr>
              <w:t>Automatic recording by</w:t>
            </w:r>
          </w:p>
        </w:tc>
        <w:tc>
          <w:tcPr>
            <w:tcW w:w="1120"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lang w:val="en-US"/>
              </w:rPr>
              <w:t>B</w:t>
            </w:r>
            <w:r w:rsidRPr="00F76931">
              <w:rPr>
                <w:rFonts w:ascii="Arial" w:hAnsi="Arial" w:cs="Arial"/>
                <w:sz w:val="16"/>
                <w:szCs w:val="16"/>
              </w:rPr>
              <w:t>i</w:t>
            </w:r>
            <w:r w:rsidRPr="00F76931">
              <w:rPr>
                <w:rFonts w:ascii="Arial" w:hAnsi="Arial" w:cs="Arial"/>
                <w:sz w:val="16"/>
                <w:szCs w:val="16"/>
                <w:lang w:val="en-US"/>
              </w:rPr>
              <w:t>ể</w:t>
            </w:r>
            <w:r w:rsidRPr="00F76931">
              <w:rPr>
                <w:rFonts w:ascii="Arial" w:hAnsi="Arial" w:cs="Arial"/>
                <w:sz w:val="16"/>
                <w:szCs w:val="16"/>
              </w:rPr>
              <w:t>u đ</w:t>
            </w:r>
            <w:r w:rsidRPr="00F76931">
              <w:rPr>
                <w:rFonts w:ascii="Arial" w:hAnsi="Arial" w:cs="Arial"/>
                <w:sz w:val="16"/>
                <w:szCs w:val="16"/>
                <w:lang w:val="en-US"/>
              </w:rPr>
              <w:t>ồ</w:t>
            </w:r>
            <w:r w:rsidRPr="00F76931">
              <w:rPr>
                <w:rFonts w:ascii="Arial" w:hAnsi="Arial" w:cs="Arial"/>
                <w:sz w:val="16"/>
                <w:szCs w:val="16"/>
              </w:rPr>
              <w:t xml:space="preserve"> ghi hư</w:t>
            </w:r>
            <w:r w:rsidRPr="00F76931">
              <w:rPr>
                <w:rFonts w:ascii="Arial" w:hAnsi="Arial" w:cs="Arial"/>
                <w:sz w:val="16"/>
                <w:szCs w:val="16"/>
                <w:lang w:val="en-US"/>
              </w:rPr>
              <w:t>ớ</w:t>
            </w:r>
            <w:r w:rsidRPr="00F76931">
              <w:rPr>
                <w:rFonts w:ascii="Arial" w:hAnsi="Arial" w:cs="Arial"/>
                <w:sz w:val="16"/>
                <w:szCs w:val="16"/>
              </w:rPr>
              <w:t>ng</w:t>
            </w:r>
            <w:r w:rsidRPr="00F76931">
              <w:rPr>
                <w:rFonts w:ascii="Arial" w:hAnsi="Arial" w:cs="Arial"/>
                <w:sz w:val="16"/>
                <w:szCs w:val="16"/>
                <w:lang w:val="en-US"/>
              </w:rPr>
              <w:br/>
            </w:r>
            <w:r w:rsidRPr="00F76931">
              <w:rPr>
                <w:rFonts w:ascii="Arial" w:hAnsi="Arial" w:cs="Arial"/>
                <w:i/>
                <w:sz w:val="16"/>
                <w:szCs w:val="16"/>
              </w:rPr>
              <w:t>Course recording diagram</w:t>
            </w:r>
            <w:r w:rsidRPr="00F76931">
              <w:rPr>
                <w:rFonts w:ascii="Arial" w:hAnsi="Arial" w:cs="Arial"/>
                <w:sz w:val="16"/>
                <w:szCs w:val="16"/>
              </w:rPr>
              <w:t xml:space="preserve"> □</w:t>
            </w:r>
          </w:p>
        </w:tc>
        <w:tc>
          <w:tcPr>
            <w:tcW w:w="1280"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Biểu đ</w:t>
            </w:r>
            <w:r w:rsidRPr="00F76931">
              <w:rPr>
                <w:rFonts w:ascii="Arial" w:hAnsi="Arial" w:cs="Arial"/>
                <w:sz w:val="16"/>
                <w:szCs w:val="16"/>
                <w:lang w:val="en-US"/>
              </w:rPr>
              <w:t>ồ</w:t>
            </w:r>
            <w:r w:rsidRPr="00F76931">
              <w:rPr>
                <w:rFonts w:ascii="Arial" w:hAnsi="Arial" w:cs="Arial"/>
                <w:sz w:val="16"/>
                <w:szCs w:val="16"/>
              </w:rPr>
              <w:t xml:space="preserve"> điều động </w:t>
            </w:r>
            <w:r w:rsidRPr="00F76931">
              <w:rPr>
                <w:rFonts w:ascii="Arial" w:hAnsi="Arial" w:cs="Arial"/>
                <w:i/>
                <w:sz w:val="16"/>
                <w:szCs w:val="16"/>
              </w:rPr>
              <w:t>Manoeuvring recording diagram</w:t>
            </w:r>
            <w:r w:rsidRPr="00F76931">
              <w:rPr>
                <w:rFonts w:ascii="Arial" w:hAnsi="Arial" w:cs="Arial"/>
                <w:sz w:val="16"/>
                <w:szCs w:val="16"/>
              </w:rPr>
              <w:t xml:space="preserve"> □</w:t>
            </w:r>
          </w:p>
        </w:tc>
        <w:tc>
          <w:tcPr>
            <w:tcW w:w="1422"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Biểu đ</w:t>
            </w:r>
            <w:r w:rsidRPr="00F76931">
              <w:rPr>
                <w:rFonts w:ascii="Arial" w:hAnsi="Arial" w:cs="Arial"/>
                <w:sz w:val="16"/>
                <w:szCs w:val="16"/>
                <w:lang w:val="en-US"/>
              </w:rPr>
              <w:t>ồ</w:t>
            </w:r>
            <w:r w:rsidRPr="00F76931">
              <w:rPr>
                <w:rFonts w:ascii="Arial" w:hAnsi="Arial" w:cs="Arial"/>
                <w:sz w:val="16"/>
                <w:szCs w:val="16"/>
              </w:rPr>
              <w:t xml:space="preserve"> ghi độ sâu</w:t>
            </w:r>
          </w:p>
          <w:p w:rsidR="00206CD6" w:rsidRPr="00F76931" w:rsidRDefault="00206CD6" w:rsidP="00455739">
            <w:pPr>
              <w:spacing w:before="120"/>
              <w:rPr>
                <w:rFonts w:ascii="Arial" w:hAnsi="Arial" w:cs="Arial"/>
                <w:sz w:val="16"/>
                <w:szCs w:val="16"/>
              </w:rPr>
            </w:pPr>
            <w:r w:rsidRPr="00F76931">
              <w:rPr>
                <w:rFonts w:ascii="Arial" w:hAnsi="Arial" w:cs="Arial"/>
                <w:i/>
                <w:sz w:val="16"/>
                <w:szCs w:val="16"/>
              </w:rPr>
              <w:t>Echo sounding recording diagram</w:t>
            </w:r>
            <w:r w:rsidRPr="00F76931">
              <w:rPr>
                <w:rFonts w:ascii="Arial" w:hAnsi="Arial" w:cs="Arial"/>
                <w:sz w:val="16"/>
                <w:szCs w:val="16"/>
              </w:rPr>
              <w:t xml:space="preserve"> □</w:t>
            </w:r>
          </w:p>
        </w:tc>
        <w:tc>
          <w:tcPr>
            <w:tcW w:w="1418"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Hộp đen </w:t>
            </w:r>
            <w:r w:rsidRPr="00F76931">
              <w:rPr>
                <w:rFonts w:ascii="Arial" w:hAnsi="Arial" w:cs="Arial"/>
                <w:sz w:val="16"/>
                <w:szCs w:val="16"/>
                <w:lang w:val="en-US"/>
              </w:rPr>
              <w:br/>
              <w:t>”</w:t>
            </w:r>
            <w:r w:rsidRPr="00F76931">
              <w:rPr>
                <w:rFonts w:ascii="Arial" w:hAnsi="Arial" w:cs="Arial"/>
                <w:i/>
                <w:sz w:val="16"/>
                <w:szCs w:val="16"/>
              </w:rPr>
              <w:t>Black box</w:t>
            </w:r>
            <w:r w:rsidRPr="00F76931">
              <w:rPr>
                <w:rFonts w:ascii="Arial" w:hAnsi="Arial" w:cs="Arial"/>
                <w:i/>
                <w:sz w:val="16"/>
                <w:szCs w:val="16"/>
                <w:lang w:val="en-US"/>
              </w:rPr>
              <w:t>”</w:t>
            </w:r>
            <w:r w:rsidRPr="00F76931">
              <w:rPr>
                <w:rFonts w:ascii="Arial" w:hAnsi="Arial" w:cs="Arial"/>
                <w:i/>
                <w:sz w:val="16"/>
                <w:szCs w:val="16"/>
                <w:lang w:val="en-US"/>
              </w:rPr>
              <w:br/>
            </w:r>
            <w:r w:rsidRPr="00F76931">
              <w:rPr>
                <w:rFonts w:ascii="Arial" w:hAnsi="Arial" w:cs="Arial"/>
                <w:sz w:val="16"/>
                <w:szCs w:val="16"/>
              </w:rPr>
              <w:t xml:space="preserve"> □</w:t>
            </w:r>
          </w:p>
        </w:tc>
        <w:tc>
          <w:tcPr>
            <w:tcW w:w="1487" w:type="dxa"/>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Không ghi </w:t>
            </w:r>
            <w:r w:rsidRPr="00F76931">
              <w:rPr>
                <w:rFonts w:ascii="Arial" w:hAnsi="Arial" w:cs="Arial"/>
                <w:sz w:val="16"/>
                <w:szCs w:val="16"/>
                <w:lang w:val="en-US"/>
              </w:rPr>
              <w:br/>
            </w:r>
            <w:r w:rsidRPr="00F76931">
              <w:rPr>
                <w:rFonts w:ascii="Arial" w:hAnsi="Arial" w:cs="Arial"/>
                <w:i/>
                <w:sz w:val="16"/>
                <w:szCs w:val="16"/>
              </w:rPr>
              <w:t xml:space="preserve">No recording </w:t>
            </w:r>
            <w:r w:rsidRPr="00F76931">
              <w:rPr>
                <w:rFonts w:ascii="Arial" w:hAnsi="Arial" w:cs="Arial"/>
                <w:sz w:val="16"/>
                <w:szCs w:val="16"/>
              </w:rPr>
              <w:t>□</w:t>
            </w:r>
          </w:p>
        </w:tc>
      </w:tr>
    </w:tbl>
    <w:p w:rsidR="00206CD6" w:rsidRPr="00F76931" w:rsidRDefault="00206CD6" w:rsidP="00206CD6">
      <w:pPr>
        <w:spacing w:before="120"/>
      </w:pPr>
    </w:p>
    <w:tbl>
      <w:tblPr>
        <w:tblW w:w="9799" w:type="dxa"/>
        <w:tblLayout w:type="fixed"/>
        <w:tblCellMar>
          <w:left w:w="0" w:type="dxa"/>
          <w:right w:w="0" w:type="dxa"/>
        </w:tblCellMar>
        <w:tblLook w:val="0000" w:firstRow="0" w:lastRow="0" w:firstColumn="0" w:lastColumn="0" w:noHBand="0" w:noVBand="0"/>
      </w:tblPr>
      <w:tblGrid>
        <w:gridCol w:w="529"/>
        <w:gridCol w:w="706"/>
        <w:gridCol w:w="1890"/>
        <w:gridCol w:w="882"/>
        <w:gridCol w:w="798"/>
        <w:gridCol w:w="983"/>
        <w:gridCol w:w="976"/>
        <w:gridCol w:w="752"/>
        <w:gridCol w:w="860"/>
        <w:gridCol w:w="749"/>
        <w:gridCol w:w="674"/>
      </w:tblGrid>
      <w:tr w:rsidR="00206CD6" w:rsidRPr="0020094E" w:rsidTr="00455739">
        <w:tc>
          <w:tcPr>
            <w:tcW w:w="529"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jc w:val="center"/>
              <w:rPr>
                <w:rFonts w:ascii="Arial" w:hAnsi="Arial" w:cs="Arial"/>
                <w:sz w:val="16"/>
                <w:szCs w:val="16"/>
              </w:rPr>
            </w:pPr>
            <w:r w:rsidRPr="0020094E">
              <w:rPr>
                <w:rFonts w:ascii="Arial" w:hAnsi="Arial" w:cs="Arial"/>
                <w:sz w:val="16"/>
                <w:szCs w:val="16"/>
              </w:rPr>
              <w:t>15</w:t>
            </w:r>
          </w:p>
        </w:tc>
        <w:tc>
          <w:tcPr>
            <w:tcW w:w="706" w:type="dxa"/>
            <w:vMerge w:val="restart"/>
            <w:tcBorders>
              <w:top w:val="single" w:sz="4" w:space="0" w:color="auto"/>
              <w:left w:val="single" w:sz="4" w:space="0" w:color="auto"/>
              <w:bottom w:val="nil"/>
              <w:right w:val="nil"/>
            </w:tcBorders>
            <w:shd w:val="clear" w:color="auto" w:fill="FFFFFF"/>
            <w:textDirection w:val="btLr"/>
            <w:vAlign w:val="center"/>
          </w:tcPr>
          <w:p w:rsidR="00206CD6" w:rsidRPr="0020094E" w:rsidRDefault="00206CD6" w:rsidP="00455739">
            <w:pPr>
              <w:spacing w:before="120"/>
              <w:jc w:val="center"/>
              <w:rPr>
                <w:rFonts w:ascii="Arial" w:hAnsi="Arial" w:cs="Arial"/>
                <w:b/>
                <w:sz w:val="16"/>
                <w:szCs w:val="16"/>
              </w:rPr>
            </w:pPr>
            <w:r w:rsidRPr="0020094E">
              <w:rPr>
                <w:rFonts w:ascii="Arial" w:hAnsi="Arial" w:cs="Arial"/>
                <w:b/>
                <w:sz w:val="16"/>
                <w:szCs w:val="16"/>
              </w:rPr>
              <w:t>THUYỀN VIÊN/ HÀNH KHÁCH</w:t>
            </w:r>
          </w:p>
          <w:p w:rsidR="00206CD6" w:rsidRPr="0020094E" w:rsidRDefault="00206CD6" w:rsidP="00455739">
            <w:pPr>
              <w:spacing w:before="120"/>
              <w:jc w:val="center"/>
              <w:rPr>
                <w:rFonts w:ascii="Arial" w:hAnsi="Arial" w:cs="Arial"/>
                <w:sz w:val="16"/>
                <w:szCs w:val="16"/>
              </w:rPr>
            </w:pPr>
            <w:r w:rsidRPr="0020094E">
              <w:rPr>
                <w:rFonts w:ascii="Arial" w:hAnsi="Arial" w:cs="Arial"/>
                <w:b/>
                <w:sz w:val="16"/>
                <w:szCs w:val="16"/>
              </w:rPr>
              <w:t>MANNING/PASSENGERS</w:t>
            </w:r>
          </w:p>
        </w:tc>
        <w:tc>
          <w:tcPr>
            <w:tcW w:w="189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GCN Định biên an toàn tối thiểu</w:t>
            </w:r>
          </w:p>
          <w:p w:rsidR="00206CD6" w:rsidRPr="0020094E" w:rsidRDefault="00206CD6" w:rsidP="00455739">
            <w:pPr>
              <w:spacing w:before="120"/>
              <w:rPr>
                <w:rFonts w:ascii="Arial" w:hAnsi="Arial" w:cs="Arial"/>
                <w:i/>
                <w:sz w:val="16"/>
                <w:szCs w:val="16"/>
              </w:rPr>
            </w:pPr>
            <w:r w:rsidRPr="0020094E">
              <w:rPr>
                <w:rFonts w:ascii="Arial" w:hAnsi="Arial" w:cs="Arial"/>
                <w:i/>
                <w:sz w:val="16"/>
                <w:szCs w:val="16"/>
              </w:rPr>
              <w:t>M</w:t>
            </w:r>
            <w:r w:rsidRPr="0020094E">
              <w:rPr>
                <w:rFonts w:ascii="Arial" w:hAnsi="Arial" w:cs="Arial"/>
                <w:i/>
                <w:sz w:val="16"/>
                <w:szCs w:val="16"/>
                <w:lang w:val="en-US"/>
              </w:rPr>
              <w:t>i</w:t>
            </w:r>
            <w:r w:rsidRPr="0020094E">
              <w:rPr>
                <w:rFonts w:ascii="Arial" w:hAnsi="Arial" w:cs="Arial"/>
                <w:i/>
                <w:sz w:val="16"/>
                <w:szCs w:val="16"/>
              </w:rPr>
              <w:t>nimum Safe Mann</w:t>
            </w:r>
            <w:r w:rsidRPr="0020094E">
              <w:rPr>
                <w:rFonts w:ascii="Arial" w:hAnsi="Arial" w:cs="Arial"/>
                <w:i/>
                <w:sz w:val="16"/>
                <w:szCs w:val="16"/>
                <w:lang w:val="en-US"/>
              </w:rPr>
              <w:t>i</w:t>
            </w:r>
            <w:r w:rsidRPr="0020094E">
              <w:rPr>
                <w:rFonts w:ascii="Arial" w:hAnsi="Arial" w:cs="Arial"/>
                <w:i/>
                <w:sz w:val="16"/>
                <w:szCs w:val="16"/>
              </w:rPr>
              <w:t>ng</w:t>
            </w:r>
          </w:p>
          <w:p w:rsidR="00206CD6" w:rsidRPr="0020094E" w:rsidRDefault="00206CD6" w:rsidP="00455739">
            <w:pPr>
              <w:spacing w:before="120"/>
              <w:rPr>
                <w:rFonts w:ascii="Arial" w:hAnsi="Arial" w:cs="Arial"/>
                <w:i/>
                <w:sz w:val="16"/>
                <w:szCs w:val="16"/>
                <w:lang w:val="en-US"/>
              </w:rPr>
            </w:pPr>
            <w:r w:rsidRPr="0020094E">
              <w:rPr>
                <w:rFonts w:ascii="Arial" w:hAnsi="Arial" w:cs="Arial"/>
                <w:i/>
                <w:sz w:val="16"/>
                <w:szCs w:val="16"/>
                <w:lang w:val="en-US"/>
              </w:rPr>
              <w:t>Certificate</w:t>
            </w:r>
          </w:p>
          <w:p w:rsidR="00206CD6" w:rsidRPr="0020094E" w:rsidRDefault="00206CD6" w:rsidP="00455739">
            <w:pPr>
              <w:spacing w:before="120"/>
              <w:rPr>
                <w:rFonts w:ascii="Arial" w:hAnsi="Arial" w:cs="Arial"/>
                <w:sz w:val="16"/>
                <w:szCs w:val="16"/>
                <w:lang w:val="en-US"/>
              </w:rPr>
            </w:pPr>
            <w:r w:rsidRPr="0020094E">
              <w:rPr>
                <w:rFonts w:ascii="Arial" w:hAnsi="Arial" w:cs="Arial"/>
                <w:sz w:val="16"/>
                <w:szCs w:val="16"/>
              </w:rPr>
              <w:t>Ngày</w:t>
            </w:r>
          </w:p>
          <w:p w:rsidR="00206CD6" w:rsidRPr="0020094E" w:rsidRDefault="00206CD6" w:rsidP="00455739">
            <w:pPr>
              <w:spacing w:before="120"/>
              <w:rPr>
                <w:rFonts w:ascii="Arial" w:hAnsi="Arial" w:cs="Arial"/>
                <w:i/>
                <w:sz w:val="16"/>
                <w:szCs w:val="16"/>
                <w:lang w:val="en-US"/>
              </w:rPr>
            </w:pPr>
            <w:r w:rsidRPr="0020094E">
              <w:rPr>
                <w:rFonts w:ascii="Arial" w:hAnsi="Arial" w:cs="Arial"/>
                <w:i/>
                <w:sz w:val="16"/>
                <w:szCs w:val="16"/>
                <w:lang w:val="en-US"/>
              </w:rPr>
              <w:t>Date</w:t>
            </w:r>
          </w:p>
          <w:p w:rsidR="00206CD6" w:rsidRPr="0020094E" w:rsidRDefault="00206CD6" w:rsidP="00455739">
            <w:pPr>
              <w:spacing w:before="120"/>
              <w:rPr>
                <w:rFonts w:ascii="Arial" w:hAnsi="Arial" w:cs="Arial"/>
                <w:sz w:val="16"/>
                <w:szCs w:val="16"/>
                <w:lang w:val="en-US"/>
              </w:rPr>
            </w:pPr>
          </w:p>
          <w:p w:rsidR="00206CD6" w:rsidRPr="0020094E" w:rsidRDefault="00206CD6" w:rsidP="00455739">
            <w:pPr>
              <w:spacing w:before="120"/>
              <w:rPr>
                <w:rFonts w:ascii="Arial" w:hAnsi="Arial" w:cs="Arial"/>
                <w:sz w:val="16"/>
                <w:szCs w:val="16"/>
                <w:lang w:val="en-US"/>
              </w:rPr>
            </w:pPr>
            <w:r w:rsidRPr="0020094E">
              <w:rPr>
                <w:rFonts w:ascii="Arial" w:hAnsi="Arial" w:cs="Arial"/>
                <w:sz w:val="16"/>
                <w:szCs w:val="16"/>
                <w:lang w:val="en-US"/>
              </w:rPr>
              <w:br/>
            </w:r>
            <w:r w:rsidRPr="0020094E">
              <w:rPr>
                <w:rFonts w:ascii="Arial" w:hAnsi="Arial" w:cs="Arial"/>
                <w:sz w:val="16"/>
                <w:szCs w:val="16"/>
                <w:lang w:val="en-US"/>
              </w:rPr>
              <w:br/>
            </w:r>
          </w:p>
          <w:p w:rsidR="00206CD6" w:rsidRPr="0020094E" w:rsidRDefault="00206CD6" w:rsidP="00455739">
            <w:pPr>
              <w:spacing w:before="120"/>
              <w:rPr>
                <w:rFonts w:ascii="Arial" w:hAnsi="Arial" w:cs="Arial"/>
                <w:sz w:val="16"/>
                <w:szCs w:val="16"/>
              </w:rPr>
            </w:pPr>
            <w:r w:rsidRPr="0020094E">
              <w:rPr>
                <w:rFonts w:ascii="Arial" w:hAnsi="Arial" w:cs="Arial"/>
                <w:sz w:val="16"/>
                <w:szCs w:val="16"/>
              </w:rPr>
              <w:t>Date</w:t>
            </w:r>
          </w:p>
        </w:tc>
        <w:tc>
          <w:tcPr>
            <w:tcW w:w="882"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Thuyền</w:t>
            </w:r>
            <w:r w:rsidRPr="0020094E">
              <w:rPr>
                <w:rFonts w:ascii="Arial" w:hAnsi="Arial" w:cs="Arial"/>
                <w:sz w:val="16"/>
                <w:szCs w:val="16"/>
                <w:lang w:val="en-US"/>
              </w:rPr>
              <w:t xml:space="preserve"> </w:t>
            </w:r>
            <w:r w:rsidRPr="0020094E">
              <w:rPr>
                <w:rFonts w:ascii="Arial" w:hAnsi="Arial" w:cs="Arial"/>
                <w:sz w:val="16"/>
                <w:szCs w:val="16"/>
              </w:rPr>
              <w:t>trưởng</w:t>
            </w:r>
          </w:p>
          <w:p w:rsidR="00206CD6" w:rsidRPr="0020094E" w:rsidRDefault="00206CD6" w:rsidP="00455739">
            <w:pPr>
              <w:spacing w:before="120"/>
              <w:rPr>
                <w:rFonts w:ascii="Arial" w:hAnsi="Arial" w:cs="Arial"/>
                <w:i/>
                <w:sz w:val="16"/>
                <w:szCs w:val="16"/>
              </w:rPr>
            </w:pPr>
            <w:r w:rsidRPr="0020094E">
              <w:rPr>
                <w:rFonts w:ascii="Arial" w:hAnsi="Arial" w:cs="Arial"/>
                <w:i/>
                <w:sz w:val="16"/>
                <w:szCs w:val="16"/>
              </w:rPr>
              <w:t>Master</w:t>
            </w:r>
          </w:p>
        </w:tc>
        <w:tc>
          <w:tcPr>
            <w:tcW w:w="798"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Các sỹ</w:t>
            </w:r>
            <w:r w:rsidRPr="0020094E">
              <w:rPr>
                <w:rFonts w:ascii="Arial" w:hAnsi="Arial" w:cs="Arial"/>
                <w:sz w:val="16"/>
                <w:szCs w:val="16"/>
                <w:lang w:val="en-US"/>
              </w:rPr>
              <w:t xml:space="preserve"> </w:t>
            </w:r>
            <w:r w:rsidRPr="0020094E">
              <w:rPr>
                <w:rFonts w:ascii="Arial" w:hAnsi="Arial" w:cs="Arial"/>
                <w:sz w:val="16"/>
                <w:szCs w:val="16"/>
              </w:rPr>
              <w:t>quan</w:t>
            </w:r>
            <w:r w:rsidRPr="0020094E">
              <w:rPr>
                <w:rFonts w:ascii="Arial" w:hAnsi="Arial" w:cs="Arial"/>
                <w:sz w:val="16"/>
                <w:szCs w:val="16"/>
                <w:lang w:val="en-US"/>
              </w:rPr>
              <w:t xml:space="preserve"> </w:t>
            </w:r>
            <w:r w:rsidRPr="0020094E">
              <w:rPr>
                <w:rFonts w:ascii="Arial" w:hAnsi="Arial" w:cs="Arial"/>
                <w:sz w:val="16"/>
                <w:szCs w:val="16"/>
              </w:rPr>
              <w:t>boong</w:t>
            </w:r>
          </w:p>
          <w:p w:rsidR="00206CD6" w:rsidRPr="0020094E" w:rsidRDefault="00206CD6" w:rsidP="00455739">
            <w:pPr>
              <w:spacing w:before="120"/>
              <w:rPr>
                <w:rFonts w:ascii="Arial" w:hAnsi="Arial" w:cs="Arial"/>
                <w:sz w:val="16"/>
                <w:szCs w:val="16"/>
                <w:lang w:val="en-US"/>
              </w:rPr>
            </w:pPr>
            <w:r w:rsidRPr="0020094E">
              <w:rPr>
                <w:rFonts w:ascii="Arial" w:hAnsi="Arial" w:cs="Arial"/>
                <w:sz w:val="16"/>
                <w:szCs w:val="16"/>
                <w:lang w:val="en-US"/>
              </w:rPr>
              <w:t>Deck</w:t>
            </w:r>
            <w:r w:rsidRPr="0020094E">
              <w:rPr>
                <w:rFonts w:ascii="Arial" w:hAnsi="Arial" w:cs="Arial"/>
                <w:sz w:val="16"/>
                <w:szCs w:val="16"/>
                <w:lang w:val="en-US"/>
              </w:rPr>
              <w:br/>
              <w:t>officer</w:t>
            </w:r>
          </w:p>
        </w:tc>
        <w:tc>
          <w:tcPr>
            <w:tcW w:w="983"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lang w:val="en-US"/>
              </w:rPr>
            </w:pPr>
            <w:r w:rsidRPr="0020094E">
              <w:rPr>
                <w:rFonts w:ascii="Arial" w:hAnsi="Arial" w:cs="Arial"/>
                <w:sz w:val="16"/>
                <w:szCs w:val="16"/>
              </w:rPr>
              <w:t>Các sỹ quan máy</w:t>
            </w:r>
          </w:p>
          <w:p w:rsidR="00206CD6" w:rsidRPr="0020094E" w:rsidRDefault="00206CD6" w:rsidP="00455739">
            <w:pPr>
              <w:spacing w:before="120"/>
              <w:rPr>
                <w:rFonts w:ascii="Arial" w:hAnsi="Arial" w:cs="Arial"/>
                <w:i/>
                <w:sz w:val="16"/>
                <w:szCs w:val="16"/>
              </w:rPr>
            </w:pPr>
            <w:r w:rsidRPr="0020094E">
              <w:rPr>
                <w:rFonts w:ascii="Arial" w:hAnsi="Arial" w:cs="Arial"/>
                <w:i/>
                <w:sz w:val="16"/>
                <w:szCs w:val="16"/>
              </w:rPr>
              <w:t>Engine Off</w:t>
            </w:r>
            <w:r w:rsidRPr="0020094E">
              <w:rPr>
                <w:rFonts w:ascii="Arial" w:hAnsi="Arial" w:cs="Arial"/>
                <w:i/>
                <w:sz w:val="16"/>
                <w:szCs w:val="16"/>
                <w:lang w:val="en-US"/>
              </w:rPr>
              <w:t>icer</w:t>
            </w:r>
          </w:p>
        </w:tc>
        <w:tc>
          <w:tcPr>
            <w:tcW w:w="976"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VTĐ</w:t>
            </w:r>
          </w:p>
          <w:p w:rsidR="00206CD6" w:rsidRPr="0020094E" w:rsidRDefault="00206CD6" w:rsidP="00455739">
            <w:pPr>
              <w:spacing w:before="120"/>
              <w:rPr>
                <w:rFonts w:ascii="Arial" w:hAnsi="Arial" w:cs="Arial"/>
                <w:sz w:val="16"/>
                <w:szCs w:val="16"/>
              </w:rPr>
            </w:pPr>
            <w:r w:rsidRPr="0020094E">
              <w:rPr>
                <w:rFonts w:ascii="Arial" w:hAnsi="Arial" w:cs="Arial"/>
                <w:sz w:val="16"/>
                <w:szCs w:val="16"/>
              </w:rPr>
              <w:t>Radio</w:t>
            </w:r>
          </w:p>
          <w:p w:rsidR="00206CD6" w:rsidRPr="0020094E" w:rsidRDefault="00206CD6" w:rsidP="00455739">
            <w:pPr>
              <w:spacing w:before="120"/>
              <w:rPr>
                <w:rFonts w:ascii="Arial" w:hAnsi="Arial" w:cs="Arial"/>
                <w:i/>
                <w:sz w:val="16"/>
                <w:szCs w:val="16"/>
              </w:rPr>
            </w:pPr>
            <w:r w:rsidRPr="0020094E">
              <w:rPr>
                <w:rFonts w:ascii="Arial" w:hAnsi="Arial" w:cs="Arial"/>
                <w:i/>
                <w:sz w:val="16"/>
                <w:szCs w:val="16"/>
              </w:rPr>
              <w:t>Operator</w:t>
            </w:r>
          </w:p>
        </w:tc>
        <w:tc>
          <w:tcPr>
            <w:tcW w:w="752"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Th</w:t>
            </w:r>
            <w:r w:rsidRPr="0020094E">
              <w:rPr>
                <w:rFonts w:ascii="Arial" w:hAnsi="Arial" w:cs="Arial"/>
                <w:sz w:val="16"/>
                <w:szCs w:val="16"/>
                <w:lang w:val="en-US"/>
              </w:rPr>
              <w:t xml:space="preserve">ủy </w:t>
            </w:r>
            <w:r w:rsidRPr="0020094E">
              <w:rPr>
                <w:rFonts w:ascii="Arial" w:hAnsi="Arial" w:cs="Arial"/>
                <w:sz w:val="16"/>
                <w:szCs w:val="16"/>
              </w:rPr>
              <w:t>thủ</w:t>
            </w:r>
          </w:p>
          <w:p w:rsidR="00206CD6" w:rsidRPr="0020094E" w:rsidRDefault="00206CD6" w:rsidP="00455739">
            <w:pPr>
              <w:spacing w:before="120"/>
              <w:rPr>
                <w:rFonts w:ascii="Arial" w:hAnsi="Arial" w:cs="Arial"/>
                <w:sz w:val="16"/>
                <w:szCs w:val="16"/>
              </w:rPr>
            </w:pPr>
            <w:r w:rsidRPr="0020094E">
              <w:rPr>
                <w:rFonts w:ascii="Arial" w:hAnsi="Arial" w:cs="Arial"/>
                <w:i/>
                <w:sz w:val="16"/>
                <w:szCs w:val="16"/>
              </w:rPr>
              <w:t>Deck</w:t>
            </w:r>
            <w:r w:rsidRPr="0020094E">
              <w:rPr>
                <w:rFonts w:ascii="Arial" w:hAnsi="Arial" w:cs="Arial"/>
                <w:i/>
                <w:sz w:val="16"/>
                <w:szCs w:val="16"/>
                <w:lang w:val="en-US"/>
              </w:rPr>
              <w:t xml:space="preserve"> </w:t>
            </w:r>
            <w:r w:rsidRPr="0020094E">
              <w:rPr>
                <w:rFonts w:ascii="Arial" w:hAnsi="Arial" w:cs="Arial"/>
                <w:i/>
                <w:sz w:val="16"/>
                <w:szCs w:val="16"/>
              </w:rPr>
              <w:t>crew</w:t>
            </w:r>
          </w:p>
        </w:tc>
        <w:tc>
          <w:tcPr>
            <w:tcW w:w="86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Thợ</w:t>
            </w:r>
            <w:r w:rsidRPr="0020094E">
              <w:rPr>
                <w:rFonts w:ascii="Arial" w:hAnsi="Arial" w:cs="Arial"/>
                <w:sz w:val="16"/>
                <w:szCs w:val="16"/>
                <w:lang w:val="en-US"/>
              </w:rPr>
              <w:t xml:space="preserve"> </w:t>
            </w:r>
            <w:r w:rsidRPr="0020094E">
              <w:rPr>
                <w:rFonts w:ascii="Arial" w:hAnsi="Arial" w:cs="Arial"/>
                <w:sz w:val="16"/>
                <w:szCs w:val="16"/>
              </w:rPr>
              <w:t>máy</w:t>
            </w:r>
          </w:p>
          <w:p w:rsidR="00206CD6" w:rsidRPr="0020094E" w:rsidRDefault="00206CD6" w:rsidP="00455739">
            <w:pPr>
              <w:spacing w:before="120"/>
              <w:rPr>
                <w:rFonts w:ascii="Arial" w:hAnsi="Arial" w:cs="Arial"/>
                <w:sz w:val="16"/>
                <w:szCs w:val="16"/>
              </w:rPr>
            </w:pPr>
            <w:r w:rsidRPr="0020094E">
              <w:rPr>
                <w:rFonts w:ascii="Arial" w:hAnsi="Arial" w:cs="Arial"/>
                <w:i/>
                <w:sz w:val="16"/>
                <w:szCs w:val="16"/>
              </w:rPr>
              <w:t>Engine</w:t>
            </w:r>
            <w:r w:rsidRPr="0020094E">
              <w:rPr>
                <w:rFonts w:ascii="Arial" w:hAnsi="Arial" w:cs="Arial"/>
                <w:i/>
                <w:sz w:val="16"/>
                <w:szCs w:val="16"/>
                <w:lang w:val="en-US"/>
              </w:rPr>
              <w:t xml:space="preserve"> </w:t>
            </w:r>
            <w:r w:rsidRPr="0020094E">
              <w:rPr>
                <w:rFonts w:ascii="Arial" w:hAnsi="Arial" w:cs="Arial"/>
                <w:i/>
                <w:sz w:val="16"/>
                <w:szCs w:val="16"/>
              </w:rPr>
              <w:t>crew</w:t>
            </w:r>
          </w:p>
        </w:tc>
        <w:tc>
          <w:tcPr>
            <w:tcW w:w="749"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Những</w:t>
            </w:r>
            <w:r w:rsidRPr="0020094E">
              <w:rPr>
                <w:rFonts w:ascii="Arial" w:hAnsi="Arial" w:cs="Arial"/>
                <w:sz w:val="16"/>
                <w:szCs w:val="16"/>
                <w:lang w:val="en-US"/>
              </w:rPr>
              <w:t xml:space="preserve"> </w:t>
            </w:r>
            <w:r w:rsidRPr="0020094E">
              <w:rPr>
                <w:rFonts w:ascii="Arial" w:hAnsi="Arial" w:cs="Arial"/>
                <w:sz w:val="16"/>
                <w:szCs w:val="16"/>
              </w:rPr>
              <w:t>người</w:t>
            </w:r>
            <w:r w:rsidRPr="0020094E">
              <w:rPr>
                <w:rFonts w:ascii="Arial" w:hAnsi="Arial" w:cs="Arial"/>
                <w:sz w:val="16"/>
                <w:szCs w:val="16"/>
                <w:lang w:val="en-US"/>
              </w:rPr>
              <w:t xml:space="preserve"> </w:t>
            </w:r>
            <w:r w:rsidRPr="0020094E">
              <w:rPr>
                <w:rFonts w:ascii="Arial" w:hAnsi="Arial" w:cs="Arial"/>
                <w:sz w:val="16"/>
                <w:szCs w:val="16"/>
              </w:rPr>
              <w:t>khác</w:t>
            </w:r>
          </w:p>
          <w:p w:rsidR="00206CD6" w:rsidRPr="0020094E" w:rsidRDefault="00206CD6" w:rsidP="00455739">
            <w:pPr>
              <w:spacing w:before="120"/>
              <w:rPr>
                <w:rFonts w:ascii="Arial" w:hAnsi="Arial" w:cs="Arial"/>
                <w:sz w:val="16"/>
                <w:szCs w:val="16"/>
                <w:lang w:val="en-US"/>
              </w:rPr>
            </w:pPr>
            <w:r w:rsidRPr="0020094E">
              <w:rPr>
                <w:rFonts w:ascii="Arial" w:hAnsi="Arial" w:cs="Arial"/>
                <w:i/>
                <w:sz w:val="16"/>
                <w:szCs w:val="16"/>
              </w:rPr>
              <w:t>Other</w:t>
            </w:r>
            <w:r w:rsidRPr="0020094E">
              <w:rPr>
                <w:rFonts w:ascii="Arial" w:hAnsi="Arial" w:cs="Arial"/>
                <w:i/>
                <w:sz w:val="16"/>
                <w:szCs w:val="16"/>
                <w:lang w:val="en-US"/>
              </w:rPr>
              <w:t xml:space="preserve"> </w:t>
            </w:r>
            <w:r w:rsidRPr="0020094E">
              <w:rPr>
                <w:rFonts w:ascii="Arial" w:hAnsi="Arial" w:cs="Arial"/>
                <w:i/>
                <w:sz w:val="16"/>
                <w:szCs w:val="16"/>
              </w:rPr>
              <w:t>personne</w:t>
            </w:r>
            <w:r w:rsidRPr="0020094E">
              <w:rPr>
                <w:rFonts w:ascii="Arial" w:hAnsi="Arial" w:cs="Arial"/>
                <w:i/>
                <w:sz w:val="16"/>
                <w:szCs w:val="16"/>
                <w:lang w:val="en-US"/>
              </w:rPr>
              <w:t>l</w:t>
            </w:r>
          </w:p>
        </w:tc>
        <w:tc>
          <w:tcPr>
            <w:tcW w:w="674" w:type="dxa"/>
            <w:tcBorders>
              <w:top w:val="single" w:sz="4" w:space="0" w:color="auto"/>
              <w:left w:val="single" w:sz="4" w:space="0" w:color="auto"/>
              <w:bottom w:val="nil"/>
              <w:right w:val="single" w:sz="4" w:space="0" w:color="auto"/>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T</w:t>
            </w:r>
            <w:r w:rsidRPr="0020094E">
              <w:rPr>
                <w:rFonts w:ascii="Arial" w:hAnsi="Arial" w:cs="Arial"/>
                <w:sz w:val="16"/>
                <w:szCs w:val="16"/>
                <w:lang w:val="en-US"/>
              </w:rPr>
              <w:t>ổng</w:t>
            </w:r>
          </w:p>
          <w:p w:rsidR="00206CD6" w:rsidRPr="0020094E" w:rsidRDefault="00206CD6" w:rsidP="00455739">
            <w:pPr>
              <w:spacing w:before="120"/>
              <w:rPr>
                <w:rFonts w:ascii="Arial" w:hAnsi="Arial" w:cs="Arial"/>
                <w:i/>
                <w:sz w:val="16"/>
                <w:szCs w:val="16"/>
                <w:lang w:val="en-US"/>
              </w:rPr>
            </w:pPr>
            <w:r w:rsidRPr="0020094E">
              <w:rPr>
                <w:rFonts w:ascii="Arial" w:hAnsi="Arial" w:cs="Arial"/>
                <w:i/>
                <w:sz w:val="16"/>
                <w:szCs w:val="16"/>
              </w:rPr>
              <w:t>Tot</w:t>
            </w:r>
            <w:r w:rsidRPr="0020094E">
              <w:rPr>
                <w:rFonts w:ascii="Arial" w:hAnsi="Arial" w:cs="Arial"/>
                <w:i/>
                <w:sz w:val="16"/>
                <w:szCs w:val="16"/>
                <w:lang w:val="en-US"/>
              </w:rPr>
              <w:t>al</w:t>
            </w:r>
          </w:p>
        </w:tc>
      </w:tr>
      <w:tr w:rsidR="00206CD6" w:rsidRPr="0020094E" w:rsidTr="00455739">
        <w:tc>
          <w:tcPr>
            <w:tcW w:w="529"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jc w:val="center"/>
              <w:rPr>
                <w:rFonts w:ascii="Arial" w:hAnsi="Arial" w:cs="Arial"/>
                <w:sz w:val="16"/>
                <w:szCs w:val="16"/>
              </w:rPr>
            </w:pPr>
            <w:r w:rsidRPr="0020094E">
              <w:rPr>
                <w:rFonts w:ascii="Arial" w:hAnsi="Arial" w:cs="Arial"/>
                <w:sz w:val="16"/>
                <w:szCs w:val="16"/>
              </w:rPr>
              <w:t>16</w:t>
            </w:r>
          </w:p>
        </w:tc>
        <w:tc>
          <w:tcPr>
            <w:tcW w:w="706" w:type="dxa"/>
            <w:vMerge/>
            <w:tcBorders>
              <w:top w:val="nil"/>
              <w:left w:val="single" w:sz="4" w:space="0" w:color="auto"/>
              <w:bottom w:val="nil"/>
              <w:right w:val="nil"/>
            </w:tcBorders>
            <w:shd w:val="clear" w:color="auto" w:fill="FFFFFF"/>
            <w:textDirection w:val="btLr"/>
            <w:vAlign w:val="center"/>
          </w:tcPr>
          <w:p w:rsidR="00206CD6" w:rsidRPr="0020094E" w:rsidRDefault="00206CD6" w:rsidP="00455739">
            <w:pPr>
              <w:spacing w:before="120"/>
              <w:rPr>
                <w:rFonts w:ascii="Arial" w:hAnsi="Arial" w:cs="Arial"/>
                <w:sz w:val="16"/>
                <w:szCs w:val="16"/>
              </w:rPr>
            </w:pPr>
          </w:p>
        </w:tc>
        <w:tc>
          <w:tcPr>
            <w:tcW w:w="189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 xml:space="preserve">Số thuyền viên theo GCN </w:t>
            </w:r>
            <w:r w:rsidRPr="0020094E">
              <w:rPr>
                <w:rFonts w:ascii="Arial" w:hAnsi="Arial" w:cs="Arial"/>
                <w:i/>
                <w:sz w:val="16"/>
                <w:szCs w:val="16"/>
              </w:rPr>
              <w:t>Number of crew members according to Cer</w:t>
            </w:r>
            <w:r w:rsidRPr="0020094E">
              <w:rPr>
                <w:rFonts w:ascii="Arial" w:hAnsi="Arial" w:cs="Arial"/>
                <w:i/>
                <w:sz w:val="16"/>
                <w:szCs w:val="16"/>
                <w:lang w:val="en-US"/>
              </w:rPr>
              <w:t>ti</w:t>
            </w:r>
            <w:r w:rsidRPr="0020094E">
              <w:rPr>
                <w:rFonts w:ascii="Arial" w:hAnsi="Arial" w:cs="Arial"/>
                <w:i/>
                <w:sz w:val="16"/>
                <w:szCs w:val="16"/>
              </w:rPr>
              <w:t>f</w:t>
            </w:r>
            <w:r w:rsidRPr="0020094E">
              <w:rPr>
                <w:rFonts w:ascii="Arial" w:hAnsi="Arial" w:cs="Arial"/>
                <w:i/>
                <w:sz w:val="16"/>
                <w:szCs w:val="16"/>
                <w:lang w:val="en-US"/>
              </w:rPr>
              <w:t>i</w:t>
            </w:r>
            <w:r w:rsidRPr="0020094E">
              <w:rPr>
                <w:rFonts w:ascii="Arial" w:hAnsi="Arial" w:cs="Arial"/>
                <w:i/>
                <w:sz w:val="16"/>
                <w:szCs w:val="16"/>
              </w:rPr>
              <w:t>cate</w:t>
            </w:r>
          </w:p>
        </w:tc>
        <w:tc>
          <w:tcPr>
            <w:tcW w:w="882"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798"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983"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976"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752"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86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749"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674" w:type="dxa"/>
            <w:tcBorders>
              <w:top w:val="single" w:sz="4" w:space="0" w:color="auto"/>
              <w:left w:val="single" w:sz="4" w:space="0" w:color="auto"/>
              <w:bottom w:val="nil"/>
              <w:right w:val="single" w:sz="4" w:space="0" w:color="auto"/>
            </w:tcBorders>
            <w:shd w:val="clear" w:color="auto" w:fill="FFFFFF"/>
            <w:vAlign w:val="center"/>
          </w:tcPr>
          <w:p w:rsidR="00206CD6" w:rsidRPr="0020094E" w:rsidRDefault="00206CD6" w:rsidP="00455739">
            <w:pPr>
              <w:spacing w:before="120"/>
              <w:rPr>
                <w:rFonts w:ascii="Arial" w:hAnsi="Arial" w:cs="Arial"/>
                <w:sz w:val="16"/>
                <w:szCs w:val="16"/>
              </w:rPr>
            </w:pPr>
          </w:p>
        </w:tc>
      </w:tr>
      <w:tr w:rsidR="00206CD6" w:rsidRPr="0020094E" w:rsidTr="00455739">
        <w:tc>
          <w:tcPr>
            <w:tcW w:w="529"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jc w:val="center"/>
              <w:rPr>
                <w:rFonts w:ascii="Arial" w:hAnsi="Arial" w:cs="Arial"/>
                <w:sz w:val="16"/>
                <w:szCs w:val="16"/>
              </w:rPr>
            </w:pPr>
            <w:r w:rsidRPr="0020094E">
              <w:rPr>
                <w:rFonts w:ascii="Arial" w:hAnsi="Arial" w:cs="Arial"/>
                <w:sz w:val="16"/>
                <w:szCs w:val="16"/>
              </w:rPr>
              <w:t>17</w:t>
            </w:r>
          </w:p>
        </w:tc>
        <w:tc>
          <w:tcPr>
            <w:tcW w:w="706" w:type="dxa"/>
            <w:vMerge/>
            <w:tcBorders>
              <w:top w:val="nil"/>
              <w:left w:val="single" w:sz="4" w:space="0" w:color="auto"/>
              <w:bottom w:val="nil"/>
              <w:right w:val="nil"/>
            </w:tcBorders>
            <w:shd w:val="clear" w:color="auto" w:fill="FFFFFF"/>
            <w:textDirection w:val="btLr"/>
            <w:vAlign w:val="center"/>
          </w:tcPr>
          <w:p w:rsidR="00206CD6" w:rsidRPr="0020094E" w:rsidRDefault="00206CD6" w:rsidP="00455739">
            <w:pPr>
              <w:spacing w:before="120"/>
              <w:rPr>
                <w:rFonts w:ascii="Arial" w:hAnsi="Arial" w:cs="Arial"/>
                <w:sz w:val="16"/>
                <w:szCs w:val="16"/>
              </w:rPr>
            </w:pPr>
          </w:p>
        </w:tc>
        <w:tc>
          <w:tcPr>
            <w:tcW w:w="189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Số lượng thuyền viên trên tàu lúc tai nạn</w:t>
            </w:r>
          </w:p>
          <w:p w:rsidR="00206CD6" w:rsidRPr="0020094E" w:rsidRDefault="00206CD6" w:rsidP="00455739">
            <w:pPr>
              <w:spacing w:before="120"/>
              <w:rPr>
                <w:rFonts w:ascii="Arial" w:hAnsi="Arial" w:cs="Arial"/>
                <w:sz w:val="16"/>
                <w:szCs w:val="16"/>
              </w:rPr>
            </w:pPr>
            <w:r w:rsidRPr="0020094E">
              <w:rPr>
                <w:rFonts w:ascii="Arial" w:hAnsi="Arial" w:cs="Arial"/>
                <w:sz w:val="16"/>
                <w:szCs w:val="16"/>
              </w:rPr>
              <w:t>Number of cre</w:t>
            </w:r>
            <w:r w:rsidRPr="0020094E">
              <w:rPr>
                <w:rFonts w:ascii="Arial" w:hAnsi="Arial" w:cs="Arial"/>
                <w:sz w:val="16"/>
                <w:szCs w:val="16"/>
                <w:lang w:val="en-US"/>
              </w:rPr>
              <w:t>w</w:t>
            </w:r>
            <w:r w:rsidRPr="0020094E">
              <w:rPr>
                <w:rFonts w:ascii="Arial" w:hAnsi="Arial" w:cs="Arial"/>
                <w:sz w:val="16"/>
                <w:szCs w:val="16"/>
              </w:rPr>
              <w:t xml:space="preserve"> member on board at the time of accident</w:t>
            </w:r>
          </w:p>
        </w:tc>
        <w:tc>
          <w:tcPr>
            <w:tcW w:w="882"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798"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983"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976"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752"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86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749"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674" w:type="dxa"/>
            <w:tcBorders>
              <w:top w:val="single" w:sz="4" w:space="0" w:color="auto"/>
              <w:left w:val="single" w:sz="4" w:space="0" w:color="auto"/>
              <w:bottom w:val="nil"/>
              <w:right w:val="single" w:sz="4" w:space="0" w:color="auto"/>
            </w:tcBorders>
            <w:shd w:val="clear" w:color="auto" w:fill="FFFFFF"/>
            <w:vAlign w:val="center"/>
          </w:tcPr>
          <w:p w:rsidR="00206CD6" w:rsidRPr="0020094E" w:rsidRDefault="00206CD6" w:rsidP="00455739">
            <w:pPr>
              <w:spacing w:before="120"/>
              <w:rPr>
                <w:rFonts w:ascii="Arial" w:hAnsi="Arial" w:cs="Arial"/>
                <w:sz w:val="16"/>
                <w:szCs w:val="16"/>
              </w:rPr>
            </w:pPr>
          </w:p>
        </w:tc>
      </w:tr>
      <w:tr w:rsidR="00206CD6" w:rsidRPr="0020094E" w:rsidTr="00455739">
        <w:tc>
          <w:tcPr>
            <w:tcW w:w="529" w:type="dxa"/>
            <w:tcBorders>
              <w:top w:val="single" w:sz="4" w:space="0" w:color="auto"/>
              <w:left w:val="single" w:sz="4" w:space="0" w:color="auto"/>
              <w:bottom w:val="single" w:sz="4" w:space="0" w:color="auto"/>
              <w:right w:val="nil"/>
            </w:tcBorders>
            <w:shd w:val="clear" w:color="auto" w:fill="FFFFFF"/>
            <w:vAlign w:val="center"/>
          </w:tcPr>
          <w:p w:rsidR="00206CD6" w:rsidRPr="0020094E" w:rsidRDefault="00206CD6" w:rsidP="00455739">
            <w:pPr>
              <w:spacing w:before="120"/>
              <w:jc w:val="center"/>
              <w:rPr>
                <w:rFonts w:ascii="Arial" w:hAnsi="Arial" w:cs="Arial"/>
                <w:sz w:val="16"/>
                <w:szCs w:val="16"/>
              </w:rPr>
            </w:pPr>
            <w:r w:rsidRPr="0020094E">
              <w:rPr>
                <w:rFonts w:ascii="Arial" w:hAnsi="Arial" w:cs="Arial"/>
                <w:sz w:val="16"/>
                <w:szCs w:val="16"/>
              </w:rPr>
              <w:t>18</w:t>
            </w:r>
          </w:p>
        </w:tc>
        <w:tc>
          <w:tcPr>
            <w:tcW w:w="706" w:type="dxa"/>
            <w:vMerge/>
            <w:tcBorders>
              <w:top w:val="nil"/>
              <w:left w:val="single" w:sz="4" w:space="0" w:color="auto"/>
              <w:bottom w:val="single" w:sz="4" w:space="0" w:color="auto"/>
              <w:right w:val="nil"/>
            </w:tcBorders>
            <w:shd w:val="clear" w:color="auto" w:fill="FFFFFF"/>
            <w:textDirection w:val="btLr"/>
            <w:vAlign w:val="center"/>
          </w:tcPr>
          <w:p w:rsidR="00206CD6" w:rsidRPr="0020094E" w:rsidRDefault="00206CD6" w:rsidP="00455739">
            <w:pPr>
              <w:spacing w:before="120"/>
              <w:rPr>
                <w:rFonts w:ascii="Arial" w:hAnsi="Arial" w:cs="Arial"/>
                <w:sz w:val="16"/>
                <w:szCs w:val="16"/>
              </w:rPr>
            </w:pPr>
          </w:p>
        </w:tc>
        <w:tc>
          <w:tcPr>
            <w:tcW w:w="3570" w:type="dxa"/>
            <w:gridSpan w:val="3"/>
            <w:tcBorders>
              <w:top w:val="single" w:sz="4" w:space="0" w:color="auto"/>
              <w:left w:val="single" w:sz="4" w:space="0" w:color="auto"/>
              <w:bottom w:val="single" w:sz="4" w:space="0" w:color="auto"/>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Tất cả thuyền viên có được đăng ký và thông báo cho cơ quan đăng ký thuyền viên hay không?</w:t>
            </w:r>
          </w:p>
          <w:p w:rsidR="00206CD6" w:rsidRPr="0020094E" w:rsidRDefault="00206CD6" w:rsidP="00455739">
            <w:pPr>
              <w:spacing w:before="120"/>
              <w:rPr>
                <w:rFonts w:ascii="Arial" w:hAnsi="Arial" w:cs="Arial"/>
                <w:sz w:val="16"/>
                <w:szCs w:val="16"/>
                <w:lang w:val="en-US"/>
              </w:rPr>
            </w:pPr>
            <w:r w:rsidRPr="0020094E">
              <w:rPr>
                <w:rFonts w:ascii="Arial" w:hAnsi="Arial" w:cs="Arial"/>
                <w:i/>
                <w:sz w:val="16"/>
                <w:szCs w:val="16"/>
                <w:lang w:val="en-US"/>
              </w:rPr>
              <w:t>Were all</w:t>
            </w:r>
            <w:r w:rsidRPr="0020094E">
              <w:rPr>
                <w:rFonts w:ascii="Arial" w:hAnsi="Arial" w:cs="Arial"/>
                <w:i/>
                <w:sz w:val="16"/>
                <w:szCs w:val="16"/>
              </w:rPr>
              <w:t xml:space="preserve"> crew members registered and reported to the register of seafarers</w:t>
            </w:r>
            <w:r w:rsidRPr="0020094E">
              <w:rPr>
                <w:rFonts w:ascii="Arial" w:hAnsi="Arial" w:cs="Arial"/>
                <w:sz w:val="16"/>
                <w:szCs w:val="16"/>
              </w:rPr>
              <w:t xml:space="preserve"> </w:t>
            </w:r>
            <w:r w:rsidRPr="0020094E">
              <w:rPr>
                <w:rFonts w:ascii="Arial" w:hAnsi="Arial" w:cs="Arial"/>
                <w:sz w:val="16"/>
                <w:szCs w:val="16"/>
                <w:lang w:val="en-US"/>
              </w:rPr>
              <w:br/>
            </w:r>
            <w:r w:rsidRPr="0020094E">
              <w:rPr>
                <w:rFonts w:ascii="Arial" w:hAnsi="Arial" w:cs="Arial"/>
                <w:sz w:val="16"/>
                <w:szCs w:val="16"/>
              </w:rPr>
              <w:t>Có □</w:t>
            </w:r>
            <w:r w:rsidRPr="0020094E">
              <w:rPr>
                <w:rFonts w:ascii="Arial" w:hAnsi="Arial" w:cs="Arial"/>
                <w:sz w:val="16"/>
                <w:szCs w:val="16"/>
                <w:lang w:val="en-US"/>
              </w:rPr>
              <w:t xml:space="preserve">   </w:t>
            </w:r>
            <w:r w:rsidRPr="0020094E">
              <w:rPr>
                <w:rFonts w:ascii="Arial" w:hAnsi="Arial" w:cs="Arial"/>
                <w:sz w:val="16"/>
                <w:szCs w:val="16"/>
              </w:rPr>
              <w:t xml:space="preserve"> Kh</w:t>
            </w:r>
            <w:r w:rsidRPr="0020094E">
              <w:rPr>
                <w:rFonts w:ascii="Arial" w:hAnsi="Arial" w:cs="Arial"/>
                <w:sz w:val="16"/>
                <w:szCs w:val="16"/>
                <w:lang w:val="en-US"/>
              </w:rPr>
              <w:t>ô</w:t>
            </w:r>
            <w:r w:rsidRPr="0020094E">
              <w:rPr>
                <w:rFonts w:ascii="Arial" w:hAnsi="Arial" w:cs="Arial"/>
                <w:sz w:val="16"/>
                <w:szCs w:val="16"/>
              </w:rPr>
              <w:t>ng □</w:t>
            </w:r>
          </w:p>
          <w:p w:rsidR="00206CD6" w:rsidRPr="0020094E" w:rsidRDefault="00206CD6" w:rsidP="00455739">
            <w:pPr>
              <w:spacing w:before="120"/>
              <w:rPr>
                <w:rFonts w:ascii="Arial" w:hAnsi="Arial" w:cs="Arial"/>
                <w:sz w:val="16"/>
                <w:szCs w:val="16"/>
              </w:rPr>
            </w:pPr>
            <w:r w:rsidRPr="0020094E">
              <w:rPr>
                <w:rFonts w:ascii="Arial" w:hAnsi="Arial" w:cs="Arial"/>
                <w:sz w:val="16"/>
                <w:szCs w:val="16"/>
              </w:rPr>
              <w:t xml:space="preserve">Yes </w:t>
            </w:r>
            <w:r w:rsidRPr="0020094E">
              <w:rPr>
                <w:rFonts w:ascii="Arial" w:hAnsi="Arial" w:cs="Arial"/>
                <w:sz w:val="16"/>
                <w:szCs w:val="16"/>
                <w:lang w:val="en-US"/>
              </w:rPr>
              <w:t xml:space="preserve">     </w:t>
            </w:r>
            <w:r w:rsidRPr="0020094E">
              <w:rPr>
                <w:rFonts w:ascii="Arial" w:hAnsi="Arial" w:cs="Arial"/>
                <w:sz w:val="16"/>
                <w:szCs w:val="16"/>
              </w:rPr>
              <w:t>No</w:t>
            </w:r>
          </w:p>
        </w:tc>
        <w:tc>
          <w:tcPr>
            <w:tcW w:w="1959" w:type="dxa"/>
            <w:gridSpan w:val="2"/>
            <w:tcBorders>
              <w:top w:val="single" w:sz="4" w:space="0" w:color="auto"/>
              <w:left w:val="single" w:sz="4" w:space="0" w:color="auto"/>
              <w:bottom w:val="single" w:sz="4" w:space="0" w:color="auto"/>
              <w:right w:val="nil"/>
            </w:tcBorders>
            <w:shd w:val="clear" w:color="auto" w:fill="FFFFFF"/>
            <w:vAlign w:val="center"/>
          </w:tcPr>
          <w:p w:rsidR="00206CD6" w:rsidRPr="0020094E" w:rsidRDefault="00206CD6" w:rsidP="00455739">
            <w:pPr>
              <w:spacing w:before="120"/>
              <w:rPr>
                <w:rFonts w:ascii="Arial" w:hAnsi="Arial" w:cs="Arial"/>
                <w:sz w:val="16"/>
                <w:szCs w:val="16"/>
                <w:lang w:val="en-US"/>
              </w:rPr>
            </w:pPr>
            <w:r w:rsidRPr="0020094E">
              <w:rPr>
                <w:rFonts w:ascii="Arial" w:hAnsi="Arial" w:cs="Arial"/>
                <w:sz w:val="16"/>
                <w:szCs w:val="16"/>
              </w:rPr>
              <w:t>Sổ hành khách</w:t>
            </w:r>
            <w:r w:rsidRPr="0020094E">
              <w:rPr>
                <w:rFonts w:ascii="Arial" w:hAnsi="Arial" w:cs="Arial"/>
                <w:sz w:val="16"/>
                <w:szCs w:val="16"/>
                <w:lang w:val="en-US"/>
              </w:rPr>
              <w:br/>
            </w:r>
            <w:r w:rsidRPr="0020094E">
              <w:rPr>
                <w:rFonts w:ascii="Arial" w:hAnsi="Arial" w:cs="Arial"/>
                <w:i/>
                <w:sz w:val="16"/>
                <w:szCs w:val="16"/>
              </w:rPr>
              <w:t>Number o</w:t>
            </w:r>
            <w:r w:rsidRPr="0020094E">
              <w:rPr>
                <w:rFonts w:ascii="Arial" w:hAnsi="Arial" w:cs="Arial"/>
                <w:i/>
                <w:sz w:val="16"/>
                <w:szCs w:val="16"/>
                <w:lang w:val="en-US"/>
              </w:rPr>
              <w:t xml:space="preserve"> </w:t>
            </w:r>
            <w:r w:rsidRPr="0020094E">
              <w:rPr>
                <w:rFonts w:ascii="Arial" w:hAnsi="Arial" w:cs="Arial"/>
                <w:i/>
                <w:sz w:val="16"/>
                <w:szCs w:val="16"/>
              </w:rPr>
              <w:t>fpassengers</w:t>
            </w:r>
          </w:p>
        </w:tc>
        <w:tc>
          <w:tcPr>
            <w:tcW w:w="303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S</w:t>
            </w:r>
            <w:r w:rsidRPr="0020094E">
              <w:rPr>
                <w:rFonts w:ascii="Arial" w:hAnsi="Arial" w:cs="Arial"/>
                <w:sz w:val="16"/>
                <w:szCs w:val="16"/>
                <w:lang w:val="en-US"/>
              </w:rPr>
              <w:t>ổ</w:t>
            </w:r>
            <w:r w:rsidRPr="0020094E">
              <w:rPr>
                <w:rFonts w:ascii="Arial" w:hAnsi="Arial" w:cs="Arial"/>
                <w:sz w:val="16"/>
                <w:szCs w:val="16"/>
              </w:rPr>
              <w:t xml:space="preserve"> thuy</w:t>
            </w:r>
            <w:r w:rsidRPr="0020094E">
              <w:rPr>
                <w:rFonts w:ascii="Arial" w:hAnsi="Arial" w:cs="Arial"/>
                <w:sz w:val="16"/>
                <w:szCs w:val="16"/>
                <w:lang w:val="en-US"/>
              </w:rPr>
              <w:t>ề</w:t>
            </w:r>
            <w:r w:rsidRPr="0020094E">
              <w:rPr>
                <w:rFonts w:ascii="Arial" w:hAnsi="Arial" w:cs="Arial"/>
                <w:sz w:val="16"/>
                <w:szCs w:val="16"/>
              </w:rPr>
              <w:t>n viên</w:t>
            </w:r>
            <w:r w:rsidRPr="0020094E">
              <w:rPr>
                <w:rFonts w:ascii="Arial" w:hAnsi="Arial" w:cs="Arial"/>
                <w:sz w:val="16"/>
                <w:szCs w:val="16"/>
                <w:lang w:val="en-US"/>
              </w:rPr>
              <w:br/>
            </w:r>
            <w:r w:rsidRPr="0020094E">
              <w:rPr>
                <w:rFonts w:ascii="Arial" w:hAnsi="Arial" w:cs="Arial"/>
                <w:i/>
                <w:sz w:val="16"/>
                <w:szCs w:val="16"/>
              </w:rPr>
              <w:t>Number of crew members</w:t>
            </w:r>
          </w:p>
        </w:tc>
      </w:tr>
      <w:tr w:rsidR="00206CD6" w:rsidRPr="0020094E" w:rsidTr="00455739">
        <w:tc>
          <w:tcPr>
            <w:tcW w:w="529" w:type="dxa"/>
            <w:tcBorders>
              <w:top w:val="single" w:sz="4" w:space="0" w:color="auto"/>
              <w:left w:val="single" w:sz="4" w:space="0" w:color="auto"/>
              <w:bottom w:val="single" w:sz="4" w:space="0" w:color="auto"/>
              <w:right w:val="nil"/>
            </w:tcBorders>
            <w:shd w:val="clear" w:color="auto" w:fill="FFFFFF"/>
            <w:vAlign w:val="center"/>
          </w:tcPr>
          <w:p w:rsidR="00206CD6" w:rsidRPr="0020094E" w:rsidRDefault="00206CD6" w:rsidP="00455739">
            <w:pPr>
              <w:spacing w:before="120"/>
              <w:jc w:val="center"/>
              <w:rPr>
                <w:rFonts w:ascii="Arial" w:hAnsi="Arial" w:cs="Arial"/>
                <w:sz w:val="16"/>
                <w:szCs w:val="16"/>
                <w:lang w:val="en-US"/>
              </w:rPr>
            </w:pPr>
            <w:r w:rsidRPr="0020094E">
              <w:rPr>
                <w:rFonts w:ascii="Arial" w:hAnsi="Arial" w:cs="Arial"/>
                <w:sz w:val="16"/>
                <w:szCs w:val="16"/>
                <w:lang w:val="en-US"/>
              </w:rPr>
              <w:t>19</w:t>
            </w:r>
          </w:p>
        </w:tc>
        <w:tc>
          <w:tcPr>
            <w:tcW w:w="706" w:type="dxa"/>
            <w:tcBorders>
              <w:top w:val="nil"/>
              <w:left w:val="single" w:sz="4" w:space="0" w:color="auto"/>
              <w:bottom w:val="single" w:sz="4" w:space="0" w:color="auto"/>
              <w:right w:val="nil"/>
            </w:tcBorders>
            <w:shd w:val="clear" w:color="auto" w:fill="FFFFFF"/>
            <w:textDirection w:val="btLr"/>
            <w:vAlign w:val="center"/>
          </w:tcPr>
          <w:p w:rsidR="00206CD6" w:rsidRPr="0020094E" w:rsidRDefault="00206CD6" w:rsidP="00455739">
            <w:pPr>
              <w:spacing w:before="120"/>
              <w:rPr>
                <w:rFonts w:ascii="Arial" w:hAnsi="Arial" w:cs="Arial"/>
                <w:sz w:val="16"/>
                <w:szCs w:val="16"/>
              </w:rPr>
            </w:pPr>
          </w:p>
        </w:tc>
        <w:tc>
          <w:tcPr>
            <w:tcW w:w="5529" w:type="dxa"/>
            <w:gridSpan w:val="5"/>
            <w:tcBorders>
              <w:top w:val="single" w:sz="4" w:space="0" w:color="auto"/>
              <w:left w:val="single" w:sz="4" w:space="0" w:color="auto"/>
              <w:bottom w:val="single" w:sz="4" w:space="0" w:color="auto"/>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Nêu lý do giảm số lượng thuyền viên, nếu có</w:t>
            </w:r>
            <w:r w:rsidRPr="0020094E">
              <w:rPr>
                <w:rFonts w:ascii="Arial" w:hAnsi="Arial" w:cs="Arial"/>
                <w:sz w:val="16"/>
                <w:szCs w:val="16"/>
                <w:lang w:val="en-US"/>
              </w:rPr>
              <w:br/>
              <w:t>I</w:t>
            </w:r>
            <w:r w:rsidRPr="0020094E">
              <w:rPr>
                <w:rFonts w:ascii="Arial" w:hAnsi="Arial" w:cs="Arial"/>
                <w:sz w:val="16"/>
                <w:szCs w:val="16"/>
              </w:rPr>
              <w:t>ndicate why the crew was reduced, if applicable.</w:t>
            </w:r>
          </w:p>
          <w:p w:rsidR="00206CD6" w:rsidRPr="0020094E" w:rsidRDefault="00206CD6" w:rsidP="00455739">
            <w:pPr>
              <w:spacing w:before="120"/>
              <w:rPr>
                <w:rFonts w:ascii="Arial" w:hAnsi="Arial" w:cs="Arial"/>
                <w:sz w:val="16"/>
                <w:szCs w:val="16"/>
              </w:rPr>
            </w:pPr>
          </w:p>
        </w:tc>
        <w:tc>
          <w:tcPr>
            <w:tcW w:w="303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06CD6" w:rsidRPr="0020094E" w:rsidRDefault="00206CD6" w:rsidP="00455739">
            <w:pPr>
              <w:spacing w:before="120"/>
              <w:rPr>
                <w:rFonts w:ascii="Arial" w:hAnsi="Arial" w:cs="Arial"/>
                <w:sz w:val="16"/>
                <w:szCs w:val="16"/>
              </w:rPr>
            </w:pPr>
          </w:p>
        </w:tc>
      </w:tr>
    </w:tbl>
    <w:p w:rsidR="00206CD6" w:rsidRPr="00F76931" w:rsidRDefault="00206CD6" w:rsidP="00206CD6">
      <w:pPr>
        <w:spacing w:before="120"/>
        <w:rPr>
          <w:lang w:val="en-US"/>
        </w:rPr>
      </w:pPr>
    </w:p>
    <w:tbl>
      <w:tblPr>
        <w:tblW w:w="9771" w:type="dxa"/>
        <w:tblLayout w:type="fixed"/>
        <w:tblCellMar>
          <w:left w:w="0" w:type="dxa"/>
          <w:right w:w="0" w:type="dxa"/>
        </w:tblCellMar>
        <w:tblLook w:val="0000" w:firstRow="0" w:lastRow="0" w:firstColumn="0" w:lastColumn="0" w:noHBand="0" w:noVBand="0"/>
      </w:tblPr>
      <w:tblGrid>
        <w:gridCol w:w="480"/>
        <w:gridCol w:w="720"/>
        <w:gridCol w:w="2487"/>
        <w:gridCol w:w="758"/>
        <w:gridCol w:w="583"/>
        <w:gridCol w:w="1217"/>
        <w:gridCol w:w="1200"/>
        <w:gridCol w:w="1080"/>
        <w:gridCol w:w="1246"/>
      </w:tblGrid>
      <w:tr w:rsidR="00206CD6" w:rsidRPr="0020094E" w:rsidTr="00455739">
        <w:tc>
          <w:tcPr>
            <w:tcW w:w="48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jc w:val="center"/>
              <w:rPr>
                <w:rFonts w:ascii="Arial" w:hAnsi="Arial" w:cs="Arial"/>
                <w:sz w:val="16"/>
                <w:szCs w:val="16"/>
              </w:rPr>
            </w:pPr>
          </w:p>
        </w:tc>
        <w:tc>
          <w:tcPr>
            <w:tcW w:w="720" w:type="dxa"/>
            <w:vMerge w:val="restart"/>
            <w:tcBorders>
              <w:top w:val="single" w:sz="4" w:space="0" w:color="auto"/>
              <w:left w:val="single" w:sz="4" w:space="0" w:color="auto"/>
              <w:bottom w:val="nil"/>
              <w:right w:val="nil"/>
            </w:tcBorders>
            <w:shd w:val="clear" w:color="auto" w:fill="FFFFFF"/>
            <w:textDirection w:val="btLr"/>
            <w:vAlign w:val="center"/>
          </w:tcPr>
          <w:p w:rsidR="00206CD6" w:rsidRPr="0020094E" w:rsidRDefault="00206CD6" w:rsidP="00455739">
            <w:pPr>
              <w:spacing w:before="120"/>
              <w:jc w:val="center"/>
              <w:rPr>
                <w:rFonts w:ascii="Arial" w:hAnsi="Arial" w:cs="Arial"/>
                <w:b/>
                <w:sz w:val="16"/>
                <w:szCs w:val="16"/>
              </w:rPr>
            </w:pPr>
            <w:r w:rsidRPr="0020094E">
              <w:rPr>
                <w:rFonts w:ascii="Arial" w:hAnsi="Arial" w:cs="Arial"/>
                <w:b/>
                <w:sz w:val="16"/>
                <w:szCs w:val="16"/>
              </w:rPr>
              <w:t>NĂNG L</w:t>
            </w:r>
            <w:r w:rsidRPr="0020094E">
              <w:rPr>
                <w:rFonts w:ascii="Arial" w:hAnsi="Arial" w:cs="Arial"/>
                <w:b/>
                <w:sz w:val="16"/>
                <w:szCs w:val="16"/>
                <w:lang w:val="en-US"/>
              </w:rPr>
              <w:t>ỰC</w:t>
            </w:r>
            <w:r w:rsidRPr="0020094E">
              <w:rPr>
                <w:rFonts w:ascii="Arial" w:hAnsi="Arial" w:cs="Arial"/>
                <w:b/>
                <w:sz w:val="16"/>
                <w:szCs w:val="16"/>
              </w:rPr>
              <w:t xml:space="preserve"> CỦA THUY</w:t>
            </w:r>
            <w:r w:rsidRPr="0020094E">
              <w:rPr>
                <w:rFonts w:ascii="Arial" w:hAnsi="Arial" w:cs="Arial"/>
                <w:b/>
                <w:sz w:val="16"/>
                <w:szCs w:val="16"/>
                <w:lang w:val="en-US"/>
              </w:rPr>
              <w:t>Ề</w:t>
            </w:r>
            <w:r w:rsidRPr="0020094E">
              <w:rPr>
                <w:rFonts w:ascii="Arial" w:hAnsi="Arial" w:cs="Arial"/>
                <w:b/>
                <w:sz w:val="16"/>
                <w:szCs w:val="16"/>
              </w:rPr>
              <w:t>N</w:t>
            </w:r>
            <w:r w:rsidRPr="0020094E">
              <w:rPr>
                <w:rFonts w:ascii="Arial" w:hAnsi="Arial" w:cs="Arial"/>
                <w:b/>
                <w:sz w:val="16"/>
                <w:szCs w:val="16"/>
                <w:lang w:val="en-US"/>
              </w:rPr>
              <w:t xml:space="preserve"> </w:t>
            </w:r>
            <w:r w:rsidRPr="0020094E">
              <w:rPr>
                <w:rFonts w:ascii="Arial" w:hAnsi="Arial" w:cs="Arial"/>
                <w:b/>
                <w:sz w:val="16"/>
                <w:szCs w:val="16"/>
              </w:rPr>
              <w:t>VIÊN</w:t>
            </w:r>
          </w:p>
          <w:p w:rsidR="00206CD6" w:rsidRPr="0020094E" w:rsidRDefault="00206CD6" w:rsidP="00455739">
            <w:pPr>
              <w:spacing w:before="120"/>
              <w:jc w:val="center"/>
              <w:rPr>
                <w:rFonts w:ascii="Arial" w:hAnsi="Arial" w:cs="Arial"/>
                <w:b/>
                <w:sz w:val="16"/>
                <w:szCs w:val="16"/>
              </w:rPr>
            </w:pPr>
            <w:r w:rsidRPr="0020094E">
              <w:rPr>
                <w:rFonts w:ascii="Arial" w:hAnsi="Arial" w:cs="Arial"/>
                <w:b/>
                <w:sz w:val="16"/>
                <w:szCs w:val="16"/>
              </w:rPr>
              <w:t>CREW COMPETENCY</w:t>
            </w:r>
          </w:p>
        </w:tc>
        <w:tc>
          <w:tcPr>
            <w:tcW w:w="2487" w:type="dxa"/>
            <w:tcBorders>
              <w:top w:val="single" w:sz="4" w:space="0" w:color="auto"/>
              <w:left w:val="single" w:sz="4" w:space="0" w:color="auto"/>
              <w:bottom w:val="nil"/>
              <w:right w:val="nil"/>
            </w:tcBorders>
            <w:shd w:val="clear" w:color="auto" w:fill="FFFFFF"/>
          </w:tcPr>
          <w:p w:rsidR="00206CD6" w:rsidRPr="0020094E" w:rsidRDefault="00206CD6" w:rsidP="00455739">
            <w:pPr>
              <w:spacing w:before="120"/>
              <w:rPr>
                <w:rFonts w:ascii="Arial" w:hAnsi="Arial" w:cs="Arial"/>
                <w:sz w:val="16"/>
                <w:szCs w:val="16"/>
                <w:lang w:val="en-US"/>
              </w:rPr>
            </w:pPr>
            <w:r w:rsidRPr="0020094E">
              <w:rPr>
                <w:rFonts w:ascii="Arial" w:hAnsi="Arial" w:cs="Arial"/>
                <w:sz w:val="16"/>
                <w:szCs w:val="16"/>
              </w:rPr>
              <w:t xml:space="preserve">Trực ca </w:t>
            </w:r>
            <w:r w:rsidRPr="0020094E">
              <w:rPr>
                <w:rFonts w:ascii="Arial" w:hAnsi="Arial" w:cs="Arial"/>
                <w:sz w:val="16"/>
                <w:szCs w:val="16"/>
                <w:lang w:val="en-US"/>
              </w:rPr>
              <w:br/>
            </w:r>
            <w:r w:rsidRPr="0020094E">
              <w:rPr>
                <w:rFonts w:ascii="Arial" w:hAnsi="Arial" w:cs="Arial"/>
                <w:i/>
                <w:sz w:val="16"/>
                <w:szCs w:val="16"/>
              </w:rPr>
              <w:t>On watch</w:t>
            </w:r>
            <w:r w:rsidRPr="0020094E">
              <w:rPr>
                <w:rFonts w:ascii="Arial" w:hAnsi="Arial" w:cs="Arial"/>
                <w:sz w:val="16"/>
                <w:szCs w:val="16"/>
              </w:rPr>
              <w:t xml:space="preserve"> </w:t>
            </w:r>
            <w:r w:rsidRPr="0020094E">
              <w:rPr>
                <w:rFonts w:ascii="Arial" w:hAnsi="Arial" w:cs="Arial"/>
                <w:sz w:val="16"/>
                <w:szCs w:val="16"/>
                <w:lang w:val="en-US"/>
              </w:rPr>
              <w:br/>
            </w:r>
            <w:r w:rsidRPr="0020094E">
              <w:rPr>
                <w:rFonts w:ascii="Arial" w:hAnsi="Arial" w:cs="Arial"/>
                <w:sz w:val="16"/>
                <w:szCs w:val="16"/>
              </w:rPr>
              <w:t xml:space="preserve">Ngày </w:t>
            </w:r>
            <w:r w:rsidRPr="0020094E">
              <w:rPr>
                <w:rFonts w:ascii="Arial" w:hAnsi="Arial" w:cs="Arial"/>
                <w:sz w:val="16"/>
                <w:szCs w:val="16"/>
                <w:lang w:val="en-US"/>
              </w:rPr>
              <w:br/>
            </w:r>
            <w:r w:rsidRPr="0020094E">
              <w:rPr>
                <w:rFonts w:ascii="Arial" w:hAnsi="Arial" w:cs="Arial"/>
                <w:i/>
                <w:sz w:val="16"/>
                <w:szCs w:val="16"/>
              </w:rPr>
              <w:t>Dat</w:t>
            </w:r>
            <w:r w:rsidRPr="0020094E">
              <w:rPr>
                <w:rFonts w:ascii="Arial" w:hAnsi="Arial" w:cs="Arial"/>
                <w:i/>
                <w:sz w:val="16"/>
                <w:szCs w:val="16"/>
                <w:lang w:val="en-US"/>
              </w:rPr>
              <w:t>e</w:t>
            </w:r>
          </w:p>
        </w:tc>
        <w:tc>
          <w:tcPr>
            <w:tcW w:w="758" w:type="dxa"/>
            <w:tcBorders>
              <w:top w:val="single" w:sz="4" w:space="0" w:color="auto"/>
              <w:left w:val="single" w:sz="4" w:space="0" w:color="auto"/>
              <w:bottom w:val="nil"/>
              <w:right w:val="nil"/>
            </w:tcBorders>
            <w:shd w:val="clear" w:color="auto" w:fill="FFFFFF"/>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Chức</w:t>
            </w:r>
            <w:r w:rsidRPr="0020094E">
              <w:rPr>
                <w:rFonts w:ascii="Arial" w:hAnsi="Arial" w:cs="Arial"/>
                <w:sz w:val="16"/>
                <w:szCs w:val="16"/>
                <w:lang w:val="en-US"/>
              </w:rPr>
              <w:t xml:space="preserve"> </w:t>
            </w:r>
            <w:r w:rsidRPr="0020094E">
              <w:rPr>
                <w:rFonts w:ascii="Arial" w:hAnsi="Arial" w:cs="Arial"/>
                <w:sz w:val="16"/>
                <w:szCs w:val="16"/>
              </w:rPr>
              <w:t>danh</w:t>
            </w:r>
          </w:p>
          <w:p w:rsidR="00206CD6" w:rsidRPr="0020094E" w:rsidRDefault="00206CD6" w:rsidP="00455739">
            <w:pPr>
              <w:spacing w:before="120"/>
              <w:rPr>
                <w:rFonts w:ascii="Arial" w:hAnsi="Arial" w:cs="Arial"/>
                <w:i/>
                <w:sz w:val="16"/>
                <w:szCs w:val="16"/>
              </w:rPr>
            </w:pPr>
            <w:r w:rsidRPr="0020094E">
              <w:rPr>
                <w:rFonts w:ascii="Arial" w:hAnsi="Arial" w:cs="Arial"/>
                <w:i/>
                <w:sz w:val="16"/>
                <w:szCs w:val="16"/>
              </w:rPr>
              <w:t>Rank</w:t>
            </w:r>
          </w:p>
        </w:tc>
        <w:tc>
          <w:tcPr>
            <w:tcW w:w="583" w:type="dxa"/>
            <w:tcBorders>
              <w:top w:val="single" w:sz="4" w:space="0" w:color="auto"/>
              <w:left w:val="single" w:sz="4" w:space="0" w:color="auto"/>
              <w:bottom w:val="nil"/>
              <w:right w:val="nil"/>
            </w:tcBorders>
            <w:shd w:val="clear" w:color="auto" w:fill="FFFFFF"/>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Tu</w:t>
            </w:r>
            <w:r w:rsidRPr="0020094E">
              <w:rPr>
                <w:rFonts w:ascii="Arial" w:hAnsi="Arial" w:cs="Arial"/>
                <w:sz w:val="16"/>
                <w:szCs w:val="16"/>
                <w:lang w:val="en-US"/>
              </w:rPr>
              <w:t>ổ</w:t>
            </w:r>
            <w:r w:rsidRPr="0020094E">
              <w:rPr>
                <w:rFonts w:ascii="Arial" w:hAnsi="Arial" w:cs="Arial"/>
                <w:sz w:val="16"/>
                <w:szCs w:val="16"/>
              </w:rPr>
              <w:t>i</w:t>
            </w:r>
          </w:p>
          <w:p w:rsidR="00206CD6" w:rsidRPr="0020094E" w:rsidRDefault="00206CD6" w:rsidP="00455739">
            <w:pPr>
              <w:spacing w:before="120"/>
              <w:rPr>
                <w:rFonts w:ascii="Arial" w:hAnsi="Arial" w:cs="Arial"/>
                <w:i/>
                <w:sz w:val="16"/>
                <w:szCs w:val="16"/>
              </w:rPr>
            </w:pPr>
            <w:r w:rsidRPr="0020094E">
              <w:rPr>
                <w:rFonts w:ascii="Arial" w:hAnsi="Arial" w:cs="Arial"/>
                <w:i/>
                <w:sz w:val="16"/>
                <w:szCs w:val="16"/>
              </w:rPr>
              <w:t>Age</w:t>
            </w:r>
          </w:p>
        </w:tc>
        <w:tc>
          <w:tcPr>
            <w:tcW w:w="1217" w:type="dxa"/>
            <w:tcBorders>
              <w:top w:val="single" w:sz="4" w:space="0" w:color="auto"/>
              <w:left w:val="single" w:sz="4" w:space="0" w:color="auto"/>
              <w:bottom w:val="nil"/>
              <w:right w:val="nil"/>
            </w:tcBorders>
            <w:shd w:val="clear" w:color="auto" w:fill="FFFFFF"/>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GCN Khả năng chuy</w:t>
            </w:r>
            <w:r w:rsidRPr="0020094E">
              <w:rPr>
                <w:rFonts w:ascii="Arial" w:hAnsi="Arial" w:cs="Arial"/>
                <w:sz w:val="16"/>
                <w:szCs w:val="16"/>
                <w:lang w:val="en-US"/>
              </w:rPr>
              <w:t>ê</w:t>
            </w:r>
            <w:r w:rsidRPr="0020094E">
              <w:rPr>
                <w:rFonts w:ascii="Arial" w:hAnsi="Arial" w:cs="Arial"/>
                <w:sz w:val="16"/>
                <w:szCs w:val="16"/>
              </w:rPr>
              <w:t xml:space="preserve">n môn </w:t>
            </w:r>
            <w:r w:rsidRPr="0020094E">
              <w:rPr>
                <w:rFonts w:ascii="Arial" w:hAnsi="Arial" w:cs="Arial"/>
                <w:i/>
                <w:sz w:val="16"/>
                <w:szCs w:val="16"/>
              </w:rPr>
              <w:t>Certificates of competency</w:t>
            </w:r>
          </w:p>
        </w:tc>
        <w:tc>
          <w:tcPr>
            <w:tcW w:w="1200" w:type="dxa"/>
            <w:tcBorders>
              <w:top w:val="single" w:sz="4" w:space="0" w:color="auto"/>
              <w:left w:val="single" w:sz="4" w:space="0" w:color="auto"/>
              <w:bottom w:val="nil"/>
              <w:right w:val="nil"/>
            </w:tcBorders>
            <w:shd w:val="clear" w:color="auto" w:fill="FFFFFF"/>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 xml:space="preserve">Thời gian đi biển với chức danh sỹ quan </w:t>
            </w:r>
            <w:r w:rsidRPr="0020094E">
              <w:rPr>
                <w:rFonts w:ascii="Arial" w:hAnsi="Arial" w:cs="Arial"/>
                <w:i/>
                <w:sz w:val="16"/>
                <w:szCs w:val="16"/>
              </w:rPr>
              <w:t>Time at sea as officer</w:t>
            </w:r>
          </w:p>
        </w:tc>
        <w:tc>
          <w:tcPr>
            <w:tcW w:w="1080" w:type="dxa"/>
            <w:tcBorders>
              <w:top w:val="single" w:sz="4" w:space="0" w:color="auto"/>
              <w:left w:val="single" w:sz="4" w:space="0" w:color="auto"/>
              <w:bottom w:val="nil"/>
              <w:right w:val="nil"/>
            </w:tcBorders>
            <w:shd w:val="clear" w:color="auto" w:fill="FFFFFF"/>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 xml:space="preserve">Thời gian đi biển với chức danh </w:t>
            </w:r>
            <w:r w:rsidRPr="0020094E">
              <w:rPr>
                <w:rFonts w:ascii="Arial" w:hAnsi="Arial" w:cs="Arial"/>
                <w:sz w:val="16"/>
                <w:szCs w:val="16"/>
                <w:lang w:val="en-US"/>
              </w:rPr>
              <w:t>h</w:t>
            </w:r>
            <w:r w:rsidRPr="0020094E">
              <w:rPr>
                <w:rFonts w:ascii="Arial" w:hAnsi="Arial" w:cs="Arial"/>
                <w:sz w:val="16"/>
                <w:szCs w:val="16"/>
              </w:rPr>
              <w:t xml:space="preserve">iện tại </w:t>
            </w:r>
            <w:r w:rsidRPr="0020094E">
              <w:rPr>
                <w:rFonts w:ascii="Arial" w:hAnsi="Arial" w:cs="Arial"/>
                <w:i/>
                <w:sz w:val="16"/>
                <w:szCs w:val="16"/>
              </w:rPr>
              <w:t>Time at sea in present rank</w:t>
            </w:r>
          </w:p>
        </w:tc>
        <w:tc>
          <w:tcPr>
            <w:tcW w:w="1246" w:type="dxa"/>
            <w:tcBorders>
              <w:top w:val="single" w:sz="4" w:space="0" w:color="auto"/>
              <w:left w:val="single" w:sz="4" w:space="0" w:color="auto"/>
              <w:bottom w:val="nil"/>
              <w:right w:val="single" w:sz="4" w:space="0" w:color="auto"/>
            </w:tcBorders>
            <w:shd w:val="clear" w:color="auto" w:fill="FFFFFF"/>
            <w:vAlign w:val="center"/>
          </w:tcPr>
          <w:p w:rsidR="00206CD6" w:rsidRPr="0020094E" w:rsidRDefault="00206CD6" w:rsidP="00455739">
            <w:pPr>
              <w:spacing w:before="120"/>
              <w:jc w:val="center"/>
              <w:rPr>
                <w:rFonts w:ascii="Arial" w:hAnsi="Arial" w:cs="Arial"/>
                <w:sz w:val="16"/>
                <w:szCs w:val="16"/>
              </w:rPr>
            </w:pPr>
            <w:r w:rsidRPr="0020094E">
              <w:rPr>
                <w:rFonts w:ascii="Arial" w:hAnsi="Arial" w:cs="Arial"/>
                <w:sz w:val="16"/>
                <w:szCs w:val="16"/>
              </w:rPr>
              <w:t xml:space="preserve">Ngày bắt đầu đảm nhiệm chức danh hiện tại trên tàu </w:t>
            </w:r>
            <w:r w:rsidRPr="0020094E">
              <w:rPr>
                <w:rFonts w:ascii="Arial" w:hAnsi="Arial" w:cs="Arial"/>
                <w:sz w:val="16"/>
                <w:szCs w:val="16"/>
              </w:rPr>
              <w:br/>
            </w:r>
            <w:r w:rsidRPr="0020094E">
              <w:rPr>
                <w:rFonts w:ascii="Arial" w:hAnsi="Arial" w:cs="Arial"/>
                <w:i/>
                <w:sz w:val="16"/>
                <w:szCs w:val="16"/>
              </w:rPr>
              <w:t>Entered the rank onboard date</w:t>
            </w:r>
          </w:p>
        </w:tc>
      </w:tr>
      <w:tr w:rsidR="00206CD6" w:rsidRPr="0020094E" w:rsidTr="00455739">
        <w:tc>
          <w:tcPr>
            <w:tcW w:w="48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jc w:val="center"/>
              <w:rPr>
                <w:rFonts w:ascii="Arial" w:hAnsi="Arial" w:cs="Arial"/>
                <w:sz w:val="16"/>
                <w:szCs w:val="16"/>
              </w:rPr>
            </w:pPr>
            <w:r w:rsidRPr="0020094E">
              <w:rPr>
                <w:rFonts w:ascii="Arial" w:hAnsi="Arial" w:cs="Arial"/>
                <w:sz w:val="16"/>
                <w:szCs w:val="16"/>
              </w:rPr>
              <w:t>20</w:t>
            </w:r>
          </w:p>
        </w:tc>
        <w:tc>
          <w:tcPr>
            <w:tcW w:w="720" w:type="dxa"/>
            <w:vMerge/>
            <w:tcBorders>
              <w:top w:val="nil"/>
              <w:left w:val="single" w:sz="4" w:space="0" w:color="auto"/>
              <w:bottom w:val="nil"/>
              <w:right w:val="nil"/>
            </w:tcBorders>
            <w:shd w:val="clear" w:color="auto" w:fill="FFFFFF"/>
            <w:textDirection w:val="btLr"/>
            <w:vAlign w:val="center"/>
          </w:tcPr>
          <w:p w:rsidR="00206CD6" w:rsidRPr="0020094E" w:rsidRDefault="00206CD6" w:rsidP="00455739">
            <w:pPr>
              <w:spacing w:before="120"/>
              <w:rPr>
                <w:rFonts w:ascii="Arial" w:hAnsi="Arial" w:cs="Arial"/>
                <w:sz w:val="16"/>
                <w:szCs w:val="16"/>
              </w:rPr>
            </w:pPr>
          </w:p>
        </w:tc>
        <w:tc>
          <w:tcPr>
            <w:tcW w:w="2487"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Thuyền trưởng</w:t>
            </w:r>
            <w:r w:rsidRPr="0020094E">
              <w:rPr>
                <w:rFonts w:ascii="Arial" w:hAnsi="Arial" w:cs="Arial"/>
                <w:sz w:val="16"/>
                <w:szCs w:val="16"/>
                <w:lang w:val="en-US"/>
              </w:rPr>
              <w:br/>
            </w:r>
            <w:r w:rsidRPr="0020094E">
              <w:rPr>
                <w:rFonts w:ascii="Arial" w:hAnsi="Arial" w:cs="Arial"/>
                <w:i/>
                <w:sz w:val="16"/>
                <w:szCs w:val="16"/>
              </w:rPr>
              <w:t>Master</w:t>
            </w:r>
          </w:p>
        </w:tc>
        <w:tc>
          <w:tcPr>
            <w:tcW w:w="758"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583"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217"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20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08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246" w:type="dxa"/>
            <w:tcBorders>
              <w:top w:val="single" w:sz="4" w:space="0" w:color="auto"/>
              <w:left w:val="single" w:sz="4" w:space="0" w:color="auto"/>
              <w:bottom w:val="nil"/>
              <w:right w:val="single" w:sz="4" w:space="0" w:color="auto"/>
            </w:tcBorders>
            <w:shd w:val="clear" w:color="auto" w:fill="FFFFFF"/>
            <w:vAlign w:val="center"/>
          </w:tcPr>
          <w:p w:rsidR="00206CD6" w:rsidRPr="0020094E" w:rsidRDefault="00206CD6" w:rsidP="00455739">
            <w:pPr>
              <w:spacing w:before="120"/>
              <w:rPr>
                <w:rFonts w:ascii="Arial" w:hAnsi="Arial" w:cs="Arial"/>
                <w:sz w:val="16"/>
                <w:szCs w:val="16"/>
              </w:rPr>
            </w:pPr>
          </w:p>
        </w:tc>
      </w:tr>
      <w:tr w:rsidR="00206CD6" w:rsidRPr="0020094E" w:rsidTr="00455739">
        <w:tc>
          <w:tcPr>
            <w:tcW w:w="48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jc w:val="center"/>
              <w:rPr>
                <w:rFonts w:ascii="Arial" w:hAnsi="Arial" w:cs="Arial"/>
                <w:sz w:val="16"/>
                <w:szCs w:val="16"/>
              </w:rPr>
            </w:pPr>
            <w:r w:rsidRPr="0020094E">
              <w:rPr>
                <w:rFonts w:ascii="Arial" w:hAnsi="Arial" w:cs="Arial"/>
                <w:sz w:val="16"/>
                <w:szCs w:val="16"/>
              </w:rPr>
              <w:t>21</w:t>
            </w:r>
          </w:p>
        </w:tc>
        <w:tc>
          <w:tcPr>
            <w:tcW w:w="720" w:type="dxa"/>
            <w:vMerge/>
            <w:tcBorders>
              <w:top w:val="nil"/>
              <w:left w:val="single" w:sz="4" w:space="0" w:color="auto"/>
              <w:bottom w:val="nil"/>
              <w:right w:val="nil"/>
            </w:tcBorders>
            <w:shd w:val="clear" w:color="auto" w:fill="FFFFFF"/>
            <w:textDirection w:val="btLr"/>
            <w:vAlign w:val="center"/>
          </w:tcPr>
          <w:p w:rsidR="00206CD6" w:rsidRPr="0020094E" w:rsidRDefault="00206CD6" w:rsidP="00455739">
            <w:pPr>
              <w:spacing w:before="120"/>
              <w:rPr>
                <w:rFonts w:ascii="Arial" w:hAnsi="Arial" w:cs="Arial"/>
                <w:sz w:val="16"/>
                <w:szCs w:val="16"/>
              </w:rPr>
            </w:pPr>
          </w:p>
        </w:tc>
        <w:tc>
          <w:tcPr>
            <w:tcW w:w="2487"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 xml:space="preserve">Sỹ quan trực ca boong </w:t>
            </w:r>
            <w:r w:rsidRPr="0020094E">
              <w:rPr>
                <w:rFonts w:ascii="Arial" w:hAnsi="Arial" w:cs="Arial"/>
                <w:i/>
                <w:sz w:val="16"/>
                <w:szCs w:val="16"/>
              </w:rPr>
              <w:t>Deckwatchkeeping off</w:t>
            </w:r>
            <w:r w:rsidRPr="0020094E">
              <w:rPr>
                <w:rFonts w:ascii="Arial" w:hAnsi="Arial" w:cs="Arial"/>
                <w:i/>
                <w:sz w:val="16"/>
                <w:szCs w:val="16"/>
                <w:lang w:val="en-US"/>
              </w:rPr>
              <w:t>i</w:t>
            </w:r>
            <w:r w:rsidRPr="0020094E">
              <w:rPr>
                <w:rFonts w:ascii="Arial" w:hAnsi="Arial" w:cs="Arial"/>
                <w:i/>
                <w:sz w:val="16"/>
                <w:szCs w:val="16"/>
              </w:rPr>
              <w:t>cer</w:t>
            </w:r>
          </w:p>
        </w:tc>
        <w:tc>
          <w:tcPr>
            <w:tcW w:w="758"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583"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217"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20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08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246" w:type="dxa"/>
            <w:tcBorders>
              <w:top w:val="single" w:sz="4" w:space="0" w:color="auto"/>
              <w:left w:val="single" w:sz="4" w:space="0" w:color="auto"/>
              <w:bottom w:val="nil"/>
              <w:right w:val="single" w:sz="4" w:space="0" w:color="auto"/>
            </w:tcBorders>
            <w:shd w:val="clear" w:color="auto" w:fill="FFFFFF"/>
            <w:vAlign w:val="center"/>
          </w:tcPr>
          <w:p w:rsidR="00206CD6" w:rsidRPr="0020094E" w:rsidRDefault="00206CD6" w:rsidP="00455739">
            <w:pPr>
              <w:spacing w:before="120"/>
              <w:rPr>
                <w:rFonts w:ascii="Arial" w:hAnsi="Arial" w:cs="Arial"/>
                <w:sz w:val="16"/>
                <w:szCs w:val="16"/>
              </w:rPr>
            </w:pPr>
          </w:p>
        </w:tc>
      </w:tr>
      <w:tr w:rsidR="00206CD6" w:rsidRPr="0020094E" w:rsidTr="00455739">
        <w:tc>
          <w:tcPr>
            <w:tcW w:w="48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jc w:val="center"/>
              <w:rPr>
                <w:rFonts w:ascii="Arial" w:hAnsi="Arial" w:cs="Arial"/>
                <w:sz w:val="16"/>
                <w:szCs w:val="16"/>
              </w:rPr>
            </w:pPr>
            <w:r w:rsidRPr="0020094E">
              <w:rPr>
                <w:rFonts w:ascii="Arial" w:hAnsi="Arial" w:cs="Arial"/>
                <w:sz w:val="16"/>
                <w:szCs w:val="16"/>
              </w:rPr>
              <w:t>22</w:t>
            </w:r>
          </w:p>
        </w:tc>
        <w:tc>
          <w:tcPr>
            <w:tcW w:w="720" w:type="dxa"/>
            <w:vMerge/>
            <w:tcBorders>
              <w:top w:val="nil"/>
              <w:left w:val="single" w:sz="4" w:space="0" w:color="auto"/>
              <w:bottom w:val="nil"/>
              <w:right w:val="nil"/>
            </w:tcBorders>
            <w:shd w:val="clear" w:color="auto" w:fill="FFFFFF"/>
            <w:textDirection w:val="btLr"/>
            <w:vAlign w:val="center"/>
          </w:tcPr>
          <w:p w:rsidR="00206CD6" w:rsidRPr="0020094E" w:rsidRDefault="00206CD6" w:rsidP="00455739">
            <w:pPr>
              <w:spacing w:before="120"/>
              <w:rPr>
                <w:rFonts w:ascii="Arial" w:hAnsi="Arial" w:cs="Arial"/>
                <w:sz w:val="16"/>
                <w:szCs w:val="16"/>
              </w:rPr>
            </w:pPr>
          </w:p>
        </w:tc>
        <w:tc>
          <w:tcPr>
            <w:tcW w:w="2487"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 xml:space="preserve">Sỹ quan trực ca buồng máy </w:t>
            </w:r>
            <w:r w:rsidRPr="0020094E">
              <w:rPr>
                <w:rFonts w:ascii="Arial" w:hAnsi="Arial" w:cs="Arial"/>
                <w:i/>
                <w:sz w:val="16"/>
                <w:szCs w:val="16"/>
              </w:rPr>
              <w:t>Enginer watchkeeping officer</w:t>
            </w:r>
          </w:p>
        </w:tc>
        <w:tc>
          <w:tcPr>
            <w:tcW w:w="758"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583"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217"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20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08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246" w:type="dxa"/>
            <w:tcBorders>
              <w:top w:val="single" w:sz="4" w:space="0" w:color="auto"/>
              <w:left w:val="single" w:sz="4" w:space="0" w:color="auto"/>
              <w:bottom w:val="nil"/>
              <w:right w:val="single" w:sz="4" w:space="0" w:color="auto"/>
            </w:tcBorders>
            <w:shd w:val="clear" w:color="auto" w:fill="FFFFFF"/>
            <w:vAlign w:val="center"/>
          </w:tcPr>
          <w:p w:rsidR="00206CD6" w:rsidRPr="0020094E" w:rsidRDefault="00206CD6" w:rsidP="00455739">
            <w:pPr>
              <w:spacing w:before="120"/>
              <w:rPr>
                <w:rFonts w:ascii="Arial" w:hAnsi="Arial" w:cs="Arial"/>
                <w:sz w:val="16"/>
                <w:szCs w:val="16"/>
              </w:rPr>
            </w:pPr>
          </w:p>
        </w:tc>
      </w:tr>
      <w:tr w:rsidR="00206CD6" w:rsidRPr="0020094E" w:rsidTr="00455739">
        <w:tc>
          <w:tcPr>
            <w:tcW w:w="480" w:type="dxa"/>
            <w:vMerge w:val="restart"/>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jc w:val="center"/>
              <w:rPr>
                <w:rFonts w:ascii="Arial" w:hAnsi="Arial" w:cs="Arial"/>
                <w:sz w:val="16"/>
                <w:szCs w:val="16"/>
              </w:rPr>
            </w:pPr>
            <w:r w:rsidRPr="0020094E">
              <w:rPr>
                <w:rFonts w:ascii="Arial" w:hAnsi="Arial" w:cs="Arial"/>
                <w:sz w:val="16"/>
                <w:szCs w:val="16"/>
              </w:rPr>
              <w:t>23</w:t>
            </w:r>
          </w:p>
        </w:tc>
        <w:tc>
          <w:tcPr>
            <w:tcW w:w="720" w:type="dxa"/>
            <w:vMerge/>
            <w:tcBorders>
              <w:top w:val="nil"/>
              <w:left w:val="single" w:sz="4" w:space="0" w:color="auto"/>
              <w:bottom w:val="nil"/>
              <w:right w:val="nil"/>
            </w:tcBorders>
            <w:shd w:val="clear" w:color="auto" w:fill="FFFFFF"/>
            <w:textDirection w:val="btLr"/>
            <w:vAlign w:val="center"/>
          </w:tcPr>
          <w:p w:rsidR="00206CD6" w:rsidRPr="0020094E" w:rsidRDefault="00206CD6" w:rsidP="00455739">
            <w:pPr>
              <w:spacing w:before="120"/>
              <w:rPr>
                <w:rFonts w:ascii="Arial" w:hAnsi="Arial" w:cs="Arial"/>
                <w:sz w:val="16"/>
                <w:szCs w:val="16"/>
              </w:rPr>
            </w:pPr>
          </w:p>
        </w:tc>
        <w:tc>
          <w:tcPr>
            <w:tcW w:w="2487"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 xml:space="preserve">Các thuyền viên trực ca khác </w:t>
            </w:r>
            <w:r w:rsidRPr="0020094E">
              <w:rPr>
                <w:rFonts w:ascii="Arial" w:hAnsi="Arial" w:cs="Arial"/>
                <w:sz w:val="16"/>
                <w:szCs w:val="16"/>
                <w:lang w:val="en-US"/>
              </w:rPr>
              <w:br/>
            </w:r>
            <w:r w:rsidRPr="0020094E">
              <w:rPr>
                <w:rFonts w:ascii="Arial" w:hAnsi="Arial" w:cs="Arial"/>
                <w:i/>
                <w:sz w:val="16"/>
                <w:szCs w:val="16"/>
              </w:rPr>
              <w:t>Oth</w:t>
            </w:r>
            <w:r w:rsidRPr="0020094E">
              <w:rPr>
                <w:rFonts w:ascii="Arial" w:hAnsi="Arial" w:cs="Arial"/>
                <w:i/>
                <w:sz w:val="16"/>
                <w:szCs w:val="16"/>
                <w:lang w:val="en-US"/>
              </w:rPr>
              <w:t>e</w:t>
            </w:r>
            <w:r w:rsidRPr="0020094E">
              <w:rPr>
                <w:rFonts w:ascii="Arial" w:hAnsi="Arial" w:cs="Arial"/>
                <w:i/>
                <w:sz w:val="16"/>
                <w:szCs w:val="16"/>
              </w:rPr>
              <w:t>r crew members on watch</w:t>
            </w:r>
          </w:p>
        </w:tc>
        <w:tc>
          <w:tcPr>
            <w:tcW w:w="758"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583"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217"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Nhiệm vụ được giao</w:t>
            </w:r>
          </w:p>
          <w:p w:rsidR="00206CD6" w:rsidRPr="0020094E" w:rsidRDefault="00206CD6" w:rsidP="00455739">
            <w:pPr>
              <w:spacing w:before="120"/>
              <w:rPr>
                <w:rFonts w:ascii="Arial" w:hAnsi="Arial" w:cs="Arial"/>
                <w:i/>
                <w:sz w:val="16"/>
                <w:szCs w:val="16"/>
              </w:rPr>
            </w:pPr>
            <w:r w:rsidRPr="0020094E">
              <w:rPr>
                <w:rFonts w:ascii="Arial" w:hAnsi="Arial" w:cs="Arial"/>
                <w:i/>
                <w:sz w:val="16"/>
                <w:szCs w:val="16"/>
              </w:rPr>
              <w:t>Duty</w:t>
            </w:r>
          </w:p>
        </w:tc>
        <w:tc>
          <w:tcPr>
            <w:tcW w:w="120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 xml:space="preserve">Thời gian đi biển </w:t>
            </w:r>
            <w:r w:rsidRPr="0020094E">
              <w:rPr>
                <w:rFonts w:ascii="Arial" w:hAnsi="Arial" w:cs="Arial"/>
                <w:sz w:val="16"/>
                <w:szCs w:val="16"/>
                <w:lang w:val="en-US"/>
              </w:rPr>
              <w:br/>
            </w:r>
            <w:r w:rsidRPr="0020094E">
              <w:rPr>
                <w:rFonts w:ascii="Arial" w:hAnsi="Arial" w:cs="Arial"/>
                <w:i/>
                <w:sz w:val="16"/>
                <w:szCs w:val="16"/>
              </w:rPr>
              <w:t>Sea time</w:t>
            </w:r>
          </w:p>
        </w:tc>
        <w:tc>
          <w:tcPr>
            <w:tcW w:w="108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246" w:type="dxa"/>
            <w:tcBorders>
              <w:top w:val="single" w:sz="4" w:space="0" w:color="auto"/>
              <w:left w:val="single" w:sz="4" w:space="0" w:color="auto"/>
              <w:bottom w:val="nil"/>
              <w:right w:val="single" w:sz="4" w:space="0" w:color="auto"/>
            </w:tcBorders>
            <w:shd w:val="clear" w:color="auto" w:fill="FFFFFF"/>
            <w:vAlign w:val="center"/>
          </w:tcPr>
          <w:p w:rsidR="00206CD6" w:rsidRPr="0020094E" w:rsidRDefault="00206CD6" w:rsidP="00455739">
            <w:pPr>
              <w:spacing w:before="120"/>
              <w:rPr>
                <w:rFonts w:ascii="Arial" w:hAnsi="Arial" w:cs="Arial"/>
                <w:sz w:val="16"/>
                <w:szCs w:val="16"/>
              </w:rPr>
            </w:pPr>
          </w:p>
        </w:tc>
      </w:tr>
      <w:tr w:rsidR="00206CD6" w:rsidRPr="0020094E" w:rsidTr="00455739">
        <w:tc>
          <w:tcPr>
            <w:tcW w:w="480" w:type="dxa"/>
            <w:vMerge/>
            <w:tcBorders>
              <w:top w:val="nil"/>
              <w:left w:val="single" w:sz="4" w:space="0" w:color="auto"/>
              <w:bottom w:val="nil"/>
              <w:right w:val="nil"/>
            </w:tcBorders>
            <w:shd w:val="clear" w:color="auto" w:fill="FFFFFF"/>
            <w:vAlign w:val="center"/>
          </w:tcPr>
          <w:p w:rsidR="00206CD6" w:rsidRPr="0020094E" w:rsidRDefault="00206CD6" w:rsidP="00455739">
            <w:pPr>
              <w:spacing w:before="120"/>
              <w:jc w:val="center"/>
              <w:rPr>
                <w:rFonts w:ascii="Arial" w:hAnsi="Arial" w:cs="Arial"/>
                <w:sz w:val="16"/>
                <w:szCs w:val="16"/>
              </w:rPr>
            </w:pPr>
          </w:p>
        </w:tc>
        <w:tc>
          <w:tcPr>
            <w:tcW w:w="720" w:type="dxa"/>
            <w:vMerge/>
            <w:tcBorders>
              <w:top w:val="nil"/>
              <w:left w:val="single" w:sz="4" w:space="0" w:color="auto"/>
              <w:bottom w:val="nil"/>
              <w:right w:val="nil"/>
            </w:tcBorders>
            <w:shd w:val="clear" w:color="auto" w:fill="FFFFFF"/>
            <w:textDirection w:val="btLr"/>
            <w:vAlign w:val="center"/>
          </w:tcPr>
          <w:p w:rsidR="00206CD6" w:rsidRPr="0020094E" w:rsidRDefault="00206CD6" w:rsidP="00455739">
            <w:pPr>
              <w:spacing w:before="120"/>
              <w:rPr>
                <w:rFonts w:ascii="Arial" w:hAnsi="Arial" w:cs="Arial"/>
                <w:sz w:val="16"/>
                <w:szCs w:val="16"/>
              </w:rPr>
            </w:pPr>
          </w:p>
        </w:tc>
        <w:tc>
          <w:tcPr>
            <w:tcW w:w="2487"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Như</w:t>
            </w:r>
            <w:r w:rsidRPr="0020094E">
              <w:rPr>
                <w:rFonts w:ascii="Arial" w:hAnsi="Arial" w:cs="Arial"/>
                <w:sz w:val="16"/>
                <w:szCs w:val="16"/>
                <w:lang w:val="en-US"/>
              </w:rPr>
              <w:t xml:space="preserve"> tr</w:t>
            </w:r>
            <w:r w:rsidRPr="0020094E">
              <w:rPr>
                <w:rFonts w:ascii="Arial" w:hAnsi="Arial" w:cs="Arial"/>
                <w:sz w:val="16"/>
                <w:szCs w:val="16"/>
              </w:rPr>
              <w:t xml:space="preserve">ên </w:t>
            </w:r>
            <w:r w:rsidRPr="0020094E">
              <w:rPr>
                <w:rFonts w:ascii="Arial" w:hAnsi="Arial" w:cs="Arial"/>
                <w:sz w:val="16"/>
                <w:szCs w:val="16"/>
                <w:lang w:val="en-US"/>
              </w:rPr>
              <w:br/>
            </w:r>
            <w:r w:rsidRPr="0020094E">
              <w:rPr>
                <w:rFonts w:ascii="Arial" w:hAnsi="Arial" w:cs="Arial"/>
                <w:i/>
                <w:sz w:val="16"/>
                <w:szCs w:val="16"/>
              </w:rPr>
              <w:t>As above</w:t>
            </w:r>
          </w:p>
        </w:tc>
        <w:tc>
          <w:tcPr>
            <w:tcW w:w="758"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583"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217"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20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080" w:type="dxa"/>
            <w:tcBorders>
              <w:top w:val="single" w:sz="4" w:space="0" w:color="auto"/>
              <w:left w:val="single" w:sz="4" w:space="0" w:color="auto"/>
              <w:bottom w:val="nil"/>
              <w:right w:val="nil"/>
            </w:tcBorders>
            <w:shd w:val="clear" w:color="auto" w:fill="FFFFFF"/>
            <w:vAlign w:val="center"/>
          </w:tcPr>
          <w:p w:rsidR="00206CD6" w:rsidRPr="0020094E" w:rsidRDefault="00206CD6" w:rsidP="00455739">
            <w:pPr>
              <w:spacing w:before="120"/>
              <w:rPr>
                <w:rFonts w:ascii="Arial" w:hAnsi="Arial" w:cs="Arial"/>
                <w:sz w:val="16"/>
                <w:szCs w:val="16"/>
              </w:rPr>
            </w:pPr>
          </w:p>
        </w:tc>
        <w:tc>
          <w:tcPr>
            <w:tcW w:w="1246" w:type="dxa"/>
            <w:tcBorders>
              <w:top w:val="single" w:sz="4" w:space="0" w:color="auto"/>
              <w:left w:val="single" w:sz="4" w:space="0" w:color="auto"/>
              <w:bottom w:val="nil"/>
              <w:right w:val="single" w:sz="4" w:space="0" w:color="auto"/>
            </w:tcBorders>
            <w:shd w:val="clear" w:color="auto" w:fill="FFFFFF"/>
            <w:vAlign w:val="center"/>
          </w:tcPr>
          <w:p w:rsidR="00206CD6" w:rsidRPr="0020094E" w:rsidRDefault="00206CD6" w:rsidP="00455739">
            <w:pPr>
              <w:spacing w:before="120"/>
              <w:rPr>
                <w:rFonts w:ascii="Arial" w:hAnsi="Arial" w:cs="Arial"/>
                <w:sz w:val="16"/>
                <w:szCs w:val="16"/>
              </w:rPr>
            </w:pPr>
          </w:p>
        </w:tc>
      </w:tr>
      <w:tr w:rsidR="00206CD6" w:rsidRPr="0020094E" w:rsidTr="00455739">
        <w:tc>
          <w:tcPr>
            <w:tcW w:w="480" w:type="dxa"/>
            <w:tcBorders>
              <w:top w:val="single" w:sz="4" w:space="0" w:color="auto"/>
              <w:left w:val="single" w:sz="4" w:space="0" w:color="auto"/>
              <w:bottom w:val="single" w:sz="4" w:space="0" w:color="auto"/>
              <w:right w:val="nil"/>
            </w:tcBorders>
            <w:shd w:val="clear" w:color="auto" w:fill="FFFFFF"/>
            <w:vAlign w:val="center"/>
          </w:tcPr>
          <w:p w:rsidR="00206CD6" w:rsidRPr="0020094E" w:rsidRDefault="00206CD6" w:rsidP="00455739">
            <w:pPr>
              <w:spacing w:before="120"/>
              <w:jc w:val="center"/>
              <w:rPr>
                <w:rFonts w:ascii="Arial" w:hAnsi="Arial" w:cs="Arial"/>
                <w:sz w:val="16"/>
                <w:szCs w:val="16"/>
              </w:rPr>
            </w:pPr>
            <w:r w:rsidRPr="0020094E">
              <w:rPr>
                <w:rFonts w:ascii="Arial" w:hAnsi="Arial" w:cs="Arial"/>
                <w:sz w:val="16"/>
                <w:szCs w:val="16"/>
              </w:rPr>
              <w:t>24</w:t>
            </w:r>
          </w:p>
        </w:tc>
        <w:tc>
          <w:tcPr>
            <w:tcW w:w="720" w:type="dxa"/>
            <w:vMerge/>
            <w:tcBorders>
              <w:top w:val="nil"/>
              <w:left w:val="single" w:sz="4" w:space="0" w:color="auto"/>
              <w:bottom w:val="single" w:sz="4" w:space="0" w:color="auto"/>
              <w:right w:val="nil"/>
            </w:tcBorders>
            <w:shd w:val="clear" w:color="auto" w:fill="FFFFFF"/>
            <w:textDirection w:val="btLr"/>
            <w:vAlign w:val="center"/>
          </w:tcPr>
          <w:p w:rsidR="00206CD6" w:rsidRPr="0020094E" w:rsidRDefault="00206CD6" w:rsidP="00455739">
            <w:pPr>
              <w:spacing w:before="120"/>
              <w:rPr>
                <w:rFonts w:ascii="Arial" w:hAnsi="Arial" w:cs="Arial"/>
                <w:sz w:val="16"/>
                <w:szCs w:val="16"/>
              </w:rPr>
            </w:pPr>
          </w:p>
        </w:tc>
        <w:tc>
          <w:tcPr>
            <w:tcW w:w="8571"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206CD6" w:rsidRPr="0020094E" w:rsidRDefault="00206CD6" w:rsidP="00455739">
            <w:pPr>
              <w:spacing w:before="120"/>
              <w:rPr>
                <w:rFonts w:ascii="Arial" w:hAnsi="Arial" w:cs="Arial"/>
                <w:sz w:val="16"/>
                <w:szCs w:val="16"/>
              </w:rPr>
            </w:pPr>
            <w:r w:rsidRPr="0020094E">
              <w:rPr>
                <w:rFonts w:ascii="Arial" w:hAnsi="Arial" w:cs="Arial"/>
                <w:sz w:val="16"/>
                <w:szCs w:val="16"/>
              </w:rPr>
              <w:t xml:space="preserve">Có miễn trừ nào về tiêu chuẩn chuyên môn không? □ Có □ Không </w:t>
            </w:r>
            <w:r w:rsidRPr="0020094E">
              <w:rPr>
                <w:rFonts w:ascii="Arial" w:hAnsi="Arial" w:cs="Arial"/>
                <w:sz w:val="16"/>
                <w:szCs w:val="16"/>
                <w:lang w:val="en-US"/>
              </w:rPr>
              <w:br/>
            </w:r>
            <w:r w:rsidRPr="0020094E">
              <w:rPr>
                <w:rFonts w:ascii="Arial" w:hAnsi="Arial" w:cs="Arial"/>
                <w:i/>
                <w:sz w:val="16"/>
                <w:szCs w:val="16"/>
              </w:rPr>
              <w:t xml:space="preserve">Was </w:t>
            </w:r>
            <w:r w:rsidRPr="0020094E">
              <w:rPr>
                <w:rFonts w:ascii="Arial" w:hAnsi="Arial" w:cs="Arial"/>
                <w:i/>
                <w:sz w:val="16"/>
                <w:szCs w:val="16"/>
                <w:lang w:val="en-US"/>
              </w:rPr>
              <w:t>t</w:t>
            </w:r>
            <w:r w:rsidRPr="0020094E">
              <w:rPr>
                <w:rFonts w:ascii="Arial" w:hAnsi="Arial" w:cs="Arial"/>
                <w:i/>
                <w:sz w:val="16"/>
                <w:szCs w:val="16"/>
              </w:rPr>
              <w:t>here an exemption</w:t>
            </w:r>
            <w:r w:rsidRPr="0020094E">
              <w:rPr>
                <w:rFonts w:ascii="Arial" w:hAnsi="Arial" w:cs="Arial"/>
                <w:i/>
                <w:sz w:val="16"/>
                <w:szCs w:val="16"/>
                <w:lang w:val="en-US"/>
              </w:rPr>
              <w:t xml:space="preserve"> </w:t>
            </w:r>
            <w:r w:rsidRPr="0020094E">
              <w:rPr>
                <w:rFonts w:ascii="Arial" w:hAnsi="Arial" w:cs="Arial"/>
                <w:i/>
                <w:sz w:val="16"/>
                <w:szCs w:val="16"/>
              </w:rPr>
              <w:t>for the qua</w:t>
            </w:r>
            <w:r w:rsidRPr="0020094E">
              <w:rPr>
                <w:rFonts w:ascii="Arial" w:hAnsi="Arial" w:cs="Arial"/>
                <w:i/>
                <w:sz w:val="16"/>
                <w:szCs w:val="16"/>
                <w:lang w:val="en-US"/>
              </w:rPr>
              <w:t>lifi</w:t>
            </w:r>
            <w:r w:rsidRPr="0020094E">
              <w:rPr>
                <w:rFonts w:ascii="Arial" w:hAnsi="Arial" w:cs="Arial"/>
                <w:i/>
                <w:sz w:val="16"/>
                <w:szCs w:val="16"/>
              </w:rPr>
              <w:t>cation?</w:t>
            </w:r>
            <w:r w:rsidRPr="0020094E">
              <w:rPr>
                <w:rFonts w:ascii="Arial" w:hAnsi="Arial" w:cs="Arial"/>
                <w:sz w:val="16"/>
                <w:szCs w:val="16"/>
              </w:rPr>
              <w:t xml:space="preserve"> </w:t>
            </w:r>
            <w:r w:rsidRPr="0020094E">
              <w:rPr>
                <w:rFonts w:ascii="Arial" w:hAnsi="Arial" w:cs="Arial"/>
                <w:sz w:val="16"/>
                <w:szCs w:val="16"/>
                <w:lang w:val="en-US"/>
              </w:rPr>
              <w:t xml:space="preserve">           </w:t>
            </w:r>
            <w:r w:rsidRPr="0020094E">
              <w:rPr>
                <w:rFonts w:ascii="Arial" w:hAnsi="Arial" w:cs="Arial"/>
                <w:i/>
                <w:sz w:val="16"/>
                <w:szCs w:val="16"/>
              </w:rPr>
              <w:t xml:space="preserve">Yes </w:t>
            </w:r>
            <w:r w:rsidRPr="0020094E">
              <w:rPr>
                <w:rFonts w:ascii="Arial" w:hAnsi="Arial" w:cs="Arial"/>
                <w:i/>
                <w:sz w:val="16"/>
                <w:szCs w:val="16"/>
                <w:lang w:val="en-US"/>
              </w:rPr>
              <w:t xml:space="preserve">   </w:t>
            </w:r>
            <w:r w:rsidRPr="0020094E">
              <w:rPr>
                <w:rFonts w:ascii="Arial" w:hAnsi="Arial" w:cs="Arial"/>
                <w:i/>
                <w:sz w:val="16"/>
                <w:szCs w:val="16"/>
              </w:rPr>
              <w:t xml:space="preserve">No </w:t>
            </w:r>
            <w:r w:rsidRPr="0020094E">
              <w:rPr>
                <w:rFonts w:ascii="Arial" w:hAnsi="Arial" w:cs="Arial"/>
                <w:i/>
                <w:sz w:val="16"/>
                <w:szCs w:val="16"/>
                <w:lang w:val="en-US"/>
              </w:rPr>
              <w:br/>
            </w:r>
            <w:r w:rsidRPr="0020094E">
              <w:rPr>
                <w:rFonts w:ascii="Arial" w:hAnsi="Arial" w:cs="Arial"/>
                <w:sz w:val="16"/>
                <w:szCs w:val="16"/>
              </w:rPr>
              <w:t>N</w:t>
            </w:r>
            <w:r w:rsidRPr="0020094E">
              <w:rPr>
                <w:rFonts w:ascii="Arial" w:hAnsi="Arial" w:cs="Arial"/>
                <w:sz w:val="16"/>
                <w:szCs w:val="16"/>
                <w:lang w:val="en-US"/>
              </w:rPr>
              <w:t>ê</w:t>
            </w:r>
            <w:r w:rsidRPr="0020094E">
              <w:rPr>
                <w:rFonts w:ascii="Arial" w:hAnsi="Arial" w:cs="Arial"/>
                <w:sz w:val="16"/>
                <w:szCs w:val="16"/>
              </w:rPr>
              <w:t xml:space="preserve">u rõ miễn trừ </w:t>
            </w:r>
            <w:r w:rsidRPr="0020094E">
              <w:rPr>
                <w:rFonts w:ascii="Arial" w:hAnsi="Arial" w:cs="Arial"/>
                <w:sz w:val="16"/>
                <w:szCs w:val="16"/>
                <w:lang w:val="en-US"/>
              </w:rPr>
              <w:br/>
            </w:r>
            <w:r w:rsidRPr="0020094E">
              <w:rPr>
                <w:rFonts w:ascii="Arial" w:hAnsi="Arial" w:cs="Arial"/>
                <w:i/>
                <w:sz w:val="16"/>
                <w:szCs w:val="16"/>
              </w:rPr>
              <w:t xml:space="preserve">Indicate </w:t>
            </w:r>
            <w:r w:rsidRPr="0020094E">
              <w:rPr>
                <w:rFonts w:ascii="Arial" w:hAnsi="Arial" w:cs="Arial"/>
                <w:i/>
                <w:sz w:val="16"/>
                <w:szCs w:val="16"/>
                <w:lang w:val="en-US"/>
              </w:rPr>
              <w:t>w</w:t>
            </w:r>
            <w:r w:rsidRPr="0020094E">
              <w:rPr>
                <w:rFonts w:ascii="Arial" w:hAnsi="Arial" w:cs="Arial"/>
                <w:i/>
                <w:sz w:val="16"/>
                <w:szCs w:val="16"/>
              </w:rPr>
              <w:t>hich</w:t>
            </w:r>
          </w:p>
        </w:tc>
      </w:tr>
    </w:tbl>
    <w:p w:rsidR="00206CD6" w:rsidRDefault="00206CD6" w:rsidP="00206CD6">
      <w:pPr>
        <w:spacing w:before="120"/>
        <w:rPr>
          <w:lang w:val="en-US"/>
        </w:rPr>
      </w:pPr>
    </w:p>
    <w:tbl>
      <w:tblPr>
        <w:tblW w:w="9725" w:type="dxa"/>
        <w:tblLayout w:type="fixed"/>
        <w:tblCellMar>
          <w:left w:w="0" w:type="dxa"/>
          <w:right w:w="0" w:type="dxa"/>
        </w:tblCellMar>
        <w:tblLook w:val="0000" w:firstRow="0" w:lastRow="0" w:firstColumn="0" w:lastColumn="0" w:noHBand="0" w:noVBand="0"/>
      </w:tblPr>
      <w:tblGrid>
        <w:gridCol w:w="480"/>
        <w:gridCol w:w="720"/>
        <w:gridCol w:w="2066"/>
        <w:gridCol w:w="1044"/>
        <w:gridCol w:w="1130"/>
        <w:gridCol w:w="972"/>
        <w:gridCol w:w="1386"/>
        <w:gridCol w:w="1927"/>
      </w:tblGrid>
      <w:tr w:rsidR="00206CD6" w:rsidRPr="00F76931" w:rsidTr="00455739">
        <w:tc>
          <w:tcPr>
            <w:tcW w:w="480" w:type="dxa"/>
            <w:vMerge w:val="restart"/>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720" w:type="dxa"/>
            <w:vMerge w:val="restart"/>
            <w:tcBorders>
              <w:top w:val="single" w:sz="4" w:space="0" w:color="auto"/>
              <w:left w:val="single" w:sz="4" w:space="0" w:color="auto"/>
              <w:bottom w:val="nil"/>
              <w:right w:val="nil"/>
            </w:tcBorders>
            <w:shd w:val="clear" w:color="auto" w:fill="FFFFFF"/>
            <w:textDirection w:val="btLr"/>
            <w:vAlign w:val="center"/>
          </w:tcPr>
          <w:p w:rsidR="00206CD6" w:rsidRPr="00F76931" w:rsidRDefault="00206CD6" w:rsidP="00455739">
            <w:pPr>
              <w:spacing w:before="120"/>
              <w:jc w:val="center"/>
              <w:rPr>
                <w:rFonts w:ascii="Arial" w:hAnsi="Arial" w:cs="Arial"/>
                <w:b/>
                <w:sz w:val="20"/>
                <w:szCs w:val="20"/>
              </w:rPr>
            </w:pPr>
            <w:r w:rsidRPr="00F76931">
              <w:rPr>
                <w:rFonts w:ascii="Arial" w:hAnsi="Arial" w:cs="Arial"/>
                <w:b/>
                <w:sz w:val="20"/>
                <w:szCs w:val="20"/>
              </w:rPr>
              <w:t>THỜI GIỜ LÀM VIỆC</w:t>
            </w:r>
          </w:p>
          <w:p w:rsidR="00206CD6" w:rsidRPr="00F76931" w:rsidRDefault="00206CD6" w:rsidP="00455739">
            <w:pPr>
              <w:spacing w:before="120"/>
              <w:jc w:val="center"/>
              <w:rPr>
                <w:rFonts w:ascii="Arial" w:hAnsi="Arial" w:cs="Arial"/>
                <w:sz w:val="16"/>
                <w:szCs w:val="16"/>
              </w:rPr>
            </w:pPr>
            <w:r w:rsidRPr="00F76931">
              <w:rPr>
                <w:rFonts w:ascii="Arial" w:hAnsi="Arial" w:cs="Arial"/>
                <w:b/>
                <w:sz w:val="20"/>
                <w:szCs w:val="20"/>
                <w:lang w:val="en-US"/>
              </w:rPr>
              <w:t>W</w:t>
            </w:r>
            <w:r w:rsidRPr="00F76931">
              <w:rPr>
                <w:rFonts w:ascii="Arial" w:hAnsi="Arial" w:cs="Arial"/>
                <w:b/>
                <w:sz w:val="20"/>
                <w:szCs w:val="20"/>
              </w:rPr>
              <w:t>ORK</w:t>
            </w:r>
            <w:r w:rsidRPr="00F76931">
              <w:rPr>
                <w:rFonts w:ascii="Arial" w:hAnsi="Arial" w:cs="Arial"/>
                <w:b/>
                <w:sz w:val="20"/>
                <w:szCs w:val="20"/>
                <w:lang w:val="en-US"/>
              </w:rPr>
              <w:t>I</w:t>
            </w:r>
            <w:r w:rsidRPr="00F76931">
              <w:rPr>
                <w:rFonts w:ascii="Arial" w:hAnsi="Arial" w:cs="Arial"/>
                <w:b/>
                <w:sz w:val="20"/>
                <w:szCs w:val="20"/>
              </w:rPr>
              <w:t>NG H</w:t>
            </w:r>
            <w:r w:rsidRPr="00F76931">
              <w:rPr>
                <w:rFonts w:ascii="Arial" w:hAnsi="Arial" w:cs="Arial"/>
                <w:b/>
                <w:sz w:val="20"/>
                <w:szCs w:val="20"/>
                <w:lang w:val="en-US"/>
              </w:rPr>
              <w:t>OU</w:t>
            </w:r>
            <w:r w:rsidRPr="00F76931">
              <w:rPr>
                <w:rFonts w:ascii="Arial" w:hAnsi="Arial" w:cs="Arial"/>
                <w:b/>
                <w:sz w:val="20"/>
                <w:szCs w:val="20"/>
              </w:rPr>
              <w:t>RS</w:t>
            </w:r>
          </w:p>
        </w:tc>
        <w:tc>
          <w:tcPr>
            <w:tcW w:w="5212" w:type="dxa"/>
            <w:gridSpan w:val="4"/>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S</w:t>
            </w:r>
            <w:r w:rsidRPr="00F76931">
              <w:rPr>
                <w:rFonts w:ascii="Arial" w:hAnsi="Arial" w:cs="Arial"/>
                <w:sz w:val="16"/>
                <w:szCs w:val="16"/>
                <w:lang w:val="en-US"/>
              </w:rPr>
              <w:t>Ố</w:t>
            </w:r>
            <w:r w:rsidRPr="00F76931">
              <w:rPr>
                <w:rFonts w:ascii="Arial" w:hAnsi="Arial" w:cs="Arial"/>
                <w:sz w:val="16"/>
                <w:szCs w:val="16"/>
              </w:rPr>
              <w:t xml:space="preserve"> GI</w:t>
            </w:r>
            <w:r w:rsidRPr="00F76931">
              <w:rPr>
                <w:rFonts w:ascii="Arial" w:hAnsi="Arial" w:cs="Arial"/>
                <w:sz w:val="16"/>
                <w:szCs w:val="16"/>
                <w:lang w:val="en-US"/>
              </w:rPr>
              <w:t>Ờ</w:t>
            </w:r>
            <w:r w:rsidRPr="00F76931">
              <w:rPr>
                <w:rFonts w:ascii="Arial" w:hAnsi="Arial" w:cs="Arial"/>
                <w:sz w:val="16"/>
                <w:szCs w:val="16"/>
              </w:rPr>
              <w:t xml:space="preserve"> LÀM VIỆC TRƯ</w:t>
            </w:r>
            <w:r w:rsidRPr="00F76931">
              <w:rPr>
                <w:rFonts w:ascii="Arial" w:hAnsi="Arial" w:cs="Arial"/>
                <w:sz w:val="16"/>
                <w:szCs w:val="16"/>
                <w:lang w:val="en-US"/>
              </w:rPr>
              <w:t>Ớ</w:t>
            </w:r>
            <w:r w:rsidRPr="00F76931">
              <w:rPr>
                <w:rFonts w:ascii="Arial" w:hAnsi="Arial" w:cs="Arial"/>
                <w:sz w:val="16"/>
                <w:szCs w:val="16"/>
              </w:rPr>
              <w:t xml:space="preserve">C KHI XẢY RA TAI NẠN </w:t>
            </w:r>
            <w:r w:rsidRPr="00F76931">
              <w:rPr>
                <w:rFonts w:ascii="Arial" w:hAnsi="Arial" w:cs="Arial"/>
                <w:sz w:val="16"/>
                <w:szCs w:val="16"/>
                <w:lang w:val="en-US"/>
              </w:rPr>
              <w:br/>
            </w:r>
            <w:r w:rsidRPr="00F76931">
              <w:rPr>
                <w:rFonts w:ascii="Arial" w:hAnsi="Arial" w:cs="Arial"/>
                <w:sz w:val="16"/>
                <w:szCs w:val="16"/>
              </w:rPr>
              <w:t>WORK</w:t>
            </w:r>
            <w:r w:rsidRPr="00F76931">
              <w:rPr>
                <w:rFonts w:ascii="Arial" w:hAnsi="Arial" w:cs="Arial"/>
                <w:sz w:val="16"/>
                <w:szCs w:val="16"/>
                <w:lang w:val="en-US"/>
              </w:rPr>
              <w:t>I</w:t>
            </w:r>
            <w:r w:rsidRPr="00F76931">
              <w:rPr>
                <w:rFonts w:ascii="Arial" w:hAnsi="Arial" w:cs="Arial"/>
                <w:sz w:val="16"/>
                <w:szCs w:val="16"/>
              </w:rPr>
              <w:t>NG HOURS BEFORE THE</w:t>
            </w:r>
            <w:r w:rsidRPr="00F76931">
              <w:rPr>
                <w:rFonts w:ascii="Arial" w:hAnsi="Arial" w:cs="Arial"/>
                <w:sz w:val="16"/>
                <w:szCs w:val="16"/>
                <w:lang w:val="en-US"/>
              </w:rPr>
              <w:t xml:space="preserve"> </w:t>
            </w:r>
            <w:r w:rsidRPr="00F76931">
              <w:rPr>
                <w:rFonts w:ascii="Arial" w:hAnsi="Arial" w:cs="Arial"/>
                <w:sz w:val="16"/>
                <w:szCs w:val="16"/>
              </w:rPr>
              <w:t>ACC</w:t>
            </w:r>
            <w:r w:rsidRPr="00F76931">
              <w:rPr>
                <w:rFonts w:ascii="Arial" w:hAnsi="Arial" w:cs="Arial"/>
                <w:sz w:val="16"/>
                <w:szCs w:val="16"/>
                <w:lang w:val="en-US"/>
              </w:rPr>
              <w:t>I</w:t>
            </w:r>
            <w:r w:rsidRPr="00F76931">
              <w:rPr>
                <w:rFonts w:ascii="Arial" w:hAnsi="Arial" w:cs="Arial"/>
                <w:sz w:val="16"/>
                <w:szCs w:val="16"/>
              </w:rPr>
              <w:t>DENT</w:t>
            </w:r>
          </w:p>
        </w:tc>
        <w:tc>
          <w:tcPr>
            <w:tcW w:w="1386" w:type="dxa"/>
            <w:vMerge w:val="restart"/>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Số giờ đã trực khi tai nạn xảy ra</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Hours on wa</w:t>
            </w:r>
            <w:r w:rsidRPr="00F76931">
              <w:rPr>
                <w:rFonts w:ascii="Arial" w:hAnsi="Arial" w:cs="Arial"/>
                <w:i/>
                <w:sz w:val="16"/>
                <w:szCs w:val="16"/>
                <w:lang w:val="en-US"/>
              </w:rPr>
              <w:t>t</w:t>
            </w:r>
            <w:r w:rsidRPr="00F76931">
              <w:rPr>
                <w:rFonts w:ascii="Arial" w:hAnsi="Arial" w:cs="Arial"/>
                <w:i/>
                <w:sz w:val="16"/>
                <w:szCs w:val="16"/>
              </w:rPr>
              <w:t>ch when the acc</w:t>
            </w:r>
            <w:r w:rsidRPr="00F76931">
              <w:rPr>
                <w:rFonts w:ascii="Arial" w:hAnsi="Arial" w:cs="Arial"/>
                <w:i/>
                <w:sz w:val="16"/>
                <w:szCs w:val="16"/>
                <w:lang w:val="en-US"/>
              </w:rPr>
              <w:t>i</w:t>
            </w:r>
            <w:r w:rsidRPr="00F76931">
              <w:rPr>
                <w:rFonts w:ascii="Arial" w:hAnsi="Arial" w:cs="Arial"/>
                <w:i/>
                <w:sz w:val="16"/>
                <w:szCs w:val="16"/>
              </w:rPr>
              <w:t>dent occurred</w:t>
            </w:r>
          </w:p>
        </w:tc>
        <w:tc>
          <w:tcPr>
            <w:tcW w:w="1927" w:type="dxa"/>
            <w:vMerge w:val="restart"/>
            <w:tcBorders>
              <w:top w:val="single" w:sz="4" w:space="0" w:color="auto"/>
              <w:left w:val="single" w:sz="4" w:space="0" w:color="auto"/>
              <w:bottom w:val="nil"/>
              <w:right w:val="single" w:sz="4" w:space="0" w:color="auto"/>
            </w:tcBorders>
            <w:shd w:val="clear" w:color="auto" w:fill="FFFFFF"/>
            <w:vAlign w:val="center"/>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HỆ TH</w:t>
            </w:r>
            <w:r w:rsidRPr="00F76931">
              <w:rPr>
                <w:rFonts w:ascii="Arial" w:hAnsi="Arial" w:cs="Arial"/>
                <w:sz w:val="16"/>
                <w:szCs w:val="16"/>
                <w:lang w:val="en-US"/>
              </w:rPr>
              <w:t>Ố</w:t>
            </w:r>
            <w:r w:rsidRPr="00F76931">
              <w:rPr>
                <w:rFonts w:ascii="Arial" w:hAnsi="Arial" w:cs="Arial"/>
                <w:sz w:val="16"/>
                <w:szCs w:val="16"/>
              </w:rPr>
              <w:t>NG TRỰC CA</w:t>
            </w:r>
            <w:r w:rsidRPr="00F76931">
              <w:rPr>
                <w:rFonts w:ascii="Arial" w:hAnsi="Arial" w:cs="Arial"/>
                <w:sz w:val="16"/>
                <w:szCs w:val="16"/>
                <w:lang w:val="en-US"/>
              </w:rPr>
              <w:br/>
            </w:r>
            <w:r w:rsidRPr="00F76931">
              <w:rPr>
                <w:rFonts w:ascii="Arial" w:hAnsi="Arial" w:cs="Arial"/>
                <w:sz w:val="16"/>
                <w:szCs w:val="16"/>
              </w:rPr>
              <w:t>WATCH</w:t>
            </w:r>
            <w:r w:rsidRPr="00F76931">
              <w:rPr>
                <w:rFonts w:ascii="Arial" w:hAnsi="Arial" w:cs="Arial"/>
                <w:sz w:val="16"/>
                <w:szCs w:val="16"/>
                <w:lang w:val="en-US"/>
              </w:rPr>
              <w:t xml:space="preserve"> </w:t>
            </w:r>
            <w:r w:rsidRPr="00F76931">
              <w:rPr>
                <w:rFonts w:ascii="Arial" w:hAnsi="Arial" w:cs="Arial"/>
                <w:sz w:val="16"/>
                <w:szCs w:val="16"/>
              </w:rPr>
              <w:t>KEEP</w:t>
            </w:r>
            <w:r w:rsidRPr="00F76931">
              <w:rPr>
                <w:rFonts w:ascii="Arial" w:hAnsi="Arial" w:cs="Arial"/>
                <w:sz w:val="16"/>
                <w:szCs w:val="16"/>
                <w:lang w:val="en-US"/>
              </w:rPr>
              <w:t>IN</w:t>
            </w:r>
            <w:r w:rsidRPr="00F76931">
              <w:rPr>
                <w:rFonts w:ascii="Arial" w:hAnsi="Arial" w:cs="Arial"/>
                <w:sz w:val="16"/>
                <w:szCs w:val="16"/>
              </w:rPr>
              <w:t>G</w:t>
            </w:r>
            <w:r w:rsidRPr="00F76931">
              <w:rPr>
                <w:rFonts w:ascii="Arial" w:hAnsi="Arial" w:cs="Arial"/>
                <w:sz w:val="16"/>
                <w:szCs w:val="16"/>
                <w:lang w:val="en-US"/>
              </w:rPr>
              <w:br/>
            </w:r>
            <w:r w:rsidRPr="00F76931">
              <w:rPr>
                <w:rFonts w:ascii="Arial" w:hAnsi="Arial" w:cs="Arial"/>
                <w:sz w:val="16"/>
                <w:szCs w:val="16"/>
              </w:rPr>
              <w:t>ARRANGEMENT</w:t>
            </w:r>
          </w:p>
        </w:tc>
      </w:tr>
      <w:tr w:rsidR="00206CD6" w:rsidRPr="00F76931" w:rsidTr="00455739">
        <w:tc>
          <w:tcPr>
            <w:tcW w:w="480" w:type="dxa"/>
            <w:vMerge/>
            <w:tcBorders>
              <w:top w:val="nil"/>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720" w:type="dxa"/>
            <w:vMerge/>
            <w:tcBorders>
              <w:top w:val="nil"/>
              <w:left w:val="single" w:sz="4" w:space="0" w:color="auto"/>
              <w:bottom w:val="nil"/>
              <w:right w:val="nil"/>
            </w:tcBorders>
            <w:shd w:val="clear" w:color="auto" w:fill="FFFFFF"/>
            <w:textDirection w:val="btLr"/>
            <w:vAlign w:val="center"/>
          </w:tcPr>
          <w:p w:rsidR="00206CD6" w:rsidRPr="00F76931" w:rsidRDefault="00206CD6" w:rsidP="00455739">
            <w:pPr>
              <w:spacing w:before="120"/>
              <w:rPr>
                <w:rFonts w:ascii="Arial" w:hAnsi="Arial" w:cs="Arial"/>
                <w:sz w:val="16"/>
                <w:szCs w:val="16"/>
              </w:rPr>
            </w:pPr>
          </w:p>
        </w:tc>
        <w:tc>
          <w:tcPr>
            <w:tcW w:w="2066"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1044"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24 tiếng trước </w:t>
            </w:r>
            <w:r w:rsidRPr="00F76931">
              <w:rPr>
                <w:rFonts w:ascii="Arial" w:hAnsi="Arial" w:cs="Arial"/>
                <w:sz w:val="16"/>
                <w:szCs w:val="16"/>
                <w:lang w:val="en-US"/>
              </w:rPr>
              <w:br/>
            </w:r>
            <w:r w:rsidRPr="00F76931">
              <w:rPr>
                <w:rFonts w:ascii="Arial" w:hAnsi="Arial" w:cs="Arial"/>
                <w:i/>
                <w:sz w:val="16"/>
                <w:szCs w:val="16"/>
              </w:rPr>
              <w:t>Last 24 hours</w:t>
            </w:r>
          </w:p>
        </w:tc>
        <w:tc>
          <w:tcPr>
            <w:tcW w:w="1130"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48 tiếng trước </w:t>
            </w:r>
            <w:r w:rsidRPr="00F76931">
              <w:rPr>
                <w:rFonts w:ascii="Arial" w:hAnsi="Arial" w:cs="Arial"/>
                <w:sz w:val="16"/>
                <w:szCs w:val="16"/>
                <w:lang w:val="en-US"/>
              </w:rPr>
              <w:br/>
            </w:r>
            <w:r w:rsidRPr="00F76931">
              <w:rPr>
                <w:rFonts w:ascii="Arial" w:hAnsi="Arial" w:cs="Arial"/>
                <w:i/>
                <w:sz w:val="16"/>
                <w:szCs w:val="16"/>
              </w:rPr>
              <w:t>Last 48 hours</w:t>
            </w:r>
          </w:p>
        </w:tc>
        <w:tc>
          <w:tcPr>
            <w:tcW w:w="972"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Tuần trước</w:t>
            </w:r>
            <w:r w:rsidRPr="00F76931">
              <w:rPr>
                <w:rFonts w:ascii="Arial" w:hAnsi="Arial" w:cs="Arial"/>
                <w:sz w:val="16"/>
                <w:szCs w:val="16"/>
                <w:lang w:val="en-US"/>
              </w:rPr>
              <w:br/>
            </w:r>
            <w:r w:rsidRPr="00F76931">
              <w:rPr>
                <w:rFonts w:ascii="Arial" w:hAnsi="Arial" w:cs="Arial"/>
                <w:i/>
                <w:sz w:val="16"/>
                <w:szCs w:val="16"/>
              </w:rPr>
              <w:t>Last week</w:t>
            </w:r>
          </w:p>
        </w:tc>
        <w:tc>
          <w:tcPr>
            <w:tcW w:w="1386" w:type="dxa"/>
            <w:vMerge/>
            <w:tcBorders>
              <w:top w:val="nil"/>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1927" w:type="dxa"/>
            <w:vMerge/>
            <w:tcBorders>
              <w:top w:val="nil"/>
              <w:left w:val="single" w:sz="4" w:space="0" w:color="auto"/>
              <w:bottom w:val="nil"/>
              <w:right w:val="single" w:sz="4" w:space="0" w:color="auto"/>
            </w:tcBorders>
            <w:shd w:val="clear" w:color="auto" w:fill="FFFFFF"/>
            <w:vAlign w:val="center"/>
          </w:tcPr>
          <w:p w:rsidR="00206CD6" w:rsidRPr="00F76931" w:rsidRDefault="00206CD6" w:rsidP="00455739">
            <w:pPr>
              <w:spacing w:before="120"/>
              <w:rPr>
                <w:rFonts w:ascii="Arial" w:hAnsi="Arial" w:cs="Arial"/>
                <w:sz w:val="16"/>
                <w:szCs w:val="16"/>
              </w:rPr>
            </w:pPr>
          </w:p>
        </w:tc>
      </w:tr>
      <w:tr w:rsidR="00206CD6" w:rsidRPr="00F76931" w:rsidTr="00455739">
        <w:tc>
          <w:tcPr>
            <w:tcW w:w="480"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25</w:t>
            </w:r>
          </w:p>
        </w:tc>
        <w:tc>
          <w:tcPr>
            <w:tcW w:w="720" w:type="dxa"/>
            <w:vMerge/>
            <w:tcBorders>
              <w:top w:val="nil"/>
              <w:left w:val="single" w:sz="4" w:space="0" w:color="auto"/>
              <w:bottom w:val="nil"/>
              <w:right w:val="nil"/>
            </w:tcBorders>
            <w:shd w:val="clear" w:color="auto" w:fill="FFFFFF"/>
            <w:textDirection w:val="btLr"/>
            <w:vAlign w:val="center"/>
          </w:tcPr>
          <w:p w:rsidR="00206CD6" w:rsidRPr="00F76931" w:rsidRDefault="00206CD6" w:rsidP="00455739">
            <w:pPr>
              <w:spacing w:before="120"/>
              <w:rPr>
                <w:rFonts w:ascii="Arial" w:hAnsi="Arial" w:cs="Arial"/>
                <w:sz w:val="16"/>
                <w:szCs w:val="16"/>
              </w:rPr>
            </w:pPr>
          </w:p>
        </w:tc>
        <w:tc>
          <w:tcPr>
            <w:tcW w:w="2066"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Thuyền trường Master</w:t>
            </w:r>
          </w:p>
        </w:tc>
        <w:tc>
          <w:tcPr>
            <w:tcW w:w="1044"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1130"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972"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1386"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1927" w:type="dxa"/>
            <w:tcBorders>
              <w:top w:val="single" w:sz="4" w:space="0" w:color="auto"/>
              <w:left w:val="single" w:sz="4" w:space="0" w:color="auto"/>
              <w:bottom w:val="nil"/>
              <w:right w:val="single" w:sz="4" w:space="0" w:color="auto"/>
            </w:tcBorders>
            <w:shd w:val="clear" w:color="auto" w:fill="FFFFFF"/>
            <w:vAlign w:val="center"/>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 Hệ thống trực 2 ca </w:t>
            </w:r>
            <w:r w:rsidRPr="00F76931">
              <w:rPr>
                <w:rFonts w:ascii="Arial" w:hAnsi="Arial" w:cs="Arial"/>
                <w:sz w:val="16"/>
                <w:szCs w:val="16"/>
                <w:lang w:val="en-US"/>
              </w:rPr>
              <w:br/>
              <w:t xml:space="preserve">  </w:t>
            </w:r>
            <w:r w:rsidRPr="00F76931">
              <w:rPr>
                <w:rFonts w:ascii="Arial" w:hAnsi="Arial" w:cs="Arial"/>
                <w:i/>
                <w:sz w:val="16"/>
                <w:szCs w:val="16"/>
              </w:rPr>
              <w:t>Two-watch system</w:t>
            </w:r>
          </w:p>
        </w:tc>
      </w:tr>
      <w:tr w:rsidR="00206CD6" w:rsidRPr="00F76931" w:rsidTr="00455739">
        <w:tc>
          <w:tcPr>
            <w:tcW w:w="480"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26</w:t>
            </w:r>
          </w:p>
        </w:tc>
        <w:tc>
          <w:tcPr>
            <w:tcW w:w="720" w:type="dxa"/>
            <w:vMerge/>
            <w:tcBorders>
              <w:top w:val="nil"/>
              <w:left w:val="single" w:sz="4" w:space="0" w:color="auto"/>
              <w:bottom w:val="nil"/>
              <w:right w:val="nil"/>
            </w:tcBorders>
            <w:shd w:val="clear" w:color="auto" w:fill="FFFFFF"/>
            <w:textDirection w:val="btLr"/>
            <w:vAlign w:val="center"/>
          </w:tcPr>
          <w:p w:rsidR="00206CD6" w:rsidRPr="00F76931" w:rsidRDefault="00206CD6" w:rsidP="00455739">
            <w:pPr>
              <w:spacing w:before="120"/>
              <w:rPr>
                <w:rFonts w:ascii="Arial" w:hAnsi="Arial" w:cs="Arial"/>
                <w:sz w:val="16"/>
                <w:szCs w:val="16"/>
              </w:rPr>
            </w:pPr>
          </w:p>
        </w:tc>
        <w:tc>
          <w:tcPr>
            <w:tcW w:w="2066"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Sỹ quan boong</w:t>
            </w:r>
            <w:r w:rsidRPr="00F76931">
              <w:rPr>
                <w:rFonts w:ascii="Arial" w:hAnsi="Arial" w:cs="Arial"/>
                <w:sz w:val="16"/>
                <w:szCs w:val="16"/>
                <w:lang w:val="en-US"/>
              </w:rPr>
              <w:br/>
            </w:r>
            <w:r w:rsidRPr="00F76931">
              <w:rPr>
                <w:rFonts w:ascii="Arial" w:hAnsi="Arial" w:cs="Arial"/>
                <w:i/>
                <w:sz w:val="16"/>
                <w:szCs w:val="16"/>
              </w:rPr>
              <w:t xml:space="preserve">Deck </w:t>
            </w:r>
            <w:r w:rsidRPr="00F76931">
              <w:rPr>
                <w:rFonts w:ascii="Arial" w:hAnsi="Arial" w:cs="Arial"/>
                <w:i/>
                <w:sz w:val="16"/>
                <w:szCs w:val="16"/>
                <w:lang w:val="en-US"/>
              </w:rPr>
              <w:t>Officer</w:t>
            </w:r>
          </w:p>
        </w:tc>
        <w:tc>
          <w:tcPr>
            <w:tcW w:w="1044"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1130"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972"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1386"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1927" w:type="dxa"/>
            <w:tcBorders>
              <w:top w:val="single" w:sz="4" w:space="0" w:color="auto"/>
              <w:left w:val="single" w:sz="4" w:space="0" w:color="auto"/>
              <w:bottom w:val="nil"/>
              <w:right w:val="single" w:sz="4" w:space="0" w:color="auto"/>
            </w:tcBorders>
            <w:shd w:val="clear" w:color="auto" w:fill="FFFFFF"/>
            <w:vAlign w:val="center"/>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 Hệ thống trực 3 ca </w:t>
            </w:r>
            <w:r w:rsidRPr="00F76931">
              <w:rPr>
                <w:rFonts w:ascii="Arial" w:hAnsi="Arial" w:cs="Arial"/>
                <w:sz w:val="16"/>
                <w:szCs w:val="16"/>
                <w:lang w:val="en-US"/>
              </w:rPr>
              <w:br/>
              <w:t xml:space="preserve">   </w:t>
            </w:r>
            <w:r w:rsidRPr="00F76931">
              <w:rPr>
                <w:rFonts w:ascii="Arial" w:hAnsi="Arial" w:cs="Arial"/>
                <w:i/>
                <w:sz w:val="16"/>
                <w:szCs w:val="16"/>
              </w:rPr>
              <w:t>Three-watch system</w:t>
            </w:r>
          </w:p>
        </w:tc>
      </w:tr>
      <w:tr w:rsidR="00206CD6" w:rsidRPr="00F76931" w:rsidTr="00455739">
        <w:tc>
          <w:tcPr>
            <w:tcW w:w="480"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27</w:t>
            </w:r>
          </w:p>
        </w:tc>
        <w:tc>
          <w:tcPr>
            <w:tcW w:w="720" w:type="dxa"/>
            <w:vMerge/>
            <w:tcBorders>
              <w:top w:val="nil"/>
              <w:left w:val="single" w:sz="4" w:space="0" w:color="auto"/>
              <w:bottom w:val="nil"/>
              <w:right w:val="nil"/>
            </w:tcBorders>
            <w:shd w:val="clear" w:color="auto" w:fill="FFFFFF"/>
            <w:textDirection w:val="btLr"/>
            <w:vAlign w:val="center"/>
          </w:tcPr>
          <w:p w:rsidR="00206CD6" w:rsidRPr="00F76931" w:rsidRDefault="00206CD6" w:rsidP="00455739">
            <w:pPr>
              <w:spacing w:before="120"/>
              <w:rPr>
                <w:rFonts w:ascii="Arial" w:hAnsi="Arial" w:cs="Arial"/>
                <w:sz w:val="16"/>
                <w:szCs w:val="16"/>
              </w:rPr>
            </w:pPr>
          </w:p>
        </w:tc>
        <w:tc>
          <w:tcPr>
            <w:tcW w:w="2066"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Sỹ quan máy</w:t>
            </w:r>
            <w:r w:rsidRPr="00F76931">
              <w:rPr>
                <w:rFonts w:ascii="Arial" w:hAnsi="Arial" w:cs="Arial"/>
                <w:sz w:val="16"/>
                <w:szCs w:val="16"/>
                <w:lang w:val="en-US"/>
              </w:rPr>
              <w:br/>
            </w:r>
            <w:r w:rsidRPr="00F76931">
              <w:rPr>
                <w:rFonts w:ascii="Arial" w:hAnsi="Arial" w:cs="Arial"/>
                <w:i/>
                <w:sz w:val="16"/>
                <w:szCs w:val="16"/>
              </w:rPr>
              <w:t>Engine Officer</w:t>
            </w:r>
          </w:p>
        </w:tc>
        <w:tc>
          <w:tcPr>
            <w:tcW w:w="1044"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1130"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972"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1386"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1927" w:type="dxa"/>
            <w:tcBorders>
              <w:top w:val="single" w:sz="4" w:space="0" w:color="auto"/>
              <w:left w:val="single" w:sz="4" w:space="0" w:color="auto"/>
              <w:bottom w:val="nil"/>
              <w:right w:val="single" w:sz="4" w:space="0" w:color="auto"/>
            </w:tcBorders>
            <w:shd w:val="clear" w:color="auto" w:fill="FFFFFF"/>
            <w:vAlign w:val="center"/>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 Khác </w:t>
            </w:r>
            <w:r w:rsidRPr="00F76931">
              <w:rPr>
                <w:rFonts w:ascii="Arial" w:hAnsi="Arial" w:cs="Arial"/>
                <w:sz w:val="16"/>
                <w:szCs w:val="16"/>
                <w:lang w:val="en-US"/>
              </w:rPr>
              <w:br/>
              <w:t xml:space="preserve">   </w:t>
            </w:r>
            <w:r w:rsidRPr="00F76931">
              <w:rPr>
                <w:rFonts w:ascii="Arial" w:hAnsi="Arial" w:cs="Arial"/>
                <w:i/>
                <w:sz w:val="16"/>
                <w:szCs w:val="16"/>
              </w:rPr>
              <w:t>Other</w:t>
            </w:r>
          </w:p>
        </w:tc>
      </w:tr>
      <w:tr w:rsidR="00206CD6" w:rsidRPr="00F76931" w:rsidTr="00455739">
        <w:tc>
          <w:tcPr>
            <w:tcW w:w="480"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28</w:t>
            </w:r>
          </w:p>
        </w:tc>
        <w:tc>
          <w:tcPr>
            <w:tcW w:w="720" w:type="dxa"/>
            <w:vMerge/>
            <w:tcBorders>
              <w:top w:val="nil"/>
              <w:left w:val="single" w:sz="4" w:space="0" w:color="auto"/>
              <w:bottom w:val="single" w:sz="4" w:space="0" w:color="auto"/>
              <w:right w:val="nil"/>
            </w:tcBorders>
            <w:shd w:val="clear" w:color="auto" w:fill="FFFFFF"/>
            <w:textDirection w:val="btLr"/>
            <w:vAlign w:val="center"/>
          </w:tcPr>
          <w:p w:rsidR="00206CD6" w:rsidRPr="00F76931" w:rsidRDefault="00206CD6" w:rsidP="00455739">
            <w:pPr>
              <w:spacing w:before="120"/>
              <w:rPr>
                <w:rFonts w:ascii="Arial" w:hAnsi="Arial" w:cs="Arial"/>
                <w:sz w:val="16"/>
                <w:szCs w:val="16"/>
              </w:rPr>
            </w:pPr>
          </w:p>
        </w:tc>
        <w:tc>
          <w:tcPr>
            <w:tcW w:w="2066"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Các thuyền viên trực ca khác</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O</w:t>
            </w:r>
            <w:r w:rsidRPr="00F76931">
              <w:rPr>
                <w:rFonts w:ascii="Arial" w:hAnsi="Arial" w:cs="Arial"/>
                <w:i/>
                <w:sz w:val="16"/>
                <w:szCs w:val="16"/>
                <w:lang w:val="en-US"/>
              </w:rPr>
              <w:t>t</w:t>
            </w:r>
            <w:r w:rsidRPr="00F76931">
              <w:rPr>
                <w:rFonts w:ascii="Arial" w:hAnsi="Arial" w:cs="Arial"/>
                <w:i/>
                <w:sz w:val="16"/>
                <w:szCs w:val="16"/>
              </w:rPr>
              <w:t>her crew members on wa</w:t>
            </w:r>
            <w:r w:rsidRPr="00F76931">
              <w:rPr>
                <w:rFonts w:ascii="Arial" w:hAnsi="Arial" w:cs="Arial"/>
                <w:i/>
                <w:sz w:val="16"/>
                <w:szCs w:val="16"/>
                <w:lang w:val="en-US"/>
              </w:rPr>
              <w:t>t</w:t>
            </w:r>
            <w:r w:rsidRPr="00F76931">
              <w:rPr>
                <w:rFonts w:ascii="Arial" w:hAnsi="Arial" w:cs="Arial"/>
                <w:i/>
                <w:sz w:val="16"/>
                <w:szCs w:val="16"/>
              </w:rPr>
              <w:t>ch</w:t>
            </w:r>
          </w:p>
        </w:tc>
        <w:tc>
          <w:tcPr>
            <w:tcW w:w="1044"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1130"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972"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1386"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rPr>
                <w:rFonts w:ascii="Arial" w:hAnsi="Arial" w:cs="Arial"/>
                <w:sz w:val="16"/>
                <w:szCs w:val="16"/>
              </w:rPr>
            </w:pPr>
          </w:p>
        </w:tc>
        <w:tc>
          <w:tcPr>
            <w:tcW w:w="1927" w:type="dxa"/>
            <w:tcBorders>
              <w:top w:val="single" w:sz="4" w:space="0" w:color="auto"/>
              <w:left w:val="single" w:sz="4" w:space="0" w:color="auto"/>
              <w:bottom w:val="single" w:sz="4" w:space="0" w:color="auto"/>
              <w:right w:val="single" w:sz="4" w:space="0" w:color="auto"/>
            </w:tcBorders>
            <w:shd w:val="clear" w:color="auto" w:fill="FFFFFF"/>
            <w:vAlign w:val="center"/>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Không có</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lang w:val="en-US"/>
              </w:rPr>
              <w:t xml:space="preserve">   </w:t>
            </w:r>
            <w:r w:rsidRPr="00F76931">
              <w:rPr>
                <w:rFonts w:ascii="Arial" w:hAnsi="Arial" w:cs="Arial"/>
                <w:i/>
                <w:sz w:val="16"/>
                <w:szCs w:val="16"/>
              </w:rPr>
              <w:t>No-</w:t>
            </w:r>
            <w:r w:rsidRPr="00F76931">
              <w:rPr>
                <w:rFonts w:ascii="Arial" w:hAnsi="Arial" w:cs="Arial"/>
                <w:i/>
                <w:sz w:val="16"/>
                <w:szCs w:val="16"/>
                <w:lang w:val="en-US"/>
              </w:rPr>
              <w:t>w</w:t>
            </w:r>
            <w:r w:rsidRPr="00F76931">
              <w:rPr>
                <w:rFonts w:ascii="Arial" w:hAnsi="Arial" w:cs="Arial"/>
                <w:i/>
                <w:sz w:val="16"/>
                <w:szCs w:val="16"/>
              </w:rPr>
              <w:t>atch system</w:t>
            </w:r>
          </w:p>
        </w:tc>
      </w:tr>
    </w:tbl>
    <w:p w:rsidR="00206CD6" w:rsidRPr="00F76931" w:rsidRDefault="00206CD6" w:rsidP="00206CD6">
      <w:pPr>
        <w:spacing w:before="120"/>
        <w:rPr>
          <w:rFonts w:ascii="Arial" w:hAnsi="Arial" w:cs="Arial"/>
          <w:sz w:val="20"/>
          <w:lang w:val="en-US"/>
        </w:rPr>
      </w:pPr>
    </w:p>
    <w:p w:rsidR="00206CD6" w:rsidRPr="0020094E" w:rsidRDefault="00206CD6" w:rsidP="00206CD6">
      <w:pPr>
        <w:spacing w:before="120"/>
        <w:rPr>
          <w:rFonts w:ascii="Arial" w:hAnsi="Arial" w:cs="Arial"/>
          <w:i/>
          <w:sz w:val="16"/>
          <w:szCs w:val="16"/>
        </w:rPr>
      </w:pPr>
      <w:r w:rsidRPr="0020094E">
        <w:rPr>
          <w:rFonts w:ascii="Arial" w:hAnsi="Arial" w:cs="Arial"/>
          <w:sz w:val="16"/>
          <w:szCs w:val="16"/>
        </w:rPr>
        <w:t>Trọng lượng ghi theo tấn hệ mét</w:t>
      </w:r>
      <w:r w:rsidRPr="0020094E">
        <w:rPr>
          <w:rFonts w:ascii="Arial" w:hAnsi="Arial" w:cs="Arial"/>
          <w:sz w:val="16"/>
          <w:szCs w:val="16"/>
          <w:lang w:val="en-US"/>
        </w:rPr>
        <w:br/>
      </w:r>
      <w:r w:rsidRPr="0020094E">
        <w:rPr>
          <w:rFonts w:ascii="Arial" w:hAnsi="Arial" w:cs="Arial"/>
          <w:i/>
          <w:sz w:val="16"/>
          <w:szCs w:val="16"/>
          <w:lang w:val="en-US"/>
        </w:rPr>
        <w:t>W</w:t>
      </w:r>
      <w:r w:rsidRPr="0020094E">
        <w:rPr>
          <w:rFonts w:ascii="Arial" w:hAnsi="Arial" w:cs="Arial"/>
          <w:i/>
          <w:sz w:val="16"/>
          <w:szCs w:val="16"/>
        </w:rPr>
        <w:t>eights sha</w:t>
      </w:r>
      <w:r w:rsidRPr="0020094E">
        <w:rPr>
          <w:rFonts w:ascii="Arial" w:hAnsi="Arial" w:cs="Arial"/>
          <w:i/>
          <w:sz w:val="16"/>
          <w:szCs w:val="16"/>
          <w:lang w:val="en-US"/>
        </w:rPr>
        <w:t>ll</w:t>
      </w:r>
      <w:r w:rsidRPr="0020094E">
        <w:rPr>
          <w:rFonts w:ascii="Arial" w:hAnsi="Arial" w:cs="Arial"/>
          <w:i/>
          <w:sz w:val="16"/>
          <w:szCs w:val="16"/>
        </w:rPr>
        <w:t xml:space="preserve"> be given in metric tonnes</w:t>
      </w:r>
    </w:p>
    <w:tbl>
      <w:tblPr>
        <w:tblW w:w="9725" w:type="dxa"/>
        <w:tblLayout w:type="fixed"/>
        <w:tblCellMar>
          <w:left w:w="0" w:type="dxa"/>
          <w:right w:w="0" w:type="dxa"/>
        </w:tblCellMar>
        <w:tblLook w:val="0000" w:firstRow="0" w:lastRow="0" w:firstColumn="0" w:lastColumn="0" w:noHBand="0" w:noVBand="0"/>
      </w:tblPr>
      <w:tblGrid>
        <w:gridCol w:w="544"/>
        <w:gridCol w:w="752"/>
        <w:gridCol w:w="832"/>
        <w:gridCol w:w="626"/>
        <w:gridCol w:w="371"/>
        <w:gridCol w:w="580"/>
        <w:gridCol w:w="702"/>
        <w:gridCol w:w="572"/>
        <w:gridCol w:w="709"/>
        <w:gridCol w:w="594"/>
        <w:gridCol w:w="713"/>
        <w:gridCol w:w="576"/>
        <w:gridCol w:w="354"/>
        <w:gridCol w:w="373"/>
        <w:gridCol w:w="587"/>
        <w:gridCol w:w="250"/>
        <w:gridCol w:w="590"/>
      </w:tblGrid>
      <w:tr w:rsidR="00206CD6" w:rsidRPr="00F76931" w:rsidTr="00455739">
        <w:tc>
          <w:tcPr>
            <w:tcW w:w="544" w:type="dxa"/>
            <w:vMerge w:val="restart"/>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29</w:t>
            </w:r>
          </w:p>
        </w:tc>
        <w:tc>
          <w:tcPr>
            <w:tcW w:w="752" w:type="dxa"/>
            <w:vMerge w:val="restart"/>
            <w:tcBorders>
              <w:top w:val="single" w:sz="4" w:space="0" w:color="auto"/>
              <w:left w:val="single" w:sz="4" w:space="0" w:color="auto"/>
              <w:bottom w:val="nil"/>
              <w:right w:val="nil"/>
            </w:tcBorders>
            <w:shd w:val="clear" w:color="auto" w:fill="FFFFFF"/>
            <w:textDirection w:val="btLr"/>
          </w:tcPr>
          <w:p w:rsidR="00206CD6" w:rsidRPr="00F76931" w:rsidRDefault="00206CD6" w:rsidP="00455739">
            <w:pPr>
              <w:spacing w:before="120"/>
              <w:jc w:val="center"/>
              <w:rPr>
                <w:rFonts w:ascii="Arial" w:hAnsi="Arial" w:cs="Arial"/>
                <w:b/>
                <w:sz w:val="20"/>
                <w:szCs w:val="20"/>
                <w:lang w:val="en-US"/>
              </w:rPr>
            </w:pPr>
            <w:r w:rsidRPr="00F76931">
              <w:rPr>
                <w:rFonts w:ascii="Arial" w:hAnsi="Arial" w:cs="Arial"/>
                <w:b/>
                <w:sz w:val="20"/>
                <w:szCs w:val="20"/>
              </w:rPr>
              <w:t>TÌNH TRẠNG HÀNG HOÁ</w:t>
            </w:r>
          </w:p>
          <w:p w:rsidR="00206CD6" w:rsidRPr="00F76931" w:rsidRDefault="00206CD6" w:rsidP="00455739">
            <w:pPr>
              <w:spacing w:before="120"/>
              <w:jc w:val="center"/>
              <w:rPr>
                <w:rFonts w:ascii="Arial" w:hAnsi="Arial" w:cs="Arial"/>
                <w:b/>
                <w:sz w:val="16"/>
                <w:szCs w:val="16"/>
                <w:lang w:val="en-US"/>
              </w:rPr>
            </w:pPr>
            <w:r w:rsidRPr="00F76931">
              <w:rPr>
                <w:rFonts w:ascii="Arial" w:hAnsi="Arial" w:cs="Arial"/>
                <w:b/>
                <w:sz w:val="16"/>
                <w:szCs w:val="16"/>
              </w:rPr>
              <w:t>CARGO CO</w:t>
            </w:r>
            <w:r w:rsidRPr="00F76931">
              <w:rPr>
                <w:rFonts w:ascii="Arial" w:hAnsi="Arial" w:cs="Arial"/>
                <w:b/>
                <w:sz w:val="16"/>
                <w:szCs w:val="16"/>
                <w:lang w:val="en-US"/>
              </w:rPr>
              <w:t>NDI</w:t>
            </w:r>
            <w:r w:rsidRPr="00F76931">
              <w:rPr>
                <w:rFonts w:ascii="Arial" w:hAnsi="Arial" w:cs="Arial"/>
                <w:b/>
                <w:sz w:val="16"/>
                <w:szCs w:val="16"/>
              </w:rPr>
              <w:t xml:space="preserve">TION </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ỉ</w:t>
            </w:r>
          </w:p>
        </w:tc>
        <w:tc>
          <w:tcPr>
            <w:tcW w:w="4392" w:type="dxa"/>
            <w:gridSpan w:val="7"/>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Loại hàng hoá trên tàu </w:t>
            </w:r>
            <w:r w:rsidRPr="00F76931">
              <w:rPr>
                <w:rFonts w:ascii="Arial" w:hAnsi="Arial" w:cs="Arial"/>
                <w:sz w:val="16"/>
                <w:szCs w:val="16"/>
                <w:lang w:val="en-US"/>
              </w:rPr>
              <w:br/>
            </w:r>
            <w:r w:rsidRPr="00F76931">
              <w:rPr>
                <w:rFonts w:ascii="Arial" w:hAnsi="Arial" w:cs="Arial"/>
                <w:i/>
                <w:sz w:val="16"/>
                <w:szCs w:val="16"/>
              </w:rPr>
              <w:t>Type of cargo on board</w:t>
            </w:r>
          </w:p>
        </w:tc>
        <w:tc>
          <w:tcPr>
            <w:tcW w:w="4037" w:type="dxa"/>
            <w:gridSpan w:val="8"/>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Loại hàng hoá ch</w:t>
            </w:r>
            <w:r w:rsidRPr="00F76931">
              <w:rPr>
                <w:rFonts w:ascii="Arial" w:hAnsi="Arial" w:cs="Arial"/>
                <w:sz w:val="16"/>
                <w:szCs w:val="16"/>
                <w:lang w:val="en-US"/>
              </w:rPr>
              <w:t>ở</w:t>
            </w:r>
            <w:r w:rsidRPr="00F76931">
              <w:rPr>
                <w:rFonts w:ascii="Arial" w:hAnsi="Arial" w:cs="Arial"/>
                <w:sz w:val="16"/>
                <w:szCs w:val="16"/>
              </w:rPr>
              <w:t xml:space="preserve"> trong chuyến trước</w:t>
            </w:r>
            <w:r w:rsidRPr="00F76931">
              <w:rPr>
                <w:rFonts w:ascii="Arial" w:hAnsi="Arial" w:cs="Arial"/>
                <w:sz w:val="16"/>
                <w:szCs w:val="16"/>
                <w:lang w:val="en-US"/>
              </w:rPr>
              <w:br/>
            </w:r>
            <w:r w:rsidRPr="00F76931">
              <w:rPr>
                <w:rFonts w:ascii="Arial" w:hAnsi="Arial" w:cs="Arial"/>
                <w:i/>
                <w:sz w:val="16"/>
                <w:szCs w:val="16"/>
              </w:rPr>
              <w:t>Type of cargo the v</w:t>
            </w:r>
            <w:r w:rsidRPr="00F76931">
              <w:rPr>
                <w:rFonts w:ascii="Arial" w:hAnsi="Arial" w:cs="Arial"/>
                <w:i/>
                <w:sz w:val="16"/>
                <w:szCs w:val="16"/>
                <w:lang w:val="en-US"/>
              </w:rPr>
              <w:t>o</w:t>
            </w:r>
            <w:r w:rsidRPr="00F76931">
              <w:rPr>
                <w:rFonts w:ascii="Arial" w:hAnsi="Arial" w:cs="Arial"/>
                <w:i/>
                <w:sz w:val="16"/>
                <w:szCs w:val="16"/>
              </w:rPr>
              <w:t>yage before</w:t>
            </w:r>
          </w:p>
        </w:tc>
      </w:tr>
      <w:tr w:rsidR="00206CD6" w:rsidRPr="00F76931" w:rsidTr="00455739">
        <w:tc>
          <w:tcPr>
            <w:tcW w:w="544" w:type="dxa"/>
            <w:vMerge/>
            <w:tcBorders>
              <w:top w:val="nil"/>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752"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429" w:type="dxa"/>
            <w:gridSpan w:val="15"/>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Phân bố hàng h</w:t>
            </w:r>
            <w:r w:rsidRPr="00F76931">
              <w:rPr>
                <w:rFonts w:ascii="Arial" w:hAnsi="Arial" w:cs="Arial"/>
                <w:sz w:val="16"/>
                <w:szCs w:val="16"/>
                <w:lang w:val="en-US"/>
              </w:rPr>
              <w:t xml:space="preserve">oá </w:t>
            </w:r>
            <w:r w:rsidRPr="00F76931">
              <w:rPr>
                <w:rFonts w:ascii="Arial" w:hAnsi="Arial" w:cs="Arial"/>
                <w:sz w:val="16"/>
                <w:szCs w:val="16"/>
              </w:rPr>
              <w:t xml:space="preserve">(loại và </w:t>
            </w:r>
            <w:r w:rsidRPr="00F76931">
              <w:rPr>
                <w:rFonts w:ascii="Arial" w:hAnsi="Arial" w:cs="Arial"/>
                <w:sz w:val="16"/>
                <w:szCs w:val="16"/>
                <w:lang w:val="en-US"/>
              </w:rPr>
              <w:t>tr</w:t>
            </w:r>
            <w:r w:rsidRPr="00F76931">
              <w:rPr>
                <w:rFonts w:ascii="Arial" w:hAnsi="Arial" w:cs="Arial"/>
                <w:sz w:val="16"/>
                <w:szCs w:val="16"/>
              </w:rPr>
              <w:t>ọng lượng trong các hầm hàng/</w:t>
            </w:r>
            <w:r w:rsidRPr="00F76931">
              <w:rPr>
                <w:rFonts w:ascii="Arial" w:hAnsi="Arial" w:cs="Arial"/>
                <w:sz w:val="16"/>
                <w:szCs w:val="16"/>
                <w:lang w:val="en-US"/>
              </w:rPr>
              <w:t>tr</w:t>
            </w:r>
            <w:r w:rsidRPr="00F76931">
              <w:rPr>
                <w:rFonts w:ascii="Arial" w:hAnsi="Arial" w:cs="Arial"/>
                <w:sz w:val="16"/>
                <w:szCs w:val="16"/>
              </w:rPr>
              <w:t>ên boong)</w:t>
            </w:r>
            <w:r w:rsidRPr="00F76931">
              <w:rPr>
                <w:rFonts w:ascii="Arial" w:hAnsi="Arial" w:cs="Arial"/>
                <w:sz w:val="16"/>
                <w:szCs w:val="16"/>
                <w:lang w:val="en-US"/>
              </w:rPr>
              <w:br/>
            </w:r>
            <w:r w:rsidRPr="00F76931">
              <w:rPr>
                <w:rFonts w:ascii="Arial" w:hAnsi="Arial" w:cs="Arial"/>
                <w:i/>
                <w:sz w:val="16"/>
                <w:szCs w:val="16"/>
              </w:rPr>
              <w:t>Cargo locat</w:t>
            </w:r>
            <w:r w:rsidRPr="00F76931">
              <w:rPr>
                <w:rFonts w:ascii="Arial" w:hAnsi="Arial" w:cs="Arial"/>
                <w:i/>
                <w:sz w:val="16"/>
                <w:szCs w:val="16"/>
                <w:lang w:val="en-US"/>
              </w:rPr>
              <w:t>i</w:t>
            </w:r>
            <w:r w:rsidRPr="00F76931">
              <w:rPr>
                <w:rFonts w:ascii="Arial" w:hAnsi="Arial" w:cs="Arial"/>
                <w:i/>
                <w:sz w:val="16"/>
                <w:szCs w:val="16"/>
              </w:rPr>
              <w:t xml:space="preserve">on (type and weight in </w:t>
            </w:r>
            <w:r w:rsidRPr="00F76931">
              <w:rPr>
                <w:rFonts w:ascii="Arial" w:hAnsi="Arial" w:cs="Arial"/>
                <w:i/>
                <w:sz w:val="16"/>
                <w:szCs w:val="16"/>
                <w:lang w:val="en-US"/>
              </w:rPr>
              <w:t>c</w:t>
            </w:r>
            <w:r w:rsidRPr="00F76931">
              <w:rPr>
                <w:rFonts w:ascii="Arial" w:hAnsi="Arial" w:cs="Arial"/>
                <w:i/>
                <w:sz w:val="16"/>
                <w:szCs w:val="16"/>
              </w:rPr>
              <w:t>argo holds/on deck)</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Kèm theo sơ đồ x</w:t>
            </w:r>
            <w:r w:rsidRPr="00F76931">
              <w:rPr>
                <w:rFonts w:ascii="Arial" w:hAnsi="Arial" w:cs="Arial"/>
                <w:sz w:val="16"/>
                <w:szCs w:val="16"/>
                <w:lang w:val="en-US"/>
              </w:rPr>
              <w:t>ế</w:t>
            </w:r>
            <w:r w:rsidRPr="00F76931">
              <w:rPr>
                <w:rFonts w:ascii="Arial" w:hAnsi="Arial" w:cs="Arial"/>
                <w:sz w:val="16"/>
                <w:szCs w:val="16"/>
              </w:rPr>
              <w:t>p hàng</w:t>
            </w:r>
            <w:r w:rsidRPr="00F76931">
              <w:rPr>
                <w:rFonts w:ascii="Arial" w:hAnsi="Arial" w:cs="Arial"/>
                <w:sz w:val="16"/>
                <w:szCs w:val="16"/>
                <w:lang w:val="en-US"/>
              </w:rPr>
              <w:br/>
            </w:r>
            <w:r w:rsidRPr="00F76931">
              <w:rPr>
                <w:rFonts w:ascii="Arial" w:hAnsi="Arial" w:cs="Arial"/>
                <w:i/>
                <w:sz w:val="16"/>
                <w:szCs w:val="16"/>
              </w:rPr>
              <w:t>Attach a car</w:t>
            </w:r>
            <w:r w:rsidRPr="00F76931">
              <w:rPr>
                <w:rFonts w:ascii="Arial" w:hAnsi="Arial" w:cs="Arial"/>
                <w:i/>
                <w:sz w:val="16"/>
                <w:szCs w:val="16"/>
                <w:lang w:val="en-US"/>
              </w:rPr>
              <w:t>g</w:t>
            </w:r>
            <w:r w:rsidRPr="00F76931">
              <w:rPr>
                <w:rFonts w:ascii="Arial" w:hAnsi="Arial" w:cs="Arial"/>
                <w:i/>
                <w:sz w:val="16"/>
                <w:szCs w:val="16"/>
              </w:rPr>
              <w:t>o plan</w:t>
            </w:r>
          </w:p>
        </w:tc>
      </w:tr>
      <w:tr w:rsidR="00206CD6" w:rsidRPr="00F76931" w:rsidTr="00455739">
        <w:tc>
          <w:tcPr>
            <w:tcW w:w="544" w:type="dxa"/>
            <w:vMerge w:val="restart"/>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30</w:t>
            </w:r>
          </w:p>
        </w:tc>
        <w:tc>
          <w:tcPr>
            <w:tcW w:w="752"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3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99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Hầm/Két</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Ho</w:t>
            </w:r>
            <w:r w:rsidRPr="00F76931">
              <w:rPr>
                <w:rFonts w:ascii="Arial" w:hAnsi="Arial" w:cs="Arial"/>
                <w:sz w:val="16"/>
                <w:szCs w:val="16"/>
                <w:lang w:val="en-US"/>
              </w:rPr>
              <w:t>ld</w:t>
            </w:r>
            <w:r w:rsidRPr="00F76931">
              <w:rPr>
                <w:rFonts w:ascii="Arial" w:hAnsi="Arial" w:cs="Arial"/>
                <w:sz w:val="16"/>
                <w:szCs w:val="16"/>
              </w:rPr>
              <w:t>/Tank</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Số</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No</w:t>
            </w:r>
          </w:p>
        </w:tc>
        <w:tc>
          <w:tcPr>
            <w:tcW w:w="1282"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Hầm/Két</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Ho</w:t>
            </w:r>
            <w:r w:rsidRPr="00F76931">
              <w:rPr>
                <w:rFonts w:ascii="Arial" w:hAnsi="Arial" w:cs="Arial"/>
                <w:sz w:val="16"/>
                <w:szCs w:val="16"/>
                <w:lang w:val="en-US"/>
              </w:rPr>
              <w:t>ld</w:t>
            </w:r>
            <w:r w:rsidRPr="00F76931">
              <w:rPr>
                <w:rFonts w:ascii="Arial" w:hAnsi="Arial" w:cs="Arial"/>
                <w:sz w:val="16"/>
                <w:szCs w:val="16"/>
              </w:rPr>
              <w:t>/Tank</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Số</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No</w:t>
            </w:r>
          </w:p>
        </w:tc>
        <w:tc>
          <w:tcPr>
            <w:tcW w:w="1281"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Hầm/Két</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Ho</w:t>
            </w:r>
            <w:r w:rsidRPr="00F76931">
              <w:rPr>
                <w:rFonts w:ascii="Arial" w:hAnsi="Arial" w:cs="Arial"/>
                <w:sz w:val="16"/>
                <w:szCs w:val="16"/>
                <w:lang w:val="en-US"/>
              </w:rPr>
              <w:t>ld</w:t>
            </w:r>
            <w:r w:rsidRPr="00F76931">
              <w:rPr>
                <w:rFonts w:ascii="Arial" w:hAnsi="Arial" w:cs="Arial"/>
                <w:sz w:val="16"/>
                <w:szCs w:val="16"/>
              </w:rPr>
              <w:t>/Tank</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Số</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No</w:t>
            </w:r>
          </w:p>
        </w:tc>
        <w:tc>
          <w:tcPr>
            <w:tcW w:w="13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Hầm/Két</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Ho</w:t>
            </w:r>
            <w:r w:rsidRPr="00F76931">
              <w:rPr>
                <w:rFonts w:ascii="Arial" w:hAnsi="Arial" w:cs="Arial"/>
                <w:sz w:val="16"/>
                <w:szCs w:val="16"/>
                <w:lang w:val="en-US"/>
              </w:rPr>
              <w:t>ld</w:t>
            </w:r>
            <w:r w:rsidRPr="00F76931">
              <w:rPr>
                <w:rFonts w:ascii="Arial" w:hAnsi="Arial" w:cs="Arial"/>
                <w:sz w:val="16"/>
                <w:szCs w:val="16"/>
              </w:rPr>
              <w:t>/Tank</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Số</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No</w:t>
            </w:r>
          </w:p>
        </w:tc>
        <w:tc>
          <w:tcPr>
            <w:tcW w:w="93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Hầm/Két</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Ho</w:t>
            </w:r>
            <w:r w:rsidRPr="00F76931">
              <w:rPr>
                <w:rFonts w:ascii="Arial" w:hAnsi="Arial" w:cs="Arial"/>
                <w:sz w:val="16"/>
                <w:szCs w:val="16"/>
                <w:lang w:val="en-US"/>
              </w:rPr>
              <w:t>ld</w:t>
            </w:r>
            <w:r w:rsidRPr="00F76931">
              <w:rPr>
                <w:rFonts w:ascii="Arial" w:hAnsi="Arial" w:cs="Arial"/>
                <w:sz w:val="16"/>
                <w:szCs w:val="16"/>
              </w:rPr>
              <w:t>/Tank</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Số</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No</w:t>
            </w:r>
          </w:p>
        </w:tc>
        <w:tc>
          <w:tcPr>
            <w:tcW w:w="96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Hầm/Két</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Ho</w:t>
            </w:r>
            <w:r w:rsidRPr="00F76931">
              <w:rPr>
                <w:rFonts w:ascii="Arial" w:hAnsi="Arial" w:cs="Arial"/>
                <w:sz w:val="16"/>
                <w:szCs w:val="16"/>
                <w:lang w:val="en-US"/>
              </w:rPr>
              <w:t>ld</w:t>
            </w:r>
            <w:r w:rsidRPr="00F76931">
              <w:rPr>
                <w:rFonts w:ascii="Arial" w:hAnsi="Arial" w:cs="Arial"/>
                <w:sz w:val="16"/>
                <w:szCs w:val="16"/>
              </w:rPr>
              <w:t>/Tank</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Số</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No</w:t>
            </w:r>
          </w:p>
        </w:tc>
        <w:tc>
          <w:tcPr>
            <w:tcW w:w="84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Hầm/Két</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Ho</w:t>
            </w:r>
            <w:r w:rsidRPr="00F76931">
              <w:rPr>
                <w:rFonts w:ascii="Arial" w:hAnsi="Arial" w:cs="Arial"/>
                <w:sz w:val="16"/>
                <w:szCs w:val="16"/>
                <w:lang w:val="en-US"/>
              </w:rPr>
              <w:t>ld</w:t>
            </w:r>
            <w:r w:rsidRPr="00F76931">
              <w:rPr>
                <w:rFonts w:ascii="Arial" w:hAnsi="Arial" w:cs="Arial"/>
                <w:sz w:val="16"/>
                <w:szCs w:val="16"/>
              </w:rPr>
              <w:t>/Tank</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Số</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No</w:t>
            </w:r>
          </w:p>
        </w:tc>
      </w:tr>
      <w:tr w:rsidR="00206CD6" w:rsidRPr="00F76931" w:rsidTr="00455739">
        <w:tc>
          <w:tcPr>
            <w:tcW w:w="544" w:type="dxa"/>
            <w:vMerge/>
            <w:tcBorders>
              <w:top w:val="nil"/>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752"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3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Loại</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Type</w:t>
            </w:r>
          </w:p>
          <w:p w:rsidR="00206CD6" w:rsidRPr="00F76931" w:rsidRDefault="00206CD6" w:rsidP="00455739">
            <w:pPr>
              <w:spacing w:before="120"/>
              <w:rPr>
                <w:rFonts w:ascii="Arial" w:hAnsi="Arial" w:cs="Arial"/>
                <w:sz w:val="16"/>
                <w:szCs w:val="16"/>
              </w:rPr>
            </w:pPr>
            <w:r w:rsidRPr="00F76931">
              <w:rPr>
                <w:rFonts w:ascii="Arial" w:hAnsi="Arial" w:cs="Arial"/>
                <w:sz w:val="16"/>
                <w:szCs w:val="16"/>
                <w:lang w:val="en-US"/>
              </w:rPr>
              <w:t>T</w:t>
            </w:r>
            <w:r w:rsidRPr="00F76931">
              <w:rPr>
                <w:rFonts w:ascii="Arial" w:hAnsi="Arial" w:cs="Arial"/>
                <w:sz w:val="16"/>
                <w:szCs w:val="16"/>
              </w:rPr>
              <w:t>rọng</w:t>
            </w:r>
            <w:r>
              <w:rPr>
                <w:rFonts w:ascii="Arial" w:hAnsi="Arial" w:cs="Arial"/>
                <w:sz w:val="16"/>
                <w:szCs w:val="16"/>
                <w:lang w:val="en-US"/>
              </w:rPr>
              <w:t xml:space="preserve"> </w:t>
            </w:r>
            <w:r w:rsidRPr="00F76931">
              <w:rPr>
                <w:rFonts w:ascii="Arial" w:hAnsi="Arial" w:cs="Arial"/>
                <w:sz w:val="16"/>
                <w:szCs w:val="16"/>
              </w:rPr>
              <w:t>lượng</w:t>
            </w:r>
          </w:p>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W</w:t>
            </w:r>
            <w:r w:rsidRPr="00F76931">
              <w:rPr>
                <w:rFonts w:ascii="Arial" w:hAnsi="Arial" w:cs="Arial"/>
                <w:i/>
                <w:sz w:val="16"/>
                <w:szCs w:val="16"/>
              </w:rPr>
              <w:t>eigh</w:t>
            </w:r>
            <w:r w:rsidRPr="00F76931">
              <w:rPr>
                <w:rFonts w:ascii="Arial" w:hAnsi="Arial" w:cs="Arial"/>
                <w:i/>
                <w:sz w:val="16"/>
                <w:szCs w:val="16"/>
                <w:lang w:val="en-US"/>
              </w:rPr>
              <w:t>t</w:t>
            </w:r>
          </w:p>
        </w:tc>
        <w:tc>
          <w:tcPr>
            <w:tcW w:w="99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282"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281"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3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93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96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84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544" w:type="dxa"/>
            <w:vMerge w:val="restart"/>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31</w:t>
            </w:r>
          </w:p>
        </w:tc>
        <w:tc>
          <w:tcPr>
            <w:tcW w:w="752"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3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Hàng</w:t>
            </w:r>
            <w:r>
              <w:rPr>
                <w:rFonts w:ascii="Arial" w:hAnsi="Arial" w:cs="Arial"/>
                <w:sz w:val="16"/>
                <w:szCs w:val="16"/>
                <w:lang w:val="en-US"/>
              </w:rPr>
              <w:t xml:space="preserve"> </w:t>
            </w:r>
            <w:r w:rsidRPr="00F76931">
              <w:rPr>
                <w:rFonts w:ascii="Arial" w:hAnsi="Arial" w:cs="Arial"/>
                <w:sz w:val="16"/>
                <w:szCs w:val="16"/>
              </w:rPr>
              <w:t>trên</w:t>
            </w:r>
            <w:r>
              <w:rPr>
                <w:rFonts w:ascii="Arial" w:hAnsi="Arial" w:cs="Arial"/>
                <w:sz w:val="16"/>
                <w:szCs w:val="16"/>
                <w:lang w:val="en-US"/>
              </w:rPr>
              <w:t xml:space="preserve"> </w:t>
            </w:r>
            <w:r w:rsidRPr="00F76931">
              <w:rPr>
                <w:rFonts w:ascii="Arial" w:hAnsi="Arial" w:cs="Arial"/>
                <w:sz w:val="16"/>
                <w:szCs w:val="16"/>
              </w:rPr>
              <w:t>boong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Deck</w:t>
            </w:r>
          </w:p>
          <w:p w:rsidR="00206CD6" w:rsidRPr="00F76931" w:rsidRDefault="00206CD6" w:rsidP="00455739">
            <w:pPr>
              <w:spacing w:before="120"/>
              <w:rPr>
                <w:rFonts w:ascii="Arial" w:hAnsi="Arial" w:cs="Arial"/>
                <w:sz w:val="16"/>
                <w:szCs w:val="16"/>
              </w:rPr>
            </w:pPr>
            <w:r w:rsidRPr="00F76931">
              <w:rPr>
                <w:rFonts w:ascii="Arial" w:hAnsi="Arial" w:cs="Arial"/>
                <w:i/>
                <w:sz w:val="16"/>
                <w:szCs w:val="16"/>
              </w:rPr>
              <w:t>cargo</w:t>
            </w:r>
          </w:p>
        </w:tc>
        <w:tc>
          <w:tcPr>
            <w:tcW w:w="99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Tại n</w:t>
            </w:r>
            <w:r w:rsidRPr="00F76931">
              <w:rPr>
                <w:rFonts w:ascii="Arial" w:hAnsi="Arial" w:cs="Arial"/>
                <w:sz w:val="16"/>
                <w:szCs w:val="16"/>
                <w:lang w:val="en-US"/>
              </w:rPr>
              <w:t>ắ</w:t>
            </w:r>
            <w:r w:rsidRPr="00F76931">
              <w:rPr>
                <w:rFonts w:ascii="Arial" w:hAnsi="Arial" w:cs="Arial"/>
                <w:sz w:val="16"/>
                <w:szCs w:val="16"/>
              </w:rPr>
              <w:t xml:space="preserve">p hầm số </w:t>
            </w:r>
            <w:r w:rsidRPr="00F76931">
              <w:rPr>
                <w:rFonts w:ascii="Arial" w:hAnsi="Arial" w:cs="Arial"/>
                <w:sz w:val="16"/>
                <w:szCs w:val="16"/>
                <w:lang w:val="en-US"/>
              </w:rPr>
              <w:br/>
            </w:r>
            <w:r w:rsidRPr="00F76931">
              <w:rPr>
                <w:rFonts w:ascii="Arial" w:hAnsi="Arial" w:cs="Arial"/>
                <w:i/>
                <w:sz w:val="16"/>
                <w:szCs w:val="16"/>
              </w:rPr>
              <w:t>On hatch no</w:t>
            </w:r>
          </w:p>
        </w:tc>
        <w:tc>
          <w:tcPr>
            <w:tcW w:w="1282"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Tại n</w:t>
            </w:r>
            <w:r w:rsidRPr="00F76931">
              <w:rPr>
                <w:rFonts w:ascii="Arial" w:hAnsi="Arial" w:cs="Arial"/>
                <w:sz w:val="16"/>
                <w:szCs w:val="16"/>
                <w:lang w:val="en-US"/>
              </w:rPr>
              <w:t>ắ</w:t>
            </w:r>
            <w:r w:rsidRPr="00F76931">
              <w:rPr>
                <w:rFonts w:ascii="Arial" w:hAnsi="Arial" w:cs="Arial"/>
                <w:sz w:val="16"/>
                <w:szCs w:val="16"/>
              </w:rPr>
              <w:t xml:space="preserve">p hầm số </w:t>
            </w:r>
            <w:r w:rsidRPr="00F76931">
              <w:rPr>
                <w:rFonts w:ascii="Arial" w:hAnsi="Arial" w:cs="Arial"/>
                <w:sz w:val="16"/>
                <w:szCs w:val="16"/>
                <w:lang w:val="en-US"/>
              </w:rPr>
              <w:br/>
            </w:r>
            <w:r w:rsidRPr="00F76931">
              <w:rPr>
                <w:rFonts w:ascii="Arial" w:hAnsi="Arial" w:cs="Arial"/>
                <w:i/>
                <w:sz w:val="16"/>
                <w:szCs w:val="16"/>
              </w:rPr>
              <w:t>On hatch no</w:t>
            </w:r>
          </w:p>
        </w:tc>
        <w:tc>
          <w:tcPr>
            <w:tcW w:w="1281"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Tại n</w:t>
            </w:r>
            <w:r w:rsidRPr="00F76931">
              <w:rPr>
                <w:rFonts w:ascii="Arial" w:hAnsi="Arial" w:cs="Arial"/>
                <w:sz w:val="16"/>
                <w:szCs w:val="16"/>
                <w:lang w:val="en-US"/>
              </w:rPr>
              <w:t>ắ</w:t>
            </w:r>
            <w:r w:rsidRPr="00F76931">
              <w:rPr>
                <w:rFonts w:ascii="Arial" w:hAnsi="Arial" w:cs="Arial"/>
                <w:sz w:val="16"/>
                <w:szCs w:val="16"/>
              </w:rPr>
              <w:t xml:space="preserve">p hầm số </w:t>
            </w:r>
            <w:r w:rsidRPr="00F76931">
              <w:rPr>
                <w:rFonts w:ascii="Arial" w:hAnsi="Arial" w:cs="Arial"/>
                <w:sz w:val="16"/>
                <w:szCs w:val="16"/>
                <w:lang w:val="en-US"/>
              </w:rPr>
              <w:br/>
            </w:r>
            <w:r w:rsidRPr="00F76931">
              <w:rPr>
                <w:rFonts w:ascii="Arial" w:hAnsi="Arial" w:cs="Arial"/>
                <w:i/>
                <w:sz w:val="16"/>
                <w:szCs w:val="16"/>
              </w:rPr>
              <w:t>On hatch no</w:t>
            </w:r>
          </w:p>
        </w:tc>
        <w:tc>
          <w:tcPr>
            <w:tcW w:w="4037" w:type="dxa"/>
            <w:gridSpan w:val="8"/>
            <w:tcBorders>
              <w:top w:val="single" w:sz="4" w:space="0" w:color="auto"/>
              <w:left w:val="single" w:sz="4" w:space="0" w:color="auto"/>
              <w:bottom w:val="nil"/>
              <w:right w:val="single" w:sz="4" w:space="0" w:color="auto"/>
            </w:tcBorders>
            <w:shd w:val="clear" w:color="auto" w:fill="FFFFFF"/>
          </w:tcPr>
          <w:p w:rsidR="00206CD6" w:rsidRPr="00565891" w:rsidRDefault="00206CD6" w:rsidP="00455739">
            <w:pPr>
              <w:spacing w:before="120"/>
              <w:rPr>
                <w:rFonts w:ascii="Arial" w:hAnsi="Arial" w:cs="Arial"/>
                <w:sz w:val="16"/>
                <w:szCs w:val="16"/>
              </w:rPr>
            </w:pPr>
            <w:r w:rsidRPr="00F76931">
              <w:rPr>
                <w:rFonts w:ascii="Arial" w:hAnsi="Arial" w:cs="Arial"/>
                <w:sz w:val="16"/>
                <w:szCs w:val="16"/>
              </w:rPr>
              <w:t>Các vị trí khác, nếu c</w:t>
            </w:r>
            <w:r w:rsidRPr="00565891">
              <w:rPr>
                <w:rFonts w:ascii="Arial" w:hAnsi="Arial" w:cs="Arial"/>
                <w:sz w:val="16"/>
                <w:szCs w:val="16"/>
              </w:rPr>
              <w:t>ó</w:t>
            </w:r>
          </w:p>
          <w:p w:rsidR="00206CD6" w:rsidRPr="00F76931" w:rsidRDefault="00206CD6" w:rsidP="00455739">
            <w:pPr>
              <w:spacing w:before="120"/>
              <w:rPr>
                <w:rFonts w:ascii="Arial" w:hAnsi="Arial" w:cs="Arial"/>
                <w:sz w:val="16"/>
                <w:szCs w:val="16"/>
              </w:rPr>
            </w:pPr>
            <w:r w:rsidRPr="00F76931">
              <w:rPr>
                <w:rFonts w:ascii="Arial" w:hAnsi="Arial" w:cs="Arial"/>
                <w:sz w:val="16"/>
                <w:szCs w:val="16"/>
                <w:lang w:val="en-US"/>
              </w:rPr>
              <w:t>Other locati</w:t>
            </w:r>
            <w:r w:rsidRPr="00F76931">
              <w:rPr>
                <w:rFonts w:ascii="Arial" w:hAnsi="Arial" w:cs="Arial"/>
                <w:sz w:val="16"/>
                <w:szCs w:val="16"/>
              </w:rPr>
              <w:t>on of cargo, if app</w:t>
            </w:r>
            <w:r w:rsidRPr="00F76931">
              <w:rPr>
                <w:rFonts w:ascii="Arial" w:hAnsi="Arial" w:cs="Arial"/>
                <w:sz w:val="16"/>
                <w:szCs w:val="16"/>
                <w:lang w:val="en-US"/>
              </w:rPr>
              <w:t>li</w:t>
            </w:r>
            <w:r w:rsidRPr="00F76931">
              <w:rPr>
                <w:rFonts w:ascii="Arial" w:hAnsi="Arial" w:cs="Arial"/>
                <w:sz w:val="16"/>
                <w:szCs w:val="16"/>
              </w:rPr>
              <w:t>cab</w:t>
            </w:r>
            <w:r w:rsidRPr="00F76931">
              <w:rPr>
                <w:rFonts w:ascii="Arial" w:hAnsi="Arial" w:cs="Arial"/>
                <w:sz w:val="16"/>
                <w:szCs w:val="16"/>
                <w:lang w:val="en-US"/>
              </w:rPr>
              <w:t>l</w:t>
            </w:r>
            <w:r w:rsidRPr="00F76931">
              <w:rPr>
                <w:rFonts w:ascii="Arial" w:hAnsi="Arial" w:cs="Arial"/>
                <w:sz w:val="16"/>
                <w:szCs w:val="16"/>
              </w:rPr>
              <w:t>e</w:t>
            </w:r>
          </w:p>
        </w:tc>
      </w:tr>
      <w:tr w:rsidR="00206CD6" w:rsidRPr="00F76931" w:rsidTr="00455739">
        <w:tc>
          <w:tcPr>
            <w:tcW w:w="544" w:type="dxa"/>
            <w:vMerge/>
            <w:tcBorders>
              <w:top w:val="nil"/>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752"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3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Loại</w:t>
            </w:r>
            <w:r>
              <w:rPr>
                <w:rFonts w:ascii="Arial" w:hAnsi="Arial" w:cs="Arial"/>
                <w:sz w:val="16"/>
                <w:szCs w:val="16"/>
                <w:lang w:val="en-US"/>
              </w:rPr>
              <w:t xml:space="preserve"> </w:t>
            </w:r>
            <w:r w:rsidRPr="00F76931">
              <w:rPr>
                <w:rFonts w:ascii="Arial" w:hAnsi="Arial" w:cs="Arial"/>
                <w:sz w:val="16"/>
                <w:szCs w:val="16"/>
              </w:rPr>
              <w:t>hàng</w:t>
            </w:r>
            <w:r>
              <w:rPr>
                <w:rFonts w:ascii="Arial" w:hAnsi="Arial" w:cs="Arial"/>
                <w:sz w:val="16"/>
                <w:szCs w:val="16"/>
                <w:lang w:val="en-US"/>
              </w:rPr>
              <w:t xml:space="preserve"> </w:t>
            </w:r>
            <w:r w:rsidRPr="00F76931">
              <w:rPr>
                <w:rFonts w:ascii="Arial" w:hAnsi="Arial" w:cs="Arial"/>
                <w:sz w:val="16"/>
                <w:szCs w:val="16"/>
              </w:rPr>
              <w:t>trên</w:t>
            </w:r>
            <w:r>
              <w:rPr>
                <w:rFonts w:ascii="Arial" w:hAnsi="Arial" w:cs="Arial"/>
                <w:sz w:val="16"/>
                <w:szCs w:val="16"/>
                <w:lang w:val="en-US"/>
              </w:rPr>
              <w:t xml:space="preserve"> </w:t>
            </w:r>
            <w:r w:rsidRPr="00F76931">
              <w:rPr>
                <w:rFonts w:ascii="Arial" w:hAnsi="Arial" w:cs="Arial"/>
                <w:sz w:val="16"/>
                <w:szCs w:val="16"/>
              </w:rPr>
              <w:t>boong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Type of</w:t>
            </w:r>
            <w:r>
              <w:rPr>
                <w:rFonts w:ascii="Arial" w:hAnsi="Arial" w:cs="Arial"/>
                <w:i/>
                <w:sz w:val="16"/>
                <w:szCs w:val="16"/>
                <w:lang w:val="en-US"/>
              </w:rPr>
              <w:t xml:space="preserve"> </w:t>
            </w:r>
            <w:r w:rsidRPr="00F76931">
              <w:rPr>
                <w:rFonts w:ascii="Arial" w:hAnsi="Arial" w:cs="Arial"/>
                <w:i/>
                <w:sz w:val="16"/>
                <w:szCs w:val="16"/>
                <w:lang w:val="en-US"/>
              </w:rPr>
              <w:t>d</w:t>
            </w:r>
            <w:r w:rsidRPr="00F76931">
              <w:rPr>
                <w:rFonts w:ascii="Arial" w:hAnsi="Arial" w:cs="Arial"/>
                <w:i/>
                <w:sz w:val="16"/>
                <w:szCs w:val="16"/>
              </w:rPr>
              <w:t>eck</w:t>
            </w:r>
            <w:r>
              <w:rPr>
                <w:rFonts w:ascii="Arial" w:hAnsi="Arial" w:cs="Arial"/>
                <w:i/>
                <w:sz w:val="16"/>
                <w:szCs w:val="16"/>
                <w:lang w:val="en-US"/>
              </w:rPr>
              <w:t xml:space="preserve"> </w:t>
            </w:r>
            <w:r w:rsidRPr="00F76931">
              <w:rPr>
                <w:rFonts w:ascii="Arial" w:hAnsi="Arial" w:cs="Arial"/>
                <w:i/>
                <w:sz w:val="16"/>
                <w:szCs w:val="16"/>
              </w:rPr>
              <w:t>cargo</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trọng</w:t>
            </w:r>
            <w:r>
              <w:rPr>
                <w:rFonts w:ascii="Arial" w:hAnsi="Arial" w:cs="Arial"/>
                <w:sz w:val="16"/>
                <w:szCs w:val="16"/>
                <w:lang w:val="en-US"/>
              </w:rPr>
              <w:t xml:space="preserve"> </w:t>
            </w:r>
            <w:r w:rsidRPr="00F76931">
              <w:rPr>
                <w:rFonts w:ascii="Arial" w:hAnsi="Arial" w:cs="Arial"/>
                <w:sz w:val="16"/>
                <w:szCs w:val="16"/>
              </w:rPr>
              <w:t>lượng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weight</w:t>
            </w:r>
          </w:p>
        </w:tc>
        <w:tc>
          <w:tcPr>
            <w:tcW w:w="7597" w:type="dxa"/>
            <w:gridSpan w:val="14"/>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544" w:type="dxa"/>
            <w:vMerge/>
            <w:tcBorders>
              <w:top w:val="nil"/>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752"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3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Chiều</w:t>
            </w:r>
            <w:r w:rsidRPr="00565891">
              <w:rPr>
                <w:rFonts w:ascii="Arial" w:hAnsi="Arial" w:cs="Arial"/>
                <w:sz w:val="16"/>
                <w:szCs w:val="16"/>
              </w:rPr>
              <w:t xml:space="preserve"> </w:t>
            </w:r>
            <w:r w:rsidRPr="00F76931">
              <w:rPr>
                <w:rFonts w:ascii="Arial" w:hAnsi="Arial" w:cs="Arial"/>
                <w:sz w:val="16"/>
                <w:szCs w:val="16"/>
              </w:rPr>
              <w:t>cao của</w:t>
            </w:r>
            <w:r w:rsidRPr="00565891">
              <w:rPr>
                <w:rFonts w:ascii="Arial" w:hAnsi="Arial" w:cs="Arial"/>
                <w:sz w:val="16"/>
                <w:szCs w:val="16"/>
              </w:rPr>
              <w:t xml:space="preserve"> </w:t>
            </w:r>
            <w:r w:rsidRPr="00F76931">
              <w:rPr>
                <w:rFonts w:ascii="Arial" w:hAnsi="Arial" w:cs="Arial"/>
                <w:sz w:val="16"/>
                <w:szCs w:val="16"/>
              </w:rPr>
              <w:t>hàng</w:t>
            </w:r>
            <w:r w:rsidRPr="00565891">
              <w:rPr>
                <w:rFonts w:ascii="Arial" w:hAnsi="Arial" w:cs="Arial"/>
                <w:sz w:val="16"/>
                <w:szCs w:val="16"/>
              </w:rPr>
              <w:t xml:space="preserve"> </w:t>
            </w:r>
            <w:r w:rsidRPr="00F76931">
              <w:rPr>
                <w:rFonts w:ascii="Arial" w:hAnsi="Arial" w:cs="Arial"/>
                <w:sz w:val="16"/>
                <w:szCs w:val="16"/>
              </w:rPr>
              <w:t>trên</w:t>
            </w:r>
            <w:r w:rsidRPr="00565891">
              <w:rPr>
                <w:rFonts w:ascii="Arial" w:hAnsi="Arial" w:cs="Arial"/>
                <w:sz w:val="16"/>
                <w:szCs w:val="16"/>
              </w:rPr>
              <w:t xml:space="preserve"> </w:t>
            </w:r>
            <w:r w:rsidRPr="00F76931">
              <w:rPr>
                <w:rFonts w:ascii="Arial" w:hAnsi="Arial" w:cs="Arial"/>
                <w:sz w:val="16"/>
                <w:szCs w:val="16"/>
              </w:rPr>
              <w:t>boong</w:t>
            </w:r>
          </w:p>
          <w:p w:rsidR="00206CD6" w:rsidRPr="00F76931" w:rsidRDefault="00206CD6" w:rsidP="00455739">
            <w:pPr>
              <w:spacing w:before="120"/>
              <w:rPr>
                <w:rFonts w:ascii="Arial" w:hAnsi="Arial" w:cs="Arial"/>
                <w:sz w:val="16"/>
                <w:szCs w:val="16"/>
              </w:rPr>
            </w:pPr>
            <w:r w:rsidRPr="00F76931">
              <w:rPr>
                <w:rFonts w:ascii="Arial" w:hAnsi="Arial" w:cs="Arial"/>
                <w:i/>
                <w:sz w:val="16"/>
                <w:szCs w:val="16"/>
              </w:rPr>
              <w:t>Height</w:t>
            </w:r>
            <w:r>
              <w:rPr>
                <w:rFonts w:ascii="Arial" w:hAnsi="Arial" w:cs="Arial"/>
                <w:i/>
                <w:sz w:val="16"/>
                <w:szCs w:val="16"/>
                <w:lang w:val="en-US"/>
              </w:rPr>
              <w:t xml:space="preserve"> </w:t>
            </w:r>
            <w:r w:rsidRPr="00F76931">
              <w:rPr>
                <w:rFonts w:ascii="Arial" w:hAnsi="Arial" w:cs="Arial"/>
                <w:i/>
                <w:sz w:val="16"/>
                <w:szCs w:val="16"/>
              </w:rPr>
              <w:t>ofdeck</w:t>
            </w:r>
            <w:r>
              <w:rPr>
                <w:rFonts w:ascii="Arial" w:hAnsi="Arial" w:cs="Arial"/>
                <w:i/>
                <w:sz w:val="16"/>
                <w:szCs w:val="16"/>
                <w:lang w:val="en-US"/>
              </w:rPr>
              <w:t xml:space="preserve"> </w:t>
            </w:r>
            <w:r w:rsidRPr="00F76931">
              <w:rPr>
                <w:rFonts w:ascii="Arial" w:hAnsi="Arial" w:cs="Arial"/>
                <w:i/>
                <w:sz w:val="16"/>
                <w:szCs w:val="16"/>
                <w:lang w:val="en-US"/>
              </w:rPr>
              <w:t>c</w:t>
            </w:r>
            <w:r w:rsidRPr="00F76931">
              <w:rPr>
                <w:rFonts w:ascii="Arial" w:hAnsi="Arial" w:cs="Arial"/>
                <w:i/>
                <w:sz w:val="16"/>
                <w:szCs w:val="16"/>
              </w:rPr>
              <w:t>argo</w:t>
            </w:r>
          </w:p>
        </w:tc>
        <w:tc>
          <w:tcPr>
            <w:tcW w:w="99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282"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281"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3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303"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83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9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544" w:type="dxa"/>
            <w:vMerge/>
            <w:tcBorders>
              <w:top w:val="nil"/>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752"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3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62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Két</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Tank</w:t>
            </w:r>
          </w:p>
        </w:tc>
        <w:tc>
          <w:tcPr>
            <w:tcW w:w="37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Trọng</w:t>
            </w:r>
            <w:r>
              <w:rPr>
                <w:rFonts w:ascii="Arial" w:hAnsi="Arial" w:cs="Arial"/>
                <w:sz w:val="16"/>
                <w:szCs w:val="16"/>
                <w:lang w:val="en-US"/>
              </w:rPr>
              <w:t xml:space="preserve"> </w:t>
            </w:r>
            <w:r w:rsidRPr="00F76931">
              <w:rPr>
                <w:rFonts w:ascii="Arial" w:hAnsi="Arial" w:cs="Arial"/>
                <w:sz w:val="16"/>
                <w:szCs w:val="16"/>
              </w:rPr>
              <w:t>lượng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lastRenderedPageBreak/>
              <w:t>Weight</w:t>
            </w:r>
          </w:p>
        </w:tc>
        <w:tc>
          <w:tcPr>
            <w:tcW w:w="58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lastRenderedPageBreak/>
              <w:t>Két</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Tank</w:t>
            </w:r>
          </w:p>
        </w:tc>
        <w:tc>
          <w:tcPr>
            <w:tcW w:w="70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Trọng</w:t>
            </w:r>
            <w:r>
              <w:rPr>
                <w:rFonts w:ascii="Arial" w:hAnsi="Arial" w:cs="Arial"/>
                <w:sz w:val="16"/>
                <w:szCs w:val="16"/>
                <w:lang w:val="en-US"/>
              </w:rPr>
              <w:t xml:space="preserve"> </w:t>
            </w:r>
            <w:r w:rsidRPr="00F76931">
              <w:rPr>
                <w:rFonts w:ascii="Arial" w:hAnsi="Arial" w:cs="Arial"/>
                <w:sz w:val="16"/>
                <w:szCs w:val="16"/>
              </w:rPr>
              <w:t>lượng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Weight</w:t>
            </w:r>
          </w:p>
        </w:tc>
        <w:tc>
          <w:tcPr>
            <w:tcW w:w="57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Két</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Tank</w:t>
            </w:r>
          </w:p>
        </w:tc>
        <w:tc>
          <w:tcPr>
            <w:tcW w:w="709"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Trọng</w:t>
            </w:r>
            <w:r>
              <w:rPr>
                <w:rFonts w:ascii="Arial" w:hAnsi="Arial" w:cs="Arial"/>
                <w:sz w:val="16"/>
                <w:szCs w:val="16"/>
                <w:lang w:val="en-US"/>
              </w:rPr>
              <w:t xml:space="preserve"> </w:t>
            </w:r>
            <w:r w:rsidRPr="00F76931">
              <w:rPr>
                <w:rFonts w:ascii="Arial" w:hAnsi="Arial" w:cs="Arial"/>
                <w:sz w:val="16"/>
                <w:szCs w:val="16"/>
              </w:rPr>
              <w:t>lượng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Weight</w:t>
            </w:r>
          </w:p>
        </w:tc>
        <w:tc>
          <w:tcPr>
            <w:tcW w:w="594"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Két</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Tank</w:t>
            </w:r>
          </w:p>
        </w:tc>
        <w:tc>
          <w:tcPr>
            <w:tcW w:w="71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Trọng</w:t>
            </w:r>
            <w:r>
              <w:rPr>
                <w:rFonts w:ascii="Arial" w:hAnsi="Arial" w:cs="Arial"/>
                <w:sz w:val="16"/>
                <w:szCs w:val="16"/>
                <w:lang w:val="en-US"/>
              </w:rPr>
              <w:t xml:space="preserve"> </w:t>
            </w:r>
            <w:r w:rsidRPr="00F76931">
              <w:rPr>
                <w:rFonts w:ascii="Arial" w:hAnsi="Arial" w:cs="Arial"/>
                <w:sz w:val="16"/>
                <w:szCs w:val="16"/>
              </w:rPr>
              <w:t>lượng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Weight</w:t>
            </w:r>
          </w:p>
        </w:tc>
        <w:tc>
          <w:tcPr>
            <w:tcW w:w="57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Két</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Tank</w:t>
            </w:r>
          </w:p>
        </w:tc>
        <w:tc>
          <w:tcPr>
            <w:tcW w:w="72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Trọng</w:t>
            </w:r>
            <w:r>
              <w:rPr>
                <w:rFonts w:ascii="Arial" w:hAnsi="Arial" w:cs="Arial"/>
                <w:sz w:val="16"/>
                <w:szCs w:val="16"/>
                <w:lang w:val="en-US"/>
              </w:rPr>
              <w:t xml:space="preserve"> </w:t>
            </w:r>
            <w:r w:rsidRPr="00F76931">
              <w:rPr>
                <w:rFonts w:ascii="Arial" w:hAnsi="Arial" w:cs="Arial"/>
                <w:sz w:val="16"/>
                <w:szCs w:val="16"/>
              </w:rPr>
              <w:t>lượng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Weight</w:t>
            </w:r>
          </w:p>
        </w:tc>
        <w:tc>
          <w:tcPr>
            <w:tcW w:w="83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Mức tiêu thụ/24 giờ đi bi</w:t>
            </w:r>
            <w:r w:rsidRPr="00565891">
              <w:rPr>
                <w:rFonts w:ascii="Arial" w:hAnsi="Arial" w:cs="Arial"/>
                <w:sz w:val="16"/>
                <w:szCs w:val="16"/>
              </w:rPr>
              <w:t>ể</w:t>
            </w:r>
            <w:r w:rsidRPr="00F76931">
              <w:rPr>
                <w:rFonts w:ascii="Arial" w:hAnsi="Arial" w:cs="Arial"/>
                <w:sz w:val="16"/>
                <w:szCs w:val="16"/>
              </w:rPr>
              <w:t>n</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Consumpti</w:t>
            </w:r>
            <w:r w:rsidRPr="00F76931">
              <w:rPr>
                <w:rFonts w:ascii="Arial" w:hAnsi="Arial" w:cs="Arial"/>
                <w:i/>
                <w:sz w:val="16"/>
                <w:szCs w:val="16"/>
              </w:rPr>
              <w:lastRenderedPageBreak/>
              <w:t>on per 24 hours at</w:t>
            </w:r>
            <w:r w:rsidRPr="00F76931">
              <w:rPr>
                <w:rFonts w:ascii="Arial" w:hAnsi="Arial" w:cs="Arial"/>
                <w:i/>
                <w:sz w:val="16"/>
                <w:szCs w:val="16"/>
                <w:lang w:val="en-US"/>
              </w:rPr>
              <w:t xml:space="preserve"> </w:t>
            </w:r>
            <w:r w:rsidRPr="00F76931">
              <w:rPr>
                <w:rFonts w:ascii="Arial" w:hAnsi="Arial" w:cs="Arial"/>
                <w:i/>
                <w:sz w:val="16"/>
                <w:szCs w:val="16"/>
              </w:rPr>
              <w:t>sea</w:t>
            </w:r>
          </w:p>
        </w:tc>
        <w:tc>
          <w:tcPr>
            <w:tcW w:w="59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lastRenderedPageBreak/>
              <w:t>Két sử</w:t>
            </w:r>
            <w:r>
              <w:rPr>
                <w:rFonts w:ascii="Arial" w:hAnsi="Arial" w:cs="Arial"/>
                <w:sz w:val="16"/>
                <w:szCs w:val="16"/>
                <w:lang w:val="en-US"/>
              </w:rPr>
              <w:t xml:space="preserve"> </w:t>
            </w:r>
            <w:r w:rsidRPr="00F76931">
              <w:rPr>
                <w:rFonts w:ascii="Arial" w:hAnsi="Arial" w:cs="Arial"/>
                <w:sz w:val="16"/>
                <w:szCs w:val="16"/>
              </w:rPr>
              <w:t>dụng</w:t>
            </w:r>
            <w:r>
              <w:rPr>
                <w:rFonts w:ascii="Arial" w:hAnsi="Arial" w:cs="Arial"/>
                <w:sz w:val="16"/>
                <w:szCs w:val="16"/>
                <w:lang w:val="en-US"/>
              </w:rPr>
              <w:t xml:space="preserve"> </w:t>
            </w:r>
            <w:r w:rsidRPr="00F76931">
              <w:rPr>
                <w:rFonts w:ascii="Arial" w:hAnsi="Arial" w:cs="Arial"/>
                <w:sz w:val="16"/>
                <w:szCs w:val="16"/>
              </w:rPr>
              <w:t>gần</w:t>
            </w:r>
            <w:r>
              <w:rPr>
                <w:rFonts w:ascii="Arial" w:hAnsi="Arial" w:cs="Arial"/>
                <w:sz w:val="16"/>
                <w:szCs w:val="16"/>
                <w:lang w:val="en-US"/>
              </w:rPr>
              <w:t xml:space="preserve"> </w:t>
            </w:r>
            <w:r w:rsidRPr="00F76931">
              <w:rPr>
                <w:rFonts w:ascii="Arial" w:hAnsi="Arial" w:cs="Arial"/>
                <w:sz w:val="16"/>
                <w:szCs w:val="16"/>
              </w:rPr>
              <w:t>nhất</w:t>
            </w:r>
          </w:p>
          <w:p w:rsidR="00206CD6" w:rsidRPr="00F76931" w:rsidRDefault="00206CD6" w:rsidP="00455739">
            <w:pPr>
              <w:spacing w:before="120"/>
              <w:rPr>
                <w:rFonts w:ascii="Arial" w:hAnsi="Arial" w:cs="Arial"/>
                <w:sz w:val="16"/>
                <w:szCs w:val="16"/>
              </w:rPr>
            </w:pPr>
            <w:r w:rsidRPr="00F76931">
              <w:rPr>
                <w:rFonts w:ascii="Arial" w:hAnsi="Arial" w:cs="Arial"/>
                <w:i/>
                <w:sz w:val="16"/>
                <w:szCs w:val="16"/>
              </w:rPr>
              <w:lastRenderedPageBreak/>
              <w:t>Last</w:t>
            </w:r>
            <w:r>
              <w:rPr>
                <w:rFonts w:ascii="Arial" w:hAnsi="Arial" w:cs="Arial"/>
                <w:i/>
                <w:sz w:val="16"/>
                <w:szCs w:val="16"/>
                <w:lang w:val="en-US"/>
              </w:rPr>
              <w:t xml:space="preserve"> </w:t>
            </w:r>
            <w:r w:rsidRPr="00F76931">
              <w:rPr>
                <w:rFonts w:ascii="Arial" w:hAnsi="Arial" w:cs="Arial"/>
                <w:i/>
                <w:sz w:val="16"/>
                <w:szCs w:val="16"/>
                <w:lang w:val="en-US"/>
              </w:rPr>
              <w:t>us</w:t>
            </w:r>
            <w:r w:rsidRPr="00F76931">
              <w:rPr>
                <w:rFonts w:ascii="Arial" w:hAnsi="Arial" w:cs="Arial"/>
                <w:i/>
                <w:sz w:val="16"/>
                <w:szCs w:val="16"/>
              </w:rPr>
              <w:t>ed</w:t>
            </w:r>
            <w:r>
              <w:rPr>
                <w:rFonts w:ascii="Arial" w:hAnsi="Arial" w:cs="Arial"/>
                <w:i/>
                <w:sz w:val="16"/>
                <w:szCs w:val="16"/>
                <w:lang w:val="en-US"/>
              </w:rPr>
              <w:t xml:space="preserve"> </w:t>
            </w:r>
            <w:r w:rsidRPr="00F76931">
              <w:rPr>
                <w:rFonts w:ascii="Arial" w:hAnsi="Arial" w:cs="Arial"/>
                <w:i/>
                <w:sz w:val="16"/>
                <w:szCs w:val="16"/>
              </w:rPr>
              <w:t>from</w:t>
            </w:r>
            <w:r>
              <w:rPr>
                <w:rFonts w:ascii="Arial" w:hAnsi="Arial" w:cs="Arial"/>
                <w:i/>
                <w:sz w:val="16"/>
                <w:szCs w:val="16"/>
                <w:lang w:val="en-US"/>
              </w:rPr>
              <w:t xml:space="preserve"> </w:t>
            </w:r>
            <w:r w:rsidRPr="00F76931">
              <w:rPr>
                <w:rFonts w:ascii="Arial" w:hAnsi="Arial" w:cs="Arial"/>
                <w:i/>
                <w:sz w:val="16"/>
                <w:szCs w:val="16"/>
              </w:rPr>
              <w:t>tankno</w:t>
            </w:r>
          </w:p>
        </w:tc>
      </w:tr>
      <w:tr w:rsidR="00206CD6" w:rsidRPr="00F76931" w:rsidTr="00455739">
        <w:tc>
          <w:tcPr>
            <w:tcW w:w="544"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lastRenderedPageBreak/>
              <w:t>32</w:t>
            </w:r>
          </w:p>
        </w:tc>
        <w:tc>
          <w:tcPr>
            <w:tcW w:w="752"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3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Dầu bôi trơn</w:t>
            </w:r>
          </w:p>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rPr>
              <w:t>Lube o</w:t>
            </w:r>
            <w:r w:rsidRPr="00F76931">
              <w:rPr>
                <w:rFonts w:ascii="Arial" w:hAnsi="Arial" w:cs="Arial"/>
                <w:i/>
                <w:sz w:val="16"/>
                <w:szCs w:val="16"/>
                <w:lang w:val="en-US"/>
              </w:rPr>
              <w:t>il</w:t>
            </w:r>
          </w:p>
        </w:tc>
        <w:tc>
          <w:tcPr>
            <w:tcW w:w="62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7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8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0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7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09"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94"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1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7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83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9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544"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33</w:t>
            </w:r>
          </w:p>
        </w:tc>
        <w:tc>
          <w:tcPr>
            <w:tcW w:w="752"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3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Nư</w:t>
            </w:r>
            <w:r w:rsidRPr="00F76931">
              <w:rPr>
                <w:rFonts w:ascii="Arial" w:hAnsi="Arial" w:cs="Arial"/>
                <w:sz w:val="16"/>
                <w:szCs w:val="16"/>
                <w:lang w:val="en-US"/>
              </w:rPr>
              <w:t>ớ</w:t>
            </w:r>
            <w:r w:rsidRPr="00F76931">
              <w:rPr>
                <w:rFonts w:ascii="Arial" w:hAnsi="Arial" w:cs="Arial"/>
                <w:sz w:val="16"/>
                <w:szCs w:val="16"/>
              </w:rPr>
              <w:t xml:space="preserve">c ngọt </w:t>
            </w:r>
            <w:r w:rsidRPr="00F76931">
              <w:rPr>
                <w:rFonts w:ascii="Arial" w:hAnsi="Arial" w:cs="Arial"/>
                <w:i/>
                <w:sz w:val="16"/>
                <w:szCs w:val="16"/>
              </w:rPr>
              <w:t xml:space="preserve">Fresh </w:t>
            </w:r>
            <w:r w:rsidRPr="00F76931">
              <w:rPr>
                <w:rFonts w:ascii="Arial" w:hAnsi="Arial" w:cs="Arial"/>
                <w:i/>
                <w:sz w:val="16"/>
                <w:szCs w:val="16"/>
                <w:lang w:val="en-US"/>
              </w:rPr>
              <w:br/>
            </w:r>
            <w:r w:rsidRPr="00F76931">
              <w:rPr>
                <w:rFonts w:ascii="Arial" w:hAnsi="Arial" w:cs="Arial"/>
                <w:i/>
                <w:sz w:val="16"/>
                <w:szCs w:val="16"/>
              </w:rPr>
              <w:t>water</w:t>
            </w:r>
          </w:p>
        </w:tc>
        <w:tc>
          <w:tcPr>
            <w:tcW w:w="62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7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8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0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7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09"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94"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1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7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83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9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544"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34</w:t>
            </w:r>
          </w:p>
        </w:tc>
        <w:tc>
          <w:tcPr>
            <w:tcW w:w="752"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3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Nước</w:t>
            </w:r>
            <w:r w:rsidRPr="00F76931">
              <w:rPr>
                <w:rFonts w:ascii="Arial" w:hAnsi="Arial" w:cs="Arial"/>
                <w:sz w:val="16"/>
                <w:szCs w:val="16"/>
                <w:lang w:val="en-US"/>
              </w:rPr>
              <w:br/>
            </w:r>
            <w:r w:rsidRPr="00F76931">
              <w:rPr>
                <w:rFonts w:ascii="Arial" w:hAnsi="Arial" w:cs="Arial"/>
                <w:sz w:val="16"/>
                <w:szCs w:val="16"/>
              </w:rPr>
              <w:t>dằn</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Bal</w:t>
            </w:r>
            <w:r w:rsidRPr="00F76931">
              <w:rPr>
                <w:rFonts w:ascii="Arial" w:hAnsi="Arial" w:cs="Arial"/>
                <w:i/>
                <w:sz w:val="16"/>
                <w:szCs w:val="16"/>
                <w:lang w:val="en-US"/>
              </w:rPr>
              <w:t>l</w:t>
            </w:r>
            <w:r w:rsidRPr="00F76931">
              <w:rPr>
                <w:rFonts w:ascii="Arial" w:hAnsi="Arial" w:cs="Arial"/>
                <w:i/>
                <w:sz w:val="16"/>
                <w:szCs w:val="16"/>
              </w:rPr>
              <w:t>ast</w:t>
            </w:r>
          </w:p>
        </w:tc>
        <w:tc>
          <w:tcPr>
            <w:tcW w:w="62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7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8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0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7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09"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94"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1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7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83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9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544"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35</w:t>
            </w:r>
          </w:p>
        </w:tc>
        <w:tc>
          <w:tcPr>
            <w:tcW w:w="752" w:type="dxa"/>
            <w:vMerge/>
            <w:tcBorders>
              <w:top w:val="nil"/>
              <w:left w:val="single" w:sz="4" w:space="0" w:color="auto"/>
              <w:bottom w:val="single" w:sz="4" w:space="0" w:color="auto"/>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3111" w:type="dxa"/>
            <w:gridSpan w:val="5"/>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Có ch</w:t>
            </w:r>
            <w:r w:rsidRPr="00565891">
              <w:rPr>
                <w:rFonts w:ascii="Arial" w:hAnsi="Arial" w:cs="Arial"/>
                <w:sz w:val="16"/>
                <w:szCs w:val="16"/>
              </w:rPr>
              <w:t>ở</w:t>
            </w:r>
            <w:r w:rsidRPr="00F76931">
              <w:rPr>
                <w:rFonts w:ascii="Arial" w:hAnsi="Arial" w:cs="Arial"/>
                <w:sz w:val="16"/>
                <w:szCs w:val="16"/>
              </w:rPr>
              <w:t xml:space="preserve"> hàng nguy hiểm không?</w:t>
            </w:r>
            <w:r w:rsidRPr="00565891">
              <w:rPr>
                <w:rFonts w:ascii="Arial" w:hAnsi="Arial" w:cs="Arial"/>
                <w:sz w:val="16"/>
                <w:szCs w:val="16"/>
              </w:rPr>
              <w:br/>
            </w:r>
            <w:r w:rsidRPr="00F76931">
              <w:rPr>
                <w:rFonts w:ascii="Arial" w:hAnsi="Arial" w:cs="Arial"/>
                <w:i/>
                <w:sz w:val="16"/>
                <w:szCs w:val="16"/>
                <w:lang w:val="en-US"/>
              </w:rPr>
              <w:t>I</w:t>
            </w:r>
            <w:r w:rsidRPr="00F76931">
              <w:rPr>
                <w:rFonts w:ascii="Arial" w:hAnsi="Arial" w:cs="Arial"/>
                <w:i/>
                <w:sz w:val="16"/>
                <w:szCs w:val="16"/>
              </w:rPr>
              <w:t>s dangerous goods carried?</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 Có □ Không </w:t>
            </w:r>
            <w:r w:rsidRPr="00F76931">
              <w:rPr>
                <w:rFonts w:ascii="Arial" w:hAnsi="Arial" w:cs="Arial"/>
                <w:sz w:val="16"/>
                <w:szCs w:val="16"/>
                <w:lang w:val="en-US"/>
              </w:rPr>
              <w:br/>
              <w:t xml:space="preserve">   </w:t>
            </w:r>
            <w:r w:rsidRPr="00F76931">
              <w:rPr>
                <w:rFonts w:ascii="Arial" w:hAnsi="Arial" w:cs="Arial"/>
                <w:i/>
                <w:sz w:val="16"/>
                <w:szCs w:val="16"/>
              </w:rPr>
              <w:t>Yes</w:t>
            </w:r>
            <w:r w:rsidRPr="00F76931">
              <w:rPr>
                <w:rFonts w:ascii="Arial" w:hAnsi="Arial" w:cs="Arial"/>
                <w:i/>
                <w:sz w:val="16"/>
                <w:szCs w:val="16"/>
                <w:lang w:val="en-US"/>
              </w:rPr>
              <w:t xml:space="preserve">     </w:t>
            </w:r>
            <w:r w:rsidRPr="00F76931">
              <w:rPr>
                <w:rFonts w:ascii="Arial" w:hAnsi="Arial" w:cs="Arial"/>
                <w:i/>
                <w:sz w:val="16"/>
                <w:szCs w:val="16"/>
              </w:rPr>
              <w:t xml:space="preserve"> No</w:t>
            </w:r>
          </w:p>
        </w:tc>
        <w:tc>
          <w:tcPr>
            <w:tcW w:w="5318" w:type="dxa"/>
            <w:gridSpan w:val="10"/>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Nếu có, n</w:t>
            </w:r>
            <w:r w:rsidRPr="00565891">
              <w:rPr>
                <w:rFonts w:ascii="Arial" w:hAnsi="Arial" w:cs="Arial"/>
                <w:sz w:val="16"/>
                <w:szCs w:val="16"/>
              </w:rPr>
              <w:t>ê</w:t>
            </w:r>
            <w:r w:rsidRPr="00F76931">
              <w:rPr>
                <w:rFonts w:ascii="Arial" w:hAnsi="Arial" w:cs="Arial"/>
                <w:sz w:val="16"/>
                <w:szCs w:val="16"/>
              </w:rPr>
              <w:t>u loại theo IMDG (hàng ho</w:t>
            </w:r>
            <w:r w:rsidRPr="00565891">
              <w:rPr>
                <w:rFonts w:ascii="Arial" w:hAnsi="Arial" w:cs="Arial"/>
                <w:sz w:val="16"/>
                <w:szCs w:val="16"/>
              </w:rPr>
              <w:t>á</w:t>
            </w:r>
            <w:r w:rsidRPr="00F76931">
              <w:rPr>
                <w:rFonts w:ascii="Arial" w:hAnsi="Arial" w:cs="Arial"/>
                <w:sz w:val="16"/>
                <w:szCs w:val="16"/>
              </w:rPr>
              <w:t xml:space="preserve"> được đ</w:t>
            </w:r>
            <w:r w:rsidRPr="00565891">
              <w:rPr>
                <w:rFonts w:ascii="Arial" w:hAnsi="Arial" w:cs="Arial"/>
                <w:sz w:val="16"/>
                <w:szCs w:val="16"/>
              </w:rPr>
              <w:t>ón</w:t>
            </w:r>
            <w:r w:rsidRPr="00F76931">
              <w:rPr>
                <w:rFonts w:ascii="Arial" w:hAnsi="Arial" w:cs="Arial"/>
                <w:sz w:val="16"/>
                <w:szCs w:val="16"/>
              </w:rPr>
              <w:t>g g</w:t>
            </w:r>
            <w:r w:rsidRPr="00565891">
              <w:rPr>
                <w:rFonts w:ascii="Arial" w:hAnsi="Arial" w:cs="Arial"/>
                <w:sz w:val="16"/>
                <w:szCs w:val="16"/>
              </w:rPr>
              <w:t>ó</w:t>
            </w:r>
            <w:r w:rsidRPr="00F76931">
              <w:rPr>
                <w:rFonts w:ascii="Arial" w:hAnsi="Arial" w:cs="Arial"/>
                <w:sz w:val="16"/>
                <w:szCs w:val="16"/>
              </w:rPr>
              <w:t>i), loại hàng hoá và loại đ</w:t>
            </w:r>
            <w:r w:rsidRPr="00565891">
              <w:rPr>
                <w:rFonts w:ascii="Arial" w:hAnsi="Arial" w:cs="Arial"/>
                <w:sz w:val="16"/>
                <w:szCs w:val="16"/>
              </w:rPr>
              <w:t>ó</w:t>
            </w:r>
            <w:r w:rsidRPr="00F76931">
              <w:rPr>
                <w:rFonts w:ascii="Arial" w:hAnsi="Arial" w:cs="Arial"/>
                <w:sz w:val="16"/>
                <w:szCs w:val="16"/>
              </w:rPr>
              <w:t>ng g</w:t>
            </w:r>
            <w:r w:rsidRPr="00565891">
              <w:rPr>
                <w:rFonts w:ascii="Arial" w:hAnsi="Arial" w:cs="Arial"/>
                <w:sz w:val="16"/>
                <w:szCs w:val="16"/>
              </w:rPr>
              <w:t>ó</w:t>
            </w:r>
            <w:r w:rsidRPr="00F76931">
              <w:rPr>
                <w:rFonts w:ascii="Arial" w:hAnsi="Arial" w:cs="Arial"/>
                <w:sz w:val="16"/>
                <w:szCs w:val="16"/>
              </w:rPr>
              <w:t>i/chuyên chở (kèm theo danh s</w:t>
            </w:r>
            <w:r w:rsidRPr="00565891">
              <w:rPr>
                <w:rFonts w:ascii="Arial" w:hAnsi="Arial" w:cs="Arial"/>
                <w:sz w:val="16"/>
                <w:szCs w:val="16"/>
              </w:rPr>
              <w:t>á</w:t>
            </w:r>
            <w:r w:rsidRPr="00F76931">
              <w:rPr>
                <w:rFonts w:ascii="Arial" w:hAnsi="Arial" w:cs="Arial"/>
                <w:sz w:val="16"/>
                <w:szCs w:val="16"/>
              </w:rPr>
              <w:t>ch, k</w:t>
            </w:r>
            <w:r w:rsidRPr="00565891">
              <w:rPr>
                <w:rFonts w:ascii="Arial" w:hAnsi="Arial" w:cs="Arial"/>
                <w:sz w:val="16"/>
                <w:szCs w:val="16"/>
              </w:rPr>
              <w:t>ế</w:t>
            </w:r>
            <w:r w:rsidRPr="00F76931">
              <w:rPr>
                <w:rFonts w:ascii="Arial" w:hAnsi="Arial" w:cs="Arial"/>
                <w:sz w:val="16"/>
                <w:szCs w:val="16"/>
              </w:rPr>
              <w:t xml:space="preserve"> hoạch xếp hàng hoặc kế hoạch làm hàng các két)</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lang w:val="en-US"/>
              </w:rPr>
              <w:t>I</w:t>
            </w:r>
            <w:r w:rsidRPr="00F76931">
              <w:rPr>
                <w:rFonts w:ascii="Arial" w:hAnsi="Arial" w:cs="Arial"/>
                <w:i/>
                <w:sz w:val="16"/>
                <w:szCs w:val="16"/>
              </w:rPr>
              <w:t>f</w:t>
            </w:r>
            <w:r w:rsidRPr="00F76931">
              <w:rPr>
                <w:rFonts w:ascii="Arial" w:hAnsi="Arial" w:cs="Arial"/>
                <w:i/>
                <w:sz w:val="16"/>
                <w:szCs w:val="16"/>
                <w:lang w:val="en-US"/>
              </w:rPr>
              <w:t xml:space="preserve"> </w:t>
            </w:r>
            <w:r w:rsidRPr="00F76931">
              <w:rPr>
                <w:rFonts w:ascii="Arial" w:hAnsi="Arial" w:cs="Arial"/>
                <w:i/>
                <w:sz w:val="16"/>
                <w:szCs w:val="16"/>
              </w:rPr>
              <w:t>yes, indicate IMDG-cIass (packaged goo</w:t>
            </w:r>
            <w:r w:rsidRPr="00F76931">
              <w:rPr>
                <w:rFonts w:ascii="Arial" w:hAnsi="Arial" w:cs="Arial"/>
                <w:i/>
                <w:sz w:val="16"/>
                <w:szCs w:val="16"/>
                <w:lang w:val="en-US"/>
              </w:rPr>
              <w:t>d</w:t>
            </w:r>
            <w:r w:rsidRPr="00F76931">
              <w:rPr>
                <w:rFonts w:ascii="Arial" w:hAnsi="Arial" w:cs="Arial"/>
                <w:i/>
                <w:sz w:val="16"/>
                <w:szCs w:val="16"/>
              </w:rPr>
              <w:t>s) type of</w:t>
            </w:r>
            <w:r w:rsidRPr="00F76931">
              <w:rPr>
                <w:rFonts w:ascii="Arial" w:hAnsi="Arial" w:cs="Arial"/>
                <w:i/>
                <w:sz w:val="16"/>
                <w:szCs w:val="16"/>
                <w:lang w:val="en-US"/>
              </w:rPr>
              <w:t xml:space="preserve"> </w:t>
            </w:r>
            <w:r w:rsidRPr="00F76931">
              <w:rPr>
                <w:rFonts w:ascii="Arial" w:hAnsi="Arial" w:cs="Arial"/>
                <w:i/>
                <w:sz w:val="16"/>
                <w:szCs w:val="16"/>
              </w:rPr>
              <w:t xml:space="preserve">goods and type </w:t>
            </w:r>
            <w:r w:rsidRPr="00F76931">
              <w:rPr>
                <w:rFonts w:ascii="Arial" w:hAnsi="Arial" w:cs="Arial"/>
                <w:i/>
                <w:sz w:val="16"/>
                <w:szCs w:val="16"/>
                <w:lang w:val="en-US"/>
              </w:rPr>
              <w:t>o</w:t>
            </w:r>
            <w:r w:rsidRPr="00F76931">
              <w:rPr>
                <w:rFonts w:ascii="Arial" w:hAnsi="Arial" w:cs="Arial"/>
                <w:i/>
                <w:sz w:val="16"/>
                <w:szCs w:val="16"/>
              </w:rPr>
              <w:t>f</w:t>
            </w:r>
          </w:p>
        </w:tc>
      </w:tr>
    </w:tbl>
    <w:p w:rsidR="00206CD6" w:rsidRPr="00F76931" w:rsidRDefault="00206CD6" w:rsidP="00206CD6">
      <w:pPr>
        <w:spacing w:before="120"/>
        <w:rPr>
          <w:lang w:val="en-US"/>
        </w:rPr>
      </w:pPr>
    </w:p>
    <w:tbl>
      <w:tblPr>
        <w:tblStyle w:val="TableGrid"/>
        <w:tblW w:w="9828" w:type="dxa"/>
        <w:tblLook w:val="01E0" w:firstRow="1" w:lastRow="1" w:firstColumn="1" w:lastColumn="1" w:noHBand="0" w:noVBand="0"/>
      </w:tblPr>
      <w:tblGrid>
        <w:gridCol w:w="494"/>
        <w:gridCol w:w="1090"/>
        <w:gridCol w:w="1160"/>
        <w:gridCol w:w="1804"/>
        <w:gridCol w:w="1320"/>
        <w:gridCol w:w="573"/>
        <w:gridCol w:w="530"/>
        <w:gridCol w:w="657"/>
        <w:gridCol w:w="569"/>
        <w:gridCol w:w="1631"/>
      </w:tblGrid>
      <w:tr w:rsidR="00206CD6" w:rsidRPr="00F76931" w:rsidTr="00455739">
        <w:tc>
          <w:tcPr>
            <w:tcW w:w="494" w:type="dxa"/>
            <w:vAlign w:val="center"/>
          </w:tcPr>
          <w:p w:rsidR="00206CD6" w:rsidRPr="00F76931" w:rsidRDefault="00206CD6" w:rsidP="00455739">
            <w:pPr>
              <w:spacing w:before="120"/>
              <w:jc w:val="center"/>
              <w:rPr>
                <w:rFonts w:ascii="Arial" w:hAnsi="Arial" w:cs="Arial"/>
                <w:sz w:val="16"/>
                <w:szCs w:val="16"/>
                <w:lang w:val="en-US"/>
              </w:rPr>
            </w:pPr>
          </w:p>
        </w:tc>
        <w:tc>
          <w:tcPr>
            <w:tcW w:w="4054" w:type="dxa"/>
            <w:gridSpan w:val="3"/>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Hàng hoá được phân cách phù hợp với IMDG?  □</w:t>
            </w:r>
            <w:r w:rsidRPr="00F76931">
              <w:rPr>
                <w:rFonts w:ascii="Arial" w:hAnsi="Arial" w:cs="Arial"/>
                <w:sz w:val="16"/>
                <w:szCs w:val="16"/>
                <w:lang w:val="en-US"/>
              </w:rPr>
              <w:br/>
            </w:r>
            <w:r w:rsidRPr="00F76931">
              <w:rPr>
                <w:rFonts w:ascii="Arial" w:hAnsi="Arial" w:cs="Arial"/>
                <w:i/>
                <w:sz w:val="16"/>
                <w:szCs w:val="16"/>
                <w:lang w:val="en-US"/>
              </w:rPr>
              <w:t>The goods is separated in accordance with IMDG code</w:t>
            </w:r>
            <w:r w:rsidRPr="00F76931">
              <w:rPr>
                <w:rFonts w:ascii="Arial" w:hAnsi="Arial" w:cs="Arial"/>
                <w:sz w:val="16"/>
                <w:szCs w:val="16"/>
                <w:lang w:val="en-US"/>
              </w:rPr>
              <w:br/>
              <w:t>Thoả thuận Baltic</w:t>
            </w:r>
            <w:r>
              <w:rPr>
                <w:rFonts w:ascii="Arial" w:hAnsi="Arial" w:cs="Arial"/>
                <w:sz w:val="16"/>
                <w:szCs w:val="16"/>
                <w:lang w:val="en-US"/>
              </w:rPr>
              <w:t xml:space="preserve"> </w:t>
            </w:r>
            <w:r w:rsidRPr="00F76931">
              <w:rPr>
                <w:rFonts w:ascii="Arial" w:hAnsi="Arial" w:cs="Arial"/>
                <w:sz w:val="16"/>
                <w:szCs w:val="16"/>
                <w:lang w:val="en-US"/>
              </w:rPr>
              <w:t>□</w:t>
            </w:r>
            <w:r w:rsidRPr="00F76931">
              <w:rPr>
                <w:rFonts w:ascii="Arial" w:hAnsi="Arial" w:cs="Arial"/>
                <w:sz w:val="16"/>
                <w:szCs w:val="16"/>
                <w:lang w:val="en-US"/>
              </w:rPr>
              <w:br/>
            </w:r>
            <w:r w:rsidRPr="00F76931">
              <w:rPr>
                <w:rFonts w:ascii="Arial" w:hAnsi="Arial" w:cs="Arial"/>
                <w:i/>
                <w:sz w:val="16"/>
                <w:szCs w:val="16"/>
                <w:lang w:val="en-US"/>
              </w:rPr>
              <w:t>The Baltic Sea agreement</w:t>
            </w:r>
          </w:p>
        </w:tc>
        <w:tc>
          <w:tcPr>
            <w:tcW w:w="5280" w:type="dxa"/>
            <w:gridSpan w:val="6"/>
          </w:tcPr>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Cargo carrier/ package (attach list, cargo plan or cargo tank plan)</w:t>
            </w:r>
          </w:p>
        </w:tc>
      </w:tr>
      <w:tr w:rsidR="00206CD6" w:rsidRPr="00F76931" w:rsidTr="00455739">
        <w:tc>
          <w:tcPr>
            <w:tcW w:w="494"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36</w:t>
            </w:r>
          </w:p>
        </w:tc>
        <w:tc>
          <w:tcPr>
            <w:tcW w:w="1090"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Tổng cộng</w:t>
            </w:r>
            <w:r w:rsidRPr="00F76931">
              <w:rPr>
                <w:rFonts w:ascii="Arial" w:hAnsi="Arial" w:cs="Arial"/>
                <w:sz w:val="16"/>
                <w:szCs w:val="16"/>
                <w:lang w:val="en-US"/>
              </w:rPr>
              <w:br/>
            </w:r>
            <w:r w:rsidRPr="00F76931">
              <w:rPr>
                <w:rFonts w:ascii="Arial" w:hAnsi="Arial" w:cs="Arial"/>
                <w:i/>
                <w:sz w:val="16"/>
                <w:szCs w:val="16"/>
                <w:lang w:val="en-US"/>
              </w:rPr>
              <w:t>Total</w:t>
            </w:r>
          </w:p>
        </w:tc>
        <w:tc>
          <w:tcPr>
            <w:tcW w:w="1160"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Hàng Hoá</w:t>
            </w:r>
            <w:r w:rsidRPr="00F76931">
              <w:rPr>
                <w:rFonts w:ascii="Arial" w:hAnsi="Arial" w:cs="Arial"/>
                <w:sz w:val="16"/>
                <w:szCs w:val="16"/>
                <w:lang w:val="en-US"/>
              </w:rPr>
              <w:br/>
            </w:r>
            <w:r w:rsidRPr="00F76931">
              <w:rPr>
                <w:rFonts w:ascii="Arial" w:hAnsi="Arial" w:cs="Arial"/>
                <w:i/>
                <w:sz w:val="16"/>
                <w:szCs w:val="16"/>
                <w:lang w:val="en-US"/>
              </w:rPr>
              <w:t>Cargo</w:t>
            </w:r>
          </w:p>
        </w:tc>
        <w:tc>
          <w:tcPr>
            <w:tcW w:w="1804"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Nhiên liệu</w:t>
            </w:r>
            <w:r w:rsidRPr="00F76931">
              <w:rPr>
                <w:rFonts w:ascii="Arial" w:hAnsi="Arial" w:cs="Arial"/>
                <w:sz w:val="16"/>
                <w:szCs w:val="16"/>
                <w:lang w:val="en-US"/>
              </w:rPr>
              <w:br/>
            </w:r>
            <w:r w:rsidRPr="00F76931">
              <w:rPr>
                <w:rFonts w:ascii="Arial" w:hAnsi="Arial" w:cs="Arial"/>
                <w:i/>
                <w:sz w:val="16"/>
                <w:szCs w:val="16"/>
                <w:lang w:val="en-US"/>
              </w:rPr>
              <w:t>Bunkers</w:t>
            </w:r>
          </w:p>
        </w:tc>
        <w:tc>
          <w:tcPr>
            <w:tcW w:w="1320" w:type="dxa"/>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Nước ngọt</w:t>
            </w:r>
            <w:r w:rsidRPr="00F76931">
              <w:rPr>
                <w:rFonts w:ascii="Arial" w:hAnsi="Arial" w:cs="Arial"/>
                <w:sz w:val="16"/>
                <w:szCs w:val="16"/>
                <w:lang w:val="en-US"/>
              </w:rPr>
              <w:br/>
            </w:r>
            <w:r w:rsidRPr="00F76931">
              <w:rPr>
                <w:rFonts w:ascii="Arial" w:hAnsi="Arial" w:cs="Arial"/>
                <w:i/>
                <w:sz w:val="16"/>
                <w:szCs w:val="16"/>
                <w:lang w:val="en-US"/>
              </w:rPr>
              <w:t>Fresh water</w:t>
            </w:r>
          </w:p>
        </w:tc>
        <w:tc>
          <w:tcPr>
            <w:tcW w:w="1103" w:type="dxa"/>
            <w:gridSpan w:val="2"/>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Nước dằn</w:t>
            </w:r>
            <w:r w:rsidRPr="00F76931">
              <w:rPr>
                <w:rFonts w:ascii="Arial" w:hAnsi="Arial" w:cs="Arial"/>
                <w:sz w:val="16"/>
                <w:szCs w:val="16"/>
                <w:lang w:val="en-US"/>
              </w:rPr>
              <w:br/>
            </w:r>
            <w:r w:rsidRPr="00F76931">
              <w:rPr>
                <w:rFonts w:ascii="Arial" w:hAnsi="Arial" w:cs="Arial"/>
                <w:i/>
                <w:sz w:val="16"/>
                <w:szCs w:val="16"/>
                <w:lang w:val="en-US"/>
              </w:rPr>
              <w:t>Ballast</w:t>
            </w:r>
          </w:p>
        </w:tc>
        <w:tc>
          <w:tcPr>
            <w:tcW w:w="1226" w:type="dxa"/>
            <w:gridSpan w:val="2"/>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Tổng cộng</w:t>
            </w:r>
            <w:r w:rsidRPr="00F76931">
              <w:rPr>
                <w:rFonts w:ascii="Arial" w:hAnsi="Arial" w:cs="Arial"/>
                <w:sz w:val="16"/>
                <w:szCs w:val="16"/>
                <w:lang w:val="en-US"/>
              </w:rPr>
              <w:br/>
            </w:r>
            <w:r w:rsidRPr="00F76931">
              <w:rPr>
                <w:rFonts w:ascii="Arial" w:hAnsi="Arial" w:cs="Arial"/>
                <w:i/>
                <w:sz w:val="16"/>
                <w:szCs w:val="16"/>
                <w:lang w:val="en-US"/>
              </w:rPr>
              <w:t>Total</w:t>
            </w:r>
          </w:p>
        </w:tc>
        <w:tc>
          <w:tcPr>
            <w:tcW w:w="1631" w:type="dxa"/>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 đầy tải</w:t>
            </w:r>
            <w:r w:rsidRPr="00F76931">
              <w:rPr>
                <w:rFonts w:ascii="Arial" w:hAnsi="Arial" w:cs="Arial"/>
                <w:sz w:val="16"/>
                <w:szCs w:val="16"/>
                <w:lang w:val="en-US"/>
              </w:rPr>
              <w:br/>
            </w:r>
            <w:r w:rsidRPr="00F76931">
              <w:rPr>
                <w:rFonts w:ascii="Arial" w:hAnsi="Arial" w:cs="Arial"/>
                <w:i/>
                <w:sz w:val="16"/>
                <w:szCs w:val="16"/>
                <w:lang w:val="en-US"/>
              </w:rPr>
              <w:t>Load in % of full load</w:t>
            </w:r>
          </w:p>
        </w:tc>
      </w:tr>
      <w:tr w:rsidR="00206CD6" w:rsidRPr="00F76931" w:rsidTr="00455739">
        <w:tc>
          <w:tcPr>
            <w:tcW w:w="494" w:type="dxa"/>
            <w:vMerge w:val="restart"/>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37</w:t>
            </w:r>
          </w:p>
        </w:tc>
        <w:tc>
          <w:tcPr>
            <w:tcW w:w="1090" w:type="dxa"/>
            <w:vMerge w:val="restart"/>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Tại lúc khởi hành</w:t>
            </w:r>
            <w:r w:rsidRPr="00F76931">
              <w:rPr>
                <w:rFonts w:ascii="Arial" w:hAnsi="Arial" w:cs="Arial"/>
                <w:sz w:val="16"/>
                <w:szCs w:val="16"/>
                <w:lang w:val="en-US"/>
              </w:rPr>
              <w:br/>
            </w:r>
            <w:r w:rsidRPr="00F76931">
              <w:rPr>
                <w:rFonts w:ascii="Arial" w:hAnsi="Arial" w:cs="Arial"/>
                <w:i/>
                <w:sz w:val="16"/>
                <w:szCs w:val="16"/>
                <w:lang w:val="en-US"/>
              </w:rPr>
              <w:t>At departure</w:t>
            </w:r>
          </w:p>
        </w:tc>
        <w:tc>
          <w:tcPr>
            <w:tcW w:w="1160" w:type="dxa"/>
            <w:vMerge w:val="restart"/>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Mớn nước mũi</w:t>
            </w:r>
            <w:r w:rsidRPr="00F76931">
              <w:rPr>
                <w:rFonts w:ascii="Arial" w:hAnsi="Arial" w:cs="Arial"/>
                <w:sz w:val="16"/>
                <w:szCs w:val="16"/>
                <w:lang w:val="en-US"/>
              </w:rPr>
              <w:br/>
            </w:r>
            <w:r w:rsidRPr="00F76931">
              <w:rPr>
                <w:rFonts w:ascii="Arial" w:hAnsi="Arial" w:cs="Arial"/>
                <w:i/>
                <w:sz w:val="16"/>
                <w:szCs w:val="16"/>
                <w:lang w:val="en-US"/>
              </w:rPr>
              <w:t>Draught fwd</w:t>
            </w:r>
          </w:p>
        </w:tc>
        <w:tc>
          <w:tcPr>
            <w:tcW w:w="1804" w:type="dxa"/>
            <w:vMerge w:val="restart"/>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Mớn nước lái</w:t>
            </w:r>
            <w:r w:rsidRPr="00F76931">
              <w:rPr>
                <w:rFonts w:ascii="Arial" w:hAnsi="Arial" w:cs="Arial"/>
                <w:sz w:val="16"/>
                <w:szCs w:val="16"/>
                <w:lang w:val="en-US"/>
              </w:rPr>
              <w:br/>
            </w:r>
            <w:r w:rsidRPr="00F76931">
              <w:rPr>
                <w:rFonts w:ascii="Arial" w:hAnsi="Arial" w:cs="Arial"/>
                <w:i/>
                <w:sz w:val="16"/>
                <w:szCs w:val="16"/>
                <w:lang w:val="en-US"/>
              </w:rPr>
              <w:t>Draught aft</w:t>
            </w:r>
          </w:p>
        </w:tc>
        <w:tc>
          <w:tcPr>
            <w:tcW w:w="1320" w:type="dxa"/>
            <w:vMerge w:val="restart"/>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Mớn nước giữa tàu</w:t>
            </w:r>
            <w:r w:rsidRPr="00F76931">
              <w:rPr>
                <w:rFonts w:ascii="Arial" w:hAnsi="Arial" w:cs="Arial"/>
                <w:sz w:val="16"/>
                <w:szCs w:val="16"/>
                <w:lang w:val="en-US"/>
              </w:rPr>
              <w:br/>
            </w:r>
            <w:r w:rsidRPr="00F76931">
              <w:rPr>
                <w:rFonts w:ascii="Arial" w:hAnsi="Arial" w:cs="Arial"/>
                <w:i/>
                <w:sz w:val="16"/>
                <w:szCs w:val="16"/>
                <w:lang w:val="en-US"/>
              </w:rPr>
              <w:t>Draught</w:t>
            </w:r>
            <w:r w:rsidRPr="00F76931">
              <w:rPr>
                <w:rFonts w:ascii="Arial" w:hAnsi="Arial" w:cs="Arial"/>
                <w:i/>
                <w:sz w:val="16"/>
                <w:szCs w:val="16"/>
                <w:lang w:val="en-US"/>
              </w:rPr>
              <w:br/>
              <w:t>amidship</w:t>
            </w:r>
          </w:p>
        </w:tc>
        <w:tc>
          <w:tcPr>
            <w:tcW w:w="573" w:type="dxa"/>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Mạn phải</w:t>
            </w:r>
            <w:r w:rsidRPr="00F76931">
              <w:rPr>
                <w:rFonts w:ascii="Arial" w:hAnsi="Arial" w:cs="Arial"/>
                <w:sz w:val="16"/>
                <w:szCs w:val="16"/>
                <w:lang w:val="en-US"/>
              </w:rPr>
              <w:br/>
            </w:r>
            <w:r w:rsidRPr="00F76931">
              <w:rPr>
                <w:rFonts w:ascii="Arial" w:hAnsi="Arial" w:cs="Arial"/>
                <w:i/>
                <w:sz w:val="16"/>
                <w:szCs w:val="16"/>
                <w:lang w:val="en-US"/>
              </w:rPr>
              <w:t>Stb</w:t>
            </w:r>
          </w:p>
        </w:tc>
        <w:tc>
          <w:tcPr>
            <w:tcW w:w="1187" w:type="dxa"/>
            <w:gridSpan w:val="2"/>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Mạn khô</w:t>
            </w:r>
            <w:r w:rsidRPr="00F76931">
              <w:rPr>
                <w:rFonts w:ascii="Arial" w:hAnsi="Arial" w:cs="Arial"/>
                <w:sz w:val="16"/>
                <w:szCs w:val="16"/>
                <w:lang w:val="en-US"/>
              </w:rPr>
              <w:br/>
            </w:r>
            <w:r w:rsidRPr="00F76931">
              <w:rPr>
                <w:rFonts w:ascii="Arial" w:hAnsi="Arial" w:cs="Arial"/>
                <w:i/>
                <w:sz w:val="16"/>
                <w:szCs w:val="16"/>
                <w:lang w:val="en-US"/>
              </w:rPr>
              <w:t>Measured</w:t>
            </w:r>
            <w:r w:rsidRPr="00F76931">
              <w:rPr>
                <w:rFonts w:ascii="Arial" w:hAnsi="Arial" w:cs="Arial"/>
                <w:i/>
                <w:sz w:val="16"/>
                <w:szCs w:val="16"/>
                <w:lang w:val="en-US"/>
              </w:rPr>
              <w:br/>
              <w:t>freeboard</w:t>
            </w:r>
          </w:p>
        </w:tc>
        <w:tc>
          <w:tcPr>
            <w:tcW w:w="569" w:type="dxa"/>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Mạn trái</w:t>
            </w:r>
            <w:r w:rsidRPr="00F76931">
              <w:rPr>
                <w:rFonts w:ascii="Arial" w:hAnsi="Arial" w:cs="Arial"/>
                <w:sz w:val="16"/>
                <w:szCs w:val="16"/>
                <w:lang w:val="en-US"/>
              </w:rPr>
              <w:br/>
            </w:r>
            <w:r w:rsidRPr="00F76931">
              <w:rPr>
                <w:rFonts w:ascii="Arial" w:hAnsi="Arial" w:cs="Arial"/>
                <w:i/>
                <w:sz w:val="16"/>
                <w:szCs w:val="16"/>
                <w:lang w:val="en-US"/>
              </w:rPr>
              <w:t>Prt</w:t>
            </w:r>
          </w:p>
        </w:tc>
        <w:tc>
          <w:tcPr>
            <w:tcW w:w="1631" w:type="dxa"/>
            <w:vMerge w:val="restart"/>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Tỷ trọng nước khi đọc mớn</w:t>
            </w:r>
            <w:r w:rsidRPr="00F76931">
              <w:rPr>
                <w:rFonts w:ascii="Arial" w:hAnsi="Arial" w:cs="Arial"/>
                <w:sz w:val="16"/>
                <w:szCs w:val="16"/>
                <w:lang w:val="en-US"/>
              </w:rPr>
              <w:br/>
            </w:r>
            <w:r w:rsidRPr="00F76931">
              <w:rPr>
                <w:rFonts w:ascii="Arial" w:hAnsi="Arial" w:cs="Arial"/>
                <w:i/>
                <w:sz w:val="16"/>
                <w:szCs w:val="16"/>
                <w:lang w:val="en-US"/>
              </w:rPr>
              <w:t>Water density at draught reading</w:t>
            </w:r>
          </w:p>
        </w:tc>
      </w:tr>
      <w:tr w:rsidR="00206CD6" w:rsidRPr="00F76931" w:rsidTr="00455739">
        <w:tc>
          <w:tcPr>
            <w:tcW w:w="494" w:type="dxa"/>
            <w:vMerge/>
            <w:vAlign w:val="center"/>
          </w:tcPr>
          <w:p w:rsidR="00206CD6" w:rsidRPr="00F76931" w:rsidRDefault="00206CD6" w:rsidP="00455739">
            <w:pPr>
              <w:spacing w:before="120"/>
              <w:jc w:val="center"/>
              <w:rPr>
                <w:rFonts w:ascii="Arial" w:hAnsi="Arial" w:cs="Arial"/>
                <w:sz w:val="16"/>
                <w:szCs w:val="16"/>
                <w:lang w:val="en-US"/>
              </w:rPr>
            </w:pPr>
          </w:p>
        </w:tc>
        <w:tc>
          <w:tcPr>
            <w:tcW w:w="1090" w:type="dxa"/>
            <w:vMerge/>
          </w:tcPr>
          <w:p w:rsidR="00206CD6" w:rsidRPr="00F76931" w:rsidRDefault="00206CD6" w:rsidP="00455739">
            <w:pPr>
              <w:spacing w:before="120"/>
              <w:rPr>
                <w:rFonts w:ascii="Arial" w:hAnsi="Arial" w:cs="Arial"/>
                <w:sz w:val="16"/>
                <w:szCs w:val="16"/>
                <w:lang w:val="en-US"/>
              </w:rPr>
            </w:pPr>
          </w:p>
        </w:tc>
        <w:tc>
          <w:tcPr>
            <w:tcW w:w="1160" w:type="dxa"/>
            <w:vMerge/>
          </w:tcPr>
          <w:p w:rsidR="00206CD6" w:rsidRPr="00F76931" w:rsidRDefault="00206CD6" w:rsidP="00455739">
            <w:pPr>
              <w:spacing w:before="120"/>
              <w:rPr>
                <w:rFonts w:ascii="Arial" w:hAnsi="Arial" w:cs="Arial"/>
                <w:sz w:val="16"/>
                <w:szCs w:val="16"/>
                <w:lang w:val="en-US"/>
              </w:rPr>
            </w:pPr>
          </w:p>
        </w:tc>
        <w:tc>
          <w:tcPr>
            <w:tcW w:w="1804" w:type="dxa"/>
            <w:vMerge/>
          </w:tcPr>
          <w:p w:rsidR="00206CD6" w:rsidRPr="00F76931" w:rsidRDefault="00206CD6" w:rsidP="00455739">
            <w:pPr>
              <w:spacing w:before="120"/>
              <w:rPr>
                <w:rFonts w:ascii="Arial" w:hAnsi="Arial" w:cs="Arial"/>
                <w:sz w:val="16"/>
                <w:szCs w:val="16"/>
                <w:lang w:val="en-US"/>
              </w:rPr>
            </w:pPr>
          </w:p>
        </w:tc>
        <w:tc>
          <w:tcPr>
            <w:tcW w:w="1320" w:type="dxa"/>
            <w:vMerge/>
            <w:vAlign w:val="center"/>
          </w:tcPr>
          <w:p w:rsidR="00206CD6" w:rsidRPr="00F76931" w:rsidRDefault="00206CD6" w:rsidP="00455739">
            <w:pPr>
              <w:spacing w:before="120"/>
              <w:rPr>
                <w:rFonts w:ascii="Arial" w:hAnsi="Arial" w:cs="Arial"/>
                <w:sz w:val="16"/>
                <w:szCs w:val="16"/>
                <w:lang w:val="en-US"/>
              </w:rPr>
            </w:pPr>
          </w:p>
        </w:tc>
        <w:tc>
          <w:tcPr>
            <w:tcW w:w="1103" w:type="dxa"/>
            <w:gridSpan w:val="2"/>
            <w:vAlign w:val="center"/>
          </w:tcPr>
          <w:p w:rsidR="00206CD6" w:rsidRPr="00F76931" w:rsidRDefault="00206CD6" w:rsidP="00455739">
            <w:pPr>
              <w:spacing w:before="120"/>
              <w:rPr>
                <w:rFonts w:ascii="Arial" w:hAnsi="Arial" w:cs="Arial"/>
                <w:sz w:val="16"/>
                <w:szCs w:val="16"/>
                <w:lang w:val="en-US"/>
              </w:rPr>
            </w:pPr>
          </w:p>
        </w:tc>
        <w:tc>
          <w:tcPr>
            <w:tcW w:w="1226" w:type="dxa"/>
            <w:gridSpan w:val="2"/>
            <w:vAlign w:val="center"/>
          </w:tcPr>
          <w:p w:rsidR="00206CD6" w:rsidRPr="00F76931" w:rsidRDefault="00206CD6" w:rsidP="00455739">
            <w:pPr>
              <w:spacing w:before="120"/>
              <w:rPr>
                <w:rFonts w:ascii="Arial" w:hAnsi="Arial" w:cs="Arial"/>
                <w:sz w:val="16"/>
                <w:szCs w:val="16"/>
                <w:lang w:val="en-US"/>
              </w:rPr>
            </w:pPr>
          </w:p>
        </w:tc>
        <w:tc>
          <w:tcPr>
            <w:tcW w:w="1631" w:type="dxa"/>
            <w:vMerge/>
            <w:vAlign w:val="center"/>
          </w:tcPr>
          <w:p w:rsidR="00206CD6" w:rsidRPr="00F76931" w:rsidRDefault="00206CD6" w:rsidP="00455739">
            <w:pPr>
              <w:spacing w:before="120"/>
              <w:rPr>
                <w:rFonts w:ascii="Arial" w:hAnsi="Arial" w:cs="Arial"/>
                <w:sz w:val="16"/>
                <w:szCs w:val="16"/>
                <w:lang w:val="en-US"/>
              </w:rPr>
            </w:pPr>
          </w:p>
        </w:tc>
      </w:tr>
      <w:tr w:rsidR="00206CD6" w:rsidRPr="00F76931" w:rsidTr="00455739">
        <w:tc>
          <w:tcPr>
            <w:tcW w:w="494" w:type="dxa"/>
            <w:vMerge/>
            <w:vAlign w:val="center"/>
          </w:tcPr>
          <w:p w:rsidR="00206CD6" w:rsidRPr="00F76931" w:rsidRDefault="00206CD6" w:rsidP="00455739">
            <w:pPr>
              <w:spacing w:before="120"/>
              <w:rPr>
                <w:rFonts w:ascii="Arial" w:hAnsi="Arial" w:cs="Arial"/>
                <w:sz w:val="16"/>
                <w:szCs w:val="16"/>
                <w:lang w:val="en-US"/>
              </w:rPr>
            </w:pPr>
          </w:p>
        </w:tc>
        <w:tc>
          <w:tcPr>
            <w:tcW w:w="1090" w:type="dxa"/>
            <w:vMerge/>
          </w:tcPr>
          <w:p w:rsidR="00206CD6" w:rsidRPr="00F76931" w:rsidRDefault="00206CD6" w:rsidP="00455739">
            <w:pPr>
              <w:spacing w:before="120"/>
              <w:rPr>
                <w:rFonts w:ascii="Arial" w:hAnsi="Arial" w:cs="Arial"/>
                <w:sz w:val="16"/>
                <w:szCs w:val="16"/>
                <w:lang w:val="en-US"/>
              </w:rPr>
            </w:pPr>
          </w:p>
        </w:tc>
        <w:tc>
          <w:tcPr>
            <w:tcW w:w="1160"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Nghiêng</w:t>
            </w:r>
            <w:r w:rsidRPr="00F76931">
              <w:rPr>
                <w:rFonts w:ascii="Arial" w:hAnsi="Arial" w:cs="Arial"/>
                <w:sz w:val="16"/>
                <w:szCs w:val="16"/>
                <w:lang w:val="en-US"/>
              </w:rPr>
              <w:br/>
            </w:r>
            <w:r w:rsidRPr="00F76931">
              <w:rPr>
                <w:rFonts w:ascii="Arial" w:hAnsi="Arial" w:cs="Arial"/>
                <w:i/>
                <w:sz w:val="16"/>
                <w:szCs w:val="16"/>
                <w:lang w:val="en-US"/>
              </w:rPr>
              <w:t>List</w:t>
            </w:r>
            <w:r>
              <w:rPr>
                <w:rFonts w:ascii="Arial" w:hAnsi="Arial" w:cs="Arial"/>
                <w:i/>
                <w:sz w:val="16"/>
                <w:szCs w:val="16"/>
                <w:lang w:val="en-US"/>
              </w:rPr>
              <w:br/>
            </w:r>
            <w:r w:rsidRPr="00F76931">
              <w:rPr>
                <w:rFonts w:ascii="Arial" w:hAnsi="Arial" w:cs="Arial"/>
                <w:sz w:val="16"/>
                <w:szCs w:val="16"/>
                <w:lang w:val="en-US"/>
              </w:rPr>
              <w:t>□</w:t>
            </w:r>
            <w:r>
              <w:rPr>
                <w:rFonts w:ascii="Arial" w:hAnsi="Arial" w:cs="Arial"/>
                <w:sz w:val="16"/>
                <w:szCs w:val="16"/>
                <w:lang w:val="en-US"/>
              </w:rPr>
              <w:t xml:space="preserve"> Stb </w:t>
            </w:r>
            <w:r>
              <w:rPr>
                <w:rFonts w:ascii="Arial" w:hAnsi="Arial" w:cs="Arial"/>
                <w:sz w:val="16"/>
                <w:szCs w:val="16"/>
                <w:lang w:val="en-US"/>
              </w:rPr>
              <w:br/>
            </w:r>
            <w:r w:rsidRPr="00F76931">
              <w:rPr>
                <w:rFonts w:ascii="Arial" w:hAnsi="Arial" w:cs="Arial"/>
                <w:sz w:val="16"/>
                <w:szCs w:val="16"/>
                <w:lang w:val="en-US"/>
              </w:rPr>
              <w:t>□</w:t>
            </w:r>
            <w:r>
              <w:rPr>
                <w:rFonts w:ascii="Arial" w:hAnsi="Arial" w:cs="Arial"/>
                <w:sz w:val="16"/>
                <w:szCs w:val="16"/>
                <w:lang w:val="en-US"/>
              </w:rPr>
              <w:t xml:space="preserve"> Prt</w:t>
            </w:r>
          </w:p>
        </w:tc>
        <w:tc>
          <w:tcPr>
            <w:tcW w:w="1804"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Độ nghiêng</w:t>
            </w:r>
            <w:r w:rsidRPr="00F76931">
              <w:rPr>
                <w:rFonts w:ascii="Arial" w:hAnsi="Arial" w:cs="Arial"/>
                <w:sz w:val="16"/>
                <w:szCs w:val="16"/>
                <w:lang w:val="en-US"/>
              </w:rPr>
              <w:br/>
            </w:r>
            <w:r w:rsidRPr="00F76931">
              <w:rPr>
                <w:rFonts w:ascii="Arial" w:hAnsi="Arial" w:cs="Arial"/>
                <w:i/>
                <w:sz w:val="16"/>
                <w:szCs w:val="16"/>
                <w:lang w:val="en-US"/>
              </w:rPr>
              <w:t>Degree</w:t>
            </w:r>
          </w:p>
        </w:tc>
        <w:tc>
          <w:tcPr>
            <w:tcW w:w="5280" w:type="dxa"/>
            <w:gridSpan w:val="6"/>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Lý do nghiêng</w:t>
            </w:r>
            <w:r w:rsidRPr="00F76931">
              <w:rPr>
                <w:rFonts w:ascii="Arial" w:hAnsi="Arial" w:cs="Arial"/>
                <w:sz w:val="16"/>
                <w:szCs w:val="16"/>
                <w:lang w:val="en-US"/>
              </w:rPr>
              <w:br/>
            </w:r>
            <w:r w:rsidRPr="00F76931">
              <w:rPr>
                <w:rFonts w:ascii="Arial" w:hAnsi="Arial" w:cs="Arial"/>
                <w:i/>
                <w:sz w:val="16"/>
                <w:szCs w:val="16"/>
                <w:lang w:val="en-US"/>
              </w:rPr>
              <w:t>Reason for listing</w:t>
            </w:r>
          </w:p>
        </w:tc>
      </w:tr>
      <w:tr w:rsidR="00206CD6" w:rsidRPr="00F76931" w:rsidTr="00455739">
        <w:tc>
          <w:tcPr>
            <w:tcW w:w="494" w:type="dxa"/>
            <w:vMerge/>
            <w:vAlign w:val="center"/>
          </w:tcPr>
          <w:p w:rsidR="00206CD6" w:rsidRPr="00F76931" w:rsidRDefault="00206CD6" w:rsidP="00455739">
            <w:pPr>
              <w:spacing w:before="120"/>
              <w:rPr>
                <w:rFonts w:ascii="Arial" w:hAnsi="Arial" w:cs="Arial"/>
                <w:sz w:val="16"/>
                <w:szCs w:val="16"/>
                <w:lang w:val="en-US"/>
              </w:rPr>
            </w:pPr>
          </w:p>
        </w:tc>
        <w:tc>
          <w:tcPr>
            <w:tcW w:w="1090" w:type="dxa"/>
            <w:vMerge/>
          </w:tcPr>
          <w:p w:rsidR="00206CD6" w:rsidRPr="00F76931" w:rsidRDefault="00206CD6" w:rsidP="00455739">
            <w:pPr>
              <w:spacing w:before="120"/>
              <w:rPr>
                <w:rFonts w:ascii="Arial" w:hAnsi="Arial" w:cs="Arial"/>
                <w:sz w:val="16"/>
                <w:szCs w:val="16"/>
                <w:lang w:val="en-US"/>
              </w:rPr>
            </w:pPr>
          </w:p>
        </w:tc>
        <w:tc>
          <w:tcPr>
            <w:tcW w:w="1160"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Mômen uốn võng</w:t>
            </w:r>
            <w:r w:rsidRPr="00F76931">
              <w:rPr>
                <w:rFonts w:ascii="Arial" w:hAnsi="Arial" w:cs="Arial"/>
                <w:sz w:val="16"/>
                <w:szCs w:val="16"/>
                <w:lang w:val="en-US"/>
              </w:rPr>
              <w:br/>
            </w:r>
            <w:r w:rsidRPr="00F76931">
              <w:rPr>
                <w:rFonts w:ascii="Arial" w:hAnsi="Arial" w:cs="Arial"/>
                <w:i/>
                <w:sz w:val="16"/>
                <w:szCs w:val="16"/>
                <w:lang w:val="en-US"/>
              </w:rPr>
              <w:t>Sagging</w:t>
            </w:r>
            <w:r w:rsidRPr="00F76931">
              <w:rPr>
                <w:rFonts w:ascii="Arial" w:hAnsi="Arial" w:cs="Arial"/>
                <w:i/>
                <w:sz w:val="16"/>
                <w:szCs w:val="16"/>
                <w:lang w:val="en-US"/>
              </w:rPr>
              <w:br/>
              <w:t>moment</w:t>
            </w:r>
          </w:p>
        </w:tc>
        <w:tc>
          <w:tcPr>
            <w:tcW w:w="1804"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Mômen uốn vồng</w:t>
            </w:r>
            <w:r w:rsidRPr="00F76931">
              <w:rPr>
                <w:rFonts w:ascii="Arial" w:hAnsi="Arial" w:cs="Arial"/>
                <w:sz w:val="16"/>
                <w:szCs w:val="16"/>
                <w:lang w:val="en-US"/>
              </w:rPr>
              <w:br/>
            </w:r>
            <w:r w:rsidRPr="00F76931">
              <w:rPr>
                <w:rFonts w:ascii="Arial" w:hAnsi="Arial" w:cs="Arial"/>
                <w:i/>
                <w:sz w:val="16"/>
                <w:szCs w:val="16"/>
                <w:lang w:val="en-US"/>
              </w:rPr>
              <w:t>Hogging moment</w:t>
            </w:r>
          </w:p>
        </w:tc>
        <w:tc>
          <w:tcPr>
            <w:tcW w:w="1320" w:type="dxa"/>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Chiều cao tâm nghiêng tính toán</w:t>
            </w:r>
            <w:r w:rsidRPr="00F76931">
              <w:rPr>
                <w:rFonts w:ascii="Arial" w:hAnsi="Arial" w:cs="Arial"/>
                <w:sz w:val="16"/>
                <w:szCs w:val="16"/>
                <w:lang w:val="en-US"/>
              </w:rPr>
              <w:br/>
            </w:r>
            <w:r w:rsidRPr="00F76931">
              <w:rPr>
                <w:rFonts w:ascii="Arial" w:hAnsi="Arial" w:cs="Arial"/>
                <w:i/>
                <w:sz w:val="16"/>
                <w:szCs w:val="16"/>
                <w:lang w:val="en-US"/>
              </w:rPr>
              <w:t>Calculated GM</w:t>
            </w:r>
          </w:p>
        </w:tc>
        <w:tc>
          <w:tcPr>
            <w:tcW w:w="1103" w:type="dxa"/>
            <w:gridSpan w:val="2"/>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Cánh tay đòn ổn định lớn nhất</w:t>
            </w:r>
            <w:r w:rsidRPr="00F76931">
              <w:rPr>
                <w:rFonts w:ascii="Arial" w:hAnsi="Arial" w:cs="Arial"/>
                <w:sz w:val="16"/>
                <w:szCs w:val="16"/>
                <w:lang w:val="en-US"/>
              </w:rPr>
              <w:br/>
            </w:r>
            <w:r w:rsidRPr="00F76931">
              <w:rPr>
                <w:rFonts w:ascii="Arial" w:hAnsi="Arial" w:cs="Arial"/>
                <w:i/>
                <w:sz w:val="16"/>
                <w:szCs w:val="16"/>
                <w:lang w:val="en-US"/>
              </w:rPr>
              <w:t>Maximum</w:t>
            </w:r>
            <w:r w:rsidRPr="00F76931">
              <w:rPr>
                <w:rFonts w:ascii="Arial" w:hAnsi="Arial" w:cs="Arial"/>
                <w:i/>
                <w:sz w:val="16"/>
                <w:szCs w:val="16"/>
                <w:lang w:val="en-US"/>
              </w:rPr>
              <w:br/>
              <w:t>righting arm</w:t>
            </w:r>
          </w:p>
        </w:tc>
        <w:tc>
          <w:tcPr>
            <w:tcW w:w="2857" w:type="dxa"/>
            <w:gridSpan w:val="3"/>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Có tính toán ổn định không?</w:t>
            </w:r>
          </w:p>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The stability calculations are carried out</w:t>
            </w:r>
          </w:p>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w:t>
            </w:r>
            <w:r>
              <w:rPr>
                <w:rFonts w:ascii="Arial" w:hAnsi="Arial" w:cs="Arial"/>
                <w:sz w:val="16"/>
                <w:szCs w:val="16"/>
                <w:lang w:val="en-US"/>
              </w:rPr>
              <w:t xml:space="preserve"> </w:t>
            </w:r>
            <w:r w:rsidRPr="00F76931">
              <w:rPr>
                <w:rFonts w:ascii="Arial" w:hAnsi="Arial" w:cs="Arial"/>
                <w:sz w:val="16"/>
                <w:szCs w:val="16"/>
                <w:lang w:val="en-US"/>
              </w:rPr>
              <w:t>Có           □</w:t>
            </w:r>
            <w:r>
              <w:rPr>
                <w:rFonts w:ascii="Arial" w:hAnsi="Arial" w:cs="Arial"/>
                <w:sz w:val="16"/>
                <w:szCs w:val="16"/>
                <w:lang w:val="en-US"/>
              </w:rPr>
              <w:t xml:space="preserve"> </w:t>
            </w:r>
            <w:r w:rsidRPr="00F76931">
              <w:rPr>
                <w:rFonts w:ascii="Arial" w:hAnsi="Arial" w:cs="Arial"/>
                <w:sz w:val="16"/>
                <w:szCs w:val="16"/>
                <w:lang w:val="en-US"/>
              </w:rPr>
              <w:t>Không</w:t>
            </w:r>
            <w:r>
              <w:rPr>
                <w:rFonts w:ascii="Arial" w:hAnsi="Arial" w:cs="Arial"/>
                <w:sz w:val="16"/>
                <w:szCs w:val="16"/>
                <w:lang w:val="en-US"/>
              </w:rPr>
              <w:t xml:space="preserve"> </w:t>
            </w:r>
            <w:r w:rsidRPr="00F76931">
              <w:rPr>
                <w:rFonts w:ascii="Arial" w:hAnsi="Arial" w:cs="Arial"/>
                <w:sz w:val="16"/>
                <w:szCs w:val="16"/>
                <w:lang w:val="en-US"/>
              </w:rPr>
              <w:br/>
            </w:r>
            <w:r>
              <w:rPr>
                <w:rFonts w:ascii="Arial" w:hAnsi="Arial" w:cs="Arial"/>
                <w:sz w:val="16"/>
                <w:szCs w:val="16"/>
                <w:lang w:val="en-US"/>
              </w:rPr>
              <w:t xml:space="preserve">   </w:t>
            </w:r>
            <w:r w:rsidRPr="00F76931">
              <w:rPr>
                <w:rFonts w:ascii="Arial" w:hAnsi="Arial" w:cs="Arial"/>
                <w:i/>
                <w:sz w:val="16"/>
                <w:szCs w:val="16"/>
                <w:lang w:val="en-US"/>
              </w:rPr>
              <w:t xml:space="preserve">Yes    </w:t>
            </w:r>
            <w:r>
              <w:rPr>
                <w:rFonts w:ascii="Arial" w:hAnsi="Arial" w:cs="Arial"/>
                <w:i/>
                <w:sz w:val="16"/>
                <w:szCs w:val="16"/>
                <w:lang w:val="en-US"/>
              </w:rPr>
              <w:t xml:space="preserve"> </w:t>
            </w:r>
            <w:r w:rsidRPr="00F76931">
              <w:rPr>
                <w:rFonts w:ascii="Arial" w:hAnsi="Arial" w:cs="Arial"/>
                <w:i/>
                <w:sz w:val="16"/>
                <w:szCs w:val="16"/>
                <w:lang w:val="en-US"/>
              </w:rPr>
              <w:t xml:space="preserve">        No</w:t>
            </w:r>
          </w:p>
        </w:tc>
      </w:tr>
      <w:tr w:rsidR="00206CD6" w:rsidRPr="00F76931" w:rsidTr="00455739">
        <w:tc>
          <w:tcPr>
            <w:tcW w:w="494" w:type="dxa"/>
            <w:vMerge w:val="restart"/>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38</w:t>
            </w:r>
          </w:p>
        </w:tc>
        <w:tc>
          <w:tcPr>
            <w:tcW w:w="4054" w:type="dxa"/>
            <w:gridSpan w:val="3"/>
            <w:vMerge w:val="restart"/>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Lúc bắt đầu chuyến đi, hàng hoá được chằng buộc bởi</w:t>
            </w:r>
            <w:r w:rsidRPr="00F76931">
              <w:rPr>
                <w:rFonts w:ascii="Arial" w:hAnsi="Arial" w:cs="Arial"/>
                <w:sz w:val="16"/>
                <w:szCs w:val="16"/>
                <w:lang w:val="en-US"/>
              </w:rPr>
              <w:br/>
            </w:r>
            <w:r w:rsidRPr="00F76931">
              <w:rPr>
                <w:rFonts w:ascii="Arial" w:hAnsi="Arial" w:cs="Arial"/>
                <w:i/>
                <w:sz w:val="16"/>
                <w:szCs w:val="16"/>
                <w:lang w:val="en-US"/>
              </w:rPr>
              <w:t>At the start of the voyage, the cargo was secured by</w:t>
            </w:r>
          </w:p>
        </w:tc>
        <w:tc>
          <w:tcPr>
            <w:tcW w:w="1320" w:type="dxa"/>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Thuyền viên</w:t>
            </w:r>
            <w:r w:rsidRPr="00F76931">
              <w:rPr>
                <w:rFonts w:ascii="Arial" w:hAnsi="Arial" w:cs="Arial"/>
                <w:sz w:val="16"/>
                <w:szCs w:val="16"/>
                <w:lang w:val="en-US"/>
              </w:rPr>
              <w:br/>
            </w:r>
            <w:r w:rsidRPr="00F76931">
              <w:rPr>
                <w:rFonts w:ascii="Arial" w:hAnsi="Arial" w:cs="Arial"/>
                <w:i/>
                <w:sz w:val="16"/>
                <w:szCs w:val="16"/>
                <w:lang w:val="en-US"/>
              </w:rPr>
              <w:t>Crew</w:t>
            </w:r>
            <w:r>
              <w:rPr>
                <w:rFonts w:ascii="Arial" w:hAnsi="Arial" w:cs="Arial"/>
                <w:i/>
                <w:sz w:val="16"/>
                <w:szCs w:val="16"/>
                <w:lang w:val="en-US"/>
              </w:rPr>
              <w:t xml:space="preserve"> </w:t>
            </w:r>
            <w:r w:rsidRPr="00F76931">
              <w:rPr>
                <w:rFonts w:ascii="Arial" w:hAnsi="Arial" w:cs="Arial"/>
                <w:sz w:val="16"/>
                <w:szCs w:val="16"/>
                <w:lang w:val="en-US"/>
              </w:rPr>
              <w:t>□</w:t>
            </w:r>
          </w:p>
        </w:tc>
        <w:tc>
          <w:tcPr>
            <w:tcW w:w="3960" w:type="dxa"/>
            <w:gridSpan w:val="5"/>
            <w:vMerge w:val="restart"/>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Việc chằng buộc được giám sát bởi</w:t>
            </w:r>
            <w:r w:rsidRPr="00F76931">
              <w:rPr>
                <w:rFonts w:ascii="Arial" w:hAnsi="Arial" w:cs="Arial"/>
                <w:sz w:val="16"/>
                <w:szCs w:val="16"/>
                <w:lang w:val="en-US"/>
              </w:rPr>
              <w:br/>
            </w:r>
            <w:r w:rsidRPr="00F76931">
              <w:rPr>
                <w:rFonts w:ascii="Arial" w:hAnsi="Arial" w:cs="Arial"/>
                <w:i/>
                <w:sz w:val="16"/>
                <w:szCs w:val="16"/>
                <w:lang w:val="en-US"/>
              </w:rPr>
              <w:t>The securing of the cargo was controlled by:</w:t>
            </w:r>
          </w:p>
        </w:tc>
      </w:tr>
      <w:tr w:rsidR="00206CD6" w:rsidRPr="00F76931" w:rsidTr="00455739">
        <w:tc>
          <w:tcPr>
            <w:tcW w:w="494" w:type="dxa"/>
            <w:vMerge/>
            <w:vAlign w:val="center"/>
          </w:tcPr>
          <w:p w:rsidR="00206CD6" w:rsidRPr="00F76931" w:rsidRDefault="00206CD6" w:rsidP="00455739">
            <w:pPr>
              <w:spacing w:before="120"/>
              <w:rPr>
                <w:rFonts w:ascii="Arial" w:hAnsi="Arial" w:cs="Arial"/>
                <w:sz w:val="16"/>
                <w:szCs w:val="16"/>
                <w:lang w:val="en-US"/>
              </w:rPr>
            </w:pPr>
          </w:p>
        </w:tc>
        <w:tc>
          <w:tcPr>
            <w:tcW w:w="4054" w:type="dxa"/>
            <w:gridSpan w:val="3"/>
            <w:vMerge/>
            <w:vAlign w:val="center"/>
          </w:tcPr>
          <w:p w:rsidR="00206CD6" w:rsidRPr="00F76931" w:rsidRDefault="00206CD6" w:rsidP="00455739">
            <w:pPr>
              <w:spacing w:before="120"/>
              <w:rPr>
                <w:rFonts w:ascii="Arial" w:hAnsi="Arial" w:cs="Arial"/>
                <w:sz w:val="16"/>
                <w:szCs w:val="16"/>
                <w:lang w:val="en-US"/>
              </w:rPr>
            </w:pPr>
          </w:p>
        </w:tc>
        <w:tc>
          <w:tcPr>
            <w:tcW w:w="1320" w:type="dxa"/>
            <w:vAlign w:val="center"/>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Công nhân</w:t>
            </w:r>
          </w:p>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Bốc dỡ</w:t>
            </w:r>
            <w:r w:rsidRPr="00F76931">
              <w:rPr>
                <w:rFonts w:ascii="Arial" w:hAnsi="Arial" w:cs="Arial"/>
                <w:sz w:val="16"/>
                <w:szCs w:val="16"/>
                <w:lang w:val="en-US"/>
              </w:rPr>
              <w:br/>
            </w:r>
            <w:r w:rsidRPr="00F76931">
              <w:rPr>
                <w:rFonts w:ascii="Arial" w:hAnsi="Arial" w:cs="Arial"/>
                <w:i/>
                <w:sz w:val="16"/>
                <w:szCs w:val="16"/>
                <w:lang w:val="en-US"/>
              </w:rPr>
              <w:t>Stevedores</w:t>
            </w:r>
            <w:r>
              <w:rPr>
                <w:rFonts w:ascii="Arial" w:hAnsi="Arial" w:cs="Arial"/>
                <w:i/>
                <w:sz w:val="16"/>
                <w:szCs w:val="16"/>
                <w:lang w:val="en-US"/>
              </w:rPr>
              <w:t xml:space="preserve"> </w:t>
            </w:r>
            <w:r w:rsidRPr="00F76931">
              <w:rPr>
                <w:rFonts w:ascii="Arial" w:hAnsi="Arial" w:cs="Arial"/>
                <w:sz w:val="16"/>
                <w:szCs w:val="16"/>
                <w:lang w:val="en-US"/>
              </w:rPr>
              <w:t>□</w:t>
            </w:r>
          </w:p>
        </w:tc>
        <w:tc>
          <w:tcPr>
            <w:tcW w:w="3960" w:type="dxa"/>
            <w:gridSpan w:val="5"/>
            <w:vMerge/>
            <w:vAlign w:val="center"/>
          </w:tcPr>
          <w:p w:rsidR="00206CD6" w:rsidRPr="00F76931" w:rsidRDefault="00206CD6" w:rsidP="00455739">
            <w:pPr>
              <w:spacing w:before="120"/>
              <w:rPr>
                <w:rFonts w:ascii="Arial" w:hAnsi="Arial" w:cs="Arial"/>
                <w:sz w:val="16"/>
                <w:szCs w:val="16"/>
                <w:lang w:val="en-US"/>
              </w:rPr>
            </w:pPr>
          </w:p>
        </w:tc>
      </w:tr>
    </w:tbl>
    <w:p w:rsidR="00206CD6" w:rsidRPr="00F76931" w:rsidRDefault="00206CD6" w:rsidP="00206CD6">
      <w:pPr>
        <w:spacing w:before="120"/>
        <w:rPr>
          <w:lang w:val="en-US"/>
        </w:rPr>
      </w:pPr>
    </w:p>
    <w:tbl>
      <w:tblPr>
        <w:tblW w:w="9725" w:type="dxa"/>
        <w:tblLayout w:type="fixed"/>
        <w:tblCellMar>
          <w:left w:w="0" w:type="dxa"/>
          <w:right w:w="0" w:type="dxa"/>
        </w:tblCellMar>
        <w:tblLook w:val="0000" w:firstRow="0" w:lastRow="0" w:firstColumn="0" w:lastColumn="0" w:noHBand="0" w:noVBand="0"/>
      </w:tblPr>
      <w:tblGrid>
        <w:gridCol w:w="540"/>
        <w:gridCol w:w="695"/>
        <w:gridCol w:w="1692"/>
        <w:gridCol w:w="1667"/>
        <w:gridCol w:w="1531"/>
        <w:gridCol w:w="3600"/>
      </w:tblGrid>
      <w:tr w:rsidR="00206CD6" w:rsidRPr="00F76931" w:rsidTr="00455739">
        <w:trPr>
          <w:cantSplit/>
        </w:trPr>
        <w:tc>
          <w:tcPr>
            <w:tcW w:w="540" w:type="dxa"/>
            <w:vMerge w:val="restart"/>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39</w:t>
            </w:r>
          </w:p>
        </w:tc>
        <w:tc>
          <w:tcPr>
            <w:tcW w:w="695" w:type="dxa"/>
            <w:vMerge w:val="restart"/>
            <w:tcBorders>
              <w:top w:val="single" w:sz="4" w:space="0" w:color="auto"/>
              <w:left w:val="single" w:sz="4" w:space="0" w:color="auto"/>
              <w:right w:val="nil"/>
            </w:tcBorders>
            <w:shd w:val="clear" w:color="auto" w:fill="FFFFFF"/>
            <w:textDirection w:val="btLr"/>
          </w:tcPr>
          <w:p w:rsidR="00206CD6" w:rsidRPr="00F76931" w:rsidRDefault="00206CD6" w:rsidP="00455739">
            <w:pPr>
              <w:spacing w:before="120"/>
              <w:ind w:left="113" w:right="113"/>
              <w:jc w:val="center"/>
              <w:rPr>
                <w:rFonts w:ascii="Arial" w:hAnsi="Arial" w:cs="Arial"/>
                <w:b/>
                <w:sz w:val="16"/>
                <w:szCs w:val="16"/>
                <w:lang w:val="en-US"/>
              </w:rPr>
            </w:pPr>
            <w:r w:rsidRPr="00F76931">
              <w:rPr>
                <w:rFonts w:ascii="Arial" w:hAnsi="Arial" w:cs="Arial"/>
                <w:b/>
                <w:sz w:val="16"/>
                <w:szCs w:val="16"/>
                <w:lang w:val="en-US"/>
              </w:rPr>
              <w:t>THỰC TẬP CỨU HỎA, CỨU SINH</w:t>
            </w:r>
            <w:r w:rsidRPr="00F76931">
              <w:rPr>
                <w:rFonts w:ascii="Arial" w:hAnsi="Arial" w:cs="Arial"/>
                <w:b/>
                <w:sz w:val="16"/>
                <w:szCs w:val="16"/>
                <w:lang w:val="en-US"/>
              </w:rPr>
              <w:br/>
              <w:t>FIRE/ LIFE SAVING DRILLS</w:t>
            </w:r>
          </w:p>
        </w:tc>
        <w:tc>
          <w:tcPr>
            <w:tcW w:w="8490" w:type="dxa"/>
            <w:gridSpan w:val="4"/>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Nêu thời gian và địa điểm của lần thực tập c</w:t>
            </w:r>
            <w:r w:rsidRPr="00F76931">
              <w:rPr>
                <w:rFonts w:ascii="Arial" w:hAnsi="Arial" w:cs="Arial"/>
                <w:sz w:val="16"/>
                <w:szCs w:val="16"/>
                <w:lang w:val="en-US"/>
              </w:rPr>
              <w:t>ứ</w:t>
            </w:r>
            <w:r w:rsidRPr="00F76931">
              <w:rPr>
                <w:rFonts w:ascii="Arial" w:hAnsi="Arial" w:cs="Arial"/>
                <w:sz w:val="16"/>
                <w:szCs w:val="16"/>
              </w:rPr>
              <w:t>u h</w:t>
            </w:r>
            <w:r w:rsidRPr="00F76931">
              <w:rPr>
                <w:rFonts w:ascii="Arial" w:hAnsi="Arial" w:cs="Arial"/>
                <w:sz w:val="16"/>
                <w:szCs w:val="16"/>
                <w:lang w:val="en-US"/>
              </w:rPr>
              <w:t>ỏa</w:t>
            </w:r>
            <w:r w:rsidRPr="00F76931">
              <w:rPr>
                <w:rFonts w:ascii="Arial" w:hAnsi="Arial" w:cs="Arial"/>
                <w:sz w:val="16"/>
                <w:szCs w:val="16"/>
              </w:rPr>
              <w:t xml:space="preserve"> và cứu sinh được ghi trong nhật k</w:t>
            </w:r>
            <w:r w:rsidRPr="00F76931">
              <w:rPr>
                <w:rFonts w:ascii="Arial" w:hAnsi="Arial" w:cs="Arial"/>
                <w:sz w:val="16"/>
                <w:szCs w:val="16"/>
                <w:lang w:val="en-US"/>
              </w:rPr>
              <w:t>ý</w:t>
            </w:r>
            <w:r w:rsidRPr="00F76931">
              <w:rPr>
                <w:rFonts w:ascii="Arial" w:hAnsi="Arial" w:cs="Arial"/>
                <w:sz w:val="16"/>
                <w:szCs w:val="16"/>
              </w:rPr>
              <w:t xml:space="preserve"> tàu</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lang w:val="en-US"/>
              </w:rPr>
              <w:t>I</w:t>
            </w:r>
            <w:r w:rsidRPr="00F76931">
              <w:rPr>
                <w:rFonts w:ascii="Arial" w:hAnsi="Arial" w:cs="Arial"/>
                <w:i/>
                <w:sz w:val="16"/>
                <w:szCs w:val="16"/>
              </w:rPr>
              <w:t>ndicate p</w:t>
            </w:r>
            <w:r w:rsidRPr="00F76931">
              <w:rPr>
                <w:rFonts w:ascii="Arial" w:hAnsi="Arial" w:cs="Arial"/>
                <w:i/>
                <w:sz w:val="16"/>
                <w:szCs w:val="16"/>
                <w:lang w:val="en-US"/>
              </w:rPr>
              <w:t>l</w:t>
            </w:r>
            <w:r w:rsidRPr="00F76931">
              <w:rPr>
                <w:rFonts w:ascii="Arial" w:hAnsi="Arial" w:cs="Arial"/>
                <w:i/>
                <w:sz w:val="16"/>
                <w:szCs w:val="16"/>
              </w:rPr>
              <w:t>ac</w:t>
            </w:r>
            <w:r w:rsidRPr="00F76931">
              <w:rPr>
                <w:rFonts w:ascii="Arial" w:hAnsi="Arial" w:cs="Arial"/>
                <w:i/>
                <w:sz w:val="16"/>
                <w:szCs w:val="16"/>
                <w:lang w:val="en-US"/>
              </w:rPr>
              <w:t>e</w:t>
            </w:r>
            <w:r w:rsidRPr="00F76931">
              <w:rPr>
                <w:rFonts w:ascii="Arial" w:hAnsi="Arial" w:cs="Arial"/>
                <w:i/>
                <w:sz w:val="16"/>
                <w:szCs w:val="16"/>
              </w:rPr>
              <w:t xml:space="preserve"> and da</w:t>
            </w:r>
            <w:r w:rsidRPr="00F76931">
              <w:rPr>
                <w:rFonts w:ascii="Arial" w:hAnsi="Arial" w:cs="Arial"/>
                <w:i/>
                <w:sz w:val="16"/>
                <w:szCs w:val="16"/>
                <w:lang w:val="en-US"/>
              </w:rPr>
              <w:t>t</w:t>
            </w:r>
            <w:r w:rsidRPr="00F76931">
              <w:rPr>
                <w:rFonts w:ascii="Arial" w:hAnsi="Arial" w:cs="Arial"/>
                <w:i/>
                <w:sz w:val="16"/>
                <w:szCs w:val="16"/>
              </w:rPr>
              <w:t>e for the las</w:t>
            </w:r>
            <w:r w:rsidRPr="00F76931">
              <w:rPr>
                <w:rFonts w:ascii="Arial" w:hAnsi="Arial" w:cs="Arial"/>
                <w:i/>
                <w:sz w:val="16"/>
                <w:szCs w:val="16"/>
                <w:lang w:val="en-US"/>
              </w:rPr>
              <w:t>t</w:t>
            </w:r>
            <w:r w:rsidRPr="00F76931">
              <w:rPr>
                <w:rFonts w:ascii="Arial" w:hAnsi="Arial" w:cs="Arial"/>
                <w:i/>
                <w:sz w:val="16"/>
                <w:szCs w:val="16"/>
              </w:rPr>
              <w:t>est</w:t>
            </w:r>
            <w:r w:rsidRPr="00F76931">
              <w:rPr>
                <w:rFonts w:ascii="Arial" w:hAnsi="Arial" w:cs="Arial"/>
                <w:i/>
                <w:sz w:val="16"/>
                <w:szCs w:val="16"/>
                <w:lang w:val="en-US"/>
              </w:rPr>
              <w:t xml:space="preserve"> </w:t>
            </w:r>
            <w:r w:rsidRPr="00F76931">
              <w:rPr>
                <w:rFonts w:ascii="Arial" w:hAnsi="Arial" w:cs="Arial"/>
                <w:i/>
                <w:sz w:val="16"/>
                <w:szCs w:val="16"/>
              </w:rPr>
              <w:t xml:space="preserve">fire and </w:t>
            </w:r>
            <w:r w:rsidRPr="00F76931">
              <w:rPr>
                <w:rFonts w:ascii="Arial" w:hAnsi="Arial" w:cs="Arial"/>
                <w:i/>
                <w:sz w:val="16"/>
                <w:szCs w:val="16"/>
                <w:lang w:val="en-US"/>
              </w:rPr>
              <w:t>l</w:t>
            </w:r>
            <w:r w:rsidRPr="00F76931">
              <w:rPr>
                <w:rFonts w:ascii="Arial" w:hAnsi="Arial" w:cs="Arial"/>
                <w:i/>
                <w:sz w:val="16"/>
                <w:szCs w:val="16"/>
              </w:rPr>
              <w:t>ife-saving dri</w:t>
            </w:r>
            <w:r w:rsidRPr="00F76931">
              <w:rPr>
                <w:rFonts w:ascii="Arial" w:hAnsi="Arial" w:cs="Arial"/>
                <w:i/>
                <w:sz w:val="16"/>
                <w:szCs w:val="16"/>
                <w:lang w:val="en-US"/>
              </w:rPr>
              <w:t>ll</w:t>
            </w:r>
            <w:r w:rsidRPr="00F76931">
              <w:rPr>
                <w:rFonts w:ascii="Arial" w:hAnsi="Arial" w:cs="Arial"/>
                <w:i/>
                <w:sz w:val="16"/>
                <w:szCs w:val="16"/>
              </w:rPr>
              <w:t>s with r</w:t>
            </w:r>
            <w:r w:rsidRPr="00F76931">
              <w:rPr>
                <w:rFonts w:ascii="Arial" w:hAnsi="Arial" w:cs="Arial"/>
                <w:i/>
                <w:sz w:val="16"/>
                <w:szCs w:val="16"/>
                <w:lang w:val="en-US"/>
              </w:rPr>
              <w:t>e</w:t>
            </w:r>
            <w:r w:rsidRPr="00F76931">
              <w:rPr>
                <w:rFonts w:ascii="Arial" w:hAnsi="Arial" w:cs="Arial"/>
                <w:i/>
                <w:sz w:val="16"/>
                <w:szCs w:val="16"/>
              </w:rPr>
              <w:t>ference to the ship</w:t>
            </w:r>
            <w:r w:rsidRPr="00F76931">
              <w:rPr>
                <w:rFonts w:ascii="Arial" w:hAnsi="Arial" w:cs="Arial"/>
                <w:i/>
                <w:sz w:val="16"/>
                <w:szCs w:val="16"/>
                <w:lang w:val="en-US"/>
              </w:rPr>
              <w:t>’</w:t>
            </w:r>
            <w:r w:rsidRPr="00F76931">
              <w:rPr>
                <w:rFonts w:ascii="Arial" w:hAnsi="Arial" w:cs="Arial"/>
                <w:i/>
                <w:sz w:val="16"/>
                <w:szCs w:val="16"/>
              </w:rPr>
              <w:t xml:space="preserve">s </w:t>
            </w:r>
            <w:r w:rsidRPr="00F76931">
              <w:rPr>
                <w:rFonts w:ascii="Arial" w:hAnsi="Arial" w:cs="Arial"/>
                <w:i/>
                <w:sz w:val="16"/>
                <w:szCs w:val="16"/>
                <w:lang w:val="en-US"/>
              </w:rPr>
              <w:t>l</w:t>
            </w:r>
            <w:r w:rsidRPr="00F76931">
              <w:rPr>
                <w:rFonts w:ascii="Arial" w:hAnsi="Arial" w:cs="Arial"/>
                <w:i/>
                <w:sz w:val="16"/>
                <w:szCs w:val="16"/>
              </w:rPr>
              <w:t>og</w:t>
            </w:r>
          </w:p>
        </w:tc>
      </w:tr>
      <w:tr w:rsidR="00206CD6" w:rsidRPr="00F76931" w:rsidTr="00455739">
        <w:trPr>
          <w:cantSplit/>
        </w:trPr>
        <w:tc>
          <w:tcPr>
            <w:tcW w:w="540" w:type="dxa"/>
            <w:vMerge/>
            <w:tcBorders>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695"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69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Địa đi</w:t>
            </w:r>
            <w:r w:rsidRPr="00F76931">
              <w:rPr>
                <w:rFonts w:ascii="Arial" w:hAnsi="Arial" w:cs="Arial"/>
                <w:sz w:val="16"/>
                <w:szCs w:val="16"/>
                <w:lang w:val="en-US"/>
              </w:rPr>
              <w:t>ể</w:t>
            </w:r>
            <w:r w:rsidRPr="00F76931">
              <w:rPr>
                <w:rFonts w:ascii="Arial" w:hAnsi="Arial" w:cs="Arial"/>
                <w:sz w:val="16"/>
                <w:szCs w:val="16"/>
              </w:rPr>
              <w:t xml:space="preserve">m </w:t>
            </w:r>
            <w:r w:rsidRPr="00F76931">
              <w:rPr>
                <w:rFonts w:ascii="Arial" w:hAnsi="Arial" w:cs="Arial"/>
                <w:sz w:val="16"/>
                <w:szCs w:val="16"/>
                <w:lang w:val="en-US"/>
              </w:rPr>
              <w:br/>
            </w:r>
            <w:r w:rsidRPr="00F76931">
              <w:rPr>
                <w:rFonts w:ascii="Arial" w:hAnsi="Arial" w:cs="Arial"/>
                <w:i/>
                <w:sz w:val="16"/>
                <w:szCs w:val="16"/>
              </w:rPr>
              <w:t>P</w:t>
            </w:r>
            <w:r w:rsidRPr="00F76931">
              <w:rPr>
                <w:rFonts w:ascii="Arial" w:hAnsi="Arial" w:cs="Arial"/>
                <w:i/>
                <w:sz w:val="16"/>
                <w:szCs w:val="16"/>
                <w:lang w:val="en-US"/>
              </w:rPr>
              <w:t>l</w:t>
            </w:r>
            <w:r w:rsidRPr="00F76931">
              <w:rPr>
                <w:rFonts w:ascii="Arial" w:hAnsi="Arial" w:cs="Arial"/>
                <w:i/>
                <w:sz w:val="16"/>
                <w:szCs w:val="16"/>
              </w:rPr>
              <w:t>ace</w:t>
            </w:r>
          </w:p>
        </w:tc>
        <w:tc>
          <w:tcPr>
            <w:tcW w:w="1667"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Ngày</w:t>
            </w:r>
            <w:r w:rsidRPr="00F76931">
              <w:rPr>
                <w:rFonts w:ascii="Arial" w:hAnsi="Arial" w:cs="Arial"/>
                <w:sz w:val="16"/>
                <w:szCs w:val="16"/>
                <w:lang w:val="en-US"/>
              </w:rPr>
              <w:br/>
            </w:r>
            <w:r w:rsidRPr="00F76931">
              <w:rPr>
                <w:rFonts w:ascii="Arial" w:hAnsi="Arial" w:cs="Arial"/>
                <w:i/>
                <w:sz w:val="16"/>
                <w:szCs w:val="16"/>
              </w:rPr>
              <w:t>Date</w:t>
            </w:r>
          </w:p>
        </w:tc>
        <w:tc>
          <w:tcPr>
            <w:tcW w:w="153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Trang</w:t>
            </w:r>
            <w:r w:rsidRPr="00F76931">
              <w:rPr>
                <w:rFonts w:ascii="Arial" w:hAnsi="Arial" w:cs="Arial"/>
                <w:sz w:val="16"/>
                <w:szCs w:val="16"/>
                <w:lang w:val="en-US"/>
              </w:rPr>
              <w:br/>
            </w:r>
            <w:r w:rsidRPr="00F76931">
              <w:rPr>
                <w:rFonts w:ascii="Arial" w:hAnsi="Arial" w:cs="Arial"/>
                <w:i/>
                <w:sz w:val="16"/>
                <w:szCs w:val="16"/>
              </w:rPr>
              <w:t>Page</w:t>
            </w:r>
          </w:p>
        </w:tc>
        <w:tc>
          <w:tcPr>
            <w:tcW w:w="360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Mức độ huấn luyện</w:t>
            </w:r>
            <w:r w:rsidRPr="00F76931">
              <w:rPr>
                <w:rFonts w:ascii="Arial" w:hAnsi="Arial" w:cs="Arial"/>
                <w:sz w:val="16"/>
                <w:szCs w:val="16"/>
                <w:lang w:val="en-US"/>
              </w:rPr>
              <w:br/>
            </w:r>
            <w:r w:rsidRPr="00F76931">
              <w:rPr>
                <w:rFonts w:ascii="Arial" w:hAnsi="Arial" w:cs="Arial"/>
                <w:i/>
                <w:sz w:val="16"/>
                <w:szCs w:val="16"/>
              </w:rPr>
              <w:t>Extent of the training</w:t>
            </w:r>
          </w:p>
        </w:tc>
      </w:tr>
      <w:tr w:rsidR="00206CD6" w:rsidRPr="00F76931" w:rsidTr="00455739">
        <w:trPr>
          <w:cantSplit/>
        </w:trPr>
        <w:tc>
          <w:tcPr>
            <w:tcW w:w="540" w:type="dxa"/>
            <w:vMerge/>
            <w:tcBorders>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695"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69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667"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53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60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cantSplit/>
        </w:trPr>
        <w:tc>
          <w:tcPr>
            <w:tcW w:w="540" w:type="dxa"/>
            <w:vMerge/>
            <w:tcBorders>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695"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69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667"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53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60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cantSplit/>
        </w:trPr>
        <w:tc>
          <w:tcPr>
            <w:tcW w:w="540" w:type="dxa"/>
            <w:vMerge/>
            <w:tcBorders>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695"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69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667"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53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60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cantSplit/>
        </w:trPr>
        <w:tc>
          <w:tcPr>
            <w:tcW w:w="540" w:type="dxa"/>
            <w:vMerge/>
            <w:tcBorders>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695"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69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667"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53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60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cantSplit/>
        </w:trPr>
        <w:tc>
          <w:tcPr>
            <w:tcW w:w="540" w:type="dxa"/>
            <w:vMerge/>
            <w:tcBorders>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695"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692"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667"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531"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cantSplit/>
        </w:trPr>
        <w:tc>
          <w:tcPr>
            <w:tcW w:w="540" w:type="dxa"/>
            <w:vMerge/>
            <w:tcBorders>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695" w:type="dxa"/>
            <w:vMerge/>
            <w:tcBorders>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4890" w:type="dxa"/>
            <w:gridSpan w:val="3"/>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bl>
    <w:p w:rsidR="00206CD6" w:rsidRPr="00F76931" w:rsidRDefault="00206CD6" w:rsidP="00206CD6">
      <w:pPr>
        <w:spacing w:before="120"/>
        <w:rPr>
          <w:lang w:val="en-US"/>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9"/>
        <w:gridCol w:w="694"/>
        <w:gridCol w:w="4950"/>
        <w:gridCol w:w="3542"/>
      </w:tblGrid>
      <w:tr w:rsidR="00206CD6" w:rsidRPr="00F76931" w:rsidTr="00455739">
        <w:trPr>
          <w:cantSplit/>
          <w:trHeight w:val="1190"/>
        </w:trPr>
        <w:tc>
          <w:tcPr>
            <w:tcW w:w="539" w:type="dxa"/>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40</w:t>
            </w:r>
          </w:p>
        </w:tc>
        <w:tc>
          <w:tcPr>
            <w:tcW w:w="694" w:type="dxa"/>
            <w:shd w:val="clear" w:color="auto" w:fill="FFFFFF"/>
            <w:textDirection w:val="btLr"/>
          </w:tcPr>
          <w:p w:rsidR="00206CD6" w:rsidRPr="00F76931" w:rsidRDefault="00206CD6" w:rsidP="00455739">
            <w:pPr>
              <w:spacing w:before="120"/>
              <w:ind w:left="113" w:right="113"/>
              <w:jc w:val="center"/>
              <w:rPr>
                <w:rFonts w:ascii="Arial" w:hAnsi="Arial" w:cs="Arial"/>
                <w:b/>
                <w:sz w:val="20"/>
                <w:szCs w:val="20"/>
                <w:lang w:val="en-US"/>
              </w:rPr>
            </w:pPr>
            <w:r w:rsidRPr="00F76931">
              <w:rPr>
                <w:rFonts w:ascii="Arial" w:hAnsi="Arial" w:cs="Arial"/>
                <w:b/>
                <w:sz w:val="20"/>
                <w:szCs w:val="20"/>
                <w:lang w:val="en-US"/>
              </w:rPr>
              <w:t>CÁC YẾU TỐ</w:t>
            </w:r>
          </w:p>
        </w:tc>
        <w:tc>
          <w:tcPr>
            <w:tcW w:w="4950" w:type="dxa"/>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 xml:space="preserve">Loại vùng nước </w:t>
            </w:r>
            <w:r w:rsidRPr="00F76931">
              <w:rPr>
                <w:rFonts w:ascii="Arial" w:hAnsi="Arial" w:cs="Arial"/>
                <w:sz w:val="16"/>
                <w:szCs w:val="16"/>
                <w:lang w:val="en-US"/>
              </w:rPr>
              <w:br/>
            </w:r>
            <w:r w:rsidRPr="00F76931">
              <w:rPr>
                <w:rFonts w:ascii="Arial" w:hAnsi="Arial" w:cs="Arial"/>
                <w:i/>
                <w:sz w:val="16"/>
                <w:szCs w:val="16"/>
              </w:rPr>
              <w:t xml:space="preserve">Type of </w:t>
            </w:r>
            <w:r w:rsidRPr="00F76931">
              <w:rPr>
                <w:rFonts w:ascii="Arial" w:hAnsi="Arial" w:cs="Arial"/>
                <w:i/>
                <w:sz w:val="16"/>
                <w:szCs w:val="16"/>
                <w:lang w:val="en-US"/>
              </w:rPr>
              <w:t>water</w:t>
            </w:r>
          </w:p>
        </w:tc>
        <w:tc>
          <w:tcPr>
            <w:tcW w:w="3542" w:type="dxa"/>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Các hoạt động của tàu</w:t>
            </w:r>
            <w:r w:rsidRPr="00F76931">
              <w:rPr>
                <w:rFonts w:ascii="Arial" w:hAnsi="Arial" w:cs="Arial"/>
                <w:sz w:val="16"/>
                <w:szCs w:val="16"/>
                <w:lang w:val="en-US"/>
              </w:rPr>
              <w:br/>
            </w:r>
            <w:r w:rsidRPr="00F76931">
              <w:rPr>
                <w:rFonts w:ascii="Arial" w:hAnsi="Arial" w:cs="Arial"/>
                <w:i/>
                <w:sz w:val="16"/>
                <w:szCs w:val="16"/>
              </w:rPr>
              <w:t>Activities of the sh</w:t>
            </w:r>
            <w:r w:rsidRPr="00F76931">
              <w:rPr>
                <w:rFonts w:ascii="Arial" w:hAnsi="Arial" w:cs="Arial"/>
                <w:i/>
                <w:sz w:val="16"/>
                <w:szCs w:val="16"/>
                <w:lang w:val="en-US"/>
              </w:rPr>
              <w:t>i</w:t>
            </w:r>
            <w:r w:rsidRPr="00F76931">
              <w:rPr>
                <w:rFonts w:ascii="Arial" w:hAnsi="Arial" w:cs="Arial"/>
                <w:i/>
                <w:sz w:val="16"/>
                <w:szCs w:val="16"/>
              </w:rPr>
              <w:t>p</w:t>
            </w:r>
          </w:p>
        </w:tc>
      </w:tr>
    </w:tbl>
    <w:p w:rsidR="00206CD6" w:rsidRPr="00F76931" w:rsidRDefault="00206CD6" w:rsidP="00206CD6">
      <w:pPr>
        <w:spacing w:before="120"/>
      </w:pPr>
    </w:p>
    <w:tbl>
      <w:tblPr>
        <w:tblW w:w="9965" w:type="dxa"/>
        <w:tblLayout w:type="fixed"/>
        <w:tblCellMar>
          <w:left w:w="0" w:type="dxa"/>
          <w:right w:w="0" w:type="dxa"/>
        </w:tblCellMar>
        <w:tblLook w:val="0000" w:firstRow="0" w:lastRow="0" w:firstColumn="0" w:lastColumn="0" w:noHBand="0" w:noVBand="0"/>
      </w:tblPr>
      <w:tblGrid>
        <w:gridCol w:w="526"/>
        <w:gridCol w:w="554"/>
        <w:gridCol w:w="808"/>
        <w:gridCol w:w="388"/>
        <w:gridCol w:w="9"/>
        <w:gridCol w:w="315"/>
        <w:gridCol w:w="636"/>
        <w:gridCol w:w="24"/>
        <w:gridCol w:w="585"/>
        <w:gridCol w:w="247"/>
        <w:gridCol w:w="466"/>
        <w:gridCol w:w="242"/>
        <w:gridCol w:w="721"/>
        <w:gridCol w:w="716"/>
        <w:gridCol w:w="364"/>
        <w:gridCol w:w="475"/>
        <w:gridCol w:w="729"/>
        <w:gridCol w:w="707"/>
        <w:gridCol w:w="522"/>
        <w:gridCol w:w="315"/>
        <w:gridCol w:w="616"/>
      </w:tblGrid>
      <w:tr w:rsidR="00206CD6" w:rsidRPr="00F76931" w:rsidTr="00455739">
        <w:tc>
          <w:tcPr>
            <w:tcW w:w="526"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41</w:t>
            </w:r>
          </w:p>
        </w:tc>
        <w:tc>
          <w:tcPr>
            <w:tcW w:w="554"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8885" w:type="dxa"/>
            <w:gridSpan w:val="19"/>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Các hoạt động chính tr</w:t>
            </w:r>
            <w:r w:rsidRPr="00F76931">
              <w:rPr>
                <w:rFonts w:ascii="Arial" w:hAnsi="Arial" w:cs="Arial"/>
                <w:sz w:val="16"/>
                <w:szCs w:val="16"/>
                <w:lang w:val="en-US"/>
              </w:rPr>
              <w:t>ê</w:t>
            </w:r>
            <w:r w:rsidRPr="00F76931">
              <w:rPr>
                <w:rFonts w:ascii="Arial" w:hAnsi="Arial" w:cs="Arial"/>
                <w:sz w:val="16"/>
                <w:szCs w:val="16"/>
              </w:rPr>
              <w:t xml:space="preserve">n tàu </w:t>
            </w:r>
            <w:r w:rsidRPr="00F76931">
              <w:rPr>
                <w:rFonts w:ascii="Arial" w:hAnsi="Arial" w:cs="Arial"/>
                <w:sz w:val="16"/>
                <w:szCs w:val="16"/>
                <w:lang w:val="en-US"/>
              </w:rPr>
              <w:br/>
            </w:r>
            <w:r w:rsidRPr="00F76931">
              <w:rPr>
                <w:rFonts w:ascii="Arial" w:hAnsi="Arial" w:cs="Arial"/>
                <w:i/>
                <w:sz w:val="16"/>
                <w:szCs w:val="16"/>
              </w:rPr>
              <w:t>Main activ</w:t>
            </w:r>
            <w:r w:rsidRPr="00F76931">
              <w:rPr>
                <w:rFonts w:ascii="Arial" w:hAnsi="Arial" w:cs="Arial"/>
                <w:i/>
                <w:sz w:val="16"/>
                <w:szCs w:val="16"/>
                <w:lang w:val="en-US"/>
              </w:rPr>
              <w:t>i</w:t>
            </w:r>
            <w:r w:rsidRPr="00F76931">
              <w:rPr>
                <w:rFonts w:ascii="Arial" w:hAnsi="Arial" w:cs="Arial"/>
                <w:i/>
                <w:sz w:val="16"/>
                <w:szCs w:val="16"/>
              </w:rPr>
              <w:t>ties on board</w:t>
            </w:r>
          </w:p>
        </w:tc>
      </w:tr>
      <w:tr w:rsidR="00206CD6" w:rsidRPr="00F76931" w:rsidTr="00455739">
        <w:tc>
          <w:tcPr>
            <w:tcW w:w="526" w:type="dxa"/>
            <w:vMerge w:val="restart"/>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42</w:t>
            </w:r>
          </w:p>
        </w:tc>
        <w:tc>
          <w:tcPr>
            <w:tcW w:w="554" w:type="dxa"/>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80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Hướng</w:t>
            </w:r>
            <w:r w:rsidRPr="00F76931">
              <w:rPr>
                <w:rFonts w:ascii="Arial" w:hAnsi="Arial" w:cs="Arial"/>
                <w:sz w:val="16"/>
                <w:szCs w:val="16"/>
                <w:lang w:val="en-US"/>
              </w:rPr>
              <w:br/>
            </w:r>
            <w:r w:rsidRPr="00F76931">
              <w:rPr>
                <w:rFonts w:ascii="Arial" w:hAnsi="Arial" w:cs="Arial"/>
                <w:i/>
                <w:sz w:val="16"/>
                <w:szCs w:val="16"/>
              </w:rPr>
              <w:t>Direction</w:t>
            </w:r>
          </w:p>
        </w:tc>
        <w:tc>
          <w:tcPr>
            <w:tcW w:w="712"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rPr>
              <w:t>GI</w:t>
            </w:r>
            <w:r w:rsidRPr="00F76931">
              <w:rPr>
                <w:rFonts w:ascii="Arial" w:hAnsi="Arial" w:cs="Arial"/>
                <w:sz w:val="16"/>
                <w:szCs w:val="16"/>
                <w:lang w:val="en-US"/>
              </w:rPr>
              <w:t>Ó</w:t>
            </w:r>
            <w:r w:rsidRPr="00F76931">
              <w:rPr>
                <w:rFonts w:ascii="Arial" w:hAnsi="Arial" w:cs="Arial"/>
                <w:sz w:val="16"/>
                <w:szCs w:val="16"/>
                <w:lang w:val="en-US"/>
              </w:rPr>
              <w:br/>
            </w:r>
            <w:r w:rsidRPr="00F76931">
              <w:rPr>
                <w:rFonts w:ascii="Arial" w:hAnsi="Arial" w:cs="Arial"/>
                <w:i/>
                <w:sz w:val="16"/>
                <w:szCs w:val="16"/>
                <w:lang w:val="en-US"/>
              </w:rPr>
              <w:t>WIND</w:t>
            </w:r>
          </w:p>
        </w:tc>
        <w:tc>
          <w:tcPr>
            <w:tcW w:w="66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 xml:space="preserve">Sức gió </w:t>
            </w:r>
            <w:r w:rsidRPr="00F76931">
              <w:rPr>
                <w:rFonts w:ascii="Arial" w:hAnsi="Arial" w:cs="Arial"/>
                <w:i/>
                <w:sz w:val="16"/>
                <w:szCs w:val="16"/>
              </w:rPr>
              <w:t>S</w:t>
            </w:r>
            <w:r w:rsidRPr="00F76931">
              <w:rPr>
                <w:rFonts w:ascii="Arial" w:hAnsi="Arial" w:cs="Arial"/>
                <w:i/>
                <w:sz w:val="16"/>
                <w:szCs w:val="16"/>
                <w:lang w:val="en-US"/>
              </w:rPr>
              <w:t>tr</w:t>
            </w:r>
            <w:r w:rsidRPr="00F76931">
              <w:rPr>
                <w:rFonts w:ascii="Arial" w:hAnsi="Arial" w:cs="Arial"/>
                <w:i/>
                <w:sz w:val="16"/>
                <w:szCs w:val="16"/>
              </w:rPr>
              <w:t>ength</w:t>
            </w:r>
          </w:p>
        </w:tc>
        <w:tc>
          <w:tcPr>
            <w:tcW w:w="832"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Hướng</w:t>
            </w:r>
            <w:r w:rsidRPr="00F76931">
              <w:rPr>
                <w:rFonts w:ascii="Arial" w:hAnsi="Arial" w:cs="Arial"/>
                <w:sz w:val="16"/>
                <w:szCs w:val="16"/>
                <w:lang w:val="en-US"/>
              </w:rPr>
              <w:br/>
            </w:r>
            <w:r w:rsidRPr="00F76931">
              <w:rPr>
                <w:rFonts w:ascii="Arial" w:hAnsi="Arial" w:cs="Arial"/>
                <w:i/>
                <w:sz w:val="16"/>
                <w:szCs w:val="16"/>
              </w:rPr>
              <w:t>Direction</w:t>
            </w:r>
          </w:p>
        </w:tc>
        <w:tc>
          <w:tcPr>
            <w:tcW w:w="708"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S</w:t>
            </w:r>
            <w:r w:rsidRPr="00F76931">
              <w:rPr>
                <w:rFonts w:ascii="Arial" w:hAnsi="Arial" w:cs="Arial"/>
                <w:sz w:val="16"/>
                <w:szCs w:val="16"/>
                <w:lang w:val="en-US"/>
              </w:rPr>
              <w:t>Ó</w:t>
            </w:r>
            <w:r w:rsidRPr="00F76931">
              <w:rPr>
                <w:rFonts w:ascii="Arial" w:hAnsi="Arial" w:cs="Arial"/>
                <w:sz w:val="16"/>
                <w:szCs w:val="16"/>
              </w:rPr>
              <w:t>NG</w:t>
            </w:r>
            <w:r w:rsidRPr="00F76931">
              <w:rPr>
                <w:rFonts w:ascii="Arial" w:hAnsi="Arial" w:cs="Arial"/>
                <w:sz w:val="16"/>
                <w:szCs w:val="16"/>
                <w:lang w:val="en-US"/>
              </w:rPr>
              <w:br/>
            </w:r>
            <w:r w:rsidRPr="00F76931">
              <w:rPr>
                <w:rFonts w:ascii="Arial" w:hAnsi="Arial" w:cs="Arial"/>
                <w:i/>
                <w:sz w:val="16"/>
                <w:szCs w:val="16"/>
              </w:rPr>
              <w:t>WAVE</w:t>
            </w:r>
          </w:p>
        </w:tc>
        <w:tc>
          <w:tcPr>
            <w:tcW w:w="72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Chiều</w:t>
            </w:r>
            <w:r w:rsidRPr="00F76931">
              <w:rPr>
                <w:rFonts w:ascii="Arial" w:hAnsi="Arial" w:cs="Arial"/>
                <w:sz w:val="16"/>
                <w:szCs w:val="16"/>
                <w:lang w:val="en-US"/>
              </w:rPr>
              <w:t xml:space="preserve"> </w:t>
            </w:r>
            <w:r w:rsidRPr="00F76931">
              <w:rPr>
                <w:rFonts w:ascii="Arial" w:hAnsi="Arial" w:cs="Arial"/>
                <w:sz w:val="16"/>
                <w:szCs w:val="16"/>
              </w:rPr>
              <w:t>Cao</w:t>
            </w:r>
            <w:r w:rsidRPr="00F76931">
              <w:rPr>
                <w:rFonts w:ascii="Arial" w:hAnsi="Arial" w:cs="Arial"/>
                <w:sz w:val="16"/>
                <w:szCs w:val="16"/>
                <w:lang w:val="en-US"/>
              </w:rPr>
              <w:br/>
            </w:r>
            <w:r w:rsidRPr="00F76931">
              <w:rPr>
                <w:rFonts w:ascii="Arial" w:hAnsi="Arial" w:cs="Arial"/>
                <w:i/>
                <w:sz w:val="16"/>
                <w:szCs w:val="16"/>
              </w:rPr>
              <w:t>Heigh</w:t>
            </w:r>
            <w:r w:rsidRPr="00F76931">
              <w:rPr>
                <w:rFonts w:ascii="Arial" w:hAnsi="Arial" w:cs="Arial"/>
                <w:i/>
                <w:sz w:val="16"/>
                <w:szCs w:val="16"/>
                <w:lang w:val="en-US"/>
              </w:rPr>
              <w:t>t</w:t>
            </w:r>
          </w:p>
        </w:tc>
        <w:tc>
          <w:tcPr>
            <w:tcW w:w="7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Hướng</w:t>
            </w:r>
            <w:r w:rsidRPr="00F76931">
              <w:rPr>
                <w:rFonts w:ascii="Arial" w:hAnsi="Arial" w:cs="Arial"/>
                <w:sz w:val="16"/>
                <w:szCs w:val="16"/>
                <w:lang w:val="en-US"/>
              </w:rPr>
              <w:br/>
            </w:r>
            <w:r w:rsidRPr="00F76931">
              <w:rPr>
                <w:rFonts w:ascii="Arial" w:hAnsi="Arial" w:cs="Arial"/>
                <w:i/>
                <w:sz w:val="16"/>
                <w:szCs w:val="16"/>
              </w:rPr>
              <w:t>Direction</w:t>
            </w:r>
          </w:p>
        </w:tc>
        <w:tc>
          <w:tcPr>
            <w:tcW w:w="839"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S</w:t>
            </w:r>
            <w:r w:rsidRPr="00F76931">
              <w:rPr>
                <w:rFonts w:ascii="Arial" w:hAnsi="Arial" w:cs="Arial"/>
                <w:sz w:val="16"/>
                <w:szCs w:val="16"/>
                <w:lang w:val="en-US"/>
              </w:rPr>
              <w:t>Ó</w:t>
            </w:r>
            <w:r w:rsidRPr="00F76931">
              <w:rPr>
                <w:rFonts w:ascii="Arial" w:hAnsi="Arial" w:cs="Arial"/>
                <w:sz w:val="16"/>
                <w:szCs w:val="16"/>
              </w:rPr>
              <w:t>NG</w:t>
            </w:r>
            <w:r w:rsidRPr="00F76931">
              <w:rPr>
                <w:rFonts w:ascii="Arial" w:hAnsi="Arial" w:cs="Arial"/>
                <w:sz w:val="16"/>
                <w:szCs w:val="16"/>
                <w:lang w:val="en-US"/>
              </w:rPr>
              <w:t xml:space="preserve"> </w:t>
            </w:r>
            <w:r w:rsidRPr="00F76931">
              <w:rPr>
                <w:rFonts w:ascii="Arial" w:hAnsi="Arial" w:cs="Arial"/>
                <w:sz w:val="16"/>
                <w:szCs w:val="16"/>
              </w:rPr>
              <w:t>LỪNG</w:t>
            </w:r>
            <w:r w:rsidRPr="00F76931">
              <w:rPr>
                <w:rFonts w:ascii="Arial" w:hAnsi="Arial" w:cs="Arial"/>
                <w:sz w:val="16"/>
                <w:szCs w:val="16"/>
                <w:lang w:val="en-US"/>
              </w:rPr>
              <w:br/>
            </w:r>
            <w:r w:rsidRPr="00F76931">
              <w:rPr>
                <w:rFonts w:ascii="Arial" w:hAnsi="Arial" w:cs="Arial"/>
                <w:i/>
                <w:sz w:val="16"/>
                <w:szCs w:val="16"/>
              </w:rPr>
              <w:t>SWELL</w:t>
            </w:r>
          </w:p>
        </w:tc>
        <w:tc>
          <w:tcPr>
            <w:tcW w:w="729"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Ch</w:t>
            </w:r>
            <w:r w:rsidRPr="00F76931">
              <w:rPr>
                <w:rFonts w:ascii="Arial" w:hAnsi="Arial" w:cs="Arial"/>
                <w:sz w:val="16"/>
                <w:szCs w:val="16"/>
                <w:lang w:val="en-US"/>
              </w:rPr>
              <w:t>iề</w:t>
            </w:r>
            <w:r w:rsidRPr="00F76931">
              <w:rPr>
                <w:rFonts w:ascii="Arial" w:hAnsi="Arial" w:cs="Arial"/>
                <w:sz w:val="16"/>
                <w:szCs w:val="16"/>
              </w:rPr>
              <w:t>u</w:t>
            </w:r>
            <w:r w:rsidRPr="00F76931">
              <w:rPr>
                <w:rFonts w:ascii="Arial" w:hAnsi="Arial" w:cs="Arial"/>
                <w:sz w:val="16"/>
                <w:szCs w:val="16"/>
                <w:lang w:val="en-US"/>
              </w:rPr>
              <w:t xml:space="preserve">  </w:t>
            </w:r>
            <w:r w:rsidRPr="00F76931">
              <w:rPr>
                <w:rFonts w:ascii="Arial" w:hAnsi="Arial" w:cs="Arial"/>
                <w:sz w:val="16"/>
                <w:szCs w:val="16"/>
              </w:rPr>
              <w:t>Cao</w:t>
            </w:r>
            <w:r w:rsidRPr="00F76931">
              <w:rPr>
                <w:rFonts w:ascii="Arial" w:hAnsi="Arial" w:cs="Arial"/>
                <w:sz w:val="16"/>
                <w:szCs w:val="16"/>
                <w:lang w:val="en-US"/>
              </w:rPr>
              <w:br/>
            </w:r>
            <w:r w:rsidRPr="00F76931">
              <w:rPr>
                <w:rFonts w:ascii="Arial" w:hAnsi="Arial" w:cs="Arial"/>
                <w:i/>
                <w:sz w:val="16"/>
                <w:szCs w:val="16"/>
              </w:rPr>
              <w:t>Heigh</w:t>
            </w:r>
            <w:r w:rsidRPr="00F76931">
              <w:rPr>
                <w:rFonts w:ascii="Arial" w:hAnsi="Arial" w:cs="Arial"/>
                <w:i/>
                <w:sz w:val="16"/>
                <w:szCs w:val="16"/>
                <w:lang w:val="en-US"/>
              </w:rPr>
              <w:t>t</w:t>
            </w:r>
          </w:p>
        </w:tc>
        <w:tc>
          <w:tcPr>
            <w:tcW w:w="707"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Hướng</w:t>
            </w:r>
            <w:r w:rsidRPr="00F76931">
              <w:rPr>
                <w:rFonts w:ascii="Arial" w:hAnsi="Arial" w:cs="Arial"/>
                <w:sz w:val="16"/>
                <w:szCs w:val="16"/>
                <w:lang w:val="en-US"/>
              </w:rPr>
              <w:br/>
            </w:r>
            <w:r w:rsidRPr="00F76931">
              <w:rPr>
                <w:rFonts w:ascii="Arial" w:hAnsi="Arial" w:cs="Arial"/>
                <w:i/>
                <w:sz w:val="16"/>
                <w:szCs w:val="16"/>
              </w:rPr>
              <w:t>Direction</w:t>
            </w:r>
          </w:p>
        </w:tc>
        <w:tc>
          <w:tcPr>
            <w:tcW w:w="83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D</w:t>
            </w:r>
            <w:r w:rsidRPr="00F76931">
              <w:rPr>
                <w:rFonts w:ascii="Arial" w:hAnsi="Arial" w:cs="Arial"/>
                <w:sz w:val="16"/>
                <w:szCs w:val="16"/>
                <w:lang w:val="en-US"/>
              </w:rPr>
              <w:t>Ò</w:t>
            </w:r>
            <w:r w:rsidRPr="00F76931">
              <w:rPr>
                <w:rFonts w:ascii="Arial" w:hAnsi="Arial" w:cs="Arial"/>
                <w:sz w:val="16"/>
                <w:szCs w:val="16"/>
              </w:rPr>
              <w:t>NG</w:t>
            </w:r>
            <w:r w:rsidRPr="00F76931">
              <w:rPr>
                <w:rFonts w:ascii="Arial" w:hAnsi="Arial" w:cs="Arial"/>
                <w:sz w:val="16"/>
                <w:szCs w:val="16"/>
                <w:lang w:val="en-US"/>
              </w:rPr>
              <w:t xml:space="preserve"> </w:t>
            </w:r>
            <w:r w:rsidRPr="00F76931">
              <w:rPr>
                <w:rFonts w:ascii="Arial" w:hAnsi="Arial" w:cs="Arial"/>
                <w:sz w:val="16"/>
                <w:szCs w:val="16"/>
              </w:rPr>
              <w:t>CHẢY</w:t>
            </w:r>
            <w:r w:rsidRPr="00F76931">
              <w:rPr>
                <w:rFonts w:ascii="Arial" w:hAnsi="Arial" w:cs="Arial"/>
                <w:sz w:val="16"/>
                <w:szCs w:val="16"/>
                <w:lang w:val="en-US"/>
              </w:rPr>
              <w:br/>
            </w:r>
            <w:r w:rsidRPr="00F76931">
              <w:rPr>
                <w:rFonts w:ascii="Arial" w:hAnsi="Arial" w:cs="Arial"/>
                <w:i/>
                <w:sz w:val="16"/>
                <w:szCs w:val="16"/>
              </w:rPr>
              <w:t>C</w:t>
            </w:r>
            <w:r w:rsidRPr="00F76931">
              <w:rPr>
                <w:rFonts w:ascii="Arial" w:hAnsi="Arial" w:cs="Arial"/>
                <w:i/>
                <w:sz w:val="16"/>
                <w:szCs w:val="16"/>
                <w:lang w:val="en-US"/>
              </w:rPr>
              <w:t>U</w:t>
            </w:r>
            <w:r w:rsidRPr="00F76931">
              <w:rPr>
                <w:rFonts w:ascii="Arial" w:hAnsi="Arial" w:cs="Arial"/>
                <w:i/>
                <w:sz w:val="16"/>
                <w:szCs w:val="16"/>
              </w:rPr>
              <w:t>RRENT</w:t>
            </w:r>
          </w:p>
        </w:tc>
        <w:tc>
          <w:tcPr>
            <w:tcW w:w="616"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T</w:t>
            </w:r>
            <w:r w:rsidRPr="00F76931">
              <w:rPr>
                <w:rFonts w:ascii="Arial" w:hAnsi="Arial" w:cs="Arial"/>
                <w:sz w:val="16"/>
                <w:szCs w:val="16"/>
                <w:lang w:val="en-US"/>
              </w:rPr>
              <w:t>ố</w:t>
            </w:r>
            <w:r w:rsidRPr="00F76931">
              <w:rPr>
                <w:rFonts w:ascii="Arial" w:hAnsi="Arial" w:cs="Arial"/>
                <w:sz w:val="16"/>
                <w:szCs w:val="16"/>
              </w:rPr>
              <w:t>c</w:t>
            </w:r>
            <w:r w:rsidRPr="00F76931">
              <w:rPr>
                <w:rFonts w:ascii="Arial" w:hAnsi="Arial" w:cs="Arial"/>
                <w:sz w:val="16"/>
                <w:szCs w:val="16"/>
                <w:lang w:val="en-US"/>
              </w:rPr>
              <w:t xml:space="preserve"> </w:t>
            </w:r>
            <w:r w:rsidRPr="00F76931">
              <w:rPr>
                <w:rFonts w:ascii="Arial" w:hAnsi="Arial" w:cs="Arial"/>
                <w:sz w:val="16"/>
                <w:szCs w:val="16"/>
              </w:rPr>
              <w:t>độ</w:t>
            </w:r>
            <w:r w:rsidRPr="00F76931">
              <w:rPr>
                <w:rFonts w:ascii="Arial" w:hAnsi="Arial" w:cs="Arial"/>
                <w:sz w:val="16"/>
                <w:szCs w:val="16"/>
                <w:lang w:val="en-US"/>
              </w:rPr>
              <w:br/>
            </w:r>
            <w:r w:rsidRPr="00F76931">
              <w:rPr>
                <w:rFonts w:ascii="Arial" w:hAnsi="Arial" w:cs="Arial"/>
                <w:i/>
                <w:sz w:val="16"/>
                <w:szCs w:val="16"/>
              </w:rPr>
              <w:t>speed</w:t>
            </w:r>
          </w:p>
        </w:tc>
      </w:tr>
      <w:tr w:rsidR="00206CD6" w:rsidRPr="00F76931" w:rsidTr="00455739">
        <w:tc>
          <w:tcPr>
            <w:tcW w:w="526" w:type="dxa"/>
            <w:vMerge/>
            <w:tcBorders>
              <w:top w:val="nil"/>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554" w:type="dxa"/>
            <w:tcBorders>
              <w:top w:val="nil"/>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08" w:type="dxa"/>
            <w:tcBorders>
              <w:top w:val="nil"/>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397" w:type="dxa"/>
            <w:gridSpan w:val="2"/>
            <w:tcBorders>
              <w:top w:val="single" w:sz="4" w:space="0" w:color="auto"/>
              <w:left w:val="nil"/>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315"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660" w:type="dxa"/>
            <w:gridSpan w:val="2"/>
            <w:tcBorders>
              <w:top w:val="nil"/>
              <w:left w:val="nil"/>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32" w:type="dxa"/>
            <w:gridSpan w:val="2"/>
            <w:tcBorders>
              <w:top w:val="nil"/>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466" w:type="dxa"/>
            <w:tcBorders>
              <w:top w:val="single" w:sz="4" w:space="0" w:color="auto"/>
              <w:left w:val="nil"/>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242"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721" w:type="dxa"/>
            <w:tcBorders>
              <w:top w:val="nil"/>
              <w:left w:val="nil"/>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716" w:type="dxa"/>
            <w:tcBorders>
              <w:top w:val="nil"/>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364" w:type="dxa"/>
            <w:tcBorders>
              <w:top w:val="single" w:sz="4" w:space="0" w:color="auto"/>
              <w:left w:val="nil"/>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475"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729" w:type="dxa"/>
            <w:tcBorders>
              <w:top w:val="nil"/>
              <w:left w:val="nil"/>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707" w:type="dxa"/>
            <w:tcBorders>
              <w:top w:val="nil"/>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522" w:type="dxa"/>
            <w:tcBorders>
              <w:top w:val="single" w:sz="4" w:space="0" w:color="auto"/>
              <w:left w:val="nil"/>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315"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616" w:type="dxa"/>
            <w:tcBorders>
              <w:top w:val="nil"/>
              <w:left w:val="nil"/>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526"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43</w:t>
            </w:r>
          </w:p>
        </w:tc>
        <w:tc>
          <w:tcPr>
            <w:tcW w:w="554" w:type="dxa"/>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205" w:type="dxa"/>
            <w:gridSpan w:val="3"/>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Mưa</w:t>
            </w:r>
            <w:r w:rsidRPr="00F76931">
              <w:rPr>
                <w:rFonts w:ascii="Arial" w:hAnsi="Arial" w:cs="Arial"/>
                <w:sz w:val="16"/>
                <w:szCs w:val="16"/>
                <w:lang w:val="en-US"/>
              </w:rPr>
              <w:br/>
            </w:r>
            <w:r w:rsidRPr="00F76931">
              <w:rPr>
                <w:rFonts w:ascii="Arial" w:hAnsi="Arial" w:cs="Arial"/>
                <w:i/>
                <w:sz w:val="16"/>
                <w:szCs w:val="16"/>
              </w:rPr>
              <w:t>Rain</w:t>
            </w:r>
          </w:p>
        </w:tc>
        <w:tc>
          <w:tcPr>
            <w:tcW w:w="951" w:type="dxa"/>
            <w:gridSpan w:val="2"/>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Loại</w:t>
            </w:r>
            <w:r w:rsidRPr="00F76931">
              <w:rPr>
                <w:rFonts w:ascii="Arial" w:hAnsi="Arial" w:cs="Arial"/>
                <w:sz w:val="16"/>
                <w:szCs w:val="16"/>
                <w:lang w:val="en-US"/>
              </w:rPr>
              <w:br/>
            </w:r>
            <w:r w:rsidRPr="00F76931">
              <w:rPr>
                <w:rFonts w:ascii="Arial" w:hAnsi="Arial" w:cs="Arial"/>
                <w:i/>
                <w:sz w:val="16"/>
                <w:szCs w:val="16"/>
              </w:rPr>
              <w:t>Type</w:t>
            </w:r>
          </w:p>
        </w:tc>
        <w:tc>
          <w:tcPr>
            <w:tcW w:w="1322" w:type="dxa"/>
            <w:gridSpan w:val="4"/>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i/>
                <w:sz w:val="16"/>
                <w:szCs w:val="16"/>
              </w:rPr>
            </w:pPr>
            <w:r w:rsidRPr="00F76931">
              <w:rPr>
                <w:rFonts w:ascii="Arial" w:hAnsi="Arial" w:cs="Arial"/>
                <w:sz w:val="16"/>
                <w:szCs w:val="16"/>
              </w:rPr>
              <w:t xml:space="preserve">Sương mù </w:t>
            </w:r>
            <w:r w:rsidRPr="00565891">
              <w:rPr>
                <w:rFonts w:ascii="Arial" w:hAnsi="Arial" w:cs="Arial"/>
                <w:sz w:val="16"/>
                <w:szCs w:val="16"/>
              </w:rPr>
              <w:br/>
            </w:r>
            <w:r w:rsidRPr="00F76931">
              <w:rPr>
                <w:rFonts w:ascii="Arial" w:hAnsi="Arial" w:cs="Arial"/>
                <w:i/>
                <w:sz w:val="16"/>
                <w:szCs w:val="16"/>
              </w:rPr>
              <w:t>Fog</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Có</w:t>
            </w:r>
            <w:r w:rsidRPr="00565891">
              <w:rPr>
                <w:rFonts w:ascii="Arial" w:hAnsi="Arial" w:cs="Arial"/>
                <w:sz w:val="16"/>
                <w:szCs w:val="16"/>
              </w:rPr>
              <w:br/>
            </w:r>
            <w:r w:rsidRPr="00F76931">
              <w:rPr>
                <w:rFonts w:ascii="Arial" w:hAnsi="Arial" w:cs="Arial"/>
                <w:i/>
                <w:sz w:val="16"/>
                <w:szCs w:val="16"/>
              </w:rPr>
              <w:t>Yes</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Không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No</w:t>
            </w:r>
          </w:p>
        </w:tc>
        <w:tc>
          <w:tcPr>
            <w:tcW w:w="963" w:type="dxa"/>
            <w:gridSpan w:val="2"/>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i/>
                <w:sz w:val="16"/>
                <w:szCs w:val="16"/>
              </w:rPr>
              <w:t>T</w:t>
            </w:r>
            <w:r w:rsidRPr="00F76931">
              <w:rPr>
                <w:rFonts w:ascii="Arial" w:hAnsi="Arial" w:cs="Arial"/>
                <w:i/>
                <w:sz w:val="16"/>
                <w:szCs w:val="16"/>
                <w:lang w:val="en-US"/>
              </w:rPr>
              <w:t>ầ</w:t>
            </w:r>
            <w:r w:rsidRPr="00F76931">
              <w:rPr>
                <w:rFonts w:ascii="Arial" w:hAnsi="Arial" w:cs="Arial"/>
                <w:i/>
                <w:sz w:val="16"/>
                <w:szCs w:val="16"/>
              </w:rPr>
              <w:t>m nhìn xa, hải lý</w:t>
            </w:r>
            <w:r w:rsidRPr="00F76931">
              <w:rPr>
                <w:rFonts w:ascii="Arial" w:hAnsi="Arial" w:cs="Arial"/>
                <w:sz w:val="16"/>
                <w:szCs w:val="16"/>
              </w:rPr>
              <w:t xml:space="preserve"> Visibi</w:t>
            </w:r>
            <w:r w:rsidRPr="00F76931">
              <w:rPr>
                <w:rFonts w:ascii="Arial" w:hAnsi="Arial" w:cs="Arial"/>
                <w:sz w:val="16"/>
                <w:szCs w:val="16"/>
                <w:lang w:val="en-US"/>
              </w:rPr>
              <w:t>l</w:t>
            </w:r>
            <w:r w:rsidRPr="00F76931">
              <w:rPr>
                <w:rFonts w:ascii="Arial" w:hAnsi="Arial" w:cs="Arial"/>
                <w:sz w:val="16"/>
                <w:szCs w:val="16"/>
              </w:rPr>
              <w:t xml:space="preserve">ity </w:t>
            </w:r>
            <w:r w:rsidRPr="00F76931">
              <w:rPr>
                <w:rFonts w:ascii="Arial" w:hAnsi="Arial" w:cs="Arial"/>
                <w:sz w:val="16"/>
                <w:szCs w:val="16"/>
                <w:lang w:val="en-US"/>
              </w:rPr>
              <w:br/>
            </w:r>
            <w:r w:rsidRPr="00F76931">
              <w:rPr>
                <w:rFonts w:ascii="Arial" w:hAnsi="Arial" w:cs="Arial"/>
                <w:i/>
                <w:sz w:val="16"/>
                <w:szCs w:val="16"/>
              </w:rPr>
              <w:t>in</w:t>
            </w:r>
            <w:r w:rsidRPr="00F76931">
              <w:rPr>
                <w:rFonts w:ascii="Arial" w:hAnsi="Arial" w:cs="Arial"/>
                <w:i/>
                <w:sz w:val="16"/>
                <w:szCs w:val="16"/>
                <w:lang w:val="en-US"/>
              </w:rPr>
              <w:br/>
            </w:r>
            <w:r w:rsidRPr="00F76931">
              <w:rPr>
                <w:rFonts w:ascii="Arial" w:hAnsi="Arial" w:cs="Arial"/>
                <w:i/>
                <w:sz w:val="16"/>
                <w:szCs w:val="16"/>
              </w:rPr>
              <w:t>nautica</w:t>
            </w:r>
            <w:r w:rsidRPr="00F76931">
              <w:rPr>
                <w:rFonts w:ascii="Arial" w:hAnsi="Arial" w:cs="Arial"/>
                <w:i/>
                <w:sz w:val="16"/>
                <w:szCs w:val="16"/>
                <w:lang w:val="en-US"/>
              </w:rPr>
              <w:t>l</w:t>
            </w:r>
            <w:r w:rsidRPr="00F76931">
              <w:rPr>
                <w:rFonts w:ascii="Arial" w:hAnsi="Arial" w:cs="Arial"/>
                <w:i/>
                <w:sz w:val="16"/>
                <w:szCs w:val="16"/>
                <w:lang w:val="en-US"/>
              </w:rPr>
              <w:br/>
              <w:t>m</w:t>
            </w:r>
            <w:r w:rsidRPr="00F76931">
              <w:rPr>
                <w:rFonts w:ascii="Arial" w:hAnsi="Arial" w:cs="Arial"/>
                <w:i/>
                <w:sz w:val="16"/>
                <w:szCs w:val="16"/>
              </w:rPr>
              <w:t>i</w:t>
            </w:r>
            <w:r w:rsidRPr="00F76931">
              <w:rPr>
                <w:rFonts w:ascii="Arial" w:hAnsi="Arial" w:cs="Arial"/>
                <w:i/>
                <w:sz w:val="16"/>
                <w:szCs w:val="16"/>
                <w:lang w:val="en-US"/>
              </w:rPr>
              <w:t>le</w:t>
            </w:r>
            <w:r w:rsidRPr="00F76931">
              <w:rPr>
                <w:rFonts w:ascii="Arial" w:hAnsi="Arial" w:cs="Arial"/>
                <w:i/>
                <w:sz w:val="16"/>
                <w:szCs w:val="16"/>
              </w:rPr>
              <w:t>s</w:t>
            </w:r>
          </w:p>
        </w:tc>
        <w:tc>
          <w:tcPr>
            <w:tcW w:w="1080" w:type="dxa"/>
            <w:gridSpan w:val="2"/>
            <w:tcBorders>
              <w:top w:val="single" w:sz="4" w:space="0" w:color="auto"/>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Có b</w:t>
            </w:r>
            <w:r w:rsidRPr="00F76931">
              <w:rPr>
                <w:rFonts w:ascii="Arial" w:hAnsi="Arial" w:cs="Arial"/>
                <w:sz w:val="16"/>
                <w:szCs w:val="16"/>
                <w:lang w:val="en-US"/>
              </w:rPr>
              <w:t>ă</w:t>
            </w:r>
            <w:r w:rsidRPr="00F76931">
              <w:rPr>
                <w:rFonts w:ascii="Arial" w:hAnsi="Arial" w:cs="Arial"/>
                <w:sz w:val="16"/>
                <w:szCs w:val="16"/>
              </w:rPr>
              <w:t xml:space="preserve">ng hay không </w:t>
            </w:r>
            <w:r w:rsidRPr="00F76931">
              <w:rPr>
                <w:rFonts w:ascii="Arial" w:hAnsi="Arial" w:cs="Arial"/>
                <w:sz w:val="16"/>
                <w:szCs w:val="16"/>
                <w:lang w:val="en-US"/>
              </w:rPr>
              <w:br/>
            </w:r>
            <w:r w:rsidRPr="00F76931">
              <w:rPr>
                <w:rFonts w:ascii="Arial" w:hAnsi="Arial" w:cs="Arial"/>
                <w:i/>
                <w:sz w:val="16"/>
                <w:szCs w:val="16"/>
              </w:rPr>
              <w:t>Presence of ice</w:t>
            </w:r>
            <w:r w:rsidRPr="00F76931">
              <w:rPr>
                <w:rFonts w:ascii="Arial" w:hAnsi="Arial" w:cs="Arial"/>
                <w:sz w:val="16"/>
                <w:szCs w:val="16"/>
              </w:rPr>
              <w:t xml:space="preserve"> </w:t>
            </w:r>
          </w:p>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w:t>
            </w:r>
            <w:r>
              <w:rPr>
                <w:rFonts w:ascii="Arial" w:hAnsi="Arial" w:cs="Arial"/>
                <w:sz w:val="16"/>
                <w:szCs w:val="16"/>
                <w:lang w:val="en-US"/>
              </w:rPr>
              <w:t xml:space="preserve"> </w:t>
            </w:r>
            <w:r w:rsidRPr="00F76931">
              <w:rPr>
                <w:rFonts w:ascii="Arial" w:hAnsi="Arial" w:cs="Arial"/>
                <w:sz w:val="16"/>
                <w:szCs w:val="16"/>
              </w:rPr>
              <w:t>Có</w:t>
            </w:r>
            <w:r w:rsidRPr="00F76931">
              <w:rPr>
                <w:rFonts w:ascii="Arial" w:hAnsi="Arial" w:cs="Arial"/>
                <w:sz w:val="16"/>
                <w:szCs w:val="16"/>
                <w:lang w:val="en-US"/>
              </w:rPr>
              <w:br/>
            </w:r>
            <w:r>
              <w:rPr>
                <w:rFonts w:ascii="Arial" w:hAnsi="Arial" w:cs="Arial"/>
                <w:sz w:val="16"/>
                <w:szCs w:val="16"/>
                <w:lang w:val="en-US"/>
              </w:rPr>
              <w:t xml:space="preserve">   </w:t>
            </w:r>
            <w:r w:rsidRPr="00F76931">
              <w:rPr>
                <w:rFonts w:ascii="Arial" w:hAnsi="Arial" w:cs="Arial"/>
                <w:i/>
                <w:sz w:val="16"/>
                <w:szCs w:val="16"/>
              </w:rPr>
              <w:t>Yes</w:t>
            </w:r>
            <w:r w:rsidRPr="00F76931">
              <w:rPr>
                <w:rFonts w:ascii="Arial" w:hAnsi="Arial" w:cs="Arial"/>
                <w:i/>
                <w:sz w:val="16"/>
                <w:szCs w:val="16"/>
                <w:lang w:val="en-US"/>
              </w:rPr>
              <w:br/>
            </w:r>
            <w:r w:rsidRPr="00F76931">
              <w:rPr>
                <w:rFonts w:ascii="Arial" w:hAnsi="Arial" w:cs="Arial"/>
                <w:sz w:val="16"/>
                <w:szCs w:val="16"/>
              </w:rPr>
              <w:t xml:space="preserve"> □</w:t>
            </w:r>
            <w:r>
              <w:rPr>
                <w:rFonts w:ascii="Arial" w:hAnsi="Arial" w:cs="Arial"/>
                <w:sz w:val="16"/>
                <w:szCs w:val="16"/>
                <w:lang w:val="en-US"/>
              </w:rPr>
              <w:t xml:space="preserve"> </w:t>
            </w:r>
            <w:r w:rsidRPr="00F76931">
              <w:rPr>
                <w:rFonts w:ascii="Arial" w:hAnsi="Arial" w:cs="Arial"/>
                <w:sz w:val="16"/>
                <w:szCs w:val="16"/>
              </w:rPr>
              <w:t>Không</w:t>
            </w:r>
            <w:r w:rsidRPr="00F76931">
              <w:rPr>
                <w:rFonts w:ascii="Arial" w:hAnsi="Arial" w:cs="Arial"/>
                <w:sz w:val="16"/>
                <w:szCs w:val="16"/>
                <w:lang w:val="en-US"/>
              </w:rPr>
              <w:br/>
            </w:r>
            <w:r w:rsidRPr="00F76931">
              <w:rPr>
                <w:rFonts w:ascii="Arial" w:hAnsi="Arial" w:cs="Arial"/>
                <w:sz w:val="16"/>
                <w:szCs w:val="16"/>
              </w:rPr>
              <w:t xml:space="preserve"> </w:t>
            </w:r>
            <w:r>
              <w:rPr>
                <w:rFonts w:ascii="Arial" w:hAnsi="Arial" w:cs="Arial"/>
                <w:sz w:val="16"/>
                <w:szCs w:val="16"/>
                <w:lang w:val="en-US"/>
              </w:rPr>
              <w:t xml:space="preserve">   </w:t>
            </w:r>
            <w:r w:rsidRPr="00F76931">
              <w:rPr>
                <w:rFonts w:ascii="Arial" w:hAnsi="Arial" w:cs="Arial"/>
                <w:i/>
                <w:sz w:val="16"/>
                <w:szCs w:val="16"/>
              </w:rPr>
              <w:t>No</w:t>
            </w:r>
          </w:p>
        </w:tc>
        <w:tc>
          <w:tcPr>
            <w:tcW w:w="1204" w:type="dxa"/>
            <w:gridSpan w:val="2"/>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i/>
                <w:sz w:val="16"/>
                <w:szCs w:val="16"/>
              </w:rPr>
            </w:pPr>
            <w:r w:rsidRPr="00F76931">
              <w:rPr>
                <w:rFonts w:ascii="Arial" w:hAnsi="Arial" w:cs="Arial"/>
                <w:sz w:val="16"/>
                <w:szCs w:val="16"/>
              </w:rPr>
              <w:t xml:space="preserve">Nhiệt độ không khí </w:t>
            </w:r>
            <w:r w:rsidRPr="00F76931">
              <w:rPr>
                <w:rFonts w:ascii="Arial" w:hAnsi="Arial" w:cs="Arial"/>
                <w:sz w:val="16"/>
                <w:szCs w:val="16"/>
                <w:lang w:val="en-US"/>
              </w:rPr>
              <w:br/>
            </w:r>
            <w:r w:rsidRPr="00F76931">
              <w:rPr>
                <w:rFonts w:ascii="Arial" w:hAnsi="Arial" w:cs="Arial"/>
                <w:i/>
                <w:sz w:val="16"/>
                <w:szCs w:val="16"/>
              </w:rPr>
              <w:t>Air</w:t>
            </w:r>
            <w:r w:rsidRPr="00F76931">
              <w:rPr>
                <w:rFonts w:ascii="Arial" w:hAnsi="Arial" w:cs="Arial"/>
                <w:i/>
                <w:sz w:val="16"/>
                <w:szCs w:val="16"/>
                <w:lang w:val="en-US"/>
              </w:rPr>
              <w:t xml:space="preserve"> t</w:t>
            </w:r>
            <w:r w:rsidRPr="00F76931">
              <w:rPr>
                <w:rFonts w:ascii="Arial" w:hAnsi="Arial" w:cs="Arial"/>
                <w:i/>
                <w:sz w:val="16"/>
                <w:szCs w:val="16"/>
              </w:rPr>
              <w:t>emperature</w:t>
            </w:r>
          </w:p>
        </w:tc>
        <w:tc>
          <w:tcPr>
            <w:tcW w:w="2160" w:type="dxa"/>
            <w:gridSpan w:val="4"/>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Nhiệt độ nước biển </w:t>
            </w:r>
            <w:r w:rsidRPr="00F76931">
              <w:rPr>
                <w:rFonts w:ascii="Arial" w:hAnsi="Arial" w:cs="Arial"/>
                <w:sz w:val="16"/>
                <w:szCs w:val="16"/>
                <w:lang w:val="en-US"/>
              </w:rPr>
              <w:br/>
            </w:r>
            <w:r w:rsidRPr="00F76931">
              <w:rPr>
                <w:rFonts w:ascii="Arial" w:hAnsi="Arial" w:cs="Arial"/>
                <w:i/>
                <w:sz w:val="16"/>
                <w:szCs w:val="16"/>
              </w:rPr>
              <w:t>Sea water temperature</w:t>
            </w:r>
          </w:p>
        </w:tc>
      </w:tr>
      <w:tr w:rsidR="00206CD6" w:rsidRPr="00F76931" w:rsidTr="00455739">
        <w:tc>
          <w:tcPr>
            <w:tcW w:w="526" w:type="dxa"/>
            <w:vMerge w:val="restart"/>
            <w:tcBorders>
              <w:top w:val="single" w:sz="4" w:space="0" w:color="auto"/>
              <w:left w:val="single" w:sz="4" w:space="0" w:color="auto"/>
              <w:right w:val="nil"/>
            </w:tcBorders>
            <w:shd w:val="clear" w:color="auto" w:fill="FFFFFF"/>
            <w:vAlign w:val="center"/>
          </w:tcPr>
          <w:p w:rsidR="00206CD6" w:rsidRPr="00890EF8" w:rsidRDefault="00206CD6" w:rsidP="00455739">
            <w:pPr>
              <w:spacing w:before="120"/>
              <w:jc w:val="center"/>
              <w:rPr>
                <w:rFonts w:ascii="Arial" w:hAnsi="Arial" w:cs="Arial"/>
                <w:sz w:val="16"/>
                <w:szCs w:val="16"/>
                <w:lang w:val="en-US"/>
              </w:rPr>
            </w:pPr>
            <w:r>
              <w:rPr>
                <w:rFonts w:ascii="Arial" w:hAnsi="Arial" w:cs="Arial"/>
                <w:sz w:val="16"/>
                <w:szCs w:val="16"/>
                <w:lang w:val="en-US"/>
              </w:rPr>
              <w:t>44</w:t>
            </w:r>
          </w:p>
        </w:tc>
        <w:tc>
          <w:tcPr>
            <w:tcW w:w="554" w:type="dxa"/>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4441" w:type="dxa"/>
            <w:gridSpan w:val="11"/>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jc w:val="center"/>
              <w:rPr>
                <w:rFonts w:ascii="Arial" w:hAnsi="Arial" w:cs="Arial"/>
                <w:i/>
                <w:sz w:val="16"/>
                <w:szCs w:val="16"/>
              </w:rPr>
            </w:pPr>
            <w:r w:rsidRPr="00F76931">
              <w:rPr>
                <w:rFonts w:ascii="Arial" w:hAnsi="Arial" w:cs="Arial"/>
                <w:sz w:val="16"/>
                <w:szCs w:val="16"/>
              </w:rPr>
              <w:t>LJUS</w:t>
            </w:r>
          </w:p>
        </w:tc>
        <w:tc>
          <w:tcPr>
            <w:tcW w:w="4444" w:type="dxa"/>
            <w:gridSpan w:val="8"/>
            <w:vMerge w:val="restart"/>
            <w:tcBorders>
              <w:top w:val="single" w:sz="4" w:space="0" w:color="auto"/>
              <w:left w:val="single" w:sz="4" w:space="0" w:color="auto"/>
              <w:right w:val="single" w:sz="4" w:space="0" w:color="auto"/>
            </w:tcBorders>
            <w:shd w:val="clear" w:color="auto" w:fill="FFFFFF"/>
          </w:tcPr>
          <w:p w:rsidR="00206CD6" w:rsidRPr="001F3773" w:rsidRDefault="00206CD6" w:rsidP="00455739">
            <w:pPr>
              <w:spacing w:before="120"/>
              <w:rPr>
                <w:rFonts w:ascii="Arial" w:hAnsi="Arial" w:cs="Arial"/>
                <w:sz w:val="16"/>
                <w:szCs w:val="16"/>
                <w:lang w:val="en-US"/>
              </w:rPr>
            </w:pPr>
            <w:r w:rsidRPr="00F76931">
              <w:rPr>
                <w:rFonts w:ascii="Arial" w:hAnsi="Arial" w:cs="Arial"/>
                <w:sz w:val="16"/>
                <w:szCs w:val="16"/>
              </w:rPr>
              <w:t>Nếu có, loại băng</w:t>
            </w:r>
            <w:r>
              <w:rPr>
                <w:rFonts w:ascii="Arial" w:hAnsi="Arial" w:cs="Arial"/>
                <w:sz w:val="16"/>
                <w:szCs w:val="16"/>
                <w:lang w:val="en-US"/>
              </w:rPr>
              <w:br/>
            </w:r>
            <w:r w:rsidRPr="00F76931">
              <w:rPr>
                <w:rFonts w:ascii="Arial" w:hAnsi="Arial" w:cs="Arial"/>
                <w:sz w:val="16"/>
                <w:szCs w:val="16"/>
                <w:lang w:val="en-US"/>
              </w:rPr>
              <w:t>I</w:t>
            </w:r>
            <w:r w:rsidRPr="00F76931">
              <w:rPr>
                <w:rFonts w:ascii="Arial" w:hAnsi="Arial" w:cs="Arial"/>
                <w:sz w:val="16"/>
                <w:szCs w:val="16"/>
              </w:rPr>
              <w:t>f</w:t>
            </w:r>
            <w:r w:rsidRPr="00F76931">
              <w:rPr>
                <w:rFonts w:ascii="Arial" w:hAnsi="Arial" w:cs="Arial"/>
                <w:sz w:val="16"/>
                <w:szCs w:val="16"/>
                <w:lang w:val="en-US"/>
              </w:rPr>
              <w:t xml:space="preserve"> </w:t>
            </w:r>
            <w:r w:rsidRPr="00F76931">
              <w:rPr>
                <w:rFonts w:ascii="Arial" w:hAnsi="Arial" w:cs="Arial"/>
                <w:sz w:val="16"/>
                <w:szCs w:val="16"/>
              </w:rPr>
              <w:t>yes, type of</w:t>
            </w:r>
            <w:r w:rsidRPr="00F76931">
              <w:rPr>
                <w:rFonts w:ascii="Arial" w:hAnsi="Arial" w:cs="Arial"/>
                <w:sz w:val="16"/>
                <w:szCs w:val="16"/>
                <w:lang w:val="en-US"/>
              </w:rPr>
              <w:t xml:space="preserve"> </w:t>
            </w:r>
            <w:r w:rsidRPr="00F76931">
              <w:rPr>
                <w:rFonts w:ascii="Arial" w:hAnsi="Arial" w:cs="Arial"/>
                <w:sz w:val="16"/>
                <w:szCs w:val="16"/>
              </w:rPr>
              <w:t>ice</w:t>
            </w:r>
          </w:p>
        </w:tc>
      </w:tr>
      <w:tr w:rsidR="00206CD6" w:rsidRPr="00F76931" w:rsidTr="00455739">
        <w:tc>
          <w:tcPr>
            <w:tcW w:w="526" w:type="dxa"/>
            <w:vMerge/>
            <w:tcBorders>
              <w:left w:val="single" w:sz="4" w:space="0" w:color="auto"/>
              <w:bottom w:val="single" w:sz="4" w:space="0" w:color="auto"/>
              <w:right w:val="nil"/>
            </w:tcBorders>
            <w:shd w:val="clear" w:color="auto" w:fill="FFFFFF"/>
            <w:vAlign w:val="center"/>
          </w:tcPr>
          <w:p w:rsidR="00206CD6" w:rsidRDefault="00206CD6" w:rsidP="00455739">
            <w:pPr>
              <w:spacing w:before="120"/>
              <w:jc w:val="center"/>
              <w:rPr>
                <w:rFonts w:ascii="Arial" w:hAnsi="Arial" w:cs="Arial"/>
                <w:sz w:val="16"/>
                <w:szCs w:val="16"/>
                <w:lang w:val="en-US"/>
              </w:rPr>
            </w:pPr>
          </w:p>
        </w:tc>
        <w:tc>
          <w:tcPr>
            <w:tcW w:w="554" w:type="dxa"/>
            <w:tcBorders>
              <w:top w:val="nil"/>
              <w:left w:val="single" w:sz="4" w:space="0" w:color="auto"/>
              <w:bottom w:val="single" w:sz="4" w:space="0" w:color="auto"/>
            </w:tcBorders>
            <w:shd w:val="clear" w:color="auto" w:fill="FFFFFF"/>
          </w:tcPr>
          <w:p w:rsidR="00206CD6" w:rsidRPr="00F76931" w:rsidRDefault="00206CD6" w:rsidP="00455739">
            <w:pPr>
              <w:spacing w:before="120"/>
              <w:rPr>
                <w:rFonts w:ascii="Arial" w:hAnsi="Arial" w:cs="Arial"/>
                <w:sz w:val="16"/>
                <w:szCs w:val="16"/>
              </w:rPr>
            </w:pPr>
          </w:p>
        </w:tc>
        <w:tc>
          <w:tcPr>
            <w:tcW w:w="1196" w:type="dxa"/>
            <w:gridSpan w:val="2"/>
            <w:tcBorders>
              <w:bottom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Ban ngày</w:t>
            </w:r>
            <w:r w:rsidRPr="00F76931">
              <w:rPr>
                <w:rFonts w:ascii="Arial" w:hAnsi="Arial" w:cs="Arial"/>
                <w:sz w:val="16"/>
                <w:szCs w:val="16"/>
                <w:lang w:val="en-US"/>
              </w:rPr>
              <w:t xml:space="preserve">      </w:t>
            </w:r>
            <w:r w:rsidRPr="00F76931">
              <w:rPr>
                <w:rFonts w:ascii="Arial" w:hAnsi="Arial" w:cs="Arial"/>
                <w:i/>
                <w:sz w:val="16"/>
                <w:szCs w:val="16"/>
                <w:lang w:val="en-US"/>
              </w:rPr>
              <w:t>D</w:t>
            </w:r>
            <w:r w:rsidRPr="00F76931">
              <w:rPr>
                <w:rFonts w:ascii="Arial" w:hAnsi="Arial" w:cs="Arial"/>
                <w:i/>
                <w:sz w:val="16"/>
                <w:szCs w:val="16"/>
              </w:rPr>
              <w:t>ay</w:t>
            </w:r>
            <w:r w:rsidRPr="00F76931">
              <w:rPr>
                <w:rFonts w:ascii="Arial" w:hAnsi="Arial" w:cs="Arial"/>
                <w:i/>
                <w:sz w:val="16"/>
                <w:szCs w:val="16"/>
                <w:lang w:val="en-US"/>
              </w:rPr>
              <w:t>l</w:t>
            </w:r>
            <w:r w:rsidRPr="00F76931">
              <w:rPr>
                <w:rFonts w:ascii="Arial" w:hAnsi="Arial" w:cs="Arial"/>
                <w:i/>
                <w:sz w:val="16"/>
                <w:szCs w:val="16"/>
              </w:rPr>
              <w:t>ight</w:t>
            </w:r>
          </w:p>
        </w:tc>
        <w:tc>
          <w:tcPr>
            <w:tcW w:w="1569" w:type="dxa"/>
            <w:gridSpan w:val="5"/>
            <w:tcBorders>
              <w:bottom w:val="single" w:sz="4" w:space="0" w:color="auto"/>
            </w:tcBorders>
            <w:shd w:val="clear" w:color="auto" w:fill="FFFFFF"/>
          </w:tcPr>
          <w:p w:rsidR="00206CD6" w:rsidRDefault="00206CD6" w:rsidP="00455739">
            <w:r w:rsidRPr="00F76931">
              <w:rPr>
                <w:rFonts w:ascii="Arial" w:hAnsi="Arial" w:cs="Arial"/>
                <w:sz w:val="16"/>
                <w:szCs w:val="16"/>
              </w:rPr>
              <w:t xml:space="preserve">□ Đêm </w:t>
            </w:r>
            <w:r w:rsidRPr="00F76931">
              <w:rPr>
                <w:rFonts w:ascii="Arial" w:hAnsi="Arial" w:cs="Arial"/>
                <w:sz w:val="16"/>
                <w:szCs w:val="16"/>
                <w:lang w:val="en-US"/>
              </w:rPr>
              <w:t xml:space="preserve">          </w:t>
            </w:r>
          </w:p>
          <w:p w:rsidR="00206CD6" w:rsidRDefault="00206CD6" w:rsidP="00455739">
            <w:r w:rsidRPr="00F76931">
              <w:rPr>
                <w:rFonts w:ascii="Arial" w:hAnsi="Arial" w:cs="Arial"/>
                <w:i/>
                <w:sz w:val="16"/>
                <w:szCs w:val="16"/>
              </w:rPr>
              <w:t xml:space="preserve">Darkness </w:t>
            </w:r>
          </w:p>
          <w:p w:rsidR="00206CD6" w:rsidRPr="00F76931" w:rsidRDefault="00206CD6" w:rsidP="00455739">
            <w:pPr>
              <w:spacing w:before="120"/>
              <w:rPr>
                <w:rFonts w:ascii="Arial" w:hAnsi="Arial" w:cs="Arial"/>
                <w:sz w:val="16"/>
                <w:szCs w:val="16"/>
              </w:rPr>
            </w:pPr>
          </w:p>
        </w:tc>
        <w:tc>
          <w:tcPr>
            <w:tcW w:w="1676" w:type="dxa"/>
            <w:gridSpan w:val="4"/>
            <w:tcBorders>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i/>
                <w:sz w:val="16"/>
                <w:szCs w:val="16"/>
              </w:rPr>
            </w:pPr>
            <w:r w:rsidRPr="00F76931">
              <w:rPr>
                <w:rFonts w:ascii="Arial" w:hAnsi="Arial" w:cs="Arial"/>
                <w:sz w:val="16"/>
                <w:szCs w:val="16"/>
              </w:rPr>
              <w:t xml:space="preserve">□ Binh minh/Hoàng bôn </w:t>
            </w:r>
            <w:r w:rsidRPr="00F76931">
              <w:rPr>
                <w:rFonts w:ascii="Arial" w:hAnsi="Arial" w:cs="Arial"/>
                <w:sz w:val="16"/>
                <w:szCs w:val="16"/>
                <w:lang w:val="en-US"/>
              </w:rPr>
              <w:br/>
            </w:r>
            <w:r w:rsidRPr="00F76931">
              <w:rPr>
                <w:rFonts w:ascii="Arial" w:hAnsi="Arial" w:cs="Arial"/>
                <w:i/>
                <w:sz w:val="16"/>
                <w:szCs w:val="16"/>
                <w:lang w:val="en-US"/>
              </w:rPr>
              <w:t xml:space="preserve">         </w:t>
            </w:r>
            <w:r w:rsidRPr="00F76931">
              <w:rPr>
                <w:rFonts w:ascii="Arial" w:hAnsi="Arial" w:cs="Arial"/>
                <w:i/>
                <w:sz w:val="16"/>
                <w:szCs w:val="16"/>
              </w:rPr>
              <w:t>Daw</w:t>
            </w:r>
            <w:r w:rsidRPr="00F76931">
              <w:rPr>
                <w:rFonts w:ascii="Arial" w:hAnsi="Arial" w:cs="Arial"/>
                <w:i/>
                <w:sz w:val="16"/>
                <w:szCs w:val="16"/>
                <w:lang w:val="en-US"/>
              </w:rPr>
              <w:t>n/</w:t>
            </w:r>
            <w:r w:rsidRPr="00F76931">
              <w:rPr>
                <w:rFonts w:ascii="Arial" w:hAnsi="Arial" w:cs="Arial"/>
                <w:i/>
                <w:sz w:val="16"/>
                <w:szCs w:val="16"/>
              </w:rPr>
              <w:t>Dusk</w:t>
            </w:r>
          </w:p>
        </w:tc>
        <w:tc>
          <w:tcPr>
            <w:tcW w:w="4444" w:type="dxa"/>
            <w:gridSpan w:val="8"/>
            <w:vMerge/>
            <w:tcBorders>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bl>
    <w:p w:rsidR="00206CD6" w:rsidRPr="00F76931" w:rsidRDefault="00206CD6" w:rsidP="00206CD6">
      <w:pPr>
        <w:spacing w:before="120"/>
      </w:pPr>
    </w:p>
    <w:tbl>
      <w:tblPr>
        <w:tblW w:w="9740" w:type="dxa"/>
        <w:tblLayout w:type="fixed"/>
        <w:tblCellMar>
          <w:left w:w="0" w:type="dxa"/>
          <w:right w:w="0" w:type="dxa"/>
        </w:tblCellMar>
        <w:tblLook w:val="0000" w:firstRow="0" w:lastRow="0" w:firstColumn="0" w:lastColumn="0" w:noHBand="0" w:noVBand="0"/>
      </w:tblPr>
      <w:tblGrid>
        <w:gridCol w:w="585"/>
        <w:gridCol w:w="15"/>
        <w:gridCol w:w="845"/>
        <w:gridCol w:w="1472"/>
        <w:gridCol w:w="423"/>
        <w:gridCol w:w="922"/>
        <w:gridCol w:w="431"/>
        <w:gridCol w:w="389"/>
        <w:gridCol w:w="314"/>
        <w:gridCol w:w="500"/>
        <w:gridCol w:w="665"/>
        <w:gridCol w:w="644"/>
        <w:gridCol w:w="233"/>
        <w:gridCol w:w="367"/>
        <w:gridCol w:w="647"/>
        <w:gridCol w:w="778"/>
        <w:gridCol w:w="495"/>
        <w:gridCol w:w="15"/>
      </w:tblGrid>
      <w:tr w:rsidR="00206CD6" w:rsidRPr="00F76931" w:rsidTr="00455739">
        <w:tc>
          <w:tcPr>
            <w:tcW w:w="58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45</w:t>
            </w:r>
          </w:p>
        </w:tc>
        <w:tc>
          <w:tcPr>
            <w:tcW w:w="860" w:type="dxa"/>
            <w:gridSpan w:val="2"/>
            <w:vMerge w:val="restart"/>
            <w:tcBorders>
              <w:top w:val="single" w:sz="4" w:space="0" w:color="auto"/>
              <w:left w:val="single" w:sz="4" w:space="0" w:color="auto"/>
              <w:right w:val="nil"/>
            </w:tcBorders>
            <w:shd w:val="clear" w:color="auto" w:fill="FFFFFF"/>
            <w:textDirection w:val="btLr"/>
          </w:tcPr>
          <w:p w:rsidR="00206CD6" w:rsidRPr="00F76931" w:rsidRDefault="00206CD6" w:rsidP="00455739">
            <w:pPr>
              <w:spacing w:before="120"/>
              <w:ind w:left="113" w:right="113"/>
              <w:jc w:val="center"/>
              <w:rPr>
                <w:rFonts w:ascii="Arial" w:hAnsi="Arial" w:cs="Arial"/>
                <w:b/>
                <w:sz w:val="20"/>
                <w:szCs w:val="20"/>
              </w:rPr>
            </w:pPr>
            <w:r w:rsidRPr="00F76931">
              <w:rPr>
                <w:rFonts w:ascii="Arial" w:hAnsi="Arial" w:cs="Arial"/>
                <w:b/>
                <w:sz w:val="20"/>
                <w:szCs w:val="20"/>
              </w:rPr>
              <w:t>HƯ HỎNG</w:t>
            </w:r>
          </w:p>
          <w:p w:rsidR="00206CD6" w:rsidRPr="00F76931" w:rsidRDefault="00206CD6" w:rsidP="00455739">
            <w:pPr>
              <w:spacing w:before="120"/>
              <w:ind w:left="113" w:right="113"/>
              <w:jc w:val="center"/>
              <w:rPr>
                <w:rFonts w:ascii="Arial" w:hAnsi="Arial" w:cs="Arial"/>
                <w:sz w:val="16"/>
                <w:szCs w:val="16"/>
              </w:rPr>
            </w:pPr>
            <w:r w:rsidRPr="00F76931">
              <w:rPr>
                <w:rFonts w:ascii="Arial" w:hAnsi="Arial" w:cs="Arial"/>
                <w:b/>
                <w:sz w:val="16"/>
                <w:szCs w:val="16"/>
              </w:rPr>
              <w:t>DAMAGES</w:t>
            </w:r>
          </w:p>
        </w:tc>
        <w:tc>
          <w:tcPr>
            <w:tcW w:w="1895"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Loại tai nạn (xem ở trang 16) </w:t>
            </w:r>
            <w:r w:rsidRPr="00F76931">
              <w:rPr>
                <w:rFonts w:ascii="Arial" w:hAnsi="Arial" w:cs="Arial"/>
                <w:sz w:val="16"/>
                <w:szCs w:val="16"/>
                <w:lang w:val="en-US"/>
              </w:rPr>
              <w:br/>
            </w:r>
            <w:r w:rsidRPr="00F76931">
              <w:rPr>
                <w:rFonts w:ascii="Arial" w:hAnsi="Arial" w:cs="Arial"/>
                <w:i/>
                <w:sz w:val="16"/>
                <w:szCs w:val="16"/>
              </w:rPr>
              <w:t>Type of accident (See page 16)</w:t>
            </w:r>
          </w:p>
        </w:tc>
        <w:tc>
          <w:tcPr>
            <w:tcW w:w="2556" w:type="dxa"/>
            <w:gridSpan w:val="5"/>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Địa điểm</w:t>
            </w:r>
            <w:r w:rsidRPr="00F76931">
              <w:rPr>
                <w:rFonts w:ascii="Arial" w:hAnsi="Arial" w:cs="Arial"/>
                <w:sz w:val="16"/>
                <w:szCs w:val="16"/>
                <w:lang w:val="en-US"/>
              </w:rPr>
              <w:br/>
            </w:r>
            <w:r w:rsidRPr="00F76931">
              <w:rPr>
                <w:rFonts w:ascii="Arial" w:hAnsi="Arial" w:cs="Arial"/>
                <w:i/>
                <w:sz w:val="16"/>
                <w:szCs w:val="16"/>
                <w:lang w:val="en-US"/>
              </w:rPr>
              <w:t>Place</w:t>
            </w:r>
          </w:p>
        </w:tc>
        <w:tc>
          <w:tcPr>
            <w:tcW w:w="1542"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Ngày</w:t>
            </w:r>
            <w:r w:rsidRPr="00F76931">
              <w:rPr>
                <w:rFonts w:ascii="Arial" w:hAnsi="Arial" w:cs="Arial"/>
                <w:sz w:val="16"/>
                <w:szCs w:val="16"/>
                <w:lang w:val="en-US"/>
              </w:rPr>
              <w:br/>
            </w:r>
            <w:r w:rsidRPr="00F76931">
              <w:rPr>
                <w:rFonts w:ascii="Arial" w:hAnsi="Arial" w:cs="Arial"/>
                <w:i/>
                <w:sz w:val="16"/>
                <w:szCs w:val="16"/>
              </w:rPr>
              <w:t>Dat</w:t>
            </w:r>
            <w:r w:rsidRPr="00F76931">
              <w:rPr>
                <w:rFonts w:ascii="Arial" w:hAnsi="Arial" w:cs="Arial"/>
                <w:i/>
                <w:sz w:val="16"/>
                <w:szCs w:val="16"/>
                <w:lang w:val="en-US"/>
              </w:rPr>
              <w:t>e</w:t>
            </w:r>
          </w:p>
        </w:tc>
        <w:tc>
          <w:tcPr>
            <w:tcW w:w="1014"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Giờ</w:t>
            </w:r>
            <w:r w:rsidRPr="00F76931">
              <w:rPr>
                <w:rFonts w:ascii="Arial" w:hAnsi="Arial" w:cs="Arial"/>
                <w:sz w:val="16"/>
                <w:szCs w:val="16"/>
                <w:lang w:val="en-US"/>
              </w:rPr>
              <w:br/>
            </w:r>
            <w:r w:rsidRPr="00F76931">
              <w:rPr>
                <w:rFonts w:ascii="Arial" w:hAnsi="Arial" w:cs="Arial"/>
                <w:i/>
                <w:sz w:val="16"/>
                <w:szCs w:val="16"/>
              </w:rPr>
              <w:t>Time</w:t>
            </w:r>
          </w:p>
        </w:tc>
        <w:tc>
          <w:tcPr>
            <w:tcW w:w="1288" w:type="dxa"/>
            <w:gridSpan w:val="3"/>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M</w:t>
            </w:r>
            <w:r w:rsidRPr="00F76931">
              <w:rPr>
                <w:rFonts w:ascii="Arial" w:hAnsi="Arial" w:cs="Arial"/>
                <w:sz w:val="16"/>
                <w:szCs w:val="16"/>
                <w:lang w:val="en-US"/>
              </w:rPr>
              <w:t>ú</w:t>
            </w:r>
            <w:r w:rsidRPr="00F76931">
              <w:rPr>
                <w:rFonts w:ascii="Arial" w:hAnsi="Arial" w:cs="Arial"/>
                <w:sz w:val="16"/>
                <w:szCs w:val="16"/>
              </w:rPr>
              <w:t xml:space="preserve">i giờ </w:t>
            </w:r>
            <w:r w:rsidRPr="00F76931">
              <w:rPr>
                <w:rFonts w:ascii="Arial" w:hAnsi="Arial" w:cs="Arial"/>
                <w:sz w:val="16"/>
                <w:szCs w:val="16"/>
                <w:lang w:val="en-US"/>
              </w:rPr>
              <w:br/>
            </w:r>
            <w:r w:rsidRPr="00F76931">
              <w:rPr>
                <w:rFonts w:ascii="Arial" w:hAnsi="Arial" w:cs="Arial"/>
                <w:i/>
                <w:sz w:val="16"/>
                <w:szCs w:val="16"/>
              </w:rPr>
              <w:t>Zone time</w:t>
            </w:r>
          </w:p>
        </w:tc>
      </w:tr>
      <w:tr w:rsidR="00206CD6" w:rsidRPr="00F76931" w:rsidTr="00455739">
        <w:tc>
          <w:tcPr>
            <w:tcW w:w="585" w:type="dxa"/>
            <w:vMerge w:val="restart"/>
            <w:tcBorders>
              <w:top w:val="single" w:sz="4" w:space="0" w:color="auto"/>
              <w:left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46</w:t>
            </w:r>
          </w:p>
        </w:tc>
        <w:tc>
          <w:tcPr>
            <w:tcW w:w="860" w:type="dxa"/>
            <w:gridSpan w:val="2"/>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295" w:type="dxa"/>
            <w:gridSpan w:val="15"/>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Vị tr</w:t>
            </w:r>
            <w:r w:rsidRPr="00F76931">
              <w:rPr>
                <w:rFonts w:ascii="Arial" w:hAnsi="Arial" w:cs="Arial"/>
                <w:sz w:val="16"/>
                <w:szCs w:val="16"/>
                <w:lang w:val="en-US"/>
              </w:rPr>
              <w:t>í</w:t>
            </w:r>
            <w:r w:rsidRPr="00F76931">
              <w:rPr>
                <w:rFonts w:ascii="Arial" w:hAnsi="Arial" w:cs="Arial"/>
                <w:sz w:val="16"/>
                <w:szCs w:val="16"/>
              </w:rPr>
              <w:t xml:space="preserve"> </w:t>
            </w:r>
            <w:r w:rsidRPr="00F76931">
              <w:rPr>
                <w:rFonts w:ascii="Arial" w:hAnsi="Arial" w:cs="Arial"/>
                <w:sz w:val="16"/>
                <w:szCs w:val="16"/>
                <w:lang w:val="en-US"/>
              </w:rPr>
              <w:br/>
            </w:r>
            <w:r w:rsidRPr="00F76931">
              <w:rPr>
                <w:rFonts w:ascii="Arial" w:hAnsi="Arial" w:cs="Arial"/>
                <w:i/>
                <w:sz w:val="16"/>
                <w:szCs w:val="16"/>
              </w:rPr>
              <w:t>Position</w:t>
            </w:r>
          </w:p>
        </w:tc>
      </w:tr>
      <w:tr w:rsidR="00206CD6" w:rsidRPr="00F76931" w:rsidTr="00455739">
        <w:tc>
          <w:tcPr>
            <w:tcW w:w="585" w:type="dxa"/>
            <w:vMerge/>
            <w:tcBorders>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860" w:type="dxa"/>
            <w:gridSpan w:val="2"/>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3637" w:type="dxa"/>
            <w:gridSpan w:val="5"/>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Vĩ độ</w:t>
            </w:r>
            <w:r w:rsidRPr="00F76931">
              <w:rPr>
                <w:rFonts w:ascii="Arial" w:hAnsi="Arial" w:cs="Arial"/>
                <w:sz w:val="16"/>
                <w:szCs w:val="16"/>
                <w:lang w:val="en-US"/>
              </w:rPr>
              <w:br/>
            </w:r>
            <w:r w:rsidRPr="00F76931">
              <w:rPr>
                <w:rFonts w:ascii="Arial" w:hAnsi="Arial" w:cs="Arial"/>
                <w:i/>
                <w:sz w:val="16"/>
                <w:szCs w:val="16"/>
              </w:rPr>
              <w:t>Latitude</w:t>
            </w:r>
          </w:p>
        </w:tc>
        <w:tc>
          <w:tcPr>
            <w:tcW w:w="4658" w:type="dxa"/>
            <w:gridSpan w:val="10"/>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Kinh độ </w:t>
            </w:r>
            <w:r w:rsidRPr="00F76931">
              <w:rPr>
                <w:rFonts w:ascii="Arial" w:hAnsi="Arial" w:cs="Arial"/>
                <w:sz w:val="16"/>
                <w:szCs w:val="16"/>
                <w:lang w:val="en-US"/>
              </w:rPr>
              <w:br/>
            </w:r>
            <w:r w:rsidRPr="00F76931">
              <w:rPr>
                <w:rFonts w:ascii="Arial" w:hAnsi="Arial" w:cs="Arial"/>
                <w:i/>
                <w:sz w:val="16"/>
                <w:szCs w:val="16"/>
              </w:rPr>
              <w:t>Longitude</w:t>
            </w:r>
          </w:p>
        </w:tc>
      </w:tr>
      <w:tr w:rsidR="00206CD6" w:rsidRPr="00F76931" w:rsidTr="00455739">
        <w:tc>
          <w:tcPr>
            <w:tcW w:w="58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47</w:t>
            </w:r>
          </w:p>
        </w:tc>
        <w:tc>
          <w:tcPr>
            <w:tcW w:w="860" w:type="dxa"/>
            <w:gridSpan w:val="2"/>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895"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Cảng rời </w:t>
            </w:r>
            <w:r w:rsidRPr="00F76931">
              <w:rPr>
                <w:rFonts w:ascii="Arial" w:hAnsi="Arial" w:cs="Arial"/>
                <w:sz w:val="16"/>
                <w:szCs w:val="16"/>
                <w:lang w:val="en-US"/>
              </w:rPr>
              <w:br/>
            </w:r>
            <w:r w:rsidRPr="00F76931">
              <w:rPr>
                <w:rFonts w:ascii="Arial" w:hAnsi="Arial" w:cs="Arial"/>
                <w:i/>
                <w:sz w:val="16"/>
                <w:szCs w:val="16"/>
              </w:rPr>
              <w:t>Departure port</w:t>
            </w:r>
          </w:p>
        </w:tc>
        <w:tc>
          <w:tcPr>
            <w:tcW w:w="135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Ngày rời </w:t>
            </w:r>
            <w:r w:rsidRPr="00F76931">
              <w:rPr>
                <w:rFonts w:ascii="Arial" w:hAnsi="Arial" w:cs="Arial"/>
                <w:i/>
                <w:sz w:val="16"/>
                <w:szCs w:val="16"/>
              </w:rPr>
              <w:t>Depar</w:t>
            </w:r>
            <w:r w:rsidRPr="00F76931">
              <w:rPr>
                <w:rFonts w:ascii="Arial" w:hAnsi="Arial" w:cs="Arial"/>
                <w:i/>
                <w:sz w:val="16"/>
                <w:szCs w:val="16"/>
                <w:lang w:val="en-US"/>
              </w:rPr>
              <w:t>t</w:t>
            </w:r>
            <w:r w:rsidRPr="00F76931">
              <w:rPr>
                <w:rFonts w:ascii="Arial" w:hAnsi="Arial" w:cs="Arial"/>
                <w:i/>
                <w:sz w:val="16"/>
                <w:szCs w:val="16"/>
              </w:rPr>
              <w:t>ure date</w:t>
            </w:r>
          </w:p>
        </w:tc>
        <w:tc>
          <w:tcPr>
            <w:tcW w:w="1203"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Thời gian rời </w:t>
            </w:r>
            <w:r w:rsidRPr="00F76931">
              <w:rPr>
                <w:rFonts w:ascii="Arial" w:hAnsi="Arial" w:cs="Arial"/>
                <w:i/>
                <w:sz w:val="16"/>
                <w:szCs w:val="16"/>
              </w:rPr>
              <w:t>Time</w:t>
            </w:r>
          </w:p>
        </w:tc>
        <w:tc>
          <w:tcPr>
            <w:tcW w:w="3844" w:type="dxa"/>
            <w:gridSpan w:val="8"/>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Cảng đích</w:t>
            </w:r>
            <w:r w:rsidRPr="00F76931">
              <w:rPr>
                <w:rFonts w:ascii="Arial" w:hAnsi="Arial" w:cs="Arial"/>
                <w:sz w:val="16"/>
                <w:szCs w:val="16"/>
                <w:lang w:val="en-US"/>
              </w:rPr>
              <w:br/>
            </w:r>
            <w:r w:rsidRPr="00F76931">
              <w:rPr>
                <w:rFonts w:ascii="Arial" w:hAnsi="Arial" w:cs="Arial"/>
                <w:i/>
                <w:sz w:val="16"/>
                <w:szCs w:val="16"/>
              </w:rPr>
              <w:t>Destination</w:t>
            </w:r>
          </w:p>
        </w:tc>
      </w:tr>
      <w:tr w:rsidR="00206CD6" w:rsidRPr="00F76931" w:rsidTr="00455739">
        <w:tc>
          <w:tcPr>
            <w:tcW w:w="585"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48</w:t>
            </w:r>
          </w:p>
        </w:tc>
        <w:tc>
          <w:tcPr>
            <w:tcW w:w="860" w:type="dxa"/>
            <w:gridSpan w:val="2"/>
            <w:vMerge/>
            <w:tcBorders>
              <w:left w:val="single" w:sz="4" w:space="0" w:color="auto"/>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1895" w:type="dxa"/>
            <w:gridSpan w:val="2"/>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Càng đến đầu tiên sau tai nạn </w:t>
            </w:r>
            <w:r w:rsidRPr="00F76931">
              <w:rPr>
                <w:rFonts w:ascii="Arial" w:hAnsi="Arial" w:cs="Arial"/>
                <w:sz w:val="16"/>
                <w:szCs w:val="16"/>
                <w:lang w:val="en-US"/>
              </w:rPr>
              <w:br/>
            </w:r>
            <w:r w:rsidRPr="00F76931">
              <w:rPr>
                <w:rFonts w:ascii="Arial" w:hAnsi="Arial" w:cs="Arial"/>
                <w:sz w:val="16"/>
                <w:szCs w:val="16"/>
              </w:rPr>
              <w:t>First port after the accident</w:t>
            </w:r>
          </w:p>
        </w:tc>
        <w:tc>
          <w:tcPr>
            <w:tcW w:w="1353" w:type="dxa"/>
            <w:gridSpan w:val="2"/>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Ngày</w:t>
            </w:r>
            <w:r w:rsidRPr="00F76931">
              <w:rPr>
                <w:rFonts w:ascii="Arial" w:hAnsi="Arial" w:cs="Arial"/>
                <w:sz w:val="16"/>
                <w:szCs w:val="16"/>
                <w:lang w:val="en-US"/>
              </w:rPr>
              <w:t xml:space="preserve"> </w:t>
            </w:r>
            <w:r w:rsidRPr="00F76931">
              <w:rPr>
                <w:rFonts w:ascii="Arial" w:hAnsi="Arial" w:cs="Arial"/>
                <w:sz w:val="16"/>
                <w:szCs w:val="16"/>
              </w:rPr>
              <w:t xml:space="preserve">đến </w:t>
            </w:r>
            <w:r w:rsidRPr="00F76931">
              <w:rPr>
                <w:rFonts w:ascii="Arial" w:hAnsi="Arial" w:cs="Arial"/>
                <w:sz w:val="16"/>
                <w:szCs w:val="16"/>
                <w:lang w:val="en-US"/>
              </w:rPr>
              <w:br/>
            </w:r>
            <w:r w:rsidRPr="00F76931">
              <w:rPr>
                <w:rFonts w:ascii="Arial" w:hAnsi="Arial" w:cs="Arial"/>
                <w:sz w:val="16"/>
                <w:szCs w:val="16"/>
              </w:rPr>
              <w:t>Arrival da</w:t>
            </w:r>
            <w:r w:rsidRPr="00F76931">
              <w:rPr>
                <w:rFonts w:ascii="Arial" w:hAnsi="Arial" w:cs="Arial"/>
                <w:sz w:val="16"/>
                <w:szCs w:val="16"/>
                <w:lang w:val="en-US"/>
              </w:rPr>
              <w:t>t</w:t>
            </w:r>
            <w:r w:rsidRPr="00F76931">
              <w:rPr>
                <w:rFonts w:ascii="Arial" w:hAnsi="Arial" w:cs="Arial"/>
                <w:sz w:val="16"/>
                <w:szCs w:val="16"/>
              </w:rPr>
              <w:t>e</w:t>
            </w:r>
          </w:p>
        </w:tc>
        <w:tc>
          <w:tcPr>
            <w:tcW w:w="5047" w:type="dxa"/>
            <w:gridSpan w:val="11"/>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Thời gian đến </w:t>
            </w:r>
            <w:r w:rsidRPr="00F76931">
              <w:rPr>
                <w:rFonts w:ascii="Arial" w:hAnsi="Arial" w:cs="Arial"/>
                <w:sz w:val="16"/>
                <w:szCs w:val="16"/>
                <w:lang w:val="en-US"/>
              </w:rPr>
              <w:br/>
            </w:r>
            <w:r w:rsidRPr="00F76931">
              <w:rPr>
                <w:rFonts w:ascii="Arial" w:hAnsi="Arial" w:cs="Arial"/>
                <w:sz w:val="16"/>
                <w:szCs w:val="16"/>
              </w:rPr>
              <w:t>Time</w:t>
            </w:r>
          </w:p>
        </w:tc>
      </w:tr>
      <w:tr w:rsidR="00206CD6" w:rsidRPr="00F76931" w:rsidTr="00455739">
        <w:tc>
          <w:tcPr>
            <w:tcW w:w="585"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lang w:val="en-US"/>
              </w:rPr>
              <w:t>4</w:t>
            </w:r>
            <w:r w:rsidRPr="00F76931">
              <w:rPr>
                <w:rFonts w:ascii="Arial" w:hAnsi="Arial" w:cs="Arial"/>
                <w:sz w:val="16"/>
                <w:szCs w:val="16"/>
              </w:rPr>
              <w:t>9</w:t>
            </w:r>
          </w:p>
        </w:tc>
        <w:tc>
          <w:tcPr>
            <w:tcW w:w="860" w:type="dxa"/>
            <w:gridSpan w:val="2"/>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5760" w:type="dxa"/>
            <w:gridSpan w:val="9"/>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Tàu đ</w:t>
            </w:r>
            <w:r w:rsidRPr="00565891">
              <w:rPr>
                <w:rFonts w:ascii="Arial" w:hAnsi="Arial" w:cs="Arial"/>
                <w:sz w:val="16"/>
                <w:szCs w:val="16"/>
              </w:rPr>
              <w:t>ế</w:t>
            </w:r>
            <w:r w:rsidRPr="00F76931">
              <w:rPr>
                <w:rFonts w:ascii="Arial" w:hAnsi="Arial" w:cs="Arial"/>
                <w:sz w:val="16"/>
                <w:szCs w:val="16"/>
              </w:rPr>
              <w:t>n c</w:t>
            </w:r>
            <w:r w:rsidRPr="00565891">
              <w:rPr>
                <w:rFonts w:ascii="Arial" w:hAnsi="Arial" w:cs="Arial"/>
                <w:sz w:val="16"/>
                <w:szCs w:val="16"/>
              </w:rPr>
              <w:t>ả</w:t>
            </w:r>
            <w:r w:rsidRPr="00F76931">
              <w:rPr>
                <w:rFonts w:ascii="Arial" w:hAnsi="Arial" w:cs="Arial"/>
                <w:sz w:val="16"/>
                <w:szCs w:val="16"/>
              </w:rPr>
              <w:t>ng đ</w:t>
            </w:r>
            <w:r w:rsidRPr="00565891">
              <w:rPr>
                <w:rFonts w:ascii="Arial" w:hAnsi="Arial" w:cs="Arial"/>
                <w:sz w:val="16"/>
                <w:szCs w:val="16"/>
              </w:rPr>
              <w:t>ầ</w:t>
            </w:r>
            <w:r w:rsidRPr="00F76931">
              <w:rPr>
                <w:rFonts w:ascii="Arial" w:hAnsi="Arial" w:cs="Arial"/>
                <w:sz w:val="16"/>
                <w:szCs w:val="16"/>
              </w:rPr>
              <w:t>u tiên sau tai nạn bằng m</w:t>
            </w:r>
            <w:r w:rsidRPr="00565891">
              <w:rPr>
                <w:rFonts w:ascii="Arial" w:hAnsi="Arial" w:cs="Arial"/>
                <w:sz w:val="16"/>
                <w:szCs w:val="16"/>
              </w:rPr>
              <w:t>áy</w:t>
            </w:r>
            <w:r w:rsidRPr="00F76931">
              <w:rPr>
                <w:rFonts w:ascii="Arial" w:hAnsi="Arial" w:cs="Arial"/>
                <w:sz w:val="16"/>
                <w:szCs w:val="16"/>
              </w:rPr>
              <w:t xml:space="preserve"> chính của tàu hay không?</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rPr>
              <w:t>Did the ship proc</w:t>
            </w:r>
            <w:r w:rsidRPr="00F76931">
              <w:rPr>
                <w:rFonts w:ascii="Arial" w:hAnsi="Arial" w:cs="Arial"/>
                <w:i/>
                <w:sz w:val="16"/>
                <w:szCs w:val="16"/>
                <w:lang w:val="en-US"/>
              </w:rPr>
              <w:t>eed</w:t>
            </w:r>
            <w:r w:rsidRPr="00F76931">
              <w:rPr>
                <w:rFonts w:ascii="Arial" w:hAnsi="Arial" w:cs="Arial"/>
                <w:i/>
                <w:sz w:val="16"/>
                <w:szCs w:val="16"/>
              </w:rPr>
              <w:t xml:space="preserve"> to </w:t>
            </w:r>
            <w:r w:rsidRPr="00F76931">
              <w:rPr>
                <w:rFonts w:ascii="Arial" w:hAnsi="Arial" w:cs="Arial"/>
                <w:i/>
                <w:sz w:val="16"/>
                <w:szCs w:val="16"/>
                <w:lang w:val="en-US"/>
              </w:rPr>
              <w:t xml:space="preserve">the first </w:t>
            </w:r>
            <w:r w:rsidRPr="00F76931">
              <w:rPr>
                <w:rFonts w:ascii="Arial" w:hAnsi="Arial" w:cs="Arial"/>
                <w:i/>
                <w:sz w:val="16"/>
                <w:szCs w:val="16"/>
              </w:rPr>
              <w:t xml:space="preserve">port using </w:t>
            </w:r>
            <w:r w:rsidRPr="00F76931">
              <w:rPr>
                <w:rFonts w:ascii="Arial" w:hAnsi="Arial" w:cs="Arial"/>
                <w:i/>
                <w:sz w:val="16"/>
                <w:szCs w:val="16"/>
                <w:lang w:val="en-US"/>
              </w:rPr>
              <w:t>it</w:t>
            </w:r>
            <w:r w:rsidRPr="00F76931">
              <w:rPr>
                <w:rFonts w:ascii="Arial" w:hAnsi="Arial" w:cs="Arial"/>
                <w:i/>
                <w:sz w:val="16"/>
                <w:szCs w:val="16"/>
              </w:rPr>
              <w:t>s own prop</w:t>
            </w:r>
            <w:r w:rsidRPr="00F76931">
              <w:rPr>
                <w:rFonts w:ascii="Arial" w:hAnsi="Arial" w:cs="Arial"/>
                <w:i/>
                <w:sz w:val="16"/>
                <w:szCs w:val="16"/>
                <w:lang w:val="en-US"/>
              </w:rPr>
              <w:t>ul</w:t>
            </w:r>
            <w:r w:rsidRPr="00F76931">
              <w:rPr>
                <w:rFonts w:ascii="Arial" w:hAnsi="Arial" w:cs="Arial"/>
                <w:i/>
                <w:sz w:val="16"/>
                <w:szCs w:val="16"/>
              </w:rPr>
              <w:t>sion mach</w:t>
            </w:r>
            <w:r w:rsidRPr="00F76931">
              <w:rPr>
                <w:rFonts w:ascii="Arial" w:hAnsi="Arial" w:cs="Arial"/>
                <w:i/>
                <w:sz w:val="16"/>
                <w:szCs w:val="16"/>
                <w:lang w:val="en-US"/>
              </w:rPr>
              <w:t>ineries</w:t>
            </w:r>
            <w:r w:rsidRPr="00F76931">
              <w:rPr>
                <w:rFonts w:ascii="Arial" w:hAnsi="Arial" w:cs="Arial"/>
                <w:i/>
                <w:sz w:val="16"/>
                <w:szCs w:val="16"/>
              </w:rPr>
              <w:t>?</w:t>
            </w:r>
          </w:p>
          <w:p w:rsidR="00206CD6" w:rsidRPr="0011167B" w:rsidRDefault="00206CD6" w:rsidP="00455739">
            <w:pPr>
              <w:spacing w:before="120"/>
              <w:rPr>
                <w:rFonts w:ascii="Arial" w:hAnsi="Arial" w:cs="Arial"/>
                <w:i/>
                <w:sz w:val="16"/>
                <w:szCs w:val="16"/>
                <w:lang w:val="en-US"/>
              </w:rPr>
            </w:pPr>
          </w:p>
        </w:tc>
        <w:tc>
          <w:tcPr>
            <w:tcW w:w="2535" w:type="dxa"/>
            <w:gridSpan w:val="6"/>
            <w:tcBorders>
              <w:top w:val="single" w:sz="4" w:space="0" w:color="auto"/>
              <w:left w:val="nil"/>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Có □ Không</w:t>
            </w:r>
            <w:r w:rsidRPr="00F76931">
              <w:rPr>
                <w:rFonts w:ascii="Arial" w:hAnsi="Arial" w:cs="Arial"/>
                <w:sz w:val="16"/>
                <w:szCs w:val="16"/>
                <w:lang w:val="en-US"/>
              </w:rPr>
              <w:br/>
              <w:t xml:space="preserve">  </w:t>
            </w:r>
            <w:r w:rsidRPr="00F76931">
              <w:rPr>
                <w:rFonts w:ascii="Arial" w:hAnsi="Arial" w:cs="Arial"/>
                <w:sz w:val="16"/>
                <w:szCs w:val="16"/>
              </w:rPr>
              <w:t xml:space="preserve"> </w:t>
            </w:r>
            <w:r w:rsidRPr="00F76931">
              <w:rPr>
                <w:rFonts w:ascii="Arial" w:hAnsi="Arial" w:cs="Arial"/>
                <w:i/>
                <w:sz w:val="16"/>
                <w:szCs w:val="16"/>
              </w:rPr>
              <w:t xml:space="preserve">Yes </w:t>
            </w:r>
            <w:r w:rsidRPr="00F76931">
              <w:rPr>
                <w:rFonts w:ascii="Arial" w:hAnsi="Arial" w:cs="Arial"/>
                <w:i/>
                <w:sz w:val="16"/>
                <w:szCs w:val="16"/>
                <w:lang w:val="en-US"/>
              </w:rPr>
              <w:t xml:space="preserve">   </w:t>
            </w:r>
            <w:r w:rsidRPr="00F76931">
              <w:rPr>
                <w:rFonts w:ascii="Arial" w:hAnsi="Arial" w:cs="Arial"/>
                <w:i/>
                <w:sz w:val="16"/>
                <w:szCs w:val="16"/>
              </w:rPr>
              <w:t>No</w:t>
            </w:r>
          </w:p>
        </w:tc>
      </w:tr>
      <w:tr w:rsidR="00206CD6" w:rsidRPr="00F76931" w:rsidTr="00455739">
        <w:tc>
          <w:tcPr>
            <w:tcW w:w="585" w:type="dxa"/>
            <w:vMerge w:val="restart"/>
            <w:tcBorders>
              <w:top w:val="single" w:sz="4" w:space="0" w:color="auto"/>
              <w:left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50</w:t>
            </w:r>
          </w:p>
        </w:tc>
        <w:tc>
          <w:tcPr>
            <w:tcW w:w="860" w:type="dxa"/>
            <w:gridSpan w:val="2"/>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295" w:type="dxa"/>
            <w:gridSpan w:val="15"/>
            <w:tcBorders>
              <w:top w:val="single" w:sz="4" w:space="0" w:color="auto"/>
              <w:left w:val="single" w:sz="4" w:space="0" w:color="auto"/>
              <w:bottom w:val="single" w:sz="4" w:space="0" w:color="auto"/>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Báo cáo hư hỏng (loại hư h</w:t>
            </w:r>
            <w:r w:rsidRPr="00565891">
              <w:rPr>
                <w:rFonts w:ascii="Arial" w:hAnsi="Arial" w:cs="Arial"/>
                <w:sz w:val="16"/>
                <w:szCs w:val="16"/>
              </w:rPr>
              <w:t>ỏ</w:t>
            </w:r>
            <w:r w:rsidRPr="00F76931">
              <w:rPr>
                <w:rFonts w:ascii="Arial" w:hAnsi="Arial" w:cs="Arial"/>
                <w:sz w:val="16"/>
                <w:szCs w:val="16"/>
              </w:rPr>
              <w:t xml:space="preserve">ng và các biện pháp áp </w:t>
            </w:r>
            <w:r w:rsidRPr="00565891">
              <w:rPr>
                <w:rFonts w:ascii="Arial" w:hAnsi="Arial" w:cs="Arial"/>
                <w:sz w:val="16"/>
                <w:szCs w:val="16"/>
              </w:rPr>
              <w:t>d</w:t>
            </w:r>
            <w:r w:rsidRPr="00F76931">
              <w:rPr>
                <w:rFonts w:ascii="Arial" w:hAnsi="Arial" w:cs="Arial"/>
                <w:sz w:val="16"/>
                <w:szCs w:val="16"/>
              </w:rPr>
              <w:t>ụng), nếu có thể thì nêu c</w:t>
            </w:r>
            <w:r w:rsidRPr="00565891">
              <w:rPr>
                <w:rFonts w:ascii="Arial" w:hAnsi="Arial" w:cs="Arial"/>
                <w:sz w:val="16"/>
                <w:szCs w:val="16"/>
              </w:rPr>
              <w:t>ả</w:t>
            </w:r>
            <w:r w:rsidRPr="00F76931">
              <w:rPr>
                <w:rFonts w:ascii="Arial" w:hAnsi="Arial" w:cs="Arial"/>
                <w:sz w:val="16"/>
                <w:szCs w:val="16"/>
              </w:rPr>
              <w:t xml:space="preserve"> hậu qu</w:t>
            </w:r>
            <w:r w:rsidRPr="00565891">
              <w:rPr>
                <w:rFonts w:ascii="Arial" w:hAnsi="Arial" w:cs="Arial"/>
                <w:sz w:val="16"/>
                <w:szCs w:val="16"/>
              </w:rPr>
              <w:t>ả</w:t>
            </w:r>
            <w:r w:rsidRPr="00F76931">
              <w:rPr>
                <w:rFonts w:ascii="Arial" w:hAnsi="Arial" w:cs="Arial"/>
                <w:sz w:val="16"/>
                <w:szCs w:val="16"/>
              </w:rPr>
              <w:t xml:space="preserve">, ví dụ: thời gian bị mất, lên đà v.v... </w:t>
            </w:r>
            <w:r w:rsidRPr="00565891">
              <w:rPr>
                <w:rFonts w:ascii="Arial" w:hAnsi="Arial" w:cs="Arial"/>
                <w:sz w:val="16"/>
                <w:szCs w:val="16"/>
              </w:rPr>
              <w:br/>
            </w:r>
            <w:r w:rsidRPr="00F76931">
              <w:rPr>
                <w:rFonts w:ascii="Arial" w:hAnsi="Arial" w:cs="Arial"/>
                <w:i/>
                <w:sz w:val="16"/>
                <w:szCs w:val="16"/>
              </w:rPr>
              <w:t>Damage report (type of damages and</w:t>
            </w:r>
            <w:r w:rsidRPr="00F76931">
              <w:rPr>
                <w:rFonts w:ascii="Arial" w:hAnsi="Arial" w:cs="Arial"/>
                <w:i/>
                <w:sz w:val="16"/>
                <w:szCs w:val="16"/>
                <w:lang w:val="en-US"/>
              </w:rPr>
              <w:t xml:space="preserve"> </w:t>
            </w:r>
            <w:r w:rsidRPr="00F76931">
              <w:rPr>
                <w:rFonts w:ascii="Arial" w:hAnsi="Arial" w:cs="Arial"/>
                <w:i/>
                <w:sz w:val="16"/>
                <w:szCs w:val="16"/>
              </w:rPr>
              <w:t>measures taken) indica</w:t>
            </w:r>
            <w:r w:rsidRPr="00F76931">
              <w:rPr>
                <w:rFonts w:ascii="Arial" w:hAnsi="Arial" w:cs="Arial"/>
                <w:i/>
                <w:sz w:val="16"/>
                <w:szCs w:val="16"/>
                <w:lang w:val="en-US"/>
              </w:rPr>
              <w:t>t</w:t>
            </w:r>
            <w:r w:rsidRPr="00F76931">
              <w:rPr>
                <w:rFonts w:ascii="Arial" w:hAnsi="Arial" w:cs="Arial"/>
                <w:i/>
                <w:sz w:val="16"/>
                <w:szCs w:val="16"/>
              </w:rPr>
              <w:t>e if possib</w:t>
            </w:r>
            <w:r w:rsidRPr="00F76931">
              <w:rPr>
                <w:rFonts w:ascii="Arial" w:hAnsi="Arial" w:cs="Arial"/>
                <w:i/>
                <w:sz w:val="16"/>
                <w:szCs w:val="16"/>
                <w:lang w:val="en-US"/>
              </w:rPr>
              <w:t>l</w:t>
            </w:r>
            <w:r w:rsidRPr="00F76931">
              <w:rPr>
                <w:rFonts w:ascii="Arial" w:hAnsi="Arial" w:cs="Arial"/>
                <w:i/>
                <w:sz w:val="16"/>
                <w:szCs w:val="16"/>
              </w:rPr>
              <w:t>e the consequence, e.q: lost time, doc</w:t>
            </w:r>
            <w:r w:rsidRPr="00F76931">
              <w:rPr>
                <w:rFonts w:ascii="Arial" w:hAnsi="Arial" w:cs="Arial"/>
                <w:i/>
                <w:sz w:val="16"/>
                <w:szCs w:val="16"/>
                <w:lang w:val="en-US"/>
              </w:rPr>
              <w:t>ki</w:t>
            </w:r>
            <w:r w:rsidRPr="00F76931">
              <w:rPr>
                <w:rFonts w:ascii="Arial" w:hAnsi="Arial" w:cs="Arial"/>
                <w:i/>
                <w:sz w:val="16"/>
                <w:szCs w:val="16"/>
              </w:rPr>
              <w:t>ng, ect.</w:t>
            </w:r>
          </w:p>
          <w:p w:rsidR="00206CD6" w:rsidRPr="0011167B" w:rsidRDefault="00206CD6" w:rsidP="00455739">
            <w:pPr>
              <w:spacing w:before="120"/>
              <w:rPr>
                <w:rFonts w:ascii="Arial" w:hAnsi="Arial" w:cs="Arial"/>
                <w:sz w:val="16"/>
                <w:szCs w:val="16"/>
                <w:lang w:val="en-US"/>
              </w:rPr>
            </w:pPr>
          </w:p>
        </w:tc>
      </w:tr>
      <w:tr w:rsidR="00206CD6" w:rsidRPr="00F76931" w:rsidTr="00455739">
        <w:tc>
          <w:tcPr>
            <w:tcW w:w="585" w:type="dxa"/>
            <w:vMerge/>
            <w:tcBorders>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860" w:type="dxa"/>
            <w:gridSpan w:val="2"/>
            <w:vMerge/>
            <w:tcBorders>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295" w:type="dxa"/>
            <w:gridSpan w:val="15"/>
            <w:tcBorders>
              <w:top w:val="single" w:sz="4" w:space="0" w:color="auto"/>
              <w:left w:val="single" w:sz="4" w:space="0" w:color="auto"/>
              <w:bottom w:val="single" w:sz="4" w:space="0" w:color="auto"/>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 xml:space="preserve">Nguyên nhân của tai nạn </w:t>
            </w:r>
            <w:r w:rsidRPr="00F76931">
              <w:rPr>
                <w:rFonts w:ascii="Arial" w:hAnsi="Arial" w:cs="Arial"/>
                <w:sz w:val="16"/>
                <w:szCs w:val="16"/>
                <w:lang w:val="en-US"/>
              </w:rPr>
              <w:br/>
            </w:r>
            <w:r w:rsidRPr="00F76931">
              <w:rPr>
                <w:rFonts w:ascii="Arial" w:hAnsi="Arial" w:cs="Arial"/>
                <w:i/>
                <w:sz w:val="16"/>
                <w:szCs w:val="16"/>
              </w:rPr>
              <w:t>Cause of the inc</w:t>
            </w:r>
            <w:r w:rsidRPr="00F76931">
              <w:rPr>
                <w:rFonts w:ascii="Arial" w:hAnsi="Arial" w:cs="Arial"/>
                <w:i/>
                <w:sz w:val="16"/>
                <w:szCs w:val="16"/>
                <w:lang w:val="en-US"/>
              </w:rPr>
              <w:t>i</w:t>
            </w:r>
            <w:r w:rsidRPr="00F76931">
              <w:rPr>
                <w:rFonts w:ascii="Arial" w:hAnsi="Arial" w:cs="Arial"/>
                <w:i/>
                <w:sz w:val="16"/>
                <w:szCs w:val="16"/>
              </w:rPr>
              <w:t>dent</w:t>
            </w:r>
          </w:p>
          <w:p w:rsidR="00206CD6" w:rsidRPr="0011167B" w:rsidRDefault="00206CD6" w:rsidP="00455739">
            <w:pPr>
              <w:spacing w:before="120"/>
              <w:rPr>
                <w:rFonts w:ascii="Arial" w:hAnsi="Arial" w:cs="Arial"/>
                <w:sz w:val="16"/>
                <w:szCs w:val="16"/>
                <w:lang w:val="en-US"/>
              </w:rPr>
            </w:pPr>
          </w:p>
        </w:tc>
      </w:tr>
      <w:tr w:rsidR="00206CD6" w:rsidRPr="00F76931" w:rsidTr="00455739">
        <w:trPr>
          <w:gridAfter w:val="1"/>
          <w:wAfter w:w="15" w:type="dxa"/>
        </w:trPr>
        <w:tc>
          <w:tcPr>
            <w:tcW w:w="600" w:type="dxa"/>
            <w:gridSpan w:val="2"/>
            <w:vMerge w:val="restart"/>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51</w:t>
            </w:r>
          </w:p>
        </w:tc>
        <w:tc>
          <w:tcPr>
            <w:tcW w:w="845" w:type="dxa"/>
            <w:vMerge w:val="restart"/>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2817"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34"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Thuy</w:t>
            </w:r>
            <w:r w:rsidRPr="00F76931">
              <w:rPr>
                <w:rFonts w:ascii="Arial" w:hAnsi="Arial" w:cs="Arial"/>
                <w:sz w:val="16"/>
                <w:szCs w:val="16"/>
                <w:lang w:val="en-US"/>
              </w:rPr>
              <w:t>ề</w:t>
            </w:r>
            <w:r w:rsidRPr="00F76931">
              <w:rPr>
                <w:rFonts w:ascii="Arial" w:hAnsi="Arial" w:cs="Arial"/>
                <w:sz w:val="16"/>
                <w:szCs w:val="16"/>
              </w:rPr>
              <w:t xml:space="preserve">n viên </w:t>
            </w:r>
            <w:r w:rsidRPr="00F76931">
              <w:rPr>
                <w:rFonts w:ascii="Arial" w:hAnsi="Arial" w:cs="Arial"/>
                <w:i/>
                <w:sz w:val="16"/>
                <w:szCs w:val="16"/>
              </w:rPr>
              <w:t>Crew</w:t>
            </w:r>
          </w:p>
        </w:tc>
        <w:tc>
          <w:tcPr>
            <w:tcW w:w="1165"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Hành khách </w:t>
            </w:r>
            <w:r w:rsidRPr="00F76931">
              <w:rPr>
                <w:rFonts w:ascii="Arial" w:hAnsi="Arial" w:cs="Arial"/>
                <w:i/>
                <w:sz w:val="16"/>
                <w:szCs w:val="16"/>
              </w:rPr>
              <w:t>Passengers</w:t>
            </w:r>
          </w:p>
        </w:tc>
        <w:tc>
          <w:tcPr>
            <w:tcW w:w="1244"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Những người khác </w:t>
            </w:r>
            <w:r w:rsidRPr="00F76931">
              <w:rPr>
                <w:rFonts w:ascii="Arial" w:hAnsi="Arial" w:cs="Arial"/>
                <w:sz w:val="16"/>
                <w:szCs w:val="16"/>
                <w:lang w:val="en-US"/>
              </w:rPr>
              <w:t>trên</w:t>
            </w:r>
            <w:r w:rsidRPr="00F76931">
              <w:rPr>
                <w:rFonts w:ascii="Arial" w:hAnsi="Arial" w:cs="Arial"/>
                <w:sz w:val="16"/>
                <w:szCs w:val="16"/>
              </w:rPr>
              <w:t xml:space="preserve"> tàu </w:t>
            </w:r>
            <w:r w:rsidRPr="00F76931">
              <w:rPr>
                <w:rFonts w:ascii="Arial" w:hAnsi="Arial" w:cs="Arial"/>
                <w:sz w:val="16"/>
                <w:szCs w:val="16"/>
                <w:lang w:val="en-US"/>
              </w:rPr>
              <w:br/>
            </w:r>
            <w:r w:rsidRPr="00F76931">
              <w:rPr>
                <w:rFonts w:ascii="Arial" w:hAnsi="Arial" w:cs="Arial"/>
                <w:i/>
                <w:sz w:val="16"/>
                <w:szCs w:val="16"/>
              </w:rPr>
              <w:t>Others on board</w:t>
            </w:r>
          </w:p>
        </w:tc>
        <w:tc>
          <w:tcPr>
            <w:tcW w:w="1425"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Những người khác kh</w:t>
            </w:r>
            <w:r w:rsidRPr="00F76931">
              <w:rPr>
                <w:rFonts w:ascii="Arial" w:hAnsi="Arial" w:cs="Arial"/>
                <w:sz w:val="16"/>
                <w:szCs w:val="16"/>
                <w:lang w:val="en-US"/>
              </w:rPr>
              <w:t>ô</w:t>
            </w:r>
            <w:r w:rsidRPr="00F76931">
              <w:rPr>
                <w:rFonts w:ascii="Arial" w:hAnsi="Arial" w:cs="Arial"/>
                <w:sz w:val="16"/>
                <w:szCs w:val="16"/>
              </w:rPr>
              <w:t xml:space="preserve">ng ở trên tàu </w:t>
            </w:r>
            <w:r w:rsidRPr="00F76931">
              <w:rPr>
                <w:rFonts w:ascii="Arial" w:hAnsi="Arial" w:cs="Arial"/>
                <w:sz w:val="16"/>
                <w:szCs w:val="16"/>
                <w:lang w:val="en-US"/>
              </w:rPr>
              <w:br/>
            </w:r>
            <w:r w:rsidRPr="00F76931">
              <w:rPr>
                <w:rFonts w:ascii="Arial" w:hAnsi="Arial" w:cs="Arial"/>
                <w:i/>
                <w:sz w:val="16"/>
                <w:szCs w:val="16"/>
              </w:rPr>
              <w:t>Other not on board</w:t>
            </w:r>
          </w:p>
        </w:tc>
        <w:tc>
          <w:tcPr>
            <w:tcW w:w="495"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Tổng số </w:t>
            </w:r>
            <w:r w:rsidRPr="00F76931">
              <w:rPr>
                <w:rFonts w:ascii="Arial" w:hAnsi="Arial" w:cs="Arial"/>
                <w:sz w:val="16"/>
                <w:szCs w:val="16"/>
                <w:lang w:val="en-US"/>
              </w:rPr>
              <w:br/>
            </w:r>
            <w:r w:rsidRPr="00F76931">
              <w:rPr>
                <w:rFonts w:ascii="Arial" w:hAnsi="Arial" w:cs="Arial"/>
                <w:i/>
                <w:sz w:val="16"/>
                <w:szCs w:val="16"/>
              </w:rPr>
              <w:t>Total</w:t>
            </w:r>
          </w:p>
        </w:tc>
      </w:tr>
      <w:tr w:rsidR="00206CD6" w:rsidRPr="00F76931" w:rsidTr="00455739">
        <w:trPr>
          <w:gridAfter w:val="1"/>
          <w:wAfter w:w="15" w:type="dxa"/>
        </w:trPr>
        <w:tc>
          <w:tcPr>
            <w:tcW w:w="600" w:type="dxa"/>
            <w:gridSpan w:val="2"/>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845" w:type="dxa"/>
            <w:vMerge/>
            <w:tcBorders>
              <w:top w:val="nil"/>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472" w:type="dxa"/>
            <w:vMerge w:val="restart"/>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Số người </w:t>
            </w:r>
            <w:r w:rsidRPr="00F76931">
              <w:rPr>
                <w:rFonts w:ascii="Arial" w:hAnsi="Arial" w:cs="Arial"/>
                <w:sz w:val="16"/>
                <w:szCs w:val="16"/>
                <w:lang w:val="en-US"/>
              </w:rPr>
              <w:br/>
            </w:r>
            <w:r w:rsidRPr="00F76931">
              <w:rPr>
                <w:rFonts w:ascii="Arial" w:hAnsi="Arial" w:cs="Arial"/>
                <w:i/>
                <w:sz w:val="16"/>
                <w:szCs w:val="16"/>
              </w:rPr>
              <w:lastRenderedPageBreak/>
              <w:t>Number of persons</w:t>
            </w:r>
          </w:p>
        </w:tc>
        <w:tc>
          <w:tcPr>
            <w:tcW w:w="1345"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lastRenderedPageBreak/>
              <w:t xml:space="preserve">Bị thương </w:t>
            </w:r>
            <w:r w:rsidRPr="00F76931">
              <w:rPr>
                <w:rFonts w:ascii="Arial" w:hAnsi="Arial" w:cs="Arial"/>
                <w:sz w:val="16"/>
                <w:szCs w:val="16"/>
                <w:lang w:val="en-US"/>
              </w:rPr>
              <w:br/>
            </w:r>
            <w:r w:rsidRPr="00F76931">
              <w:rPr>
                <w:rFonts w:ascii="Arial" w:hAnsi="Arial" w:cs="Arial"/>
                <w:i/>
                <w:sz w:val="16"/>
                <w:szCs w:val="16"/>
                <w:lang w:val="en-US"/>
              </w:rPr>
              <w:lastRenderedPageBreak/>
              <w:t>I</w:t>
            </w:r>
            <w:r w:rsidRPr="00F76931">
              <w:rPr>
                <w:rFonts w:ascii="Arial" w:hAnsi="Arial" w:cs="Arial"/>
                <w:i/>
                <w:sz w:val="16"/>
                <w:szCs w:val="16"/>
              </w:rPr>
              <w:t>njured</w:t>
            </w:r>
          </w:p>
        </w:tc>
        <w:tc>
          <w:tcPr>
            <w:tcW w:w="1134"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65"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244"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425"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495"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gridAfter w:val="1"/>
          <w:wAfter w:w="15" w:type="dxa"/>
        </w:trPr>
        <w:tc>
          <w:tcPr>
            <w:tcW w:w="600" w:type="dxa"/>
            <w:gridSpan w:val="2"/>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845" w:type="dxa"/>
            <w:vMerge/>
            <w:tcBorders>
              <w:top w:val="nil"/>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472"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345"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Tử vong</w:t>
            </w:r>
            <w:r w:rsidRPr="00F76931">
              <w:rPr>
                <w:rFonts w:ascii="Arial" w:hAnsi="Arial" w:cs="Arial"/>
                <w:sz w:val="16"/>
                <w:szCs w:val="16"/>
                <w:lang w:val="en-US"/>
              </w:rPr>
              <w:br/>
            </w:r>
            <w:r w:rsidRPr="00F76931">
              <w:rPr>
                <w:rFonts w:ascii="Arial" w:hAnsi="Arial" w:cs="Arial"/>
                <w:i/>
                <w:sz w:val="16"/>
                <w:szCs w:val="16"/>
              </w:rPr>
              <w:t>Dead</w:t>
            </w:r>
          </w:p>
        </w:tc>
        <w:tc>
          <w:tcPr>
            <w:tcW w:w="1134"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65"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244"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425"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495"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gridAfter w:val="1"/>
          <w:wAfter w:w="15" w:type="dxa"/>
        </w:trPr>
        <w:tc>
          <w:tcPr>
            <w:tcW w:w="600" w:type="dxa"/>
            <w:gridSpan w:val="2"/>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52</w:t>
            </w:r>
          </w:p>
        </w:tc>
        <w:tc>
          <w:tcPr>
            <w:tcW w:w="845" w:type="dxa"/>
            <w:vMerge/>
            <w:tcBorders>
              <w:top w:val="nil"/>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280" w:type="dxa"/>
            <w:gridSpan w:val="14"/>
            <w:tcBorders>
              <w:top w:val="single" w:sz="4" w:space="0" w:color="auto"/>
              <w:left w:val="single" w:sz="4" w:space="0" w:color="auto"/>
              <w:bottom w:val="single" w:sz="4" w:space="0" w:color="auto"/>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N</w:t>
            </w:r>
            <w:r w:rsidRPr="00F76931">
              <w:rPr>
                <w:rFonts w:ascii="Arial" w:hAnsi="Arial" w:cs="Arial"/>
                <w:sz w:val="16"/>
                <w:szCs w:val="16"/>
                <w:lang w:val="en-US"/>
              </w:rPr>
              <w:t>ê</w:t>
            </w:r>
            <w:r w:rsidRPr="00F76931">
              <w:rPr>
                <w:rFonts w:ascii="Arial" w:hAnsi="Arial" w:cs="Arial"/>
                <w:sz w:val="16"/>
                <w:szCs w:val="16"/>
              </w:rPr>
              <w:t>u tên, địa ch</w:t>
            </w:r>
            <w:r w:rsidRPr="00F76931">
              <w:rPr>
                <w:rFonts w:ascii="Arial" w:hAnsi="Arial" w:cs="Arial"/>
                <w:sz w:val="16"/>
                <w:szCs w:val="16"/>
                <w:lang w:val="en-US"/>
              </w:rPr>
              <w:t>ỉ</w:t>
            </w:r>
            <w:r w:rsidRPr="00F76931">
              <w:rPr>
                <w:rFonts w:ascii="Arial" w:hAnsi="Arial" w:cs="Arial"/>
                <w:sz w:val="16"/>
                <w:szCs w:val="16"/>
              </w:rPr>
              <w:t xml:space="preserve"> và người thân g</w:t>
            </w:r>
            <w:r w:rsidRPr="00F76931">
              <w:rPr>
                <w:rFonts w:ascii="Arial" w:hAnsi="Arial" w:cs="Arial"/>
                <w:sz w:val="16"/>
                <w:szCs w:val="16"/>
                <w:lang w:val="en-US"/>
              </w:rPr>
              <w:t>ầ</w:t>
            </w:r>
            <w:r w:rsidRPr="00F76931">
              <w:rPr>
                <w:rFonts w:ascii="Arial" w:hAnsi="Arial" w:cs="Arial"/>
                <w:sz w:val="16"/>
                <w:szCs w:val="16"/>
              </w:rPr>
              <w:t>n nhất của người b</w:t>
            </w:r>
            <w:r w:rsidRPr="00F76931">
              <w:rPr>
                <w:rFonts w:ascii="Arial" w:hAnsi="Arial" w:cs="Arial"/>
                <w:sz w:val="16"/>
                <w:szCs w:val="16"/>
                <w:lang w:val="en-US"/>
              </w:rPr>
              <w:t>ị</w:t>
            </w:r>
            <w:r w:rsidRPr="00F76931">
              <w:rPr>
                <w:rFonts w:ascii="Arial" w:hAnsi="Arial" w:cs="Arial"/>
                <w:sz w:val="16"/>
                <w:szCs w:val="16"/>
              </w:rPr>
              <w:t xml:space="preserve"> tử vong</w:t>
            </w:r>
            <w:r w:rsidRPr="00F76931">
              <w:rPr>
                <w:rFonts w:ascii="Arial" w:hAnsi="Arial" w:cs="Arial"/>
                <w:sz w:val="16"/>
                <w:szCs w:val="16"/>
                <w:lang w:val="en-US"/>
              </w:rPr>
              <w:br/>
            </w:r>
            <w:r w:rsidRPr="00F76931">
              <w:rPr>
                <w:rFonts w:ascii="Arial" w:hAnsi="Arial" w:cs="Arial"/>
                <w:i/>
                <w:sz w:val="16"/>
                <w:szCs w:val="16"/>
                <w:lang w:val="en-US"/>
              </w:rPr>
              <w:t>I</w:t>
            </w:r>
            <w:r w:rsidRPr="00F76931">
              <w:rPr>
                <w:rFonts w:ascii="Arial" w:hAnsi="Arial" w:cs="Arial"/>
                <w:i/>
                <w:sz w:val="16"/>
                <w:szCs w:val="16"/>
              </w:rPr>
              <w:t xml:space="preserve">ndicate name, address and </w:t>
            </w:r>
            <w:r w:rsidRPr="00F76931">
              <w:rPr>
                <w:rFonts w:ascii="Arial" w:hAnsi="Arial" w:cs="Arial"/>
                <w:i/>
                <w:sz w:val="16"/>
                <w:szCs w:val="16"/>
                <w:lang w:val="en-US"/>
              </w:rPr>
              <w:t>nearest relative</w:t>
            </w:r>
            <w:r w:rsidRPr="00F76931">
              <w:rPr>
                <w:rFonts w:ascii="Arial" w:hAnsi="Arial" w:cs="Arial"/>
                <w:i/>
                <w:sz w:val="16"/>
                <w:szCs w:val="16"/>
              </w:rPr>
              <w:t xml:space="preserve"> to the dead person</w:t>
            </w:r>
          </w:p>
          <w:p w:rsidR="00206CD6" w:rsidRPr="0011167B" w:rsidRDefault="00206CD6" w:rsidP="00455739">
            <w:pPr>
              <w:spacing w:before="120"/>
              <w:rPr>
                <w:rFonts w:ascii="Arial" w:hAnsi="Arial" w:cs="Arial"/>
                <w:sz w:val="16"/>
                <w:szCs w:val="16"/>
                <w:lang w:val="en-US"/>
              </w:rPr>
            </w:pPr>
          </w:p>
        </w:tc>
      </w:tr>
    </w:tbl>
    <w:p w:rsidR="00206CD6" w:rsidRPr="00F76931" w:rsidRDefault="00206CD6" w:rsidP="00206CD6">
      <w:pPr>
        <w:spacing w:before="120"/>
        <w:ind w:right="-571"/>
        <w:jc w:val="right"/>
        <w:rPr>
          <w:rFonts w:ascii="Arial" w:hAnsi="Arial" w:cs="Arial"/>
          <w:b/>
          <w:sz w:val="16"/>
          <w:szCs w:val="16"/>
        </w:rPr>
      </w:pPr>
      <w:r w:rsidRPr="00F76931">
        <w:rPr>
          <w:rFonts w:ascii="Arial" w:hAnsi="Arial" w:cs="Arial"/>
          <w:b/>
          <w:sz w:val="16"/>
          <w:szCs w:val="16"/>
        </w:rPr>
        <w:t>N</w:t>
      </w:r>
      <w:r w:rsidRPr="00565891">
        <w:rPr>
          <w:rFonts w:ascii="Arial" w:hAnsi="Arial" w:cs="Arial"/>
          <w:b/>
          <w:sz w:val="16"/>
          <w:szCs w:val="16"/>
        </w:rPr>
        <w:t>ế</w:t>
      </w:r>
      <w:r w:rsidRPr="00F76931">
        <w:rPr>
          <w:rFonts w:ascii="Arial" w:hAnsi="Arial" w:cs="Arial"/>
          <w:b/>
          <w:sz w:val="16"/>
          <w:szCs w:val="16"/>
        </w:rPr>
        <w:t>u thiết bị không được trang bị tr</w:t>
      </w:r>
      <w:r w:rsidRPr="00565891">
        <w:rPr>
          <w:rFonts w:ascii="Arial" w:hAnsi="Arial" w:cs="Arial"/>
          <w:b/>
          <w:sz w:val="16"/>
          <w:szCs w:val="16"/>
        </w:rPr>
        <w:t>ê</w:t>
      </w:r>
      <w:r w:rsidRPr="00F76931">
        <w:rPr>
          <w:rFonts w:ascii="Arial" w:hAnsi="Arial" w:cs="Arial"/>
          <w:b/>
          <w:sz w:val="16"/>
          <w:szCs w:val="16"/>
        </w:rPr>
        <w:t>n tàu: ghi “kh</w:t>
      </w:r>
      <w:r w:rsidRPr="00565891">
        <w:rPr>
          <w:rFonts w:ascii="Arial" w:hAnsi="Arial" w:cs="Arial"/>
          <w:b/>
          <w:sz w:val="16"/>
          <w:szCs w:val="16"/>
        </w:rPr>
        <w:t>ô</w:t>
      </w:r>
      <w:r w:rsidRPr="00F76931">
        <w:rPr>
          <w:rFonts w:ascii="Arial" w:hAnsi="Arial" w:cs="Arial"/>
          <w:b/>
          <w:sz w:val="16"/>
          <w:szCs w:val="16"/>
        </w:rPr>
        <w:t>ng” vào cột ghi chú</w:t>
      </w:r>
    </w:p>
    <w:p w:rsidR="00206CD6" w:rsidRPr="00F76931" w:rsidRDefault="00206CD6" w:rsidP="00206CD6">
      <w:pPr>
        <w:spacing w:before="120"/>
        <w:ind w:right="-571"/>
        <w:jc w:val="right"/>
        <w:rPr>
          <w:rFonts w:ascii="Arial" w:hAnsi="Arial" w:cs="Arial"/>
          <w:i/>
          <w:sz w:val="16"/>
          <w:szCs w:val="16"/>
          <w:lang w:val="en-US"/>
        </w:rPr>
      </w:pPr>
      <w:r w:rsidRPr="00F76931">
        <w:rPr>
          <w:rFonts w:ascii="Arial" w:hAnsi="Arial" w:cs="Arial"/>
          <w:i/>
          <w:sz w:val="16"/>
          <w:szCs w:val="16"/>
          <w:lang w:val="en-US"/>
        </w:rPr>
        <w:t>If the</w:t>
      </w:r>
      <w:r w:rsidRPr="00F76931">
        <w:rPr>
          <w:rFonts w:ascii="Arial" w:hAnsi="Arial" w:cs="Arial"/>
          <w:i/>
          <w:sz w:val="16"/>
          <w:szCs w:val="16"/>
        </w:rPr>
        <w:t xml:space="preserve"> indicated </w:t>
      </w:r>
      <w:r w:rsidRPr="00F76931">
        <w:rPr>
          <w:rFonts w:ascii="Arial" w:hAnsi="Arial" w:cs="Arial"/>
          <w:i/>
          <w:sz w:val="16"/>
          <w:szCs w:val="16"/>
          <w:lang w:val="en-US"/>
        </w:rPr>
        <w:t>i</w:t>
      </w:r>
      <w:r w:rsidRPr="00F76931">
        <w:rPr>
          <w:rFonts w:ascii="Arial" w:hAnsi="Arial" w:cs="Arial"/>
          <w:i/>
          <w:sz w:val="16"/>
          <w:szCs w:val="16"/>
        </w:rPr>
        <w:t>nstrument is not insta</w:t>
      </w:r>
      <w:r w:rsidRPr="00F76931">
        <w:rPr>
          <w:rFonts w:ascii="Arial" w:hAnsi="Arial" w:cs="Arial"/>
          <w:i/>
          <w:sz w:val="16"/>
          <w:szCs w:val="16"/>
          <w:lang w:val="en-US"/>
        </w:rPr>
        <w:t>ll</w:t>
      </w:r>
      <w:r w:rsidRPr="00F76931">
        <w:rPr>
          <w:rFonts w:ascii="Arial" w:hAnsi="Arial" w:cs="Arial"/>
          <w:i/>
          <w:sz w:val="16"/>
          <w:szCs w:val="16"/>
        </w:rPr>
        <w:t>ed on board: write "no” in the remark co</w:t>
      </w:r>
      <w:r w:rsidRPr="00F76931">
        <w:rPr>
          <w:rFonts w:ascii="Arial" w:hAnsi="Arial" w:cs="Arial"/>
          <w:i/>
          <w:sz w:val="16"/>
          <w:szCs w:val="16"/>
          <w:lang w:val="en-US"/>
        </w:rPr>
        <w:t>l</w:t>
      </w:r>
      <w:r w:rsidRPr="00F76931">
        <w:rPr>
          <w:rFonts w:ascii="Arial" w:hAnsi="Arial" w:cs="Arial"/>
          <w:i/>
          <w:sz w:val="16"/>
          <w:szCs w:val="16"/>
        </w:rPr>
        <w:t>umn</w:t>
      </w:r>
    </w:p>
    <w:tbl>
      <w:tblPr>
        <w:tblW w:w="9725" w:type="dxa"/>
        <w:tblLayout w:type="fixed"/>
        <w:tblCellMar>
          <w:left w:w="0" w:type="dxa"/>
          <w:right w:w="0" w:type="dxa"/>
        </w:tblCellMar>
        <w:tblLook w:val="0000" w:firstRow="0" w:lastRow="0" w:firstColumn="0" w:lastColumn="0" w:noHBand="0" w:noVBand="0"/>
      </w:tblPr>
      <w:tblGrid>
        <w:gridCol w:w="533"/>
        <w:gridCol w:w="7"/>
        <w:gridCol w:w="665"/>
        <w:gridCol w:w="19"/>
        <w:gridCol w:w="2506"/>
        <w:gridCol w:w="525"/>
        <w:gridCol w:w="8"/>
        <w:gridCol w:w="1799"/>
        <w:gridCol w:w="8"/>
        <w:gridCol w:w="1135"/>
        <w:gridCol w:w="1781"/>
        <w:gridCol w:w="19"/>
        <w:gridCol w:w="701"/>
        <w:gridCol w:w="19"/>
      </w:tblGrid>
      <w:tr w:rsidR="00206CD6" w:rsidRPr="00F76931" w:rsidTr="00455739">
        <w:trPr>
          <w:gridAfter w:val="1"/>
          <w:wAfter w:w="19" w:type="dxa"/>
        </w:trPr>
        <w:tc>
          <w:tcPr>
            <w:tcW w:w="533"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691" w:type="dxa"/>
            <w:gridSpan w:val="3"/>
            <w:vMerge w:val="restart"/>
            <w:tcBorders>
              <w:top w:val="single" w:sz="4" w:space="0" w:color="auto"/>
              <w:left w:val="single" w:sz="4" w:space="0" w:color="auto"/>
              <w:bottom w:val="nil"/>
              <w:right w:val="nil"/>
            </w:tcBorders>
            <w:shd w:val="clear" w:color="auto" w:fill="FFFFFF"/>
            <w:textDirection w:val="btLr"/>
          </w:tcPr>
          <w:p w:rsidR="00206CD6" w:rsidRPr="00F76931" w:rsidRDefault="00206CD6" w:rsidP="00455739">
            <w:pPr>
              <w:spacing w:before="120"/>
              <w:jc w:val="center"/>
              <w:rPr>
                <w:rFonts w:ascii="Arial" w:hAnsi="Arial" w:cs="Arial"/>
                <w:b/>
                <w:sz w:val="16"/>
                <w:szCs w:val="16"/>
              </w:rPr>
            </w:pPr>
            <w:r w:rsidRPr="00F76931">
              <w:rPr>
                <w:rFonts w:ascii="Arial" w:hAnsi="Arial" w:cs="Arial"/>
                <w:b/>
                <w:sz w:val="16"/>
                <w:szCs w:val="16"/>
              </w:rPr>
              <w:t>CÁC THI</w:t>
            </w:r>
            <w:r w:rsidRPr="00565891">
              <w:rPr>
                <w:rFonts w:ascii="Arial" w:hAnsi="Arial" w:cs="Arial"/>
                <w:b/>
                <w:sz w:val="16"/>
                <w:szCs w:val="16"/>
              </w:rPr>
              <w:t>Ế</w:t>
            </w:r>
            <w:r w:rsidRPr="00F76931">
              <w:rPr>
                <w:rFonts w:ascii="Arial" w:hAnsi="Arial" w:cs="Arial"/>
                <w:b/>
                <w:sz w:val="16"/>
                <w:szCs w:val="16"/>
              </w:rPr>
              <w:t>T BỊ TRỢ GIÚP HÀNH HẢI</w:t>
            </w:r>
          </w:p>
          <w:p w:rsidR="00206CD6" w:rsidRPr="00F76931" w:rsidRDefault="00206CD6" w:rsidP="00455739">
            <w:pPr>
              <w:spacing w:before="120"/>
              <w:jc w:val="center"/>
              <w:rPr>
                <w:rFonts w:ascii="Arial" w:hAnsi="Arial" w:cs="Arial"/>
                <w:b/>
                <w:sz w:val="16"/>
                <w:szCs w:val="16"/>
              </w:rPr>
            </w:pPr>
            <w:r w:rsidRPr="00F76931">
              <w:rPr>
                <w:rFonts w:ascii="Arial" w:hAnsi="Arial" w:cs="Arial"/>
                <w:b/>
                <w:sz w:val="16"/>
                <w:szCs w:val="16"/>
              </w:rPr>
              <w:t>AIDS TO N</w:t>
            </w:r>
            <w:r w:rsidRPr="00F76931">
              <w:rPr>
                <w:rFonts w:ascii="Arial" w:hAnsi="Arial" w:cs="Arial"/>
                <w:b/>
                <w:sz w:val="16"/>
                <w:szCs w:val="16"/>
                <w:lang w:val="en-US"/>
              </w:rPr>
              <w:t>A</w:t>
            </w:r>
            <w:r w:rsidRPr="00F76931">
              <w:rPr>
                <w:rFonts w:ascii="Arial" w:hAnsi="Arial" w:cs="Arial"/>
                <w:b/>
                <w:sz w:val="16"/>
                <w:szCs w:val="16"/>
              </w:rPr>
              <w:t>VIGATION</w:t>
            </w:r>
          </w:p>
        </w:tc>
        <w:tc>
          <w:tcPr>
            <w:tcW w:w="3039"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Hãng sản xuất/loại </w:t>
            </w:r>
            <w:r w:rsidRPr="00F76931">
              <w:rPr>
                <w:rFonts w:ascii="Arial" w:hAnsi="Arial" w:cs="Arial"/>
                <w:i/>
                <w:sz w:val="16"/>
                <w:szCs w:val="16"/>
              </w:rPr>
              <w:t>Manu</w:t>
            </w:r>
            <w:r w:rsidRPr="00F76931">
              <w:rPr>
                <w:rFonts w:ascii="Arial" w:hAnsi="Arial" w:cs="Arial"/>
                <w:i/>
                <w:sz w:val="16"/>
                <w:szCs w:val="16"/>
                <w:lang w:val="en-US"/>
              </w:rPr>
              <w:t>f</w:t>
            </w:r>
            <w:r w:rsidRPr="00F76931">
              <w:rPr>
                <w:rFonts w:ascii="Arial" w:hAnsi="Arial" w:cs="Arial"/>
                <w:i/>
                <w:sz w:val="16"/>
                <w:szCs w:val="16"/>
              </w:rPr>
              <w:t>actur</w:t>
            </w:r>
            <w:r w:rsidRPr="00F76931">
              <w:rPr>
                <w:rFonts w:ascii="Arial" w:hAnsi="Arial" w:cs="Arial"/>
                <w:i/>
                <w:sz w:val="16"/>
                <w:szCs w:val="16"/>
                <w:lang w:val="en-US"/>
              </w:rPr>
              <w:t>e</w:t>
            </w:r>
            <w:r w:rsidRPr="00F76931">
              <w:rPr>
                <w:rFonts w:ascii="Arial" w:hAnsi="Arial" w:cs="Arial"/>
                <w:i/>
                <w:sz w:val="16"/>
                <w:szCs w:val="16"/>
              </w:rPr>
              <w:t>/type</w:t>
            </w:r>
          </w:p>
        </w:tc>
        <w:tc>
          <w:tcPr>
            <w:tcW w:w="113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i/>
                <w:sz w:val="16"/>
                <w:szCs w:val="16"/>
              </w:rPr>
            </w:pPr>
            <w:r w:rsidRPr="00F76931">
              <w:rPr>
                <w:rFonts w:ascii="Arial" w:hAnsi="Arial" w:cs="Arial"/>
                <w:sz w:val="16"/>
                <w:szCs w:val="16"/>
                <w:lang w:val="en-US"/>
              </w:rPr>
              <w:t>Tình trạng</w:t>
            </w:r>
            <w:r w:rsidRPr="00F76931">
              <w:rPr>
                <w:rFonts w:ascii="Arial" w:hAnsi="Arial" w:cs="Arial"/>
                <w:sz w:val="16"/>
                <w:szCs w:val="16"/>
                <w:lang w:val="en-US"/>
              </w:rPr>
              <w:br/>
            </w:r>
            <w:r w:rsidRPr="00F76931">
              <w:rPr>
                <w:rFonts w:ascii="Arial" w:hAnsi="Arial" w:cs="Arial"/>
                <w:i/>
                <w:sz w:val="16"/>
                <w:szCs w:val="16"/>
              </w:rPr>
              <w:t>Condition</w:t>
            </w:r>
          </w:p>
        </w:tc>
        <w:tc>
          <w:tcPr>
            <w:tcW w:w="17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Đang sử dụng lúc xảy ra tai nạn</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In use at a</w:t>
            </w:r>
            <w:r w:rsidRPr="00F76931">
              <w:rPr>
                <w:rFonts w:ascii="Arial" w:hAnsi="Arial" w:cs="Arial"/>
                <w:i/>
                <w:sz w:val="16"/>
                <w:szCs w:val="16"/>
                <w:lang w:val="en-US"/>
              </w:rPr>
              <w:t>c</w:t>
            </w:r>
            <w:r w:rsidRPr="00F76931">
              <w:rPr>
                <w:rFonts w:ascii="Arial" w:hAnsi="Arial" w:cs="Arial"/>
                <w:i/>
                <w:sz w:val="16"/>
                <w:szCs w:val="16"/>
              </w:rPr>
              <w:t>cident</w:t>
            </w: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Ghi ch</w:t>
            </w:r>
            <w:r w:rsidRPr="00F76931">
              <w:rPr>
                <w:rFonts w:ascii="Arial" w:hAnsi="Arial" w:cs="Arial"/>
                <w:sz w:val="16"/>
                <w:szCs w:val="16"/>
                <w:lang w:val="en-US"/>
              </w:rPr>
              <w:t>ú</w:t>
            </w:r>
            <w:r w:rsidRPr="00F76931">
              <w:rPr>
                <w:rFonts w:ascii="Arial" w:hAnsi="Arial" w:cs="Arial"/>
                <w:sz w:val="16"/>
                <w:szCs w:val="16"/>
                <w:lang w:val="en-US"/>
              </w:rPr>
              <w:br/>
            </w:r>
            <w:r w:rsidRPr="00F76931">
              <w:rPr>
                <w:rFonts w:ascii="Arial" w:hAnsi="Arial" w:cs="Arial"/>
                <w:i/>
                <w:sz w:val="16"/>
                <w:szCs w:val="16"/>
              </w:rPr>
              <w:t>Remarks</w:t>
            </w:r>
          </w:p>
        </w:tc>
      </w:tr>
      <w:tr w:rsidR="00206CD6" w:rsidRPr="00F76931" w:rsidTr="00455739">
        <w:trPr>
          <w:gridAfter w:val="1"/>
          <w:wAfter w:w="19" w:type="dxa"/>
        </w:trPr>
        <w:tc>
          <w:tcPr>
            <w:tcW w:w="533" w:type="dxa"/>
            <w:vMerge w:val="restart"/>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53</w:t>
            </w:r>
          </w:p>
        </w:tc>
        <w:tc>
          <w:tcPr>
            <w:tcW w:w="691" w:type="dxa"/>
            <w:gridSpan w:val="3"/>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2506" w:type="dxa"/>
            <w:vMerge w:val="restart"/>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Rada</w:t>
            </w:r>
            <w:r w:rsidRPr="00F76931">
              <w:rPr>
                <w:rFonts w:ascii="Arial" w:hAnsi="Arial" w:cs="Arial"/>
                <w:sz w:val="16"/>
                <w:szCs w:val="16"/>
                <w:lang w:val="en-US"/>
              </w:rPr>
              <w:br/>
            </w:r>
            <w:r w:rsidRPr="00F76931">
              <w:rPr>
                <w:rFonts w:ascii="Arial" w:hAnsi="Arial" w:cs="Arial"/>
                <w:i/>
                <w:sz w:val="16"/>
                <w:szCs w:val="16"/>
              </w:rPr>
              <w:t>Radar</w:t>
            </w:r>
          </w:p>
        </w:tc>
        <w:tc>
          <w:tcPr>
            <w:tcW w:w="53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1</w:t>
            </w: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3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7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gridAfter w:val="1"/>
          <w:wAfter w:w="19" w:type="dxa"/>
        </w:trPr>
        <w:tc>
          <w:tcPr>
            <w:tcW w:w="533" w:type="dxa"/>
            <w:vMerge/>
            <w:tcBorders>
              <w:top w:val="nil"/>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691" w:type="dxa"/>
            <w:gridSpan w:val="3"/>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2506"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3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2</w:t>
            </w: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3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7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gridAfter w:val="1"/>
          <w:wAfter w:w="19" w:type="dxa"/>
        </w:trPr>
        <w:tc>
          <w:tcPr>
            <w:tcW w:w="533" w:type="dxa"/>
            <w:vMerge/>
            <w:tcBorders>
              <w:top w:val="nil"/>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691" w:type="dxa"/>
            <w:gridSpan w:val="3"/>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2506"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3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3</w:t>
            </w: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3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7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gridAfter w:val="1"/>
          <w:wAfter w:w="19" w:type="dxa"/>
        </w:trPr>
        <w:tc>
          <w:tcPr>
            <w:tcW w:w="533" w:type="dxa"/>
            <w:vMerge w:val="restart"/>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54</w:t>
            </w:r>
          </w:p>
        </w:tc>
        <w:tc>
          <w:tcPr>
            <w:tcW w:w="691" w:type="dxa"/>
            <w:gridSpan w:val="3"/>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2506" w:type="dxa"/>
            <w:vMerge w:val="restart"/>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ARPA</w:t>
            </w:r>
            <w:r w:rsidRPr="00F76931">
              <w:rPr>
                <w:rFonts w:ascii="Arial" w:hAnsi="Arial" w:cs="Arial"/>
                <w:sz w:val="16"/>
                <w:szCs w:val="16"/>
                <w:lang w:val="en-US"/>
              </w:rPr>
              <w:br/>
            </w:r>
            <w:r w:rsidRPr="00F76931">
              <w:rPr>
                <w:rFonts w:ascii="Arial" w:hAnsi="Arial" w:cs="Arial"/>
                <w:i/>
                <w:sz w:val="16"/>
                <w:szCs w:val="16"/>
              </w:rPr>
              <w:t>ARPA</w:t>
            </w:r>
          </w:p>
        </w:tc>
        <w:tc>
          <w:tcPr>
            <w:tcW w:w="53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1</w:t>
            </w: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3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7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gridAfter w:val="1"/>
          <w:wAfter w:w="19" w:type="dxa"/>
        </w:trPr>
        <w:tc>
          <w:tcPr>
            <w:tcW w:w="533" w:type="dxa"/>
            <w:vMerge/>
            <w:tcBorders>
              <w:top w:val="nil"/>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691" w:type="dxa"/>
            <w:gridSpan w:val="3"/>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2506"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3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2</w:t>
            </w: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3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7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gridAfter w:val="1"/>
          <w:wAfter w:w="19" w:type="dxa"/>
        </w:trPr>
        <w:tc>
          <w:tcPr>
            <w:tcW w:w="533" w:type="dxa"/>
            <w:vMerge w:val="restart"/>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55</w:t>
            </w:r>
          </w:p>
        </w:tc>
        <w:tc>
          <w:tcPr>
            <w:tcW w:w="691" w:type="dxa"/>
            <w:gridSpan w:val="3"/>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2506" w:type="dxa"/>
            <w:vMerge w:val="restart"/>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La bàn con quay </w:t>
            </w:r>
            <w:r w:rsidRPr="00565891">
              <w:rPr>
                <w:rFonts w:ascii="Arial" w:hAnsi="Arial" w:cs="Arial"/>
                <w:sz w:val="16"/>
                <w:szCs w:val="16"/>
                <w:lang w:val="fr-FR"/>
              </w:rPr>
              <w:br/>
            </w:r>
            <w:r w:rsidRPr="00F76931">
              <w:rPr>
                <w:rFonts w:ascii="Arial" w:hAnsi="Arial" w:cs="Arial"/>
                <w:i/>
                <w:sz w:val="16"/>
                <w:szCs w:val="16"/>
              </w:rPr>
              <w:t>Gyro compass</w:t>
            </w:r>
          </w:p>
        </w:tc>
        <w:tc>
          <w:tcPr>
            <w:tcW w:w="53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1</w:t>
            </w: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3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7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gridAfter w:val="1"/>
          <w:wAfter w:w="19" w:type="dxa"/>
        </w:trPr>
        <w:tc>
          <w:tcPr>
            <w:tcW w:w="533" w:type="dxa"/>
            <w:vMerge/>
            <w:tcBorders>
              <w:top w:val="nil"/>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691" w:type="dxa"/>
            <w:gridSpan w:val="3"/>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2506"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3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2</w:t>
            </w: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3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7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gridAfter w:val="1"/>
          <w:wAfter w:w="19" w:type="dxa"/>
        </w:trPr>
        <w:tc>
          <w:tcPr>
            <w:tcW w:w="533" w:type="dxa"/>
            <w:vMerge w:val="restart"/>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rPr>
              <w:t>5</w:t>
            </w:r>
            <w:r w:rsidRPr="00F76931">
              <w:rPr>
                <w:rFonts w:ascii="Arial" w:hAnsi="Arial" w:cs="Arial"/>
                <w:sz w:val="16"/>
                <w:szCs w:val="16"/>
                <w:lang w:val="en-US"/>
              </w:rPr>
              <w:t>6</w:t>
            </w:r>
          </w:p>
        </w:tc>
        <w:tc>
          <w:tcPr>
            <w:tcW w:w="691" w:type="dxa"/>
            <w:gridSpan w:val="3"/>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2506" w:type="dxa"/>
            <w:vMerge w:val="restart"/>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La bàn từ</w:t>
            </w:r>
            <w:r w:rsidRPr="00F76931">
              <w:rPr>
                <w:rFonts w:ascii="Arial" w:hAnsi="Arial" w:cs="Arial"/>
                <w:sz w:val="16"/>
                <w:szCs w:val="16"/>
                <w:lang w:val="en-US"/>
              </w:rPr>
              <w:br/>
            </w:r>
            <w:r w:rsidRPr="00F76931">
              <w:rPr>
                <w:rFonts w:ascii="Arial" w:hAnsi="Arial" w:cs="Arial"/>
                <w:i/>
                <w:sz w:val="16"/>
                <w:szCs w:val="16"/>
              </w:rPr>
              <w:t>Magnectic compass</w:t>
            </w:r>
          </w:p>
        </w:tc>
        <w:tc>
          <w:tcPr>
            <w:tcW w:w="53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1</w:t>
            </w: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3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7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gridAfter w:val="1"/>
          <w:wAfter w:w="19" w:type="dxa"/>
        </w:trPr>
        <w:tc>
          <w:tcPr>
            <w:tcW w:w="533" w:type="dxa"/>
            <w:vMerge/>
            <w:tcBorders>
              <w:top w:val="nil"/>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691" w:type="dxa"/>
            <w:gridSpan w:val="3"/>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2506"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3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2</w:t>
            </w: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3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7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gridAfter w:val="1"/>
          <w:wAfter w:w="19" w:type="dxa"/>
        </w:trPr>
        <w:tc>
          <w:tcPr>
            <w:tcW w:w="533" w:type="dxa"/>
            <w:vMerge w:val="restart"/>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57</w:t>
            </w:r>
          </w:p>
        </w:tc>
        <w:tc>
          <w:tcPr>
            <w:tcW w:w="691" w:type="dxa"/>
            <w:gridSpan w:val="3"/>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2506" w:type="dxa"/>
            <w:vMerge w:val="restart"/>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Máy l</w:t>
            </w:r>
            <w:r w:rsidRPr="00F76931">
              <w:rPr>
                <w:rFonts w:ascii="Arial" w:hAnsi="Arial" w:cs="Arial"/>
                <w:sz w:val="16"/>
                <w:szCs w:val="16"/>
                <w:lang w:val="en-US"/>
              </w:rPr>
              <w:t>á</w:t>
            </w:r>
            <w:r w:rsidRPr="00F76931">
              <w:rPr>
                <w:rFonts w:ascii="Arial" w:hAnsi="Arial" w:cs="Arial"/>
                <w:sz w:val="16"/>
                <w:szCs w:val="16"/>
              </w:rPr>
              <w:t>i tự động</w:t>
            </w:r>
            <w:r w:rsidRPr="00F76931">
              <w:rPr>
                <w:rFonts w:ascii="Arial" w:hAnsi="Arial" w:cs="Arial"/>
                <w:sz w:val="16"/>
                <w:szCs w:val="16"/>
                <w:lang w:val="en-US"/>
              </w:rPr>
              <w:br/>
            </w:r>
            <w:r w:rsidRPr="00F76931">
              <w:rPr>
                <w:rFonts w:ascii="Arial" w:hAnsi="Arial" w:cs="Arial"/>
                <w:i/>
                <w:sz w:val="16"/>
                <w:szCs w:val="16"/>
              </w:rPr>
              <w:t>Automatic pilot</w:t>
            </w:r>
          </w:p>
        </w:tc>
        <w:tc>
          <w:tcPr>
            <w:tcW w:w="53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1</w:t>
            </w: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3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7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gridAfter w:val="1"/>
          <w:wAfter w:w="19" w:type="dxa"/>
        </w:trPr>
        <w:tc>
          <w:tcPr>
            <w:tcW w:w="533" w:type="dxa"/>
            <w:vMerge/>
            <w:tcBorders>
              <w:top w:val="nil"/>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691" w:type="dxa"/>
            <w:gridSpan w:val="3"/>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2506"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3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2</w:t>
            </w: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3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7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gridAfter w:val="1"/>
          <w:wAfter w:w="19" w:type="dxa"/>
        </w:trPr>
        <w:tc>
          <w:tcPr>
            <w:tcW w:w="533"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58</w:t>
            </w:r>
          </w:p>
        </w:tc>
        <w:tc>
          <w:tcPr>
            <w:tcW w:w="691" w:type="dxa"/>
            <w:gridSpan w:val="3"/>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3039" w:type="dxa"/>
            <w:gridSpan w:val="3"/>
            <w:tcBorders>
              <w:top w:val="single" w:sz="4" w:space="0" w:color="auto"/>
              <w:left w:val="single" w:sz="4" w:space="0" w:color="auto"/>
              <w:bottom w:val="nil"/>
              <w:right w:val="nil"/>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 xml:space="preserve">Bộ ghi hướng đi </w:t>
            </w:r>
            <w:r w:rsidRPr="00F76931">
              <w:rPr>
                <w:rFonts w:ascii="Arial" w:hAnsi="Arial" w:cs="Arial"/>
                <w:sz w:val="16"/>
                <w:szCs w:val="16"/>
                <w:lang w:val="en-US"/>
              </w:rPr>
              <w:br/>
            </w:r>
            <w:r w:rsidRPr="00F76931">
              <w:rPr>
                <w:rFonts w:ascii="Arial" w:hAnsi="Arial" w:cs="Arial"/>
                <w:i/>
                <w:sz w:val="16"/>
                <w:szCs w:val="16"/>
              </w:rPr>
              <w:t>Course recorder</w:t>
            </w:r>
          </w:p>
          <w:p w:rsidR="00206CD6" w:rsidRPr="006E14CB" w:rsidRDefault="00206CD6" w:rsidP="00455739">
            <w:pPr>
              <w:spacing w:before="120"/>
              <w:rPr>
                <w:rFonts w:ascii="Arial" w:hAnsi="Arial" w:cs="Arial"/>
                <w:sz w:val="16"/>
                <w:szCs w:val="16"/>
                <w:lang w:val="en-US"/>
              </w:rPr>
            </w:pP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3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7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gridAfter w:val="1"/>
          <w:wAfter w:w="19" w:type="dxa"/>
        </w:trPr>
        <w:tc>
          <w:tcPr>
            <w:tcW w:w="533"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59</w:t>
            </w:r>
          </w:p>
        </w:tc>
        <w:tc>
          <w:tcPr>
            <w:tcW w:w="691" w:type="dxa"/>
            <w:gridSpan w:val="3"/>
            <w:vMerge/>
            <w:tcBorders>
              <w:top w:val="nil"/>
              <w:left w:val="single" w:sz="4" w:space="0" w:color="auto"/>
              <w:bottom w:val="single" w:sz="4" w:space="0" w:color="auto"/>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3039" w:type="dxa"/>
            <w:gridSpan w:val="3"/>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Thiết bị báo động lệch hướng </w:t>
            </w:r>
            <w:r w:rsidRPr="00F76931">
              <w:rPr>
                <w:rFonts w:ascii="Arial" w:hAnsi="Arial" w:cs="Arial"/>
                <w:sz w:val="16"/>
                <w:szCs w:val="16"/>
                <w:lang w:val="en-US"/>
              </w:rPr>
              <w:br/>
            </w:r>
            <w:r w:rsidRPr="00F76931">
              <w:rPr>
                <w:rFonts w:ascii="Arial" w:hAnsi="Arial" w:cs="Arial"/>
                <w:i/>
                <w:sz w:val="16"/>
                <w:szCs w:val="16"/>
              </w:rPr>
              <w:t>Course deviat</w:t>
            </w:r>
            <w:r w:rsidRPr="00F76931">
              <w:rPr>
                <w:rFonts w:ascii="Arial" w:hAnsi="Arial" w:cs="Arial"/>
                <w:i/>
                <w:sz w:val="16"/>
                <w:szCs w:val="16"/>
                <w:lang w:val="en-US"/>
              </w:rPr>
              <w:t>i</w:t>
            </w:r>
            <w:r w:rsidRPr="00F76931">
              <w:rPr>
                <w:rFonts w:ascii="Arial" w:hAnsi="Arial" w:cs="Arial"/>
                <w:i/>
                <w:sz w:val="16"/>
                <w:szCs w:val="16"/>
              </w:rPr>
              <w:t>on a</w:t>
            </w:r>
            <w:r w:rsidRPr="00F76931">
              <w:rPr>
                <w:rFonts w:ascii="Arial" w:hAnsi="Arial" w:cs="Arial"/>
                <w:i/>
                <w:sz w:val="16"/>
                <w:szCs w:val="16"/>
                <w:lang w:val="en-US"/>
              </w:rPr>
              <w:t>l</w:t>
            </w:r>
            <w:r w:rsidRPr="00F76931">
              <w:rPr>
                <w:rFonts w:ascii="Arial" w:hAnsi="Arial" w:cs="Arial"/>
                <w:i/>
                <w:sz w:val="16"/>
                <w:szCs w:val="16"/>
              </w:rPr>
              <w:t>arm</w:t>
            </w:r>
          </w:p>
        </w:tc>
        <w:tc>
          <w:tcPr>
            <w:tcW w:w="1807" w:type="dxa"/>
            <w:gridSpan w:val="2"/>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135"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781"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 xml:space="preserve">Nối với </w:t>
            </w:r>
            <w:r w:rsidRPr="00F76931">
              <w:rPr>
                <w:rFonts w:ascii="Arial" w:hAnsi="Arial" w:cs="Arial"/>
                <w:i/>
                <w:sz w:val="16"/>
                <w:szCs w:val="16"/>
                <w:lang w:val="en-US"/>
              </w:rPr>
              <w:t>Coupled to</w:t>
            </w:r>
          </w:p>
        </w:tc>
      </w:tr>
      <w:tr w:rsidR="00206CD6" w:rsidRPr="00F76931" w:rsidTr="00455739">
        <w:tc>
          <w:tcPr>
            <w:tcW w:w="540" w:type="dxa"/>
            <w:gridSpan w:val="2"/>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60</w:t>
            </w:r>
          </w:p>
        </w:tc>
        <w:tc>
          <w:tcPr>
            <w:tcW w:w="665" w:type="dxa"/>
            <w:vMerge w:val="restart"/>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050" w:type="dxa"/>
            <w:gridSpan w:val="3"/>
            <w:tcBorders>
              <w:top w:val="single" w:sz="4" w:space="0" w:color="auto"/>
              <w:left w:val="single" w:sz="4" w:space="0" w:color="auto"/>
              <w:bottom w:val="nil"/>
              <w:right w:val="nil"/>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 xml:space="preserve">Máy đo sâu </w:t>
            </w:r>
            <w:r w:rsidRPr="00F76931">
              <w:rPr>
                <w:rFonts w:ascii="Arial" w:hAnsi="Arial" w:cs="Arial"/>
                <w:sz w:val="16"/>
                <w:szCs w:val="16"/>
                <w:lang w:val="en-US"/>
              </w:rPr>
              <w:br/>
            </w:r>
            <w:r w:rsidRPr="00F76931">
              <w:rPr>
                <w:rFonts w:ascii="Arial" w:hAnsi="Arial" w:cs="Arial"/>
                <w:i/>
                <w:sz w:val="16"/>
                <w:szCs w:val="16"/>
              </w:rPr>
              <w:t>Echo</w:t>
            </w:r>
            <w:r w:rsidRPr="00F76931">
              <w:rPr>
                <w:rFonts w:ascii="Arial" w:hAnsi="Arial" w:cs="Arial"/>
                <w:i/>
                <w:sz w:val="16"/>
                <w:szCs w:val="16"/>
                <w:lang w:val="en-US"/>
              </w:rPr>
              <w:t xml:space="preserve"> </w:t>
            </w:r>
            <w:r w:rsidRPr="00F76931">
              <w:rPr>
                <w:rFonts w:ascii="Arial" w:hAnsi="Arial" w:cs="Arial"/>
                <w:i/>
                <w:sz w:val="16"/>
                <w:szCs w:val="16"/>
              </w:rPr>
              <w:t>sounder</w:t>
            </w:r>
          </w:p>
          <w:p w:rsidR="00206CD6" w:rsidRPr="006E14CB" w:rsidRDefault="00206CD6" w:rsidP="00455739">
            <w:pPr>
              <w:spacing w:before="120"/>
              <w:rPr>
                <w:rFonts w:ascii="Arial" w:hAnsi="Arial" w:cs="Arial"/>
                <w:sz w:val="16"/>
                <w:szCs w:val="16"/>
                <w:lang w:val="en-US"/>
              </w:rPr>
            </w:pP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4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80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540" w:type="dxa"/>
            <w:gridSpan w:val="2"/>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61</w:t>
            </w:r>
          </w:p>
        </w:tc>
        <w:tc>
          <w:tcPr>
            <w:tcW w:w="665"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050" w:type="dxa"/>
            <w:gridSpan w:val="3"/>
            <w:tcBorders>
              <w:top w:val="single" w:sz="4" w:space="0" w:color="auto"/>
              <w:left w:val="single" w:sz="4" w:space="0" w:color="auto"/>
              <w:bottom w:val="nil"/>
              <w:right w:val="nil"/>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 xml:space="preserve">Hệ vô tuyến </w:t>
            </w:r>
            <w:r w:rsidRPr="00F76931">
              <w:rPr>
                <w:rFonts w:ascii="Arial" w:hAnsi="Arial" w:cs="Arial"/>
                <w:sz w:val="16"/>
                <w:szCs w:val="16"/>
                <w:lang w:val="en-US"/>
              </w:rPr>
              <w:br/>
            </w:r>
            <w:r w:rsidRPr="00F76931">
              <w:rPr>
                <w:rFonts w:ascii="Arial" w:hAnsi="Arial" w:cs="Arial"/>
                <w:i/>
                <w:sz w:val="16"/>
                <w:szCs w:val="16"/>
              </w:rPr>
              <w:t>Decca Decca navigator</w:t>
            </w:r>
          </w:p>
          <w:p w:rsidR="00206CD6" w:rsidRPr="006E14CB" w:rsidRDefault="00206CD6" w:rsidP="00455739">
            <w:pPr>
              <w:spacing w:before="120"/>
              <w:rPr>
                <w:rFonts w:ascii="Arial" w:hAnsi="Arial" w:cs="Arial"/>
                <w:sz w:val="16"/>
                <w:szCs w:val="16"/>
                <w:lang w:val="en-US"/>
              </w:rPr>
            </w:pP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4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80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540" w:type="dxa"/>
            <w:gridSpan w:val="2"/>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62</w:t>
            </w:r>
          </w:p>
        </w:tc>
        <w:tc>
          <w:tcPr>
            <w:tcW w:w="665"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050" w:type="dxa"/>
            <w:gridSpan w:val="3"/>
            <w:tcBorders>
              <w:top w:val="single" w:sz="4" w:space="0" w:color="auto"/>
              <w:left w:val="single" w:sz="4" w:space="0" w:color="auto"/>
              <w:bottom w:val="nil"/>
              <w:right w:val="nil"/>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M</w:t>
            </w:r>
            <w:r w:rsidRPr="00F76931">
              <w:rPr>
                <w:rFonts w:ascii="Arial" w:hAnsi="Arial" w:cs="Arial"/>
                <w:sz w:val="16"/>
                <w:szCs w:val="16"/>
                <w:lang w:val="en-US"/>
              </w:rPr>
              <w:t>á</w:t>
            </w:r>
            <w:r w:rsidRPr="00F76931">
              <w:rPr>
                <w:rFonts w:ascii="Arial" w:hAnsi="Arial" w:cs="Arial"/>
                <w:sz w:val="16"/>
                <w:szCs w:val="16"/>
              </w:rPr>
              <w:t xml:space="preserve">y hành </w:t>
            </w:r>
            <w:r w:rsidRPr="00F76931">
              <w:rPr>
                <w:rFonts w:ascii="Arial" w:hAnsi="Arial" w:cs="Arial"/>
                <w:sz w:val="16"/>
                <w:szCs w:val="16"/>
                <w:lang w:val="en-US"/>
              </w:rPr>
              <w:t>hải</w:t>
            </w:r>
            <w:r w:rsidRPr="00F76931">
              <w:rPr>
                <w:rFonts w:ascii="Arial" w:hAnsi="Arial" w:cs="Arial"/>
                <w:sz w:val="16"/>
                <w:szCs w:val="16"/>
              </w:rPr>
              <w:t xml:space="preserve"> vệ tinh </w:t>
            </w:r>
            <w:r w:rsidRPr="00F76931">
              <w:rPr>
                <w:rFonts w:ascii="Arial" w:hAnsi="Arial" w:cs="Arial"/>
                <w:sz w:val="16"/>
                <w:szCs w:val="16"/>
                <w:lang w:val="en-US"/>
              </w:rPr>
              <w:br/>
            </w:r>
            <w:r w:rsidRPr="00F76931">
              <w:rPr>
                <w:rFonts w:ascii="Arial" w:hAnsi="Arial" w:cs="Arial"/>
                <w:i/>
                <w:sz w:val="16"/>
                <w:szCs w:val="16"/>
              </w:rPr>
              <w:t>Sate</w:t>
            </w:r>
            <w:r w:rsidRPr="00F76931">
              <w:rPr>
                <w:rFonts w:ascii="Arial" w:hAnsi="Arial" w:cs="Arial"/>
                <w:i/>
                <w:sz w:val="16"/>
                <w:szCs w:val="16"/>
                <w:lang w:val="en-US"/>
              </w:rPr>
              <w:t>l</w:t>
            </w:r>
            <w:r w:rsidRPr="00F76931">
              <w:rPr>
                <w:rFonts w:ascii="Arial" w:hAnsi="Arial" w:cs="Arial"/>
                <w:i/>
                <w:sz w:val="16"/>
                <w:szCs w:val="16"/>
              </w:rPr>
              <w:t>ite navigator</w:t>
            </w:r>
          </w:p>
          <w:p w:rsidR="00206CD6" w:rsidRPr="006E14CB" w:rsidRDefault="00206CD6" w:rsidP="00455739">
            <w:pPr>
              <w:spacing w:before="120"/>
              <w:rPr>
                <w:rFonts w:ascii="Arial" w:hAnsi="Arial" w:cs="Arial"/>
                <w:sz w:val="16"/>
                <w:szCs w:val="16"/>
                <w:lang w:val="en-US"/>
              </w:rPr>
            </w:pP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4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80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540" w:type="dxa"/>
            <w:gridSpan w:val="2"/>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63</w:t>
            </w:r>
          </w:p>
        </w:tc>
        <w:tc>
          <w:tcPr>
            <w:tcW w:w="665"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050"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Omega</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rPr>
              <w:t>Omega</w:t>
            </w:r>
          </w:p>
          <w:p w:rsidR="00206CD6" w:rsidRPr="006E14CB" w:rsidRDefault="00206CD6" w:rsidP="00455739">
            <w:pPr>
              <w:spacing w:before="120"/>
              <w:rPr>
                <w:rFonts w:ascii="Arial" w:hAnsi="Arial" w:cs="Arial"/>
                <w:i/>
                <w:sz w:val="16"/>
                <w:szCs w:val="16"/>
                <w:lang w:val="en-US"/>
              </w:rPr>
            </w:pP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4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80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540" w:type="dxa"/>
            <w:gridSpan w:val="2"/>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64</w:t>
            </w:r>
          </w:p>
        </w:tc>
        <w:tc>
          <w:tcPr>
            <w:tcW w:w="665"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050"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Loran</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rPr>
              <w:t>Loran</w:t>
            </w:r>
          </w:p>
          <w:p w:rsidR="00206CD6" w:rsidRPr="006E14CB" w:rsidRDefault="00206CD6" w:rsidP="00455739">
            <w:pPr>
              <w:spacing w:before="120"/>
              <w:rPr>
                <w:rFonts w:ascii="Arial" w:hAnsi="Arial" w:cs="Arial"/>
                <w:i/>
                <w:sz w:val="16"/>
                <w:szCs w:val="16"/>
                <w:lang w:val="en-US"/>
              </w:rPr>
            </w:pP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4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80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540" w:type="dxa"/>
            <w:gridSpan w:val="2"/>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65</w:t>
            </w:r>
          </w:p>
        </w:tc>
        <w:tc>
          <w:tcPr>
            <w:tcW w:w="665"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050" w:type="dxa"/>
            <w:gridSpan w:val="3"/>
            <w:tcBorders>
              <w:top w:val="single" w:sz="4" w:space="0" w:color="auto"/>
              <w:left w:val="single" w:sz="4" w:space="0" w:color="auto"/>
              <w:bottom w:val="nil"/>
              <w:right w:val="nil"/>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 xml:space="preserve">Các thiết bị </w:t>
            </w:r>
            <w:r w:rsidRPr="00F76931">
              <w:rPr>
                <w:rFonts w:ascii="Arial" w:hAnsi="Arial" w:cs="Arial"/>
                <w:sz w:val="16"/>
                <w:szCs w:val="16"/>
                <w:lang w:val="en-US"/>
              </w:rPr>
              <w:t>tr</w:t>
            </w:r>
            <w:r w:rsidRPr="00F76931">
              <w:rPr>
                <w:rFonts w:ascii="Arial" w:hAnsi="Arial" w:cs="Arial"/>
                <w:sz w:val="16"/>
                <w:szCs w:val="16"/>
              </w:rPr>
              <w:t>ợ giúp h</w:t>
            </w:r>
            <w:r w:rsidRPr="00F76931">
              <w:rPr>
                <w:rFonts w:ascii="Arial" w:hAnsi="Arial" w:cs="Arial"/>
                <w:sz w:val="16"/>
                <w:szCs w:val="16"/>
                <w:lang w:val="en-US"/>
              </w:rPr>
              <w:t>à</w:t>
            </w:r>
            <w:r w:rsidRPr="00F76931">
              <w:rPr>
                <w:rFonts w:ascii="Arial" w:hAnsi="Arial" w:cs="Arial"/>
                <w:sz w:val="16"/>
                <w:szCs w:val="16"/>
              </w:rPr>
              <w:t xml:space="preserve">nh hải khác </w:t>
            </w:r>
            <w:r w:rsidRPr="00F76931">
              <w:rPr>
                <w:rFonts w:ascii="Arial" w:hAnsi="Arial" w:cs="Arial"/>
                <w:sz w:val="16"/>
                <w:szCs w:val="16"/>
                <w:lang w:val="en-US"/>
              </w:rPr>
              <w:br/>
            </w:r>
            <w:r w:rsidRPr="00F76931">
              <w:rPr>
                <w:rFonts w:ascii="Arial" w:hAnsi="Arial" w:cs="Arial"/>
                <w:i/>
                <w:sz w:val="16"/>
                <w:szCs w:val="16"/>
              </w:rPr>
              <w:t>Other a</w:t>
            </w:r>
            <w:r w:rsidRPr="00F76931">
              <w:rPr>
                <w:rFonts w:ascii="Arial" w:hAnsi="Arial" w:cs="Arial"/>
                <w:i/>
                <w:sz w:val="16"/>
                <w:szCs w:val="16"/>
                <w:lang w:val="en-US"/>
              </w:rPr>
              <w:t>i</w:t>
            </w:r>
            <w:r w:rsidRPr="00F76931">
              <w:rPr>
                <w:rFonts w:ascii="Arial" w:hAnsi="Arial" w:cs="Arial"/>
                <w:i/>
                <w:sz w:val="16"/>
                <w:szCs w:val="16"/>
              </w:rPr>
              <w:t>ds to navigation</w:t>
            </w:r>
          </w:p>
          <w:p w:rsidR="00206CD6" w:rsidRPr="006E14CB" w:rsidRDefault="00206CD6" w:rsidP="00455739">
            <w:pPr>
              <w:spacing w:before="120"/>
              <w:rPr>
                <w:rFonts w:ascii="Arial" w:hAnsi="Arial" w:cs="Arial"/>
                <w:sz w:val="16"/>
                <w:szCs w:val="16"/>
                <w:lang w:val="en-US"/>
              </w:rPr>
            </w:pPr>
          </w:p>
        </w:tc>
        <w:tc>
          <w:tcPr>
            <w:tcW w:w="1807"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143"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80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540" w:type="dxa"/>
            <w:gridSpan w:val="2"/>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66</w:t>
            </w:r>
          </w:p>
        </w:tc>
        <w:tc>
          <w:tcPr>
            <w:tcW w:w="665" w:type="dxa"/>
            <w:vMerge/>
            <w:tcBorders>
              <w:top w:val="nil"/>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3050" w:type="dxa"/>
            <w:gridSpan w:val="3"/>
            <w:tcBorders>
              <w:top w:val="single" w:sz="4" w:space="0" w:color="auto"/>
              <w:left w:val="single" w:sz="4" w:space="0" w:color="auto"/>
              <w:bottom w:val="single" w:sz="4" w:space="0" w:color="auto"/>
              <w:right w:val="nil"/>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Bộ phát t</w:t>
            </w:r>
            <w:r w:rsidRPr="00F76931">
              <w:rPr>
                <w:rFonts w:ascii="Arial" w:hAnsi="Arial" w:cs="Arial"/>
                <w:sz w:val="16"/>
                <w:szCs w:val="16"/>
                <w:lang w:val="en-US"/>
              </w:rPr>
              <w:t>í</w:t>
            </w:r>
            <w:r w:rsidRPr="00F76931">
              <w:rPr>
                <w:rFonts w:ascii="Arial" w:hAnsi="Arial" w:cs="Arial"/>
                <w:sz w:val="16"/>
                <w:szCs w:val="16"/>
              </w:rPr>
              <w:t xml:space="preserve">n hiệu sương mù </w:t>
            </w:r>
            <w:r w:rsidRPr="00F76931">
              <w:rPr>
                <w:rFonts w:ascii="Arial" w:hAnsi="Arial" w:cs="Arial"/>
                <w:sz w:val="16"/>
                <w:szCs w:val="16"/>
                <w:lang w:val="en-US"/>
              </w:rPr>
              <w:br/>
            </w:r>
            <w:r w:rsidRPr="00F76931">
              <w:rPr>
                <w:rFonts w:ascii="Arial" w:hAnsi="Arial" w:cs="Arial"/>
                <w:i/>
                <w:sz w:val="16"/>
                <w:szCs w:val="16"/>
              </w:rPr>
              <w:t>Fog signa</w:t>
            </w:r>
            <w:r w:rsidRPr="00F76931">
              <w:rPr>
                <w:rFonts w:ascii="Arial" w:hAnsi="Arial" w:cs="Arial"/>
                <w:i/>
                <w:sz w:val="16"/>
                <w:szCs w:val="16"/>
                <w:lang w:val="en-US"/>
              </w:rPr>
              <w:t>l</w:t>
            </w:r>
            <w:r w:rsidRPr="00F76931">
              <w:rPr>
                <w:rFonts w:ascii="Arial" w:hAnsi="Arial" w:cs="Arial"/>
                <w:i/>
                <w:sz w:val="16"/>
                <w:szCs w:val="16"/>
              </w:rPr>
              <w:t xml:space="preserve"> apparatus</w:t>
            </w:r>
          </w:p>
          <w:p w:rsidR="00206CD6" w:rsidRPr="006E14CB" w:rsidRDefault="00206CD6" w:rsidP="00455739">
            <w:pPr>
              <w:spacing w:before="120"/>
              <w:rPr>
                <w:rFonts w:ascii="Arial" w:hAnsi="Arial" w:cs="Arial"/>
                <w:sz w:val="16"/>
                <w:szCs w:val="16"/>
                <w:lang w:val="en-US"/>
              </w:rPr>
            </w:pPr>
          </w:p>
        </w:tc>
        <w:tc>
          <w:tcPr>
            <w:tcW w:w="1807" w:type="dxa"/>
            <w:gridSpan w:val="2"/>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143" w:type="dxa"/>
            <w:gridSpan w:val="2"/>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800" w:type="dxa"/>
            <w:gridSpan w:val="2"/>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V</w:t>
            </w:r>
            <w:r w:rsidRPr="00F76931">
              <w:rPr>
                <w:rFonts w:ascii="Arial" w:hAnsi="Arial" w:cs="Arial"/>
                <w:sz w:val="16"/>
                <w:szCs w:val="16"/>
                <w:lang w:val="en-US"/>
              </w:rPr>
              <w:t>ị</w:t>
            </w:r>
            <w:r w:rsidRPr="00F76931">
              <w:rPr>
                <w:rFonts w:ascii="Arial" w:hAnsi="Arial" w:cs="Arial"/>
                <w:sz w:val="16"/>
                <w:szCs w:val="16"/>
              </w:rPr>
              <w:t xml:space="preserve"> trí </w:t>
            </w:r>
            <w:r w:rsidRPr="00F76931">
              <w:rPr>
                <w:rFonts w:ascii="Arial" w:hAnsi="Arial" w:cs="Arial"/>
                <w:i/>
                <w:sz w:val="16"/>
                <w:szCs w:val="16"/>
              </w:rPr>
              <w:t>Location</w:t>
            </w:r>
          </w:p>
        </w:tc>
      </w:tr>
    </w:tbl>
    <w:p w:rsidR="00206CD6" w:rsidRPr="00F76931" w:rsidRDefault="00206CD6" w:rsidP="00206CD6">
      <w:pPr>
        <w:spacing w:before="120"/>
        <w:rPr>
          <w:lang w:val="en-US"/>
        </w:rPr>
      </w:pPr>
    </w:p>
    <w:tbl>
      <w:tblPr>
        <w:tblW w:w="9725" w:type="dxa"/>
        <w:tblLayout w:type="fixed"/>
        <w:tblCellMar>
          <w:left w:w="0" w:type="dxa"/>
          <w:right w:w="0" w:type="dxa"/>
        </w:tblCellMar>
        <w:tblLook w:val="0000" w:firstRow="0" w:lastRow="0" w:firstColumn="0" w:lastColumn="0" w:noHBand="0" w:noVBand="0"/>
      </w:tblPr>
      <w:tblGrid>
        <w:gridCol w:w="540"/>
        <w:gridCol w:w="790"/>
        <w:gridCol w:w="1080"/>
        <w:gridCol w:w="840"/>
        <w:gridCol w:w="1080"/>
        <w:gridCol w:w="960"/>
        <w:gridCol w:w="840"/>
        <w:gridCol w:w="1200"/>
        <w:gridCol w:w="1320"/>
        <w:gridCol w:w="1075"/>
      </w:tblGrid>
      <w:tr w:rsidR="00206CD6" w:rsidRPr="00F76931" w:rsidTr="00455739">
        <w:tc>
          <w:tcPr>
            <w:tcW w:w="54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790" w:type="dxa"/>
            <w:vMerge w:val="restart"/>
            <w:tcBorders>
              <w:top w:val="single" w:sz="4" w:space="0" w:color="auto"/>
              <w:left w:val="single" w:sz="4" w:space="0" w:color="auto"/>
              <w:bottom w:val="nil"/>
              <w:right w:val="nil"/>
            </w:tcBorders>
            <w:shd w:val="clear" w:color="auto" w:fill="FFFFFF"/>
            <w:textDirection w:val="btLr"/>
          </w:tcPr>
          <w:p w:rsidR="00206CD6" w:rsidRPr="00F76931" w:rsidRDefault="00206CD6" w:rsidP="00455739">
            <w:pPr>
              <w:spacing w:before="120"/>
              <w:jc w:val="center"/>
              <w:rPr>
                <w:rFonts w:ascii="Arial" w:hAnsi="Arial" w:cs="Arial"/>
                <w:b/>
                <w:sz w:val="16"/>
                <w:szCs w:val="16"/>
              </w:rPr>
            </w:pPr>
            <w:r w:rsidRPr="00F76931">
              <w:rPr>
                <w:rFonts w:ascii="Arial" w:hAnsi="Arial" w:cs="Arial"/>
                <w:b/>
                <w:sz w:val="16"/>
                <w:szCs w:val="16"/>
              </w:rPr>
              <w:t>HẢI Đ</w:t>
            </w:r>
            <w:r w:rsidRPr="00565891">
              <w:rPr>
                <w:rFonts w:ascii="Arial" w:hAnsi="Arial" w:cs="Arial"/>
                <w:b/>
                <w:sz w:val="16"/>
                <w:szCs w:val="16"/>
              </w:rPr>
              <w:t>Ồ</w:t>
            </w:r>
            <w:r w:rsidRPr="00F76931">
              <w:rPr>
                <w:rFonts w:ascii="Arial" w:hAnsi="Arial" w:cs="Arial"/>
                <w:b/>
                <w:sz w:val="16"/>
                <w:szCs w:val="16"/>
              </w:rPr>
              <w:t xml:space="preserve"> VÀ CÁC ẤN PH</w:t>
            </w:r>
            <w:r w:rsidRPr="00565891">
              <w:rPr>
                <w:rFonts w:ascii="Arial" w:hAnsi="Arial" w:cs="Arial"/>
                <w:b/>
                <w:sz w:val="16"/>
                <w:szCs w:val="16"/>
              </w:rPr>
              <w:t>Ẩ</w:t>
            </w:r>
            <w:r w:rsidRPr="00F76931">
              <w:rPr>
                <w:rFonts w:ascii="Arial" w:hAnsi="Arial" w:cs="Arial"/>
                <w:b/>
                <w:sz w:val="16"/>
                <w:szCs w:val="16"/>
              </w:rPr>
              <w:t>M HÀNG HẢI CHO CHUYẾN ĐI D</w:t>
            </w:r>
            <w:r w:rsidRPr="00565891">
              <w:rPr>
                <w:rFonts w:ascii="Arial" w:hAnsi="Arial" w:cs="Arial"/>
                <w:b/>
                <w:sz w:val="16"/>
                <w:szCs w:val="16"/>
              </w:rPr>
              <w:t>Ự</w:t>
            </w:r>
            <w:r w:rsidRPr="00F76931">
              <w:rPr>
                <w:rFonts w:ascii="Arial" w:hAnsi="Arial" w:cs="Arial"/>
                <w:b/>
                <w:sz w:val="16"/>
                <w:szCs w:val="16"/>
              </w:rPr>
              <w:t xml:space="preserve"> ĐỊNH</w:t>
            </w:r>
          </w:p>
        </w:tc>
        <w:tc>
          <w:tcPr>
            <w:tcW w:w="192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108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Xuất bản bởi</w:t>
            </w:r>
            <w:r w:rsidRPr="00F76931">
              <w:rPr>
                <w:rFonts w:ascii="Arial" w:hAnsi="Arial" w:cs="Arial"/>
                <w:sz w:val="16"/>
                <w:szCs w:val="16"/>
                <w:lang w:val="en-US"/>
              </w:rPr>
              <w:br/>
            </w:r>
            <w:r w:rsidRPr="00F76931">
              <w:rPr>
                <w:rFonts w:ascii="Arial" w:hAnsi="Arial" w:cs="Arial"/>
                <w:i/>
                <w:sz w:val="16"/>
                <w:szCs w:val="16"/>
              </w:rPr>
              <w:t>Pub</w:t>
            </w:r>
            <w:r w:rsidRPr="00F76931">
              <w:rPr>
                <w:rFonts w:ascii="Arial" w:hAnsi="Arial" w:cs="Arial"/>
                <w:i/>
                <w:sz w:val="16"/>
                <w:szCs w:val="16"/>
                <w:lang w:val="en-US"/>
              </w:rPr>
              <w:t>lis</w:t>
            </w:r>
            <w:r w:rsidRPr="00F76931">
              <w:rPr>
                <w:rFonts w:ascii="Arial" w:hAnsi="Arial" w:cs="Arial"/>
                <w:i/>
                <w:sz w:val="16"/>
                <w:szCs w:val="16"/>
              </w:rPr>
              <w:t>he</w:t>
            </w:r>
            <w:r w:rsidRPr="00F76931">
              <w:rPr>
                <w:rFonts w:ascii="Arial" w:hAnsi="Arial" w:cs="Arial"/>
                <w:i/>
                <w:sz w:val="16"/>
                <w:szCs w:val="16"/>
                <w:lang w:val="en-US"/>
              </w:rPr>
              <w:t xml:space="preserve">d </w:t>
            </w:r>
            <w:r w:rsidRPr="00F76931">
              <w:rPr>
                <w:rFonts w:ascii="Arial" w:hAnsi="Arial" w:cs="Arial"/>
                <w:i/>
                <w:sz w:val="16"/>
                <w:szCs w:val="16"/>
              </w:rPr>
              <w:t>by</w:t>
            </w:r>
          </w:p>
        </w:tc>
        <w:tc>
          <w:tcPr>
            <w:tcW w:w="96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Số</w:t>
            </w:r>
            <w:r w:rsidRPr="00F76931">
              <w:rPr>
                <w:rFonts w:ascii="Arial" w:hAnsi="Arial" w:cs="Arial"/>
                <w:sz w:val="16"/>
                <w:szCs w:val="16"/>
                <w:lang w:val="en-US"/>
              </w:rPr>
              <w:br/>
            </w:r>
            <w:r w:rsidRPr="00F76931">
              <w:rPr>
                <w:rFonts w:ascii="Arial" w:hAnsi="Arial" w:cs="Arial"/>
                <w:i/>
                <w:sz w:val="16"/>
                <w:szCs w:val="16"/>
                <w:lang w:val="en-US"/>
              </w:rPr>
              <w:t>Number</w:t>
            </w:r>
          </w:p>
        </w:tc>
        <w:tc>
          <w:tcPr>
            <w:tcW w:w="84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lang w:val="en-US"/>
              </w:rPr>
              <w:t xml:space="preserve">Năm </w:t>
            </w:r>
            <w:r w:rsidRPr="00F76931">
              <w:rPr>
                <w:rFonts w:ascii="Arial" w:hAnsi="Arial" w:cs="Arial"/>
                <w:sz w:val="16"/>
                <w:szCs w:val="16"/>
              </w:rPr>
              <w:t xml:space="preserve">in </w:t>
            </w:r>
            <w:r w:rsidRPr="00F76931">
              <w:rPr>
                <w:rFonts w:ascii="Arial" w:hAnsi="Arial" w:cs="Arial"/>
                <w:i/>
                <w:sz w:val="16"/>
                <w:szCs w:val="16"/>
              </w:rPr>
              <w:t>Year of print</w:t>
            </w:r>
          </w:p>
        </w:tc>
        <w:tc>
          <w:tcPr>
            <w:tcW w:w="120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Ngày tu ch</w:t>
            </w:r>
            <w:r w:rsidRPr="00565891">
              <w:rPr>
                <w:rFonts w:ascii="Arial" w:hAnsi="Arial" w:cs="Arial"/>
                <w:sz w:val="16"/>
                <w:szCs w:val="16"/>
              </w:rPr>
              <w:t>ỉ</w:t>
            </w:r>
            <w:r w:rsidRPr="00F76931">
              <w:rPr>
                <w:rFonts w:ascii="Arial" w:hAnsi="Arial" w:cs="Arial"/>
                <w:sz w:val="16"/>
                <w:szCs w:val="16"/>
              </w:rPr>
              <w:t xml:space="preserve">nh, được </w:t>
            </w:r>
            <w:r w:rsidRPr="00565891">
              <w:rPr>
                <w:rFonts w:ascii="Arial" w:hAnsi="Arial" w:cs="Arial"/>
                <w:sz w:val="16"/>
                <w:szCs w:val="16"/>
              </w:rPr>
              <w:t>d</w:t>
            </w:r>
            <w:r w:rsidRPr="00F76931">
              <w:rPr>
                <w:rFonts w:ascii="Arial" w:hAnsi="Arial" w:cs="Arial"/>
                <w:sz w:val="16"/>
                <w:szCs w:val="16"/>
              </w:rPr>
              <w:t>án hoặc in</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Correction da</w:t>
            </w:r>
            <w:r w:rsidRPr="00F76931">
              <w:rPr>
                <w:rFonts w:ascii="Arial" w:hAnsi="Arial" w:cs="Arial"/>
                <w:i/>
                <w:sz w:val="16"/>
                <w:szCs w:val="16"/>
                <w:lang w:val="en-US"/>
              </w:rPr>
              <w:t>t</w:t>
            </w:r>
            <w:r w:rsidRPr="00F76931">
              <w:rPr>
                <w:rFonts w:ascii="Arial" w:hAnsi="Arial" w:cs="Arial"/>
                <w:i/>
                <w:sz w:val="16"/>
                <w:szCs w:val="16"/>
              </w:rPr>
              <w:t>e, stamped or printed</w:t>
            </w:r>
          </w:p>
        </w:tc>
        <w:tc>
          <w:tcPr>
            <w:tcW w:w="132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Ngày tu ch</w:t>
            </w:r>
            <w:r w:rsidRPr="00F76931">
              <w:rPr>
                <w:rFonts w:ascii="Arial" w:hAnsi="Arial" w:cs="Arial"/>
                <w:sz w:val="16"/>
                <w:szCs w:val="16"/>
                <w:lang w:val="en-US"/>
              </w:rPr>
              <w:t>ỉ</w:t>
            </w:r>
            <w:r w:rsidRPr="00F76931">
              <w:rPr>
                <w:rFonts w:ascii="Arial" w:hAnsi="Arial" w:cs="Arial"/>
                <w:sz w:val="16"/>
                <w:szCs w:val="16"/>
              </w:rPr>
              <w:t>nh gần nhấ</w:t>
            </w:r>
            <w:r w:rsidRPr="00F76931">
              <w:rPr>
                <w:rFonts w:ascii="Arial" w:hAnsi="Arial" w:cs="Arial"/>
                <w:sz w:val="16"/>
                <w:szCs w:val="16"/>
                <w:lang w:val="en-US"/>
              </w:rPr>
              <w:t>t</w:t>
            </w:r>
            <w:r w:rsidRPr="00F76931">
              <w:rPr>
                <w:rFonts w:ascii="Arial" w:hAnsi="Arial" w:cs="Arial"/>
                <w:sz w:val="16"/>
                <w:szCs w:val="16"/>
              </w:rPr>
              <w:t xml:space="preserve"> trên </w:t>
            </w:r>
            <w:r w:rsidRPr="00F76931">
              <w:rPr>
                <w:rFonts w:ascii="Arial" w:hAnsi="Arial" w:cs="Arial"/>
                <w:sz w:val="16"/>
                <w:szCs w:val="16"/>
                <w:lang w:val="en-US"/>
              </w:rPr>
              <w:t>t</w:t>
            </w:r>
            <w:r w:rsidRPr="00F76931">
              <w:rPr>
                <w:rFonts w:ascii="Arial" w:hAnsi="Arial" w:cs="Arial"/>
                <w:sz w:val="16"/>
                <w:szCs w:val="16"/>
              </w:rPr>
              <w:t xml:space="preserve">àu </w:t>
            </w:r>
            <w:r w:rsidRPr="00F76931">
              <w:rPr>
                <w:rFonts w:ascii="Arial" w:hAnsi="Arial" w:cs="Arial"/>
                <w:i/>
                <w:sz w:val="16"/>
                <w:szCs w:val="16"/>
              </w:rPr>
              <w:t>Lastest correction on board</w:t>
            </w:r>
          </w:p>
        </w:tc>
        <w:tc>
          <w:tcPr>
            <w:tcW w:w="1075"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Được sử dụng lúc xảy ra tai nạn (có hoặc không)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Was used at the accident (yes or no)</w:t>
            </w:r>
          </w:p>
        </w:tc>
      </w:tr>
      <w:tr w:rsidR="00206CD6" w:rsidRPr="00F76931" w:rsidTr="00455739">
        <w:tc>
          <w:tcPr>
            <w:tcW w:w="54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67</w:t>
            </w:r>
          </w:p>
        </w:tc>
        <w:tc>
          <w:tcPr>
            <w:tcW w:w="79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jc w:val="center"/>
              <w:rPr>
                <w:rFonts w:ascii="Arial" w:hAnsi="Arial" w:cs="Arial"/>
                <w:sz w:val="16"/>
                <w:szCs w:val="16"/>
              </w:rPr>
            </w:pPr>
          </w:p>
        </w:tc>
        <w:tc>
          <w:tcPr>
            <w:tcW w:w="108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Hải đồ</w:t>
            </w:r>
            <w:r w:rsidRPr="00F76931">
              <w:rPr>
                <w:rFonts w:ascii="Arial" w:hAnsi="Arial" w:cs="Arial"/>
                <w:sz w:val="16"/>
                <w:szCs w:val="16"/>
                <w:lang w:val="en-US"/>
              </w:rPr>
              <w:br/>
            </w:r>
            <w:r w:rsidRPr="00F76931">
              <w:rPr>
                <w:rFonts w:ascii="Arial" w:hAnsi="Arial" w:cs="Arial"/>
                <w:sz w:val="16"/>
                <w:szCs w:val="16"/>
              </w:rPr>
              <w:t xml:space="preserve"> </w:t>
            </w:r>
            <w:r w:rsidRPr="00F76931">
              <w:rPr>
                <w:rFonts w:ascii="Arial" w:hAnsi="Arial" w:cs="Arial"/>
                <w:i/>
                <w:sz w:val="16"/>
                <w:szCs w:val="16"/>
              </w:rPr>
              <w:t>Chart</w:t>
            </w:r>
          </w:p>
        </w:tc>
        <w:tc>
          <w:tcPr>
            <w:tcW w:w="84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Tỷ lệ</w:t>
            </w:r>
            <w:r w:rsidRPr="00F76931">
              <w:rPr>
                <w:rFonts w:ascii="Arial" w:hAnsi="Arial" w:cs="Arial"/>
                <w:sz w:val="16"/>
                <w:szCs w:val="16"/>
                <w:lang w:val="en-US"/>
              </w:rPr>
              <w:br/>
            </w:r>
            <w:r w:rsidRPr="00F76931">
              <w:rPr>
                <w:rFonts w:ascii="Arial" w:hAnsi="Arial" w:cs="Arial"/>
                <w:sz w:val="16"/>
                <w:szCs w:val="16"/>
              </w:rPr>
              <w:t xml:space="preserve"> </w:t>
            </w:r>
            <w:r w:rsidRPr="00F76931">
              <w:rPr>
                <w:rFonts w:ascii="Arial" w:hAnsi="Arial" w:cs="Arial"/>
                <w:i/>
                <w:sz w:val="16"/>
                <w:szCs w:val="16"/>
              </w:rPr>
              <w:t>Sca</w:t>
            </w:r>
            <w:r w:rsidRPr="00F76931">
              <w:rPr>
                <w:rFonts w:ascii="Arial" w:hAnsi="Arial" w:cs="Arial"/>
                <w:i/>
                <w:sz w:val="16"/>
                <w:szCs w:val="16"/>
                <w:lang w:val="en-US"/>
              </w:rPr>
              <w:t>le</w:t>
            </w:r>
          </w:p>
        </w:tc>
        <w:tc>
          <w:tcPr>
            <w:tcW w:w="108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96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84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120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132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1075"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w:t>
            </w:r>
          </w:p>
        </w:tc>
      </w:tr>
      <w:tr w:rsidR="00206CD6" w:rsidRPr="00F76931" w:rsidTr="00455739">
        <w:tc>
          <w:tcPr>
            <w:tcW w:w="54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68</w:t>
            </w:r>
          </w:p>
        </w:tc>
        <w:tc>
          <w:tcPr>
            <w:tcW w:w="79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jc w:val="center"/>
              <w:rPr>
                <w:rFonts w:ascii="Arial" w:hAnsi="Arial" w:cs="Arial"/>
                <w:sz w:val="16"/>
                <w:szCs w:val="16"/>
              </w:rPr>
            </w:pPr>
          </w:p>
        </w:tc>
        <w:tc>
          <w:tcPr>
            <w:tcW w:w="1920" w:type="dxa"/>
            <w:gridSpan w:val="2"/>
            <w:tcBorders>
              <w:top w:val="single" w:sz="4" w:space="0" w:color="auto"/>
              <w:left w:val="single" w:sz="4" w:space="0" w:color="auto"/>
              <w:bottom w:val="nil"/>
              <w:right w:val="nil"/>
            </w:tcBorders>
            <w:shd w:val="clear" w:color="auto" w:fill="FFFFFF"/>
          </w:tcPr>
          <w:p w:rsidR="00206CD6" w:rsidRDefault="00206CD6" w:rsidP="00455739">
            <w:pPr>
              <w:spacing w:before="120"/>
              <w:rPr>
                <w:rFonts w:ascii="Arial" w:hAnsi="Arial" w:cs="Arial"/>
                <w:sz w:val="16"/>
                <w:szCs w:val="16"/>
                <w:lang w:val="en-US"/>
              </w:rPr>
            </w:pPr>
            <w:r w:rsidRPr="00F76931">
              <w:rPr>
                <w:rFonts w:ascii="Arial" w:hAnsi="Arial" w:cs="Arial"/>
                <w:sz w:val="16"/>
                <w:szCs w:val="16"/>
              </w:rPr>
              <w:t>Danh bạ đèn bi</w:t>
            </w:r>
            <w:r w:rsidRPr="00F76931">
              <w:rPr>
                <w:rFonts w:ascii="Arial" w:hAnsi="Arial" w:cs="Arial"/>
                <w:sz w:val="16"/>
                <w:szCs w:val="16"/>
                <w:lang w:val="en-US"/>
              </w:rPr>
              <w:t>ể</w:t>
            </w:r>
            <w:r w:rsidRPr="00F76931">
              <w:rPr>
                <w:rFonts w:ascii="Arial" w:hAnsi="Arial" w:cs="Arial"/>
                <w:sz w:val="16"/>
                <w:szCs w:val="16"/>
              </w:rPr>
              <w:t xml:space="preserve">n </w:t>
            </w:r>
            <w:r w:rsidRPr="00F76931">
              <w:rPr>
                <w:rFonts w:ascii="Arial" w:hAnsi="Arial" w:cs="Arial"/>
                <w:sz w:val="16"/>
                <w:szCs w:val="16"/>
                <w:lang w:val="en-US"/>
              </w:rPr>
              <w:br/>
            </w:r>
            <w:r w:rsidRPr="00F76931">
              <w:rPr>
                <w:rFonts w:ascii="Arial" w:hAnsi="Arial" w:cs="Arial"/>
                <w:sz w:val="16"/>
                <w:szCs w:val="16"/>
              </w:rPr>
              <w:t>List of</w:t>
            </w:r>
            <w:r w:rsidRPr="00F76931">
              <w:rPr>
                <w:rFonts w:ascii="Arial" w:hAnsi="Arial" w:cs="Arial"/>
                <w:sz w:val="16"/>
                <w:szCs w:val="16"/>
                <w:lang w:val="en-US"/>
              </w:rPr>
              <w:t xml:space="preserve"> </w:t>
            </w:r>
            <w:r w:rsidRPr="00F76931">
              <w:rPr>
                <w:rFonts w:ascii="Arial" w:hAnsi="Arial" w:cs="Arial"/>
                <w:sz w:val="16"/>
                <w:szCs w:val="16"/>
              </w:rPr>
              <w:t>Iights</w:t>
            </w:r>
          </w:p>
          <w:p w:rsidR="00206CD6" w:rsidRPr="006E14CB" w:rsidRDefault="00206CD6" w:rsidP="00455739">
            <w:pPr>
              <w:spacing w:before="120"/>
              <w:rPr>
                <w:rFonts w:ascii="Arial" w:hAnsi="Arial" w:cs="Arial"/>
                <w:sz w:val="16"/>
                <w:szCs w:val="16"/>
                <w:lang w:val="en-US"/>
              </w:rPr>
            </w:pPr>
          </w:p>
        </w:tc>
        <w:tc>
          <w:tcPr>
            <w:tcW w:w="108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96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84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120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132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1075"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jc w:val="center"/>
              <w:rPr>
                <w:rFonts w:ascii="Arial" w:hAnsi="Arial" w:cs="Arial"/>
                <w:sz w:val="16"/>
                <w:szCs w:val="16"/>
              </w:rPr>
            </w:pPr>
          </w:p>
        </w:tc>
      </w:tr>
      <w:tr w:rsidR="00206CD6" w:rsidRPr="00F76931" w:rsidTr="00455739">
        <w:tc>
          <w:tcPr>
            <w:tcW w:w="540"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69</w:t>
            </w:r>
          </w:p>
        </w:tc>
        <w:tc>
          <w:tcPr>
            <w:tcW w:w="790" w:type="dxa"/>
            <w:vMerge/>
            <w:tcBorders>
              <w:top w:val="nil"/>
              <w:left w:val="single" w:sz="4" w:space="0" w:color="auto"/>
              <w:bottom w:val="single" w:sz="4" w:space="0" w:color="auto"/>
              <w:right w:val="nil"/>
            </w:tcBorders>
            <w:shd w:val="clear" w:color="auto" w:fill="FFFFFF"/>
            <w:textDirection w:val="btLr"/>
          </w:tcPr>
          <w:p w:rsidR="00206CD6" w:rsidRPr="00F76931" w:rsidRDefault="00206CD6" w:rsidP="00455739">
            <w:pPr>
              <w:spacing w:before="120"/>
              <w:jc w:val="center"/>
              <w:rPr>
                <w:rFonts w:ascii="Arial" w:hAnsi="Arial" w:cs="Arial"/>
                <w:sz w:val="16"/>
                <w:szCs w:val="16"/>
              </w:rPr>
            </w:pPr>
          </w:p>
        </w:tc>
        <w:tc>
          <w:tcPr>
            <w:tcW w:w="1920" w:type="dxa"/>
            <w:gridSpan w:val="2"/>
            <w:tcBorders>
              <w:top w:val="single" w:sz="4" w:space="0" w:color="auto"/>
              <w:left w:val="single" w:sz="4" w:space="0" w:color="auto"/>
              <w:bottom w:val="single" w:sz="4" w:space="0" w:color="auto"/>
              <w:right w:val="nil"/>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Hảng hả</w:t>
            </w:r>
            <w:r w:rsidRPr="00F76931">
              <w:rPr>
                <w:rFonts w:ascii="Arial" w:hAnsi="Arial" w:cs="Arial"/>
                <w:sz w:val="16"/>
                <w:szCs w:val="16"/>
                <w:lang w:val="en-US"/>
              </w:rPr>
              <w:t>i</w:t>
            </w:r>
            <w:r w:rsidRPr="00F76931">
              <w:rPr>
                <w:rFonts w:ascii="Arial" w:hAnsi="Arial" w:cs="Arial"/>
                <w:sz w:val="16"/>
                <w:szCs w:val="16"/>
              </w:rPr>
              <w:t xml:space="preserve"> chỉ nam</w:t>
            </w:r>
            <w:r w:rsidRPr="00F76931">
              <w:rPr>
                <w:rFonts w:ascii="Arial" w:hAnsi="Arial" w:cs="Arial"/>
                <w:sz w:val="16"/>
                <w:szCs w:val="16"/>
                <w:lang w:val="en-US"/>
              </w:rPr>
              <w:br/>
            </w:r>
            <w:r w:rsidRPr="00F76931">
              <w:rPr>
                <w:rFonts w:ascii="Arial" w:hAnsi="Arial" w:cs="Arial"/>
                <w:i/>
                <w:sz w:val="16"/>
                <w:szCs w:val="16"/>
              </w:rPr>
              <w:t>Sail</w:t>
            </w:r>
            <w:r w:rsidRPr="00F76931">
              <w:rPr>
                <w:rFonts w:ascii="Arial" w:hAnsi="Arial" w:cs="Arial"/>
                <w:i/>
                <w:sz w:val="16"/>
                <w:szCs w:val="16"/>
                <w:lang w:val="en-US"/>
              </w:rPr>
              <w:t>in</w:t>
            </w:r>
            <w:r w:rsidRPr="00F76931">
              <w:rPr>
                <w:rFonts w:ascii="Arial" w:hAnsi="Arial" w:cs="Arial"/>
                <w:i/>
                <w:sz w:val="16"/>
                <w:szCs w:val="16"/>
              </w:rPr>
              <w:t>g directions</w:t>
            </w:r>
          </w:p>
          <w:p w:rsidR="00206CD6" w:rsidRPr="006E14CB" w:rsidRDefault="00206CD6" w:rsidP="00455739">
            <w:pPr>
              <w:spacing w:before="120"/>
              <w:rPr>
                <w:rFonts w:ascii="Arial" w:hAnsi="Arial" w:cs="Arial"/>
                <w:sz w:val="16"/>
                <w:szCs w:val="16"/>
                <w:lang w:val="en-US"/>
              </w:rPr>
            </w:pPr>
          </w:p>
        </w:tc>
        <w:tc>
          <w:tcPr>
            <w:tcW w:w="1080"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960"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840"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1200"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1320"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jc w:val="center"/>
              <w:rPr>
                <w:rFonts w:ascii="Arial" w:hAnsi="Arial" w:cs="Arial"/>
                <w:sz w:val="16"/>
                <w:szCs w:val="16"/>
              </w:rPr>
            </w:pPr>
          </w:p>
        </w:tc>
      </w:tr>
    </w:tbl>
    <w:p w:rsidR="00206CD6" w:rsidRPr="00F76931" w:rsidRDefault="00206CD6" w:rsidP="00206CD6">
      <w:pPr>
        <w:spacing w:before="120"/>
        <w:rPr>
          <w:lang w:val="en-US"/>
        </w:rPr>
      </w:pPr>
    </w:p>
    <w:tbl>
      <w:tblPr>
        <w:tblStyle w:val="TableGrid"/>
        <w:tblW w:w="9828" w:type="dxa"/>
        <w:tblLayout w:type="fixed"/>
        <w:tblLook w:val="01E0" w:firstRow="1" w:lastRow="1" w:firstColumn="1" w:lastColumn="1" w:noHBand="0" w:noVBand="0"/>
      </w:tblPr>
      <w:tblGrid>
        <w:gridCol w:w="600"/>
        <w:gridCol w:w="720"/>
        <w:gridCol w:w="1920"/>
        <w:gridCol w:w="1080"/>
        <w:gridCol w:w="960"/>
        <w:gridCol w:w="840"/>
        <w:gridCol w:w="1200"/>
        <w:gridCol w:w="1320"/>
        <w:gridCol w:w="1188"/>
      </w:tblGrid>
      <w:tr w:rsidR="00206CD6" w:rsidRPr="00F76931" w:rsidTr="00455739">
        <w:tc>
          <w:tcPr>
            <w:tcW w:w="600" w:type="dxa"/>
            <w:vMerge w:val="restart"/>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70</w:t>
            </w:r>
          </w:p>
        </w:tc>
        <w:tc>
          <w:tcPr>
            <w:tcW w:w="720" w:type="dxa"/>
            <w:vMerge w:val="restart"/>
          </w:tcPr>
          <w:p w:rsidR="00206CD6" w:rsidRPr="00F76931" w:rsidRDefault="00206CD6" w:rsidP="00455739">
            <w:pPr>
              <w:spacing w:before="120"/>
              <w:rPr>
                <w:rFonts w:ascii="Arial" w:hAnsi="Arial" w:cs="Arial"/>
                <w:sz w:val="16"/>
                <w:szCs w:val="16"/>
              </w:rPr>
            </w:pPr>
          </w:p>
        </w:tc>
        <w:tc>
          <w:tcPr>
            <w:tcW w:w="1920" w:type="dxa"/>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Bảng thủy triều</w:t>
            </w:r>
            <w:r w:rsidRPr="00F76931">
              <w:rPr>
                <w:rFonts w:ascii="Arial" w:hAnsi="Arial" w:cs="Arial"/>
                <w:sz w:val="16"/>
                <w:szCs w:val="16"/>
                <w:lang w:val="en-US"/>
              </w:rPr>
              <w:br/>
            </w:r>
            <w:r w:rsidRPr="00F76931">
              <w:rPr>
                <w:rFonts w:ascii="Arial" w:hAnsi="Arial" w:cs="Arial"/>
                <w:i/>
                <w:sz w:val="16"/>
                <w:szCs w:val="16"/>
                <w:lang w:val="en-US"/>
              </w:rPr>
              <w:t>Tide tables</w:t>
            </w:r>
          </w:p>
          <w:p w:rsidR="00206CD6" w:rsidRPr="00F76931" w:rsidRDefault="00206CD6" w:rsidP="00455739">
            <w:pPr>
              <w:spacing w:before="120"/>
              <w:rPr>
                <w:rFonts w:ascii="Arial" w:hAnsi="Arial" w:cs="Arial"/>
                <w:sz w:val="16"/>
                <w:szCs w:val="16"/>
                <w:lang w:val="en-US"/>
              </w:rPr>
            </w:pPr>
          </w:p>
        </w:tc>
        <w:tc>
          <w:tcPr>
            <w:tcW w:w="1080" w:type="dxa"/>
          </w:tcPr>
          <w:p w:rsidR="00206CD6" w:rsidRPr="00F76931" w:rsidRDefault="00206CD6" w:rsidP="00455739">
            <w:pPr>
              <w:spacing w:before="120"/>
              <w:rPr>
                <w:rFonts w:ascii="Arial" w:hAnsi="Arial" w:cs="Arial"/>
                <w:sz w:val="16"/>
                <w:szCs w:val="16"/>
              </w:rPr>
            </w:pPr>
          </w:p>
        </w:tc>
        <w:tc>
          <w:tcPr>
            <w:tcW w:w="960" w:type="dxa"/>
          </w:tcPr>
          <w:p w:rsidR="00206CD6" w:rsidRPr="00F76931" w:rsidRDefault="00206CD6" w:rsidP="00455739">
            <w:pPr>
              <w:spacing w:before="120"/>
              <w:rPr>
                <w:rFonts w:ascii="Arial" w:hAnsi="Arial" w:cs="Arial"/>
                <w:sz w:val="16"/>
                <w:szCs w:val="16"/>
              </w:rPr>
            </w:pPr>
          </w:p>
        </w:tc>
        <w:tc>
          <w:tcPr>
            <w:tcW w:w="840" w:type="dxa"/>
          </w:tcPr>
          <w:p w:rsidR="00206CD6" w:rsidRPr="00F76931" w:rsidRDefault="00206CD6" w:rsidP="00455739">
            <w:pPr>
              <w:spacing w:before="120"/>
              <w:rPr>
                <w:rFonts w:ascii="Arial" w:hAnsi="Arial" w:cs="Arial"/>
                <w:sz w:val="16"/>
                <w:szCs w:val="16"/>
              </w:rPr>
            </w:pPr>
          </w:p>
        </w:tc>
        <w:tc>
          <w:tcPr>
            <w:tcW w:w="1200" w:type="dxa"/>
          </w:tcPr>
          <w:p w:rsidR="00206CD6" w:rsidRPr="00F76931" w:rsidRDefault="00206CD6" w:rsidP="00455739">
            <w:pPr>
              <w:spacing w:before="120"/>
              <w:rPr>
                <w:rFonts w:ascii="Arial" w:hAnsi="Arial" w:cs="Arial"/>
                <w:sz w:val="16"/>
                <w:szCs w:val="16"/>
              </w:rPr>
            </w:pPr>
          </w:p>
        </w:tc>
        <w:tc>
          <w:tcPr>
            <w:tcW w:w="1320" w:type="dxa"/>
          </w:tcPr>
          <w:p w:rsidR="00206CD6" w:rsidRPr="00F76931" w:rsidRDefault="00206CD6" w:rsidP="00455739">
            <w:pPr>
              <w:spacing w:before="120"/>
              <w:rPr>
                <w:rFonts w:ascii="Arial" w:hAnsi="Arial" w:cs="Arial"/>
                <w:sz w:val="16"/>
                <w:szCs w:val="16"/>
              </w:rPr>
            </w:pPr>
          </w:p>
        </w:tc>
        <w:tc>
          <w:tcPr>
            <w:tcW w:w="1188" w:type="dxa"/>
          </w:tcPr>
          <w:p w:rsidR="00206CD6" w:rsidRPr="00F76931" w:rsidRDefault="00206CD6" w:rsidP="00455739">
            <w:pPr>
              <w:spacing w:before="120"/>
              <w:rPr>
                <w:rFonts w:ascii="Arial" w:hAnsi="Arial" w:cs="Arial"/>
                <w:sz w:val="16"/>
                <w:szCs w:val="16"/>
              </w:rPr>
            </w:pPr>
          </w:p>
        </w:tc>
      </w:tr>
      <w:tr w:rsidR="00206CD6" w:rsidRPr="00F76931" w:rsidTr="00455739">
        <w:tc>
          <w:tcPr>
            <w:tcW w:w="600" w:type="dxa"/>
            <w:vMerge/>
            <w:vAlign w:val="center"/>
          </w:tcPr>
          <w:p w:rsidR="00206CD6" w:rsidRPr="00F76931" w:rsidRDefault="00206CD6" w:rsidP="00455739">
            <w:pPr>
              <w:spacing w:before="120"/>
              <w:jc w:val="center"/>
              <w:rPr>
                <w:rFonts w:ascii="Arial" w:hAnsi="Arial" w:cs="Arial"/>
                <w:sz w:val="16"/>
                <w:szCs w:val="16"/>
                <w:lang w:val="en-US"/>
              </w:rPr>
            </w:pPr>
          </w:p>
        </w:tc>
        <w:tc>
          <w:tcPr>
            <w:tcW w:w="720" w:type="dxa"/>
            <w:vMerge/>
          </w:tcPr>
          <w:p w:rsidR="00206CD6" w:rsidRPr="00F76931" w:rsidRDefault="00206CD6" w:rsidP="00455739">
            <w:pPr>
              <w:spacing w:before="120"/>
              <w:rPr>
                <w:rFonts w:ascii="Arial" w:hAnsi="Arial" w:cs="Arial"/>
                <w:sz w:val="16"/>
                <w:szCs w:val="16"/>
              </w:rPr>
            </w:pPr>
          </w:p>
        </w:tc>
        <w:tc>
          <w:tcPr>
            <w:tcW w:w="1920" w:type="dxa"/>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Bảng/bản đồ dòng chảy</w:t>
            </w:r>
            <w:r w:rsidRPr="00F76931">
              <w:rPr>
                <w:rFonts w:ascii="Arial" w:hAnsi="Arial" w:cs="Arial"/>
                <w:sz w:val="16"/>
                <w:szCs w:val="16"/>
                <w:lang w:val="en-US"/>
              </w:rPr>
              <w:br/>
            </w:r>
            <w:r w:rsidRPr="00F76931">
              <w:rPr>
                <w:rFonts w:ascii="Arial" w:hAnsi="Arial" w:cs="Arial"/>
                <w:i/>
                <w:sz w:val="16"/>
                <w:szCs w:val="16"/>
                <w:lang w:val="en-US"/>
              </w:rPr>
              <w:t>Current maps/ table</w:t>
            </w:r>
          </w:p>
          <w:p w:rsidR="00206CD6" w:rsidRPr="00F76931" w:rsidRDefault="00206CD6" w:rsidP="00455739">
            <w:pPr>
              <w:spacing w:before="120"/>
              <w:rPr>
                <w:rFonts w:ascii="Arial" w:hAnsi="Arial" w:cs="Arial"/>
                <w:sz w:val="16"/>
                <w:szCs w:val="16"/>
                <w:lang w:val="en-US"/>
              </w:rPr>
            </w:pPr>
          </w:p>
        </w:tc>
        <w:tc>
          <w:tcPr>
            <w:tcW w:w="1080" w:type="dxa"/>
          </w:tcPr>
          <w:p w:rsidR="00206CD6" w:rsidRPr="00F76931" w:rsidRDefault="00206CD6" w:rsidP="00455739">
            <w:pPr>
              <w:spacing w:before="120"/>
              <w:rPr>
                <w:rFonts w:ascii="Arial" w:hAnsi="Arial" w:cs="Arial"/>
                <w:sz w:val="16"/>
                <w:szCs w:val="16"/>
              </w:rPr>
            </w:pPr>
          </w:p>
        </w:tc>
        <w:tc>
          <w:tcPr>
            <w:tcW w:w="960" w:type="dxa"/>
          </w:tcPr>
          <w:p w:rsidR="00206CD6" w:rsidRPr="00F76931" w:rsidRDefault="00206CD6" w:rsidP="00455739">
            <w:pPr>
              <w:spacing w:before="120"/>
              <w:rPr>
                <w:rFonts w:ascii="Arial" w:hAnsi="Arial" w:cs="Arial"/>
                <w:sz w:val="16"/>
                <w:szCs w:val="16"/>
              </w:rPr>
            </w:pPr>
          </w:p>
        </w:tc>
        <w:tc>
          <w:tcPr>
            <w:tcW w:w="840" w:type="dxa"/>
          </w:tcPr>
          <w:p w:rsidR="00206CD6" w:rsidRPr="00F76931" w:rsidRDefault="00206CD6" w:rsidP="00455739">
            <w:pPr>
              <w:spacing w:before="120"/>
              <w:rPr>
                <w:rFonts w:ascii="Arial" w:hAnsi="Arial" w:cs="Arial"/>
                <w:sz w:val="16"/>
                <w:szCs w:val="16"/>
              </w:rPr>
            </w:pPr>
          </w:p>
        </w:tc>
        <w:tc>
          <w:tcPr>
            <w:tcW w:w="1200" w:type="dxa"/>
          </w:tcPr>
          <w:p w:rsidR="00206CD6" w:rsidRPr="00F76931" w:rsidRDefault="00206CD6" w:rsidP="00455739">
            <w:pPr>
              <w:spacing w:before="120"/>
              <w:rPr>
                <w:rFonts w:ascii="Arial" w:hAnsi="Arial" w:cs="Arial"/>
                <w:sz w:val="16"/>
                <w:szCs w:val="16"/>
              </w:rPr>
            </w:pPr>
          </w:p>
        </w:tc>
        <w:tc>
          <w:tcPr>
            <w:tcW w:w="1320" w:type="dxa"/>
          </w:tcPr>
          <w:p w:rsidR="00206CD6" w:rsidRPr="00F76931" w:rsidRDefault="00206CD6" w:rsidP="00455739">
            <w:pPr>
              <w:spacing w:before="120"/>
              <w:rPr>
                <w:rFonts w:ascii="Arial" w:hAnsi="Arial" w:cs="Arial"/>
                <w:sz w:val="16"/>
                <w:szCs w:val="16"/>
              </w:rPr>
            </w:pPr>
          </w:p>
        </w:tc>
        <w:tc>
          <w:tcPr>
            <w:tcW w:w="1188" w:type="dxa"/>
          </w:tcPr>
          <w:p w:rsidR="00206CD6" w:rsidRPr="00F76931" w:rsidRDefault="00206CD6" w:rsidP="00455739">
            <w:pPr>
              <w:spacing w:before="120"/>
              <w:rPr>
                <w:rFonts w:ascii="Arial" w:hAnsi="Arial" w:cs="Arial"/>
                <w:sz w:val="16"/>
                <w:szCs w:val="16"/>
              </w:rPr>
            </w:pPr>
          </w:p>
        </w:tc>
      </w:tr>
      <w:tr w:rsidR="00206CD6" w:rsidRPr="00F76931" w:rsidTr="00455739">
        <w:tc>
          <w:tcPr>
            <w:tcW w:w="600" w:type="dxa"/>
            <w:vMerge w:val="restart"/>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lang w:val="en-US"/>
              </w:rPr>
              <w:t>71</w:t>
            </w:r>
          </w:p>
        </w:tc>
        <w:tc>
          <w:tcPr>
            <w:tcW w:w="720" w:type="dxa"/>
            <w:vMerge/>
          </w:tcPr>
          <w:p w:rsidR="00206CD6" w:rsidRPr="00F76931" w:rsidRDefault="00206CD6" w:rsidP="00455739">
            <w:pPr>
              <w:spacing w:before="120"/>
              <w:rPr>
                <w:rFonts w:ascii="Arial" w:hAnsi="Arial" w:cs="Arial"/>
                <w:sz w:val="16"/>
                <w:szCs w:val="16"/>
              </w:rPr>
            </w:pPr>
          </w:p>
        </w:tc>
        <w:tc>
          <w:tcPr>
            <w:tcW w:w="1920" w:type="dxa"/>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Các tín hiệu vô tuyến</w:t>
            </w:r>
            <w:r w:rsidRPr="00F76931">
              <w:rPr>
                <w:rFonts w:ascii="Arial" w:hAnsi="Arial" w:cs="Arial"/>
                <w:sz w:val="16"/>
                <w:szCs w:val="16"/>
                <w:lang w:val="en-US"/>
              </w:rPr>
              <w:br/>
            </w:r>
            <w:r w:rsidRPr="00F76931">
              <w:rPr>
                <w:rFonts w:ascii="Arial" w:hAnsi="Arial" w:cs="Arial"/>
                <w:i/>
                <w:sz w:val="16"/>
                <w:szCs w:val="16"/>
                <w:lang w:val="en-US"/>
              </w:rPr>
              <w:t>Radio signals</w:t>
            </w:r>
          </w:p>
          <w:p w:rsidR="00206CD6" w:rsidRPr="00F76931" w:rsidRDefault="00206CD6" w:rsidP="00455739">
            <w:pPr>
              <w:spacing w:before="120"/>
              <w:rPr>
                <w:rFonts w:ascii="Arial" w:hAnsi="Arial" w:cs="Arial"/>
                <w:sz w:val="16"/>
                <w:szCs w:val="16"/>
                <w:lang w:val="en-US"/>
              </w:rPr>
            </w:pPr>
          </w:p>
        </w:tc>
        <w:tc>
          <w:tcPr>
            <w:tcW w:w="1080" w:type="dxa"/>
          </w:tcPr>
          <w:p w:rsidR="00206CD6" w:rsidRPr="00F76931" w:rsidRDefault="00206CD6" w:rsidP="00455739">
            <w:pPr>
              <w:spacing w:before="120"/>
              <w:rPr>
                <w:rFonts w:ascii="Arial" w:hAnsi="Arial" w:cs="Arial"/>
                <w:sz w:val="16"/>
                <w:szCs w:val="16"/>
              </w:rPr>
            </w:pPr>
          </w:p>
        </w:tc>
        <w:tc>
          <w:tcPr>
            <w:tcW w:w="960" w:type="dxa"/>
          </w:tcPr>
          <w:p w:rsidR="00206CD6" w:rsidRPr="00F76931" w:rsidRDefault="00206CD6" w:rsidP="00455739">
            <w:pPr>
              <w:spacing w:before="120"/>
              <w:rPr>
                <w:rFonts w:ascii="Arial" w:hAnsi="Arial" w:cs="Arial"/>
                <w:sz w:val="16"/>
                <w:szCs w:val="16"/>
              </w:rPr>
            </w:pPr>
          </w:p>
        </w:tc>
        <w:tc>
          <w:tcPr>
            <w:tcW w:w="840" w:type="dxa"/>
          </w:tcPr>
          <w:p w:rsidR="00206CD6" w:rsidRPr="00F76931" w:rsidRDefault="00206CD6" w:rsidP="00455739">
            <w:pPr>
              <w:spacing w:before="120"/>
              <w:rPr>
                <w:rFonts w:ascii="Arial" w:hAnsi="Arial" w:cs="Arial"/>
                <w:sz w:val="16"/>
                <w:szCs w:val="16"/>
              </w:rPr>
            </w:pPr>
          </w:p>
        </w:tc>
        <w:tc>
          <w:tcPr>
            <w:tcW w:w="1200" w:type="dxa"/>
          </w:tcPr>
          <w:p w:rsidR="00206CD6" w:rsidRPr="00F76931" w:rsidRDefault="00206CD6" w:rsidP="00455739">
            <w:pPr>
              <w:spacing w:before="120"/>
              <w:rPr>
                <w:rFonts w:ascii="Arial" w:hAnsi="Arial" w:cs="Arial"/>
                <w:sz w:val="16"/>
                <w:szCs w:val="16"/>
              </w:rPr>
            </w:pPr>
          </w:p>
        </w:tc>
        <w:tc>
          <w:tcPr>
            <w:tcW w:w="1320" w:type="dxa"/>
          </w:tcPr>
          <w:p w:rsidR="00206CD6" w:rsidRPr="00F76931" w:rsidRDefault="00206CD6" w:rsidP="00455739">
            <w:pPr>
              <w:spacing w:before="120"/>
              <w:rPr>
                <w:rFonts w:ascii="Arial" w:hAnsi="Arial" w:cs="Arial"/>
                <w:sz w:val="16"/>
                <w:szCs w:val="16"/>
              </w:rPr>
            </w:pPr>
          </w:p>
        </w:tc>
        <w:tc>
          <w:tcPr>
            <w:tcW w:w="1188" w:type="dxa"/>
          </w:tcPr>
          <w:p w:rsidR="00206CD6" w:rsidRPr="00F76931" w:rsidRDefault="00206CD6" w:rsidP="00455739">
            <w:pPr>
              <w:spacing w:before="120"/>
              <w:rPr>
                <w:rFonts w:ascii="Arial" w:hAnsi="Arial" w:cs="Arial"/>
                <w:sz w:val="16"/>
                <w:szCs w:val="16"/>
              </w:rPr>
            </w:pPr>
          </w:p>
        </w:tc>
      </w:tr>
      <w:tr w:rsidR="00206CD6" w:rsidRPr="00F76931" w:rsidTr="00455739">
        <w:tc>
          <w:tcPr>
            <w:tcW w:w="600" w:type="dxa"/>
            <w:vMerge/>
            <w:vAlign w:val="center"/>
          </w:tcPr>
          <w:p w:rsidR="00206CD6" w:rsidRPr="00F76931" w:rsidRDefault="00206CD6" w:rsidP="00455739">
            <w:pPr>
              <w:spacing w:before="120"/>
              <w:jc w:val="center"/>
              <w:rPr>
                <w:rFonts w:ascii="Arial" w:hAnsi="Arial" w:cs="Arial"/>
                <w:sz w:val="16"/>
                <w:szCs w:val="16"/>
              </w:rPr>
            </w:pPr>
          </w:p>
        </w:tc>
        <w:tc>
          <w:tcPr>
            <w:tcW w:w="720" w:type="dxa"/>
            <w:vMerge/>
          </w:tcPr>
          <w:p w:rsidR="00206CD6" w:rsidRPr="00F76931" w:rsidRDefault="00206CD6" w:rsidP="00455739">
            <w:pPr>
              <w:spacing w:before="120"/>
              <w:rPr>
                <w:rFonts w:ascii="Arial" w:hAnsi="Arial" w:cs="Arial"/>
                <w:sz w:val="16"/>
                <w:szCs w:val="16"/>
              </w:rPr>
            </w:pPr>
          </w:p>
        </w:tc>
        <w:tc>
          <w:tcPr>
            <w:tcW w:w="1920" w:type="dxa"/>
          </w:tcPr>
          <w:p w:rsidR="00206CD6" w:rsidRDefault="00206CD6" w:rsidP="00455739">
            <w:pPr>
              <w:spacing w:before="120"/>
              <w:rPr>
                <w:rFonts w:ascii="Arial" w:hAnsi="Arial" w:cs="Arial"/>
                <w:sz w:val="16"/>
                <w:szCs w:val="16"/>
                <w:lang w:val="en-US"/>
              </w:rPr>
            </w:pPr>
            <w:r w:rsidRPr="00F76931">
              <w:rPr>
                <w:rFonts w:ascii="Arial" w:hAnsi="Arial" w:cs="Arial"/>
                <w:sz w:val="16"/>
                <w:szCs w:val="16"/>
                <w:lang w:val="en-US"/>
              </w:rPr>
              <w:t>Các loại khác</w:t>
            </w:r>
            <w:r w:rsidRPr="00F76931">
              <w:rPr>
                <w:rFonts w:ascii="Arial" w:hAnsi="Arial" w:cs="Arial"/>
                <w:sz w:val="16"/>
                <w:szCs w:val="16"/>
                <w:lang w:val="en-US"/>
              </w:rPr>
              <w:br/>
              <w:t>Others</w:t>
            </w:r>
          </w:p>
          <w:p w:rsidR="00206CD6" w:rsidRPr="00F76931" w:rsidRDefault="00206CD6" w:rsidP="00455739">
            <w:pPr>
              <w:spacing w:before="120"/>
              <w:rPr>
                <w:rFonts w:ascii="Arial" w:hAnsi="Arial" w:cs="Arial"/>
                <w:sz w:val="16"/>
                <w:szCs w:val="16"/>
                <w:lang w:val="en-US"/>
              </w:rPr>
            </w:pPr>
          </w:p>
        </w:tc>
        <w:tc>
          <w:tcPr>
            <w:tcW w:w="1080" w:type="dxa"/>
          </w:tcPr>
          <w:p w:rsidR="00206CD6" w:rsidRPr="00F76931" w:rsidRDefault="00206CD6" w:rsidP="00455739">
            <w:pPr>
              <w:spacing w:before="120"/>
              <w:rPr>
                <w:rFonts w:ascii="Arial" w:hAnsi="Arial" w:cs="Arial"/>
                <w:sz w:val="16"/>
                <w:szCs w:val="16"/>
              </w:rPr>
            </w:pPr>
          </w:p>
        </w:tc>
        <w:tc>
          <w:tcPr>
            <w:tcW w:w="960" w:type="dxa"/>
          </w:tcPr>
          <w:p w:rsidR="00206CD6" w:rsidRPr="00F76931" w:rsidRDefault="00206CD6" w:rsidP="00455739">
            <w:pPr>
              <w:spacing w:before="120"/>
              <w:rPr>
                <w:rFonts w:ascii="Arial" w:hAnsi="Arial" w:cs="Arial"/>
                <w:sz w:val="16"/>
                <w:szCs w:val="16"/>
              </w:rPr>
            </w:pPr>
          </w:p>
        </w:tc>
        <w:tc>
          <w:tcPr>
            <w:tcW w:w="840" w:type="dxa"/>
          </w:tcPr>
          <w:p w:rsidR="00206CD6" w:rsidRPr="00F76931" w:rsidRDefault="00206CD6" w:rsidP="00455739">
            <w:pPr>
              <w:spacing w:before="120"/>
              <w:rPr>
                <w:rFonts w:ascii="Arial" w:hAnsi="Arial" w:cs="Arial"/>
                <w:sz w:val="16"/>
                <w:szCs w:val="16"/>
              </w:rPr>
            </w:pPr>
          </w:p>
        </w:tc>
        <w:tc>
          <w:tcPr>
            <w:tcW w:w="1200" w:type="dxa"/>
          </w:tcPr>
          <w:p w:rsidR="00206CD6" w:rsidRPr="00F76931" w:rsidRDefault="00206CD6" w:rsidP="00455739">
            <w:pPr>
              <w:spacing w:before="120"/>
              <w:rPr>
                <w:rFonts w:ascii="Arial" w:hAnsi="Arial" w:cs="Arial"/>
                <w:sz w:val="16"/>
                <w:szCs w:val="16"/>
              </w:rPr>
            </w:pPr>
          </w:p>
        </w:tc>
        <w:tc>
          <w:tcPr>
            <w:tcW w:w="1320" w:type="dxa"/>
          </w:tcPr>
          <w:p w:rsidR="00206CD6" w:rsidRPr="00F76931" w:rsidRDefault="00206CD6" w:rsidP="00455739">
            <w:pPr>
              <w:spacing w:before="120"/>
              <w:rPr>
                <w:rFonts w:ascii="Arial" w:hAnsi="Arial" w:cs="Arial"/>
                <w:sz w:val="16"/>
                <w:szCs w:val="16"/>
              </w:rPr>
            </w:pPr>
          </w:p>
        </w:tc>
        <w:tc>
          <w:tcPr>
            <w:tcW w:w="1188" w:type="dxa"/>
          </w:tcPr>
          <w:p w:rsidR="00206CD6" w:rsidRPr="00F76931" w:rsidRDefault="00206CD6" w:rsidP="00455739">
            <w:pPr>
              <w:spacing w:before="120"/>
              <w:rPr>
                <w:rFonts w:ascii="Arial" w:hAnsi="Arial" w:cs="Arial"/>
                <w:sz w:val="16"/>
                <w:szCs w:val="16"/>
              </w:rPr>
            </w:pPr>
          </w:p>
        </w:tc>
      </w:tr>
      <w:tr w:rsidR="00206CD6" w:rsidRPr="00F76931" w:rsidTr="00455739">
        <w:tc>
          <w:tcPr>
            <w:tcW w:w="60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72</w:t>
            </w:r>
          </w:p>
        </w:tc>
        <w:tc>
          <w:tcPr>
            <w:tcW w:w="720" w:type="dxa"/>
          </w:tcPr>
          <w:p w:rsidR="00206CD6" w:rsidRPr="00F76931" w:rsidRDefault="00206CD6" w:rsidP="00455739">
            <w:pPr>
              <w:spacing w:before="120"/>
              <w:rPr>
                <w:rFonts w:ascii="Arial" w:hAnsi="Arial" w:cs="Arial"/>
                <w:sz w:val="16"/>
                <w:szCs w:val="16"/>
              </w:rPr>
            </w:pPr>
          </w:p>
        </w:tc>
        <w:tc>
          <w:tcPr>
            <w:tcW w:w="7320" w:type="dxa"/>
            <w:gridSpan w:val="6"/>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Chỉ rõ các lỗi trong các ấn phẩm nêu trên được xem là không liên quan đến tàu</w:t>
            </w:r>
            <w:r w:rsidRPr="00F76931">
              <w:rPr>
                <w:rFonts w:ascii="Arial" w:hAnsi="Arial" w:cs="Arial"/>
                <w:sz w:val="16"/>
                <w:szCs w:val="16"/>
                <w:lang w:val="en-US"/>
              </w:rPr>
              <w:br/>
            </w:r>
            <w:r w:rsidRPr="00F76931">
              <w:rPr>
                <w:rFonts w:ascii="Arial" w:hAnsi="Arial" w:cs="Arial"/>
                <w:i/>
                <w:sz w:val="16"/>
                <w:szCs w:val="16"/>
                <w:lang w:val="en-US"/>
              </w:rPr>
              <w:t>Indicate faults in the above-mentioned publications which are considered not to be alleged to ship</w:t>
            </w:r>
          </w:p>
          <w:p w:rsidR="00206CD6" w:rsidRPr="00F76931" w:rsidRDefault="00206CD6" w:rsidP="00455739">
            <w:pPr>
              <w:spacing w:before="120"/>
              <w:rPr>
                <w:rFonts w:ascii="Arial" w:hAnsi="Arial" w:cs="Arial"/>
                <w:sz w:val="16"/>
                <w:szCs w:val="16"/>
                <w:lang w:val="en-US"/>
              </w:rPr>
            </w:pPr>
          </w:p>
        </w:tc>
        <w:tc>
          <w:tcPr>
            <w:tcW w:w="1188" w:type="dxa"/>
          </w:tcPr>
          <w:p w:rsidR="00206CD6" w:rsidRPr="00F76931" w:rsidRDefault="00206CD6" w:rsidP="00455739">
            <w:pPr>
              <w:spacing w:before="120"/>
              <w:rPr>
                <w:rFonts w:ascii="Arial" w:hAnsi="Arial" w:cs="Arial"/>
                <w:sz w:val="16"/>
                <w:szCs w:val="16"/>
              </w:rPr>
            </w:pPr>
          </w:p>
        </w:tc>
      </w:tr>
      <w:tr w:rsidR="00206CD6" w:rsidRPr="00F76931" w:rsidTr="00455739">
        <w:trPr>
          <w:trHeight w:val="509"/>
        </w:trPr>
        <w:tc>
          <w:tcPr>
            <w:tcW w:w="60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73</w:t>
            </w:r>
          </w:p>
        </w:tc>
        <w:tc>
          <w:tcPr>
            <w:tcW w:w="720" w:type="dxa"/>
          </w:tcPr>
          <w:p w:rsidR="00206CD6" w:rsidRPr="00F76931" w:rsidRDefault="00206CD6" w:rsidP="00455739">
            <w:pPr>
              <w:spacing w:before="120"/>
              <w:rPr>
                <w:rFonts w:ascii="Arial" w:hAnsi="Arial" w:cs="Arial"/>
                <w:sz w:val="16"/>
                <w:szCs w:val="16"/>
              </w:rPr>
            </w:pPr>
          </w:p>
        </w:tc>
        <w:tc>
          <w:tcPr>
            <w:tcW w:w="4800" w:type="dxa"/>
            <w:gridSpan w:val="4"/>
          </w:tcPr>
          <w:p w:rsidR="00206CD6" w:rsidRDefault="00206CD6" w:rsidP="00455739">
            <w:pPr>
              <w:spacing w:before="120"/>
              <w:rPr>
                <w:rFonts w:ascii="Arial" w:hAnsi="Arial" w:cs="Arial"/>
                <w:i/>
                <w:sz w:val="16"/>
                <w:szCs w:val="16"/>
                <w:lang w:val="en-US"/>
              </w:rPr>
            </w:pPr>
            <w:r w:rsidRPr="00565891">
              <w:rPr>
                <w:rFonts w:ascii="Arial" w:hAnsi="Arial" w:cs="Arial"/>
                <w:sz w:val="16"/>
                <w:szCs w:val="16"/>
              </w:rPr>
              <w:t>Có nhận được các Thông báo hàng hải thường xuyên không?</w:t>
            </w:r>
            <w:r w:rsidRPr="00565891">
              <w:rPr>
                <w:rFonts w:ascii="Arial" w:hAnsi="Arial" w:cs="Arial"/>
                <w:sz w:val="16"/>
                <w:szCs w:val="16"/>
              </w:rPr>
              <w:br/>
            </w:r>
            <w:r w:rsidRPr="00F76931">
              <w:rPr>
                <w:rFonts w:ascii="Arial" w:hAnsi="Arial" w:cs="Arial"/>
                <w:i/>
                <w:sz w:val="16"/>
                <w:szCs w:val="16"/>
                <w:lang w:val="en-US"/>
              </w:rPr>
              <w:t>Is Ufs (NtM) received regularly?</w:t>
            </w:r>
          </w:p>
          <w:p w:rsidR="00206CD6" w:rsidRPr="00F76931" w:rsidRDefault="00206CD6" w:rsidP="00455739">
            <w:pPr>
              <w:spacing w:before="120"/>
              <w:rPr>
                <w:rFonts w:ascii="Arial" w:hAnsi="Arial" w:cs="Arial"/>
                <w:sz w:val="16"/>
                <w:szCs w:val="16"/>
                <w:lang w:val="en-US"/>
              </w:rPr>
            </w:pPr>
          </w:p>
        </w:tc>
        <w:tc>
          <w:tcPr>
            <w:tcW w:w="3708"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Số và ngày của Thông báo hàng hải gần nhất</w:t>
            </w:r>
            <w:r w:rsidRPr="00F76931">
              <w:rPr>
                <w:rFonts w:ascii="Arial" w:hAnsi="Arial" w:cs="Arial"/>
                <w:sz w:val="16"/>
                <w:szCs w:val="16"/>
                <w:lang w:val="en-US"/>
              </w:rPr>
              <w:br/>
            </w:r>
            <w:r w:rsidRPr="00F76931">
              <w:rPr>
                <w:rFonts w:ascii="Arial" w:hAnsi="Arial" w:cs="Arial"/>
                <w:i/>
                <w:sz w:val="16"/>
                <w:szCs w:val="16"/>
                <w:lang w:val="en-US"/>
              </w:rPr>
              <w:t>Number and date of the last Ufs (NtM)</w:t>
            </w:r>
          </w:p>
        </w:tc>
      </w:tr>
    </w:tbl>
    <w:p w:rsidR="00206CD6" w:rsidRDefault="00206CD6" w:rsidP="00206CD6">
      <w:pPr>
        <w:spacing w:before="120"/>
        <w:rPr>
          <w:lang w:val="en-US"/>
        </w:rPr>
      </w:pPr>
    </w:p>
    <w:tbl>
      <w:tblPr>
        <w:tblW w:w="9725" w:type="dxa"/>
        <w:tblLayout w:type="fixed"/>
        <w:tblCellMar>
          <w:left w:w="0" w:type="dxa"/>
          <w:right w:w="0" w:type="dxa"/>
        </w:tblCellMar>
        <w:tblLook w:val="0000" w:firstRow="0" w:lastRow="0" w:firstColumn="0" w:lastColumn="0" w:noHBand="0" w:noVBand="0"/>
      </w:tblPr>
      <w:tblGrid>
        <w:gridCol w:w="585"/>
        <w:gridCol w:w="720"/>
        <w:gridCol w:w="4746"/>
        <w:gridCol w:w="3674"/>
      </w:tblGrid>
      <w:tr w:rsidR="00206CD6" w:rsidRPr="00F76931" w:rsidTr="00455739">
        <w:tc>
          <w:tcPr>
            <w:tcW w:w="58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74</w:t>
            </w:r>
          </w:p>
        </w:tc>
        <w:tc>
          <w:tcPr>
            <w:tcW w:w="720" w:type="dxa"/>
            <w:vMerge w:val="restart"/>
            <w:tcBorders>
              <w:top w:val="single" w:sz="4" w:space="0" w:color="auto"/>
              <w:left w:val="single" w:sz="4" w:space="0" w:color="auto"/>
              <w:bottom w:val="nil"/>
              <w:right w:val="nil"/>
            </w:tcBorders>
            <w:shd w:val="clear" w:color="auto" w:fill="FFFFFF"/>
            <w:textDirection w:val="btLr"/>
          </w:tcPr>
          <w:p w:rsidR="00206CD6" w:rsidRPr="00F76931" w:rsidRDefault="00206CD6" w:rsidP="00455739">
            <w:pPr>
              <w:spacing w:before="120"/>
              <w:jc w:val="center"/>
              <w:rPr>
                <w:rFonts w:ascii="Arial" w:hAnsi="Arial" w:cs="Arial"/>
                <w:sz w:val="16"/>
                <w:szCs w:val="16"/>
              </w:rPr>
            </w:pPr>
            <w:r w:rsidRPr="00F76931">
              <w:rPr>
                <w:rFonts w:ascii="Arial" w:hAnsi="Arial" w:cs="Arial"/>
                <w:b/>
                <w:sz w:val="16"/>
                <w:szCs w:val="16"/>
              </w:rPr>
              <w:t>THUYỀN B</w:t>
            </w:r>
            <w:r w:rsidRPr="00565891">
              <w:rPr>
                <w:rFonts w:ascii="Arial" w:hAnsi="Arial" w:cs="Arial"/>
                <w:b/>
                <w:sz w:val="16"/>
                <w:szCs w:val="16"/>
              </w:rPr>
              <w:t>Ộ</w:t>
            </w:r>
            <w:r w:rsidRPr="00F76931">
              <w:rPr>
                <w:rFonts w:ascii="Arial" w:hAnsi="Arial" w:cs="Arial"/>
                <w:b/>
                <w:sz w:val="16"/>
                <w:szCs w:val="16"/>
              </w:rPr>
              <w:t xml:space="preserve"> TRÊN BU</w:t>
            </w:r>
            <w:r w:rsidRPr="00565891">
              <w:rPr>
                <w:rFonts w:ascii="Arial" w:hAnsi="Arial" w:cs="Arial"/>
                <w:b/>
                <w:sz w:val="16"/>
                <w:szCs w:val="16"/>
              </w:rPr>
              <w:t>Ồ</w:t>
            </w:r>
            <w:r w:rsidRPr="00F76931">
              <w:rPr>
                <w:rFonts w:ascii="Arial" w:hAnsi="Arial" w:cs="Arial"/>
                <w:b/>
                <w:sz w:val="16"/>
                <w:szCs w:val="16"/>
              </w:rPr>
              <w:t>NG LÁI TRƯỚC VÀ TẠI LÚC XẤY</w:t>
            </w:r>
            <w:r w:rsidRPr="00F76931">
              <w:rPr>
                <w:rFonts w:ascii="Arial" w:hAnsi="Arial" w:cs="Arial"/>
                <w:sz w:val="16"/>
                <w:szCs w:val="16"/>
              </w:rPr>
              <w:t xml:space="preserve"> </w:t>
            </w:r>
            <w:r w:rsidRPr="00F76931">
              <w:rPr>
                <w:rFonts w:ascii="Arial" w:hAnsi="Arial" w:cs="Arial"/>
                <w:b/>
                <w:sz w:val="16"/>
                <w:szCs w:val="16"/>
              </w:rPr>
              <w:t>RA ĐÂM VA/M</w:t>
            </w:r>
            <w:r w:rsidRPr="00565891">
              <w:rPr>
                <w:rFonts w:ascii="Arial" w:hAnsi="Arial" w:cs="Arial"/>
                <w:b/>
                <w:sz w:val="16"/>
                <w:szCs w:val="16"/>
              </w:rPr>
              <w:t>Ắ</w:t>
            </w:r>
            <w:r w:rsidRPr="00F76931">
              <w:rPr>
                <w:rFonts w:ascii="Arial" w:hAnsi="Arial" w:cs="Arial"/>
                <w:b/>
                <w:sz w:val="16"/>
                <w:szCs w:val="16"/>
              </w:rPr>
              <w:t>C CẠN</w:t>
            </w:r>
          </w:p>
        </w:tc>
        <w:tc>
          <w:tcPr>
            <w:tcW w:w="84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Ai ở trên buồng l</w:t>
            </w:r>
            <w:r w:rsidRPr="00565891">
              <w:rPr>
                <w:rFonts w:ascii="Arial" w:hAnsi="Arial" w:cs="Arial"/>
                <w:sz w:val="16"/>
                <w:szCs w:val="16"/>
              </w:rPr>
              <w:t>á</w:t>
            </w:r>
            <w:r w:rsidRPr="00F76931">
              <w:rPr>
                <w:rFonts w:ascii="Arial" w:hAnsi="Arial" w:cs="Arial"/>
                <w:sz w:val="16"/>
                <w:szCs w:val="16"/>
              </w:rPr>
              <w:t>i?</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rPr>
              <w:t xml:space="preserve">Who </w:t>
            </w:r>
            <w:r w:rsidRPr="00F76931">
              <w:rPr>
                <w:rFonts w:ascii="Arial" w:hAnsi="Arial" w:cs="Arial"/>
                <w:i/>
                <w:sz w:val="16"/>
                <w:szCs w:val="16"/>
                <w:lang w:val="en-US"/>
              </w:rPr>
              <w:t>was/were</w:t>
            </w:r>
            <w:r w:rsidRPr="00F76931">
              <w:rPr>
                <w:rFonts w:ascii="Arial" w:hAnsi="Arial" w:cs="Arial"/>
                <w:i/>
                <w:sz w:val="16"/>
                <w:szCs w:val="16"/>
              </w:rPr>
              <w:t xml:space="preserve"> on the bridge?</w:t>
            </w:r>
          </w:p>
          <w:p w:rsidR="00206CD6" w:rsidRPr="006E14CB" w:rsidRDefault="00206CD6" w:rsidP="00455739">
            <w:pPr>
              <w:spacing w:before="120"/>
              <w:rPr>
                <w:rFonts w:ascii="Arial" w:hAnsi="Arial" w:cs="Arial"/>
                <w:i/>
                <w:sz w:val="16"/>
                <w:szCs w:val="16"/>
                <w:lang w:val="en-US"/>
              </w:rPr>
            </w:pPr>
          </w:p>
        </w:tc>
      </w:tr>
      <w:tr w:rsidR="00206CD6" w:rsidRPr="00F76931" w:rsidTr="00455739">
        <w:tc>
          <w:tcPr>
            <w:tcW w:w="58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75</w:t>
            </w:r>
          </w:p>
        </w:tc>
        <w:tc>
          <w:tcPr>
            <w:tcW w:w="72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42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Người thuộc ca trực c</w:t>
            </w:r>
            <w:r w:rsidRPr="00565891">
              <w:rPr>
                <w:rFonts w:ascii="Arial" w:hAnsi="Arial" w:cs="Arial"/>
                <w:sz w:val="16"/>
                <w:szCs w:val="16"/>
              </w:rPr>
              <w:t>ó</w:t>
            </w:r>
            <w:r w:rsidRPr="00F76931">
              <w:rPr>
                <w:rFonts w:ascii="Arial" w:hAnsi="Arial" w:cs="Arial"/>
                <w:sz w:val="16"/>
                <w:szCs w:val="16"/>
              </w:rPr>
              <w:t xml:space="preserve"> nhiệm vụ nào khác vào lúc hoặc trước khi xảy ra tai nạn không? N</w:t>
            </w:r>
            <w:r w:rsidRPr="00F76931">
              <w:rPr>
                <w:rFonts w:ascii="Arial" w:hAnsi="Arial" w:cs="Arial"/>
                <w:sz w:val="16"/>
                <w:szCs w:val="16"/>
                <w:lang w:val="en-US"/>
              </w:rPr>
              <w:t>ế</w:t>
            </w:r>
            <w:r w:rsidRPr="00F76931">
              <w:rPr>
                <w:rFonts w:ascii="Arial" w:hAnsi="Arial" w:cs="Arial"/>
                <w:sz w:val="16"/>
                <w:szCs w:val="16"/>
              </w:rPr>
              <w:t>u có, thì là nhiệm vụ gì?</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rPr>
              <w:t>Had anybody who be</w:t>
            </w:r>
            <w:r w:rsidRPr="00F76931">
              <w:rPr>
                <w:rFonts w:ascii="Arial" w:hAnsi="Arial" w:cs="Arial"/>
                <w:i/>
                <w:sz w:val="16"/>
                <w:szCs w:val="16"/>
                <w:lang w:val="en-US"/>
              </w:rPr>
              <w:t>l</w:t>
            </w:r>
            <w:r w:rsidRPr="00F76931">
              <w:rPr>
                <w:rFonts w:ascii="Arial" w:hAnsi="Arial" w:cs="Arial"/>
                <w:i/>
                <w:sz w:val="16"/>
                <w:szCs w:val="16"/>
              </w:rPr>
              <w:t>onged to the wa</w:t>
            </w:r>
            <w:r w:rsidRPr="00F76931">
              <w:rPr>
                <w:rFonts w:ascii="Arial" w:hAnsi="Arial" w:cs="Arial"/>
                <w:i/>
                <w:sz w:val="16"/>
                <w:szCs w:val="16"/>
                <w:lang w:val="en-US"/>
              </w:rPr>
              <w:t>t</w:t>
            </w:r>
            <w:r w:rsidRPr="00F76931">
              <w:rPr>
                <w:rFonts w:ascii="Arial" w:hAnsi="Arial" w:cs="Arial"/>
                <w:i/>
                <w:sz w:val="16"/>
                <w:szCs w:val="16"/>
              </w:rPr>
              <w:t>ch other duties at or before the accident?</w:t>
            </w:r>
            <w:r w:rsidRPr="00F76931">
              <w:rPr>
                <w:rFonts w:ascii="Arial" w:hAnsi="Arial" w:cs="Arial"/>
                <w:i/>
                <w:sz w:val="16"/>
                <w:szCs w:val="16"/>
                <w:lang w:val="en-US"/>
              </w:rPr>
              <w:br/>
              <w:t xml:space="preserve">If </w:t>
            </w:r>
            <w:r w:rsidRPr="00F76931">
              <w:rPr>
                <w:rFonts w:ascii="Arial" w:hAnsi="Arial" w:cs="Arial"/>
                <w:i/>
                <w:sz w:val="16"/>
                <w:szCs w:val="16"/>
              </w:rPr>
              <w:t>yes, which?</w:t>
            </w:r>
          </w:p>
          <w:p w:rsidR="00206CD6" w:rsidRPr="006E14CB" w:rsidRDefault="00206CD6" w:rsidP="00455739">
            <w:pPr>
              <w:spacing w:before="120"/>
              <w:rPr>
                <w:rFonts w:ascii="Arial" w:hAnsi="Arial" w:cs="Arial"/>
                <w:sz w:val="16"/>
                <w:szCs w:val="16"/>
                <w:lang w:val="en-US"/>
              </w:rPr>
            </w:pPr>
          </w:p>
        </w:tc>
      </w:tr>
      <w:tr w:rsidR="00206CD6" w:rsidRPr="00F76931" w:rsidTr="00455739">
        <w:tc>
          <w:tcPr>
            <w:tcW w:w="58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76</w:t>
            </w:r>
          </w:p>
        </w:tc>
        <w:tc>
          <w:tcPr>
            <w:tcW w:w="72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4746" w:type="dxa"/>
            <w:tcBorders>
              <w:top w:val="single" w:sz="4" w:space="0" w:color="auto"/>
              <w:left w:val="single" w:sz="4" w:space="0" w:color="auto"/>
              <w:bottom w:val="nil"/>
              <w:right w:val="nil"/>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Ai chịu trách nhiệm trên buồng lái?</w:t>
            </w:r>
            <w:r w:rsidRPr="00565891">
              <w:rPr>
                <w:rFonts w:ascii="Arial" w:hAnsi="Arial" w:cs="Arial"/>
                <w:sz w:val="16"/>
                <w:szCs w:val="16"/>
              </w:rPr>
              <w:br/>
            </w:r>
            <w:r w:rsidRPr="00F76931">
              <w:rPr>
                <w:rFonts w:ascii="Arial" w:hAnsi="Arial" w:cs="Arial"/>
                <w:sz w:val="16"/>
                <w:szCs w:val="16"/>
              </w:rPr>
              <w:t xml:space="preserve"> </w:t>
            </w:r>
            <w:r w:rsidRPr="00F76931">
              <w:rPr>
                <w:rFonts w:ascii="Arial" w:hAnsi="Arial" w:cs="Arial"/>
                <w:i/>
                <w:sz w:val="16"/>
                <w:szCs w:val="16"/>
              </w:rPr>
              <w:t>Who was respons</w:t>
            </w:r>
            <w:r w:rsidRPr="00F76931">
              <w:rPr>
                <w:rFonts w:ascii="Arial" w:hAnsi="Arial" w:cs="Arial"/>
                <w:i/>
                <w:sz w:val="16"/>
                <w:szCs w:val="16"/>
                <w:lang w:val="en-US"/>
              </w:rPr>
              <w:t>i</w:t>
            </w:r>
            <w:r w:rsidRPr="00F76931">
              <w:rPr>
                <w:rFonts w:ascii="Arial" w:hAnsi="Arial" w:cs="Arial"/>
                <w:i/>
                <w:sz w:val="16"/>
                <w:szCs w:val="16"/>
              </w:rPr>
              <w:t>b</w:t>
            </w:r>
            <w:r w:rsidRPr="00F76931">
              <w:rPr>
                <w:rFonts w:ascii="Arial" w:hAnsi="Arial" w:cs="Arial"/>
                <w:i/>
                <w:sz w:val="16"/>
                <w:szCs w:val="16"/>
                <w:lang w:val="en-US"/>
              </w:rPr>
              <w:t>l</w:t>
            </w:r>
            <w:r w:rsidRPr="00F76931">
              <w:rPr>
                <w:rFonts w:ascii="Arial" w:hAnsi="Arial" w:cs="Arial"/>
                <w:i/>
                <w:sz w:val="16"/>
                <w:szCs w:val="16"/>
              </w:rPr>
              <w:t xml:space="preserve">e </w:t>
            </w:r>
            <w:r w:rsidRPr="00F76931">
              <w:rPr>
                <w:rFonts w:ascii="Arial" w:hAnsi="Arial" w:cs="Arial"/>
                <w:i/>
                <w:sz w:val="16"/>
                <w:szCs w:val="16"/>
                <w:lang w:val="en-US"/>
              </w:rPr>
              <w:t>on</w:t>
            </w:r>
            <w:r w:rsidRPr="00F76931">
              <w:rPr>
                <w:rFonts w:ascii="Arial" w:hAnsi="Arial" w:cs="Arial"/>
                <w:i/>
                <w:sz w:val="16"/>
                <w:szCs w:val="16"/>
              </w:rPr>
              <w:t xml:space="preserve"> the bridge?</w:t>
            </w:r>
          </w:p>
          <w:p w:rsidR="00206CD6" w:rsidRPr="006E14CB" w:rsidRDefault="00206CD6" w:rsidP="00455739">
            <w:pPr>
              <w:spacing w:before="120"/>
              <w:rPr>
                <w:rFonts w:ascii="Arial" w:hAnsi="Arial" w:cs="Arial"/>
                <w:sz w:val="16"/>
                <w:szCs w:val="16"/>
                <w:lang w:val="en-US"/>
              </w:rPr>
            </w:pPr>
          </w:p>
        </w:tc>
        <w:tc>
          <w:tcPr>
            <w:tcW w:w="3674"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Thuyền trưởng lúc đó ở đâu?</w:t>
            </w:r>
            <w:r w:rsidRPr="00565891">
              <w:rPr>
                <w:rFonts w:ascii="Arial" w:hAnsi="Arial" w:cs="Arial"/>
                <w:sz w:val="16"/>
                <w:szCs w:val="16"/>
              </w:rPr>
              <w:br/>
            </w:r>
            <w:r w:rsidRPr="00F76931">
              <w:rPr>
                <w:rFonts w:ascii="Arial" w:hAnsi="Arial" w:cs="Arial"/>
                <w:i/>
                <w:sz w:val="16"/>
                <w:szCs w:val="16"/>
              </w:rPr>
              <w:t>Where was the mast</w:t>
            </w:r>
            <w:r w:rsidRPr="00F76931">
              <w:rPr>
                <w:rFonts w:ascii="Arial" w:hAnsi="Arial" w:cs="Arial"/>
                <w:i/>
                <w:sz w:val="16"/>
                <w:szCs w:val="16"/>
                <w:lang w:val="en-US"/>
              </w:rPr>
              <w:t>e</w:t>
            </w:r>
            <w:r w:rsidRPr="00F76931">
              <w:rPr>
                <w:rFonts w:ascii="Arial" w:hAnsi="Arial" w:cs="Arial"/>
                <w:i/>
                <w:sz w:val="16"/>
                <w:szCs w:val="16"/>
              </w:rPr>
              <w:t>r?</w:t>
            </w:r>
          </w:p>
        </w:tc>
      </w:tr>
      <w:tr w:rsidR="00206CD6" w:rsidRPr="00F76931" w:rsidTr="00455739">
        <w:tc>
          <w:tcPr>
            <w:tcW w:w="58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77</w:t>
            </w:r>
          </w:p>
        </w:tc>
        <w:tc>
          <w:tcPr>
            <w:tcW w:w="72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474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Ai đang trực </w:t>
            </w:r>
            <w:r w:rsidRPr="00565891">
              <w:rPr>
                <w:rFonts w:ascii="Arial" w:hAnsi="Arial" w:cs="Arial"/>
                <w:sz w:val="16"/>
                <w:szCs w:val="16"/>
              </w:rPr>
              <w:t>tr</w:t>
            </w:r>
            <w:r w:rsidRPr="00F76931">
              <w:rPr>
                <w:rFonts w:ascii="Arial" w:hAnsi="Arial" w:cs="Arial"/>
                <w:sz w:val="16"/>
                <w:szCs w:val="16"/>
              </w:rPr>
              <w:t>ên buồng lái?</w:t>
            </w:r>
            <w:r w:rsidRPr="00565891">
              <w:rPr>
                <w:rFonts w:ascii="Arial" w:hAnsi="Arial" w:cs="Arial"/>
                <w:sz w:val="16"/>
                <w:szCs w:val="16"/>
              </w:rPr>
              <w:br/>
            </w:r>
            <w:r w:rsidRPr="00F76931">
              <w:rPr>
                <w:rFonts w:ascii="Arial" w:hAnsi="Arial" w:cs="Arial"/>
                <w:i/>
                <w:sz w:val="16"/>
                <w:szCs w:val="16"/>
              </w:rPr>
              <w:t>Who were on watch on the bridge?</w:t>
            </w:r>
          </w:p>
        </w:tc>
        <w:tc>
          <w:tcPr>
            <w:tcW w:w="3674"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Những ngư</w:t>
            </w:r>
            <w:r w:rsidRPr="00565891">
              <w:rPr>
                <w:rFonts w:ascii="Arial" w:hAnsi="Arial" w:cs="Arial"/>
                <w:sz w:val="16"/>
                <w:szCs w:val="16"/>
              </w:rPr>
              <w:t>ờ</w:t>
            </w:r>
            <w:r w:rsidRPr="00F76931">
              <w:rPr>
                <w:rFonts w:ascii="Arial" w:hAnsi="Arial" w:cs="Arial"/>
                <w:sz w:val="16"/>
                <w:szCs w:val="16"/>
              </w:rPr>
              <w:t>i li</w:t>
            </w:r>
            <w:r w:rsidRPr="00565891">
              <w:rPr>
                <w:rFonts w:ascii="Arial" w:hAnsi="Arial" w:cs="Arial"/>
                <w:sz w:val="16"/>
                <w:szCs w:val="16"/>
              </w:rPr>
              <w:t>ê</w:t>
            </w:r>
            <w:r w:rsidRPr="00F76931">
              <w:rPr>
                <w:rFonts w:ascii="Arial" w:hAnsi="Arial" w:cs="Arial"/>
                <w:sz w:val="16"/>
                <w:szCs w:val="16"/>
              </w:rPr>
              <w:t>n quan c</w:t>
            </w:r>
            <w:r w:rsidRPr="00565891">
              <w:rPr>
                <w:rFonts w:ascii="Arial" w:hAnsi="Arial" w:cs="Arial"/>
                <w:sz w:val="16"/>
                <w:szCs w:val="16"/>
              </w:rPr>
              <w:t>ó</w:t>
            </w:r>
            <w:r w:rsidRPr="00F76931">
              <w:rPr>
                <w:rFonts w:ascii="Arial" w:hAnsi="Arial" w:cs="Arial"/>
                <w:sz w:val="16"/>
                <w:szCs w:val="16"/>
              </w:rPr>
              <w:t xml:space="preserve"> am hiểu vùng nước này không?</w:t>
            </w:r>
            <w:r w:rsidRPr="00565891">
              <w:rPr>
                <w:rFonts w:ascii="Arial" w:hAnsi="Arial" w:cs="Arial"/>
                <w:sz w:val="16"/>
                <w:szCs w:val="16"/>
              </w:rPr>
              <w:br/>
            </w:r>
            <w:r w:rsidRPr="00F76931">
              <w:rPr>
                <w:rFonts w:ascii="Arial" w:hAnsi="Arial" w:cs="Arial"/>
                <w:i/>
                <w:sz w:val="16"/>
                <w:szCs w:val="16"/>
              </w:rPr>
              <w:t>Were the persons concemed/amiliar wiíh the waters?</w:t>
            </w:r>
          </w:p>
        </w:tc>
      </w:tr>
      <w:tr w:rsidR="00206CD6" w:rsidRPr="00F76931" w:rsidTr="00455739">
        <w:tc>
          <w:tcPr>
            <w:tcW w:w="585"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78</w:t>
            </w:r>
          </w:p>
        </w:tc>
        <w:tc>
          <w:tcPr>
            <w:tcW w:w="720" w:type="dxa"/>
            <w:vMerge/>
            <w:tcBorders>
              <w:top w:val="nil"/>
              <w:left w:val="single" w:sz="4" w:space="0" w:color="auto"/>
              <w:bottom w:val="single" w:sz="4" w:space="0" w:color="auto"/>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4746" w:type="dxa"/>
            <w:tcBorders>
              <w:top w:val="single" w:sz="4" w:space="0" w:color="auto"/>
              <w:left w:val="single" w:sz="4" w:space="0" w:color="auto"/>
              <w:bottom w:val="single" w:sz="4" w:space="0" w:color="auto"/>
              <w:right w:val="nil"/>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 xml:space="preserve">Có hoa tiêu </w:t>
            </w:r>
            <w:r w:rsidRPr="00565891">
              <w:rPr>
                <w:rFonts w:ascii="Arial" w:hAnsi="Arial" w:cs="Arial"/>
                <w:sz w:val="16"/>
                <w:szCs w:val="16"/>
              </w:rPr>
              <w:t>ở</w:t>
            </w:r>
            <w:r w:rsidRPr="00F76931">
              <w:rPr>
                <w:rFonts w:ascii="Arial" w:hAnsi="Arial" w:cs="Arial"/>
                <w:sz w:val="16"/>
                <w:szCs w:val="16"/>
              </w:rPr>
              <w:t xml:space="preserve"> trên tàu không?</w:t>
            </w:r>
            <w:r w:rsidRPr="00565891">
              <w:rPr>
                <w:rFonts w:ascii="Arial" w:hAnsi="Arial" w:cs="Arial"/>
                <w:sz w:val="16"/>
                <w:szCs w:val="16"/>
              </w:rPr>
              <w:br/>
            </w:r>
            <w:r w:rsidRPr="00F76931">
              <w:rPr>
                <w:rFonts w:ascii="Arial" w:hAnsi="Arial" w:cs="Arial"/>
                <w:i/>
                <w:sz w:val="16"/>
                <w:szCs w:val="16"/>
              </w:rPr>
              <w:t>Was there a p</w:t>
            </w:r>
            <w:r w:rsidRPr="00F76931">
              <w:rPr>
                <w:rFonts w:ascii="Arial" w:hAnsi="Arial" w:cs="Arial"/>
                <w:i/>
                <w:sz w:val="16"/>
                <w:szCs w:val="16"/>
                <w:lang w:val="en-US"/>
              </w:rPr>
              <w:t>il</w:t>
            </w:r>
            <w:r w:rsidRPr="00F76931">
              <w:rPr>
                <w:rFonts w:ascii="Arial" w:hAnsi="Arial" w:cs="Arial"/>
                <w:i/>
                <w:sz w:val="16"/>
                <w:szCs w:val="16"/>
              </w:rPr>
              <w:t>ot on board?</w:t>
            </w:r>
          </w:p>
          <w:p w:rsidR="00206CD6" w:rsidRPr="006E14CB" w:rsidRDefault="00206CD6" w:rsidP="00455739">
            <w:pPr>
              <w:spacing w:before="120"/>
              <w:rPr>
                <w:rFonts w:ascii="Arial" w:hAnsi="Arial" w:cs="Arial"/>
                <w:sz w:val="16"/>
                <w:szCs w:val="16"/>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lastRenderedPageBreak/>
              <w:t>Hoa tiêu có am hiểu loại tàu này không?</w:t>
            </w:r>
            <w:r w:rsidRPr="00565891">
              <w:rPr>
                <w:rFonts w:ascii="Arial" w:hAnsi="Arial" w:cs="Arial"/>
                <w:sz w:val="16"/>
                <w:szCs w:val="16"/>
              </w:rPr>
              <w:br/>
            </w:r>
            <w:r w:rsidRPr="00F76931">
              <w:rPr>
                <w:rFonts w:ascii="Arial" w:hAnsi="Arial" w:cs="Arial"/>
                <w:i/>
                <w:sz w:val="16"/>
                <w:szCs w:val="16"/>
              </w:rPr>
              <w:t>Was the pilo</w:t>
            </w:r>
            <w:r w:rsidRPr="00F76931">
              <w:rPr>
                <w:rFonts w:ascii="Arial" w:hAnsi="Arial" w:cs="Arial"/>
                <w:i/>
                <w:sz w:val="16"/>
                <w:szCs w:val="16"/>
                <w:lang w:val="en-US"/>
              </w:rPr>
              <w:t>t f</w:t>
            </w:r>
            <w:r w:rsidRPr="00F76931">
              <w:rPr>
                <w:rFonts w:ascii="Arial" w:hAnsi="Arial" w:cs="Arial"/>
                <w:i/>
                <w:sz w:val="16"/>
                <w:szCs w:val="16"/>
              </w:rPr>
              <w:t>ami</w:t>
            </w:r>
            <w:r w:rsidRPr="00F76931">
              <w:rPr>
                <w:rFonts w:ascii="Arial" w:hAnsi="Arial" w:cs="Arial"/>
                <w:i/>
                <w:sz w:val="16"/>
                <w:szCs w:val="16"/>
                <w:lang w:val="en-US"/>
              </w:rPr>
              <w:t>l</w:t>
            </w:r>
            <w:r w:rsidRPr="00F76931">
              <w:rPr>
                <w:rFonts w:ascii="Arial" w:hAnsi="Arial" w:cs="Arial"/>
                <w:i/>
                <w:sz w:val="16"/>
                <w:szCs w:val="16"/>
              </w:rPr>
              <w:t>iar wiih the ship type?</w:t>
            </w:r>
          </w:p>
        </w:tc>
      </w:tr>
    </w:tbl>
    <w:p w:rsidR="00206CD6" w:rsidRPr="00F76931" w:rsidRDefault="00206CD6" w:rsidP="00206CD6">
      <w:pPr>
        <w:spacing w:before="120"/>
        <w:rPr>
          <w:lang w:val="en-US"/>
        </w:rPr>
      </w:pPr>
    </w:p>
    <w:tbl>
      <w:tblPr>
        <w:tblW w:w="9725" w:type="dxa"/>
        <w:tblLayout w:type="fixed"/>
        <w:tblCellMar>
          <w:left w:w="0" w:type="dxa"/>
          <w:right w:w="0" w:type="dxa"/>
        </w:tblCellMar>
        <w:tblLook w:val="0000" w:firstRow="0" w:lastRow="0" w:firstColumn="0" w:lastColumn="0" w:noHBand="0" w:noVBand="0"/>
      </w:tblPr>
      <w:tblGrid>
        <w:gridCol w:w="533"/>
        <w:gridCol w:w="702"/>
        <w:gridCol w:w="2416"/>
        <w:gridCol w:w="2469"/>
        <w:gridCol w:w="1925"/>
        <w:gridCol w:w="1680"/>
      </w:tblGrid>
      <w:tr w:rsidR="00206CD6" w:rsidRPr="00F76931" w:rsidTr="00455739">
        <w:tc>
          <w:tcPr>
            <w:tcW w:w="533"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79</w:t>
            </w:r>
          </w:p>
        </w:tc>
        <w:tc>
          <w:tcPr>
            <w:tcW w:w="702" w:type="dxa"/>
            <w:vMerge w:val="restart"/>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24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 xml:space="preserve">Ai vận hành ra đa số 1 </w:t>
            </w:r>
            <w:r w:rsidRPr="00F76931">
              <w:rPr>
                <w:rFonts w:ascii="Arial" w:hAnsi="Arial" w:cs="Arial"/>
                <w:sz w:val="16"/>
                <w:szCs w:val="16"/>
                <w:lang w:val="en-US"/>
              </w:rPr>
              <w:br/>
            </w:r>
            <w:r w:rsidRPr="00F76931">
              <w:rPr>
                <w:rFonts w:ascii="Arial" w:hAnsi="Arial" w:cs="Arial"/>
                <w:i/>
                <w:sz w:val="16"/>
                <w:szCs w:val="16"/>
              </w:rPr>
              <w:t>Who operated the radar No.</w:t>
            </w:r>
            <w:r w:rsidRPr="00F76931">
              <w:rPr>
                <w:rFonts w:ascii="Arial" w:hAnsi="Arial" w:cs="Arial"/>
                <w:i/>
                <w:sz w:val="16"/>
                <w:szCs w:val="16"/>
                <w:lang w:val="en-US"/>
              </w:rPr>
              <w:t>1</w:t>
            </w:r>
          </w:p>
        </w:tc>
        <w:tc>
          <w:tcPr>
            <w:tcW w:w="2469"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Ai vận hành ra đa số 2 </w:t>
            </w:r>
            <w:r w:rsidRPr="00F76931">
              <w:rPr>
                <w:rFonts w:ascii="Arial" w:hAnsi="Arial" w:cs="Arial"/>
                <w:sz w:val="16"/>
                <w:szCs w:val="16"/>
                <w:lang w:val="en-US"/>
              </w:rPr>
              <w:br/>
            </w:r>
            <w:r w:rsidRPr="00F76931">
              <w:rPr>
                <w:rFonts w:ascii="Arial" w:hAnsi="Arial" w:cs="Arial"/>
                <w:i/>
                <w:sz w:val="16"/>
                <w:szCs w:val="16"/>
              </w:rPr>
              <w:t>Who opera</w:t>
            </w:r>
            <w:r w:rsidRPr="00F76931">
              <w:rPr>
                <w:rFonts w:ascii="Arial" w:hAnsi="Arial" w:cs="Arial"/>
                <w:i/>
                <w:sz w:val="16"/>
                <w:szCs w:val="16"/>
                <w:lang w:val="en-US"/>
              </w:rPr>
              <w:t>t</w:t>
            </w:r>
            <w:r w:rsidRPr="00F76931">
              <w:rPr>
                <w:rFonts w:ascii="Arial" w:hAnsi="Arial" w:cs="Arial"/>
                <w:i/>
                <w:sz w:val="16"/>
                <w:szCs w:val="16"/>
              </w:rPr>
              <w:t>ed the radar No. 2</w:t>
            </w:r>
          </w:p>
        </w:tc>
        <w:tc>
          <w:tcPr>
            <w:tcW w:w="192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Ra đa s</w:t>
            </w:r>
            <w:r w:rsidRPr="00565891">
              <w:rPr>
                <w:rFonts w:ascii="Arial" w:hAnsi="Arial" w:cs="Arial"/>
                <w:sz w:val="16"/>
                <w:szCs w:val="16"/>
              </w:rPr>
              <w:t>ố</w:t>
            </w:r>
            <w:r w:rsidRPr="00F76931">
              <w:rPr>
                <w:rFonts w:ascii="Arial" w:hAnsi="Arial" w:cs="Arial"/>
                <w:sz w:val="16"/>
                <w:szCs w:val="16"/>
              </w:rPr>
              <w:t xml:space="preserve"> 1 sử dụng thang tầm xa nào</w:t>
            </w:r>
          </w:p>
          <w:p w:rsidR="00206CD6" w:rsidRPr="00F76931" w:rsidRDefault="00206CD6" w:rsidP="00455739">
            <w:pPr>
              <w:spacing w:before="120"/>
              <w:rPr>
                <w:rFonts w:ascii="Arial" w:hAnsi="Arial" w:cs="Arial"/>
                <w:sz w:val="16"/>
                <w:szCs w:val="16"/>
              </w:rPr>
            </w:pPr>
            <w:r w:rsidRPr="00F76931">
              <w:rPr>
                <w:rFonts w:ascii="Arial" w:hAnsi="Arial" w:cs="Arial"/>
                <w:i/>
                <w:sz w:val="16"/>
                <w:szCs w:val="16"/>
              </w:rPr>
              <w:t>Wh</w:t>
            </w:r>
            <w:r w:rsidRPr="00F76931">
              <w:rPr>
                <w:rFonts w:ascii="Arial" w:hAnsi="Arial" w:cs="Arial"/>
                <w:i/>
                <w:sz w:val="16"/>
                <w:szCs w:val="16"/>
                <w:lang w:val="en-US"/>
              </w:rPr>
              <w:t>ich</w:t>
            </w:r>
            <w:r w:rsidRPr="00F76931">
              <w:rPr>
                <w:rFonts w:ascii="Arial" w:hAnsi="Arial" w:cs="Arial"/>
                <w:i/>
                <w:sz w:val="16"/>
                <w:szCs w:val="16"/>
              </w:rPr>
              <w:t xml:space="preserve"> sca</w:t>
            </w:r>
            <w:r w:rsidRPr="00F76931">
              <w:rPr>
                <w:rFonts w:ascii="Arial" w:hAnsi="Arial" w:cs="Arial"/>
                <w:i/>
                <w:sz w:val="16"/>
                <w:szCs w:val="16"/>
                <w:lang w:val="en-US"/>
              </w:rPr>
              <w:t>l</w:t>
            </w:r>
            <w:r w:rsidRPr="00F76931">
              <w:rPr>
                <w:rFonts w:ascii="Arial" w:hAnsi="Arial" w:cs="Arial"/>
                <w:i/>
                <w:sz w:val="16"/>
                <w:szCs w:val="16"/>
              </w:rPr>
              <w:t>e was used for radar No.</w:t>
            </w:r>
            <w:r w:rsidRPr="00F76931">
              <w:rPr>
                <w:rFonts w:ascii="Arial" w:hAnsi="Arial" w:cs="Arial"/>
                <w:sz w:val="16"/>
                <w:szCs w:val="16"/>
              </w:rPr>
              <w:t xml:space="preserve"> 1</w:t>
            </w:r>
          </w:p>
        </w:tc>
        <w:tc>
          <w:tcPr>
            <w:tcW w:w="168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Ra đa số 2 sử dụng thang tầm xa nào</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Which scale was used</w:t>
            </w:r>
            <w:r w:rsidRPr="00F76931">
              <w:rPr>
                <w:rFonts w:ascii="Arial" w:hAnsi="Arial" w:cs="Arial"/>
                <w:i/>
                <w:sz w:val="16"/>
                <w:szCs w:val="16"/>
                <w:lang w:val="en-US"/>
              </w:rPr>
              <w:t xml:space="preserve"> </w:t>
            </w:r>
            <w:r w:rsidRPr="00F76931">
              <w:rPr>
                <w:rFonts w:ascii="Arial" w:hAnsi="Arial" w:cs="Arial"/>
                <w:i/>
                <w:sz w:val="16"/>
                <w:szCs w:val="16"/>
              </w:rPr>
              <w:t>for radar No. 2</w:t>
            </w:r>
          </w:p>
        </w:tc>
      </w:tr>
      <w:tr w:rsidR="00206CD6" w:rsidRPr="00F76931" w:rsidTr="00455739">
        <w:tc>
          <w:tcPr>
            <w:tcW w:w="533"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80</w:t>
            </w:r>
          </w:p>
        </w:tc>
        <w:tc>
          <w:tcPr>
            <w:tcW w:w="702"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4885"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Ra đa đã được s</w:t>
            </w:r>
            <w:r w:rsidRPr="00565891">
              <w:rPr>
                <w:rFonts w:ascii="Arial" w:hAnsi="Arial" w:cs="Arial"/>
                <w:sz w:val="16"/>
                <w:szCs w:val="16"/>
              </w:rPr>
              <w:t>ử</w:t>
            </w:r>
            <w:r w:rsidRPr="00F76931">
              <w:rPr>
                <w:rFonts w:ascii="Arial" w:hAnsi="Arial" w:cs="Arial"/>
                <w:sz w:val="16"/>
                <w:szCs w:val="16"/>
              </w:rPr>
              <w:t xml:space="preserve"> </w:t>
            </w:r>
            <w:r w:rsidRPr="00565891">
              <w:rPr>
                <w:rFonts w:ascii="Arial" w:hAnsi="Arial" w:cs="Arial"/>
                <w:sz w:val="16"/>
                <w:szCs w:val="16"/>
              </w:rPr>
              <w:t>d</w:t>
            </w:r>
            <w:r w:rsidRPr="00F76931">
              <w:rPr>
                <w:rFonts w:ascii="Arial" w:hAnsi="Arial" w:cs="Arial"/>
                <w:sz w:val="16"/>
                <w:szCs w:val="16"/>
              </w:rPr>
              <w:t>ụng ở ch</w:t>
            </w:r>
            <w:r w:rsidRPr="00565891">
              <w:rPr>
                <w:rFonts w:ascii="Arial" w:hAnsi="Arial" w:cs="Arial"/>
                <w:sz w:val="16"/>
                <w:szCs w:val="16"/>
              </w:rPr>
              <w:t>ế</w:t>
            </w:r>
            <w:r w:rsidRPr="00F76931">
              <w:rPr>
                <w:rFonts w:ascii="Arial" w:hAnsi="Arial" w:cs="Arial"/>
                <w:sz w:val="16"/>
                <w:szCs w:val="16"/>
              </w:rPr>
              <w:t xml:space="preserve"> độ hi</w:t>
            </w:r>
            <w:r w:rsidRPr="00565891">
              <w:rPr>
                <w:rFonts w:ascii="Arial" w:hAnsi="Arial" w:cs="Arial"/>
                <w:sz w:val="16"/>
                <w:szCs w:val="16"/>
              </w:rPr>
              <w:t>ể</w:t>
            </w:r>
            <w:r w:rsidRPr="00F76931">
              <w:rPr>
                <w:rFonts w:ascii="Arial" w:hAnsi="Arial" w:cs="Arial"/>
                <w:sz w:val="16"/>
                <w:szCs w:val="16"/>
              </w:rPr>
              <w:t>n thị nào?</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lang w:val="en-US"/>
              </w:rPr>
              <w:t>How were the radars used</w:t>
            </w:r>
            <w:r w:rsidRPr="00F76931">
              <w:rPr>
                <w:rFonts w:ascii="Arial" w:hAnsi="Arial" w:cs="Arial"/>
                <w:i/>
                <w:sz w:val="16"/>
                <w:szCs w:val="16"/>
              </w:rPr>
              <w:t>?</w:t>
            </w:r>
          </w:p>
          <w:p w:rsidR="00206CD6" w:rsidRPr="00973B70" w:rsidRDefault="00206CD6" w:rsidP="00455739">
            <w:pPr>
              <w:spacing w:before="120"/>
              <w:rPr>
                <w:rFonts w:ascii="Arial" w:hAnsi="Arial" w:cs="Arial"/>
                <w:i/>
                <w:sz w:val="16"/>
                <w:szCs w:val="16"/>
              </w:rPr>
            </w:pPr>
            <w:r w:rsidRPr="00F76931">
              <w:rPr>
                <w:rFonts w:ascii="Arial" w:hAnsi="Arial" w:cs="Arial"/>
                <w:sz w:val="16"/>
                <w:szCs w:val="16"/>
              </w:rPr>
              <w:t>□ Hướng Bắc thật □ Hướng Dấu mũi tàu □ Hướng đi của tàu</w:t>
            </w:r>
            <w:r w:rsidRPr="00565891">
              <w:rPr>
                <w:rFonts w:ascii="Arial" w:hAnsi="Arial" w:cs="Arial"/>
                <w:sz w:val="16"/>
                <w:szCs w:val="16"/>
              </w:rPr>
              <w:br/>
              <w:t xml:space="preserve">  </w:t>
            </w:r>
            <w:r w:rsidRPr="00F76931">
              <w:rPr>
                <w:rFonts w:ascii="Arial" w:hAnsi="Arial" w:cs="Arial"/>
                <w:sz w:val="16"/>
                <w:szCs w:val="16"/>
              </w:rPr>
              <w:t xml:space="preserve"> </w:t>
            </w:r>
            <w:r w:rsidRPr="00F76931">
              <w:rPr>
                <w:rFonts w:ascii="Arial" w:hAnsi="Arial" w:cs="Arial"/>
                <w:i/>
                <w:sz w:val="16"/>
                <w:szCs w:val="16"/>
              </w:rPr>
              <w:t>North up</w:t>
            </w:r>
            <w:r w:rsidRPr="00565891">
              <w:rPr>
                <w:rFonts w:ascii="Arial" w:hAnsi="Arial" w:cs="Arial"/>
                <w:i/>
                <w:sz w:val="16"/>
                <w:szCs w:val="16"/>
              </w:rPr>
              <w:t xml:space="preserve">               </w:t>
            </w:r>
            <w:r w:rsidRPr="00F76931">
              <w:rPr>
                <w:rFonts w:ascii="Arial" w:hAnsi="Arial" w:cs="Arial"/>
                <w:i/>
                <w:sz w:val="16"/>
                <w:szCs w:val="16"/>
              </w:rPr>
              <w:t xml:space="preserve">Head up </w:t>
            </w:r>
            <w:r w:rsidRPr="00565891">
              <w:rPr>
                <w:rFonts w:ascii="Arial" w:hAnsi="Arial" w:cs="Arial"/>
                <w:i/>
                <w:sz w:val="16"/>
                <w:szCs w:val="16"/>
              </w:rPr>
              <w:t xml:space="preserve">                  </w:t>
            </w:r>
            <w:r w:rsidRPr="00973B70">
              <w:rPr>
                <w:rFonts w:ascii="Arial" w:hAnsi="Arial" w:cs="Arial"/>
                <w:i/>
                <w:sz w:val="16"/>
                <w:szCs w:val="16"/>
              </w:rPr>
              <w:t xml:space="preserve">   </w:t>
            </w:r>
            <w:r w:rsidRPr="00565891">
              <w:rPr>
                <w:rFonts w:ascii="Arial" w:hAnsi="Arial" w:cs="Arial"/>
                <w:i/>
                <w:sz w:val="16"/>
                <w:szCs w:val="16"/>
              </w:rPr>
              <w:t xml:space="preserve"> </w:t>
            </w:r>
            <w:r w:rsidRPr="00F76931">
              <w:rPr>
                <w:rFonts w:ascii="Arial" w:hAnsi="Arial" w:cs="Arial"/>
                <w:i/>
                <w:sz w:val="16"/>
                <w:szCs w:val="16"/>
              </w:rPr>
              <w:t>Course up</w:t>
            </w:r>
          </w:p>
          <w:p w:rsidR="00206CD6" w:rsidRPr="00973B70" w:rsidRDefault="00206CD6" w:rsidP="00455739">
            <w:pPr>
              <w:spacing w:before="120"/>
              <w:rPr>
                <w:rFonts w:ascii="Arial" w:hAnsi="Arial" w:cs="Arial"/>
                <w:sz w:val="16"/>
                <w:szCs w:val="16"/>
              </w:rPr>
            </w:pPr>
          </w:p>
        </w:tc>
        <w:tc>
          <w:tcPr>
            <w:tcW w:w="3605"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i/>
                <w:sz w:val="16"/>
                <w:szCs w:val="16"/>
              </w:rPr>
            </w:pPr>
            <w:r w:rsidRPr="00F76931">
              <w:rPr>
                <w:rFonts w:ascii="Arial" w:hAnsi="Arial" w:cs="Arial"/>
                <w:sz w:val="16"/>
                <w:szCs w:val="16"/>
              </w:rPr>
              <w:t>Chế độ chuyển động của mục tiêu</w:t>
            </w:r>
            <w:r w:rsidRPr="00565891">
              <w:rPr>
                <w:rFonts w:ascii="Arial" w:hAnsi="Arial" w:cs="Arial"/>
                <w:sz w:val="16"/>
                <w:szCs w:val="16"/>
              </w:rPr>
              <w:br/>
            </w:r>
            <w:r w:rsidRPr="00F76931">
              <w:rPr>
                <w:rFonts w:ascii="Arial" w:hAnsi="Arial" w:cs="Arial"/>
                <w:sz w:val="16"/>
                <w:szCs w:val="16"/>
              </w:rPr>
              <w:t xml:space="preserve"> </w:t>
            </w:r>
            <w:r w:rsidRPr="00F76931">
              <w:rPr>
                <w:rFonts w:ascii="Arial" w:hAnsi="Arial" w:cs="Arial"/>
                <w:i/>
                <w:sz w:val="16"/>
                <w:szCs w:val="16"/>
              </w:rPr>
              <w:t>Radar Presentation</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 Chuyển động thật </w:t>
            </w:r>
            <w:r>
              <w:rPr>
                <w:rFonts w:ascii="Arial" w:hAnsi="Arial" w:cs="Arial"/>
                <w:sz w:val="16"/>
                <w:szCs w:val="16"/>
                <w:lang w:val="en-US"/>
              </w:rPr>
              <w:t xml:space="preserve">   </w:t>
            </w:r>
            <w:r w:rsidRPr="00F76931">
              <w:rPr>
                <w:rFonts w:ascii="Arial" w:hAnsi="Arial" w:cs="Arial"/>
                <w:sz w:val="16"/>
                <w:szCs w:val="16"/>
              </w:rPr>
              <w:t>□ Chuyển động tương đối</w:t>
            </w:r>
            <w:r w:rsidRPr="00F76931">
              <w:rPr>
                <w:rFonts w:ascii="Arial" w:hAnsi="Arial" w:cs="Arial"/>
                <w:sz w:val="16"/>
                <w:szCs w:val="16"/>
                <w:lang w:val="en-US"/>
              </w:rPr>
              <w:br/>
            </w:r>
            <w:r w:rsidRPr="00F76931">
              <w:rPr>
                <w:rFonts w:ascii="Arial" w:hAnsi="Arial" w:cs="Arial"/>
                <w:i/>
                <w:sz w:val="16"/>
                <w:szCs w:val="16"/>
              </w:rPr>
              <w:t xml:space="preserve"> </w:t>
            </w:r>
            <w:r w:rsidRPr="00F76931">
              <w:rPr>
                <w:rFonts w:ascii="Arial" w:hAnsi="Arial" w:cs="Arial"/>
                <w:i/>
                <w:sz w:val="16"/>
                <w:szCs w:val="16"/>
                <w:lang w:val="en-US"/>
              </w:rPr>
              <w:t xml:space="preserve">           </w:t>
            </w:r>
            <w:r w:rsidRPr="00F76931">
              <w:rPr>
                <w:rFonts w:ascii="Arial" w:hAnsi="Arial" w:cs="Arial"/>
                <w:i/>
                <w:sz w:val="16"/>
                <w:szCs w:val="16"/>
              </w:rPr>
              <w:t xml:space="preserve">True motion </w:t>
            </w:r>
            <w:r w:rsidRPr="00F76931">
              <w:rPr>
                <w:rFonts w:ascii="Arial" w:hAnsi="Arial" w:cs="Arial"/>
                <w:i/>
                <w:sz w:val="16"/>
                <w:szCs w:val="16"/>
                <w:lang w:val="en-US"/>
              </w:rPr>
              <w:t xml:space="preserve">   </w:t>
            </w:r>
            <w:r>
              <w:rPr>
                <w:rFonts w:ascii="Arial" w:hAnsi="Arial" w:cs="Arial"/>
                <w:i/>
                <w:sz w:val="16"/>
                <w:szCs w:val="16"/>
                <w:lang w:val="en-US"/>
              </w:rPr>
              <w:t xml:space="preserve">   </w:t>
            </w:r>
            <w:r w:rsidRPr="00F76931">
              <w:rPr>
                <w:rFonts w:ascii="Arial" w:hAnsi="Arial" w:cs="Arial"/>
                <w:i/>
                <w:sz w:val="16"/>
                <w:szCs w:val="16"/>
              </w:rPr>
              <w:t>Re</w:t>
            </w:r>
            <w:r w:rsidRPr="00F76931">
              <w:rPr>
                <w:rFonts w:ascii="Arial" w:hAnsi="Arial" w:cs="Arial"/>
                <w:i/>
                <w:sz w:val="16"/>
                <w:szCs w:val="16"/>
                <w:lang w:val="en-US"/>
              </w:rPr>
              <w:t>l</w:t>
            </w:r>
            <w:r w:rsidRPr="00F76931">
              <w:rPr>
                <w:rFonts w:ascii="Arial" w:hAnsi="Arial" w:cs="Arial"/>
                <w:i/>
                <w:sz w:val="16"/>
                <w:szCs w:val="16"/>
              </w:rPr>
              <w:t>ative motion</w:t>
            </w:r>
          </w:p>
        </w:tc>
      </w:tr>
      <w:tr w:rsidR="00206CD6" w:rsidRPr="00F76931" w:rsidTr="00455739">
        <w:tc>
          <w:tcPr>
            <w:tcW w:w="533"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81</w:t>
            </w:r>
          </w:p>
        </w:tc>
        <w:tc>
          <w:tcPr>
            <w:tcW w:w="702"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4885" w:type="dxa"/>
            <w:gridSpan w:val="2"/>
            <w:tcBorders>
              <w:top w:val="single" w:sz="4" w:space="0" w:color="auto"/>
              <w:left w:val="single" w:sz="4" w:space="0" w:color="auto"/>
              <w:bottom w:val="nil"/>
              <w:right w:val="nil"/>
            </w:tcBorders>
            <w:shd w:val="clear" w:color="auto" w:fill="FFFFFF"/>
          </w:tcPr>
          <w:p w:rsidR="00206CD6" w:rsidRPr="00565891" w:rsidRDefault="00206CD6" w:rsidP="00455739">
            <w:pPr>
              <w:spacing w:before="120"/>
              <w:rPr>
                <w:rFonts w:ascii="Arial" w:hAnsi="Arial" w:cs="Arial"/>
                <w:sz w:val="16"/>
                <w:szCs w:val="16"/>
              </w:rPr>
            </w:pPr>
            <w:r w:rsidRPr="00F76931">
              <w:rPr>
                <w:rFonts w:ascii="Arial" w:hAnsi="Arial" w:cs="Arial"/>
                <w:sz w:val="16"/>
                <w:szCs w:val="16"/>
              </w:rPr>
              <w:t xml:space="preserve">Người cảnh giới đứng </w:t>
            </w:r>
            <w:r w:rsidRPr="00565891">
              <w:rPr>
                <w:rFonts w:ascii="Arial" w:hAnsi="Arial" w:cs="Arial"/>
                <w:sz w:val="16"/>
                <w:szCs w:val="16"/>
              </w:rPr>
              <w:t>ở</w:t>
            </w:r>
            <w:r w:rsidRPr="00F76931">
              <w:rPr>
                <w:rFonts w:ascii="Arial" w:hAnsi="Arial" w:cs="Arial"/>
                <w:sz w:val="16"/>
                <w:szCs w:val="16"/>
              </w:rPr>
              <w:t xml:space="preserve"> đâu? </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lang w:val="en-US"/>
              </w:rPr>
              <w:t>W</w:t>
            </w:r>
            <w:r w:rsidRPr="00F76931">
              <w:rPr>
                <w:rFonts w:ascii="Arial" w:hAnsi="Arial" w:cs="Arial"/>
                <w:i/>
                <w:sz w:val="16"/>
                <w:szCs w:val="16"/>
              </w:rPr>
              <w:t>here was the look-out?</w:t>
            </w:r>
          </w:p>
        </w:tc>
        <w:tc>
          <w:tcPr>
            <w:tcW w:w="3605" w:type="dxa"/>
            <w:gridSpan w:val="2"/>
            <w:tcBorders>
              <w:top w:val="single" w:sz="4" w:space="0" w:color="auto"/>
              <w:left w:val="single" w:sz="4" w:space="0" w:color="auto"/>
              <w:bottom w:val="nil"/>
              <w:right w:val="single" w:sz="4" w:space="0" w:color="auto"/>
            </w:tcBorders>
            <w:shd w:val="clear" w:color="auto" w:fill="FFFFFF"/>
          </w:tcPr>
          <w:p w:rsidR="00206CD6" w:rsidRPr="00565891" w:rsidRDefault="00206CD6" w:rsidP="00455739">
            <w:pPr>
              <w:spacing w:before="120"/>
              <w:rPr>
                <w:rFonts w:ascii="Arial" w:hAnsi="Arial" w:cs="Arial"/>
                <w:sz w:val="16"/>
                <w:szCs w:val="16"/>
              </w:rPr>
            </w:pPr>
            <w:r w:rsidRPr="00F76931">
              <w:rPr>
                <w:rFonts w:ascii="Arial" w:hAnsi="Arial" w:cs="Arial"/>
                <w:sz w:val="16"/>
                <w:szCs w:val="16"/>
              </w:rPr>
              <w:t>Người c</w:t>
            </w:r>
            <w:r w:rsidRPr="00565891">
              <w:rPr>
                <w:rFonts w:ascii="Arial" w:hAnsi="Arial" w:cs="Arial"/>
                <w:sz w:val="16"/>
                <w:szCs w:val="16"/>
              </w:rPr>
              <w:t>ả</w:t>
            </w:r>
            <w:r w:rsidRPr="00F76931">
              <w:rPr>
                <w:rFonts w:ascii="Arial" w:hAnsi="Arial" w:cs="Arial"/>
                <w:sz w:val="16"/>
                <w:szCs w:val="16"/>
              </w:rPr>
              <w:t>nh giới có nhiệm vụ nào khác không?</w:t>
            </w:r>
          </w:p>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 xml:space="preserve">  C</w:t>
            </w:r>
            <w:r w:rsidRPr="00F76931">
              <w:rPr>
                <w:rFonts w:ascii="Arial" w:hAnsi="Arial" w:cs="Arial"/>
                <w:sz w:val="16"/>
                <w:szCs w:val="16"/>
                <w:lang w:val="en-US"/>
              </w:rPr>
              <w:t>ó</w:t>
            </w:r>
            <w:r w:rsidRPr="00F76931">
              <w:rPr>
                <w:rFonts w:ascii="Arial" w:hAnsi="Arial" w:cs="Arial"/>
                <w:sz w:val="16"/>
                <w:szCs w:val="16"/>
              </w:rPr>
              <w:t xml:space="preserve"> □</w:t>
            </w:r>
            <w:r w:rsidRPr="00F76931">
              <w:rPr>
                <w:rFonts w:ascii="Arial" w:hAnsi="Arial" w:cs="Arial"/>
                <w:sz w:val="16"/>
                <w:szCs w:val="16"/>
                <w:lang w:val="en-US"/>
              </w:rPr>
              <w:t xml:space="preserve">    </w:t>
            </w:r>
            <w:r w:rsidRPr="00F76931">
              <w:rPr>
                <w:rFonts w:ascii="Arial" w:hAnsi="Arial" w:cs="Arial"/>
                <w:sz w:val="16"/>
                <w:szCs w:val="16"/>
              </w:rPr>
              <w:t xml:space="preserve"> Không</w:t>
            </w:r>
            <w:r w:rsidRPr="00F76931">
              <w:rPr>
                <w:rFonts w:ascii="Arial" w:hAnsi="Arial" w:cs="Arial"/>
                <w:sz w:val="16"/>
                <w:szCs w:val="16"/>
                <w:lang w:val="en-US"/>
              </w:rPr>
              <w:t xml:space="preserve"> □</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 xml:space="preserve">Did the </w:t>
            </w:r>
            <w:r w:rsidRPr="00F76931">
              <w:rPr>
                <w:rFonts w:ascii="Arial" w:hAnsi="Arial" w:cs="Arial"/>
                <w:i/>
                <w:sz w:val="16"/>
                <w:szCs w:val="16"/>
                <w:lang w:val="en-US"/>
              </w:rPr>
              <w:t>l</w:t>
            </w:r>
            <w:r w:rsidRPr="00F76931">
              <w:rPr>
                <w:rFonts w:ascii="Arial" w:hAnsi="Arial" w:cs="Arial"/>
                <w:i/>
                <w:sz w:val="16"/>
                <w:szCs w:val="16"/>
              </w:rPr>
              <w:t xml:space="preserve">ook-out have other </w:t>
            </w:r>
            <w:r w:rsidRPr="00F76931">
              <w:rPr>
                <w:rFonts w:ascii="Arial" w:hAnsi="Arial" w:cs="Arial"/>
                <w:i/>
                <w:sz w:val="16"/>
                <w:szCs w:val="16"/>
                <w:lang w:val="en-US"/>
              </w:rPr>
              <w:t>du</w:t>
            </w:r>
            <w:r w:rsidRPr="00F76931">
              <w:rPr>
                <w:rFonts w:ascii="Arial" w:hAnsi="Arial" w:cs="Arial"/>
                <w:i/>
                <w:sz w:val="16"/>
                <w:szCs w:val="16"/>
              </w:rPr>
              <w:t>ties?</w:t>
            </w:r>
          </w:p>
          <w:p w:rsidR="00206CD6" w:rsidRPr="00F76931" w:rsidRDefault="00206CD6" w:rsidP="00455739">
            <w:pPr>
              <w:spacing w:before="120"/>
              <w:rPr>
                <w:rFonts w:ascii="Arial" w:hAnsi="Arial" w:cs="Arial"/>
                <w:i/>
                <w:sz w:val="16"/>
                <w:szCs w:val="16"/>
              </w:rPr>
            </w:pPr>
            <w:r w:rsidRPr="00F76931">
              <w:rPr>
                <w:rFonts w:ascii="Arial" w:hAnsi="Arial" w:cs="Arial"/>
                <w:sz w:val="16"/>
                <w:szCs w:val="16"/>
                <w:lang w:val="en-US"/>
              </w:rPr>
              <w:t xml:space="preserve"> </w:t>
            </w:r>
            <w:r w:rsidRPr="00F76931">
              <w:rPr>
                <w:rFonts w:ascii="Arial" w:hAnsi="Arial" w:cs="Arial"/>
                <w:i/>
                <w:sz w:val="16"/>
                <w:szCs w:val="16"/>
              </w:rPr>
              <w:t xml:space="preserve">Yes </w:t>
            </w:r>
            <w:r w:rsidRPr="00F76931">
              <w:rPr>
                <w:rFonts w:ascii="Arial" w:hAnsi="Arial" w:cs="Arial"/>
                <w:i/>
                <w:sz w:val="16"/>
                <w:szCs w:val="16"/>
                <w:lang w:val="en-US"/>
              </w:rPr>
              <w:t xml:space="preserve">        </w:t>
            </w:r>
            <w:r w:rsidRPr="00F76931">
              <w:rPr>
                <w:rFonts w:ascii="Arial" w:hAnsi="Arial" w:cs="Arial"/>
                <w:i/>
                <w:sz w:val="16"/>
                <w:szCs w:val="16"/>
              </w:rPr>
              <w:t>No</w:t>
            </w:r>
          </w:p>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Nếu có, ch</w:t>
            </w:r>
            <w:r w:rsidRPr="00F76931">
              <w:rPr>
                <w:rFonts w:ascii="Arial" w:hAnsi="Arial" w:cs="Arial"/>
                <w:sz w:val="16"/>
                <w:szCs w:val="16"/>
                <w:lang w:val="en-US"/>
              </w:rPr>
              <w:t>ỉ</w:t>
            </w:r>
            <w:r w:rsidRPr="00F76931">
              <w:rPr>
                <w:rFonts w:ascii="Arial" w:hAnsi="Arial" w:cs="Arial"/>
                <w:sz w:val="16"/>
                <w:szCs w:val="16"/>
              </w:rPr>
              <w:t xml:space="preserve"> rõ nhiệm vụ g</w:t>
            </w:r>
            <w:r w:rsidRPr="00F76931">
              <w:rPr>
                <w:rFonts w:ascii="Arial" w:hAnsi="Arial" w:cs="Arial"/>
                <w:sz w:val="16"/>
                <w:szCs w:val="16"/>
                <w:lang w:val="en-US"/>
              </w:rPr>
              <w:t>ì</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 xml:space="preserve"> </w:t>
            </w:r>
            <w:r w:rsidRPr="00F76931">
              <w:rPr>
                <w:rFonts w:ascii="Arial" w:hAnsi="Arial" w:cs="Arial"/>
                <w:i/>
                <w:sz w:val="16"/>
                <w:szCs w:val="16"/>
                <w:lang w:val="en-US"/>
              </w:rPr>
              <w:t>I</w:t>
            </w:r>
            <w:r w:rsidRPr="00F76931">
              <w:rPr>
                <w:rFonts w:ascii="Arial" w:hAnsi="Arial" w:cs="Arial"/>
                <w:i/>
                <w:sz w:val="16"/>
                <w:szCs w:val="16"/>
              </w:rPr>
              <w:t>f</w:t>
            </w:r>
            <w:r w:rsidRPr="00F76931">
              <w:rPr>
                <w:rFonts w:ascii="Arial" w:hAnsi="Arial" w:cs="Arial"/>
                <w:i/>
                <w:sz w:val="16"/>
                <w:szCs w:val="16"/>
                <w:lang w:val="en-US"/>
              </w:rPr>
              <w:t xml:space="preserve"> </w:t>
            </w:r>
            <w:r w:rsidRPr="00F76931">
              <w:rPr>
                <w:rFonts w:ascii="Arial" w:hAnsi="Arial" w:cs="Arial"/>
                <w:i/>
                <w:sz w:val="16"/>
                <w:szCs w:val="16"/>
              </w:rPr>
              <w:t>yes, Indicate which</w:t>
            </w:r>
          </w:p>
        </w:tc>
      </w:tr>
      <w:tr w:rsidR="00206CD6" w:rsidRPr="00F76931" w:rsidTr="00455739">
        <w:tc>
          <w:tcPr>
            <w:tcW w:w="533"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82</w:t>
            </w:r>
          </w:p>
        </w:tc>
        <w:tc>
          <w:tcPr>
            <w:tcW w:w="702"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4885"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w:t>
            </w:r>
            <w:r w:rsidRPr="00565891">
              <w:rPr>
                <w:rFonts w:ascii="Arial" w:hAnsi="Arial" w:cs="Arial"/>
                <w:sz w:val="16"/>
                <w:szCs w:val="16"/>
              </w:rPr>
              <w:t>ế</w:t>
            </w:r>
            <w:r w:rsidRPr="00F76931">
              <w:rPr>
                <w:rFonts w:ascii="Arial" w:hAnsi="Arial" w:cs="Arial"/>
                <w:sz w:val="16"/>
                <w:szCs w:val="16"/>
              </w:rPr>
              <w:t xml:space="preserve">u </w:t>
            </w:r>
            <w:r w:rsidRPr="00565891">
              <w:rPr>
                <w:rFonts w:ascii="Arial" w:hAnsi="Arial" w:cs="Arial"/>
                <w:sz w:val="16"/>
                <w:szCs w:val="16"/>
              </w:rPr>
              <w:t>l</w:t>
            </w:r>
            <w:r w:rsidRPr="00F76931">
              <w:rPr>
                <w:rFonts w:ascii="Arial" w:hAnsi="Arial" w:cs="Arial"/>
                <w:sz w:val="16"/>
                <w:szCs w:val="16"/>
              </w:rPr>
              <w:t>ái tay, ai là người lái?</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rPr>
              <w:t xml:space="preserve">At </w:t>
            </w:r>
            <w:r w:rsidRPr="00F76931">
              <w:rPr>
                <w:rFonts w:ascii="Arial" w:hAnsi="Arial" w:cs="Arial"/>
                <w:i/>
                <w:sz w:val="16"/>
                <w:szCs w:val="16"/>
                <w:lang w:val="en-US"/>
              </w:rPr>
              <w:t>manual</w:t>
            </w:r>
            <w:r w:rsidRPr="00F76931">
              <w:rPr>
                <w:rFonts w:ascii="Arial" w:hAnsi="Arial" w:cs="Arial"/>
                <w:i/>
                <w:sz w:val="16"/>
                <w:szCs w:val="16"/>
              </w:rPr>
              <w:t xml:space="preserve"> steering, who was at the he</w:t>
            </w:r>
            <w:r w:rsidRPr="00F76931">
              <w:rPr>
                <w:rFonts w:ascii="Arial" w:hAnsi="Arial" w:cs="Arial"/>
                <w:i/>
                <w:sz w:val="16"/>
                <w:szCs w:val="16"/>
                <w:lang w:val="en-US"/>
              </w:rPr>
              <w:t>l</w:t>
            </w:r>
            <w:r w:rsidRPr="00F76931">
              <w:rPr>
                <w:rFonts w:ascii="Arial" w:hAnsi="Arial" w:cs="Arial"/>
                <w:i/>
                <w:sz w:val="16"/>
                <w:szCs w:val="16"/>
              </w:rPr>
              <w:t>m?</w:t>
            </w:r>
          </w:p>
          <w:p w:rsidR="00206CD6" w:rsidRPr="00973B70" w:rsidRDefault="00206CD6" w:rsidP="00455739">
            <w:pPr>
              <w:spacing w:before="120"/>
              <w:rPr>
                <w:rFonts w:ascii="Arial" w:hAnsi="Arial" w:cs="Arial"/>
                <w:i/>
                <w:sz w:val="16"/>
                <w:szCs w:val="16"/>
                <w:lang w:val="en-US"/>
              </w:rPr>
            </w:pPr>
          </w:p>
        </w:tc>
        <w:tc>
          <w:tcPr>
            <w:tcW w:w="3605"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Nếu lái tự động, ai là người giám sát?</w:t>
            </w:r>
            <w:r w:rsidRPr="00565891">
              <w:rPr>
                <w:rFonts w:ascii="Arial" w:hAnsi="Arial" w:cs="Arial"/>
                <w:sz w:val="16"/>
                <w:szCs w:val="16"/>
              </w:rPr>
              <w:br/>
            </w:r>
            <w:r w:rsidRPr="00F76931">
              <w:rPr>
                <w:rFonts w:ascii="Arial" w:hAnsi="Arial" w:cs="Arial"/>
                <w:i/>
                <w:sz w:val="16"/>
                <w:szCs w:val="16"/>
                <w:lang w:val="en-US"/>
              </w:rPr>
              <w:t>If automatic pilot was in use</w:t>
            </w:r>
            <w:r w:rsidRPr="00F76931">
              <w:rPr>
                <w:rFonts w:ascii="Arial" w:hAnsi="Arial" w:cs="Arial"/>
                <w:i/>
                <w:sz w:val="16"/>
                <w:szCs w:val="16"/>
              </w:rPr>
              <w:t>, who superv</w:t>
            </w:r>
            <w:r w:rsidRPr="00F76931">
              <w:rPr>
                <w:rFonts w:ascii="Arial" w:hAnsi="Arial" w:cs="Arial"/>
                <w:i/>
                <w:sz w:val="16"/>
                <w:szCs w:val="16"/>
                <w:lang w:val="en-US"/>
              </w:rPr>
              <w:t>i</w:t>
            </w:r>
            <w:r w:rsidRPr="00F76931">
              <w:rPr>
                <w:rFonts w:ascii="Arial" w:hAnsi="Arial" w:cs="Arial"/>
                <w:i/>
                <w:sz w:val="16"/>
                <w:szCs w:val="16"/>
              </w:rPr>
              <w:t>sed it?</w:t>
            </w:r>
          </w:p>
        </w:tc>
      </w:tr>
      <w:tr w:rsidR="00206CD6" w:rsidRPr="00F76931" w:rsidTr="00455739">
        <w:tc>
          <w:tcPr>
            <w:tcW w:w="533" w:type="dxa"/>
            <w:vMerge w:val="restart"/>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83</w:t>
            </w:r>
          </w:p>
        </w:tc>
        <w:tc>
          <w:tcPr>
            <w:tcW w:w="702"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4885" w:type="dxa"/>
            <w:gridSpan w:val="2"/>
            <w:tcBorders>
              <w:top w:val="single" w:sz="4" w:space="0" w:color="auto"/>
              <w:left w:val="single" w:sz="4" w:space="0" w:color="auto"/>
              <w:bottom w:val="nil"/>
              <w:right w:val="nil"/>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Đ</w:t>
            </w:r>
            <w:r w:rsidRPr="00F76931">
              <w:rPr>
                <w:rFonts w:ascii="Arial" w:hAnsi="Arial" w:cs="Arial"/>
                <w:sz w:val="16"/>
                <w:szCs w:val="16"/>
                <w:lang w:val="en-US"/>
              </w:rPr>
              <w:t>ố</w:t>
            </w:r>
            <w:r w:rsidRPr="00F76931">
              <w:rPr>
                <w:rFonts w:ascii="Arial" w:hAnsi="Arial" w:cs="Arial"/>
                <w:sz w:val="16"/>
                <w:szCs w:val="16"/>
              </w:rPr>
              <w:t>i với buồng máy có người trực, ai là người trực ca?</w:t>
            </w:r>
            <w:r w:rsidRPr="00F76931">
              <w:rPr>
                <w:rFonts w:ascii="Arial" w:hAnsi="Arial" w:cs="Arial"/>
                <w:sz w:val="16"/>
                <w:szCs w:val="16"/>
                <w:lang w:val="en-US"/>
              </w:rPr>
              <w:br/>
            </w:r>
            <w:r w:rsidRPr="00F76931">
              <w:rPr>
                <w:rFonts w:ascii="Arial" w:hAnsi="Arial" w:cs="Arial"/>
                <w:i/>
                <w:sz w:val="16"/>
                <w:szCs w:val="16"/>
              </w:rPr>
              <w:t xml:space="preserve">For attended engine room, who was on </w:t>
            </w:r>
            <w:r w:rsidRPr="00F76931">
              <w:rPr>
                <w:rFonts w:ascii="Arial" w:hAnsi="Arial" w:cs="Arial"/>
                <w:i/>
                <w:sz w:val="16"/>
                <w:szCs w:val="16"/>
                <w:lang w:val="en-US"/>
              </w:rPr>
              <w:t>w</w:t>
            </w:r>
            <w:r w:rsidRPr="00F76931">
              <w:rPr>
                <w:rFonts w:ascii="Arial" w:hAnsi="Arial" w:cs="Arial"/>
                <w:i/>
                <w:sz w:val="16"/>
                <w:szCs w:val="16"/>
              </w:rPr>
              <w:t>atch?</w:t>
            </w:r>
          </w:p>
          <w:p w:rsidR="00206CD6" w:rsidRPr="00973B70" w:rsidRDefault="00206CD6" w:rsidP="00455739">
            <w:pPr>
              <w:spacing w:before="120"/>
              <w:rPr>
                <w:rFonts w:ascii="Arial" w:hAnsi="Arial" w:cs="Arial"/>
                <w:sz w:val="16"/>
                <w:szCs w:val="16"/>
                <w:lang w:val="en-US"/>
              </w:rPr>
            </w:pPr>
          </w:p>
        </w:tc>
        <w:tc>
          <w:tcPr>
            <w:tcW w:w="3605" w:type="dxa"/>
            <w:gridSpan w:val="2"/>
            <w:vMerge w:val="restart"/>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Nếu máy chính được điều khiển từ buồng lái, ai là n</w:t>
            </w:r>
            <w:r w:rsidRPr="00565891">
              <w:rPr>
                <w:rFonts w:ascii="Arial" w:hAnsi="Arial" w:cs="Arial"/>
                <w:sz w:val="16"/>
                <w:szCs w:val="16"/>
              </w:rPr>
              <w:t xml:space="preserve">gười </w:t>
            </w:r>
            <w:r w:rsidRPr="00F76931">
              <w:rPr>
                <w:rFonts w:ascii="Arial" w:hAnsi="Arial" w:cs="Arial"/>
                <w:sz w:val="16"/>
                <w:szCs w:val="16"/>
              </w:rPr>
              <w:t>vận hành?</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lang w:val="en-US"/>
              </w:rPr>
              <w:t xml:space="preserve">If main </w:t>
            </w:r>
            <w:r w:rsidRPr="00F76931">
              <w:rPr>
                <w:rFonts w:ascii="Arial" w:hAnsi="Arial" w:cs="Arial"/>
                <w:i/>
                <w:sz w:val="16"/>
                <w:szCs w:val="16"/>
              </w:rPr>
              <w:t xml:space="preserve">engine </w:t>
            </w:r>
            <w:r w:rsidRPr="00F76931">
              <w:rPr>
                <w:rFonts w:ascii="Arial" w:hAnsi="Arial" w:cs="Arial"/>
                <w:i/>
                <w:sz w:val="16"/>
                <w:szCs w:val="16"/>
                <w:lang w:val="en-US"/>
              </w:rPr>
              <w:t>was</w:t>
            </w:r>
            <w:r w:rsidRPr="00F76931">
              <w:rPr>
                <w:rFonts w:ascii="Arial" w:hAnsi="Arial" w:cs="Arial"/>
                <w:i/>
                <w:sz w:val="16"/>
                <w:szCs w:val="16"/>
              </w:rPr>
              <w:t xml:space="preserve"> operated from the bridge, who opera</w:t>
            </w:r>
            <w:r w:rsidRPr="00F76931">
              <w:rPr>
                <w:rFonts w:ascii="Arial" w:hAnsi="Arial" w:cs="Arial"/>
                <w:i/>
                <w:sz w:val="16"/>
                <w:szCs w:val="16"/>
                <w:lang w:val="en-US"/>
              </w:rPr>
              <w:t>t</w:t>
            </w:r>
            <w:r w:rsidRPr="00F76931">
              <w:rPr>
                <w:rFonts w:ascii="Arial" w:hAnsi="Arial" w:cs="Arial"/>
                <w:i/>
                <w:sz w:val="16"/>
                <w:szCs w:val="16"/>
              </w:rPr>
              <w:t>ed?</w:t>
            </w:r>
          </w:p>
        </w:tc>
      </w:tr>
      <w:tr w:rsidR="00206CD6" w:rsidRPr="00F76931" w:rsidTr="00455739">
        <w:tc>
          <w:tcPr>
            <w:tcW w:w="533"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702"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4885" w:type="dxa"/>
            <w:gridSpan w:val="2"/>
            <w:tcBorders>
              <w:top w:val="single" w:sz="4" w:space="0" w:color="auto"/>
              <w:left w:val="single" w:sz="4" w:space="0" w:color="auto"/>
              <w:bottom w:val="nil"/>
              <w:right w:val="nil"/>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Đối v</w:t>
            </w:r>
            <w:r w:rsidRPr="00F76931">
              <w:rPr>
                <w:rFonts w:ascii="Arial" w:hAnsi="Arial" w:cs="Arial"/>
                <w:sz w:val="16"/>
                <w:szCs w:val="16"/>
                <w:lang w:val="en-US"/>
              </w:rPr>
              <w:t>ớ</w:t>
            </w:r>
            <w:r w:rsidRPr="00F76931">
              <w:rPr>
                <w:rFonts w:ascii="Arial" w:hAnsi="Arial" w:cs="Arial"/>
                <w:sz w:val="16"/>
                <w:szCs w:val="16"/>
              </w:rPr>
              <w:t>i buồng máy không có người trực, ai là người trực ca?</w:t>
            </w:r>
            <w:r w:rsidRPr="00F76931">
              <w:rPr>
                <w:rFonts w:ascii="Arial" w:hAnsi="Arial" w:cs="Arial"/>
                <w:sz w:val="16"/>
                <w:szCs w:val="16"/>
                <w:lang w:val="en-US"/>
              </w:rPr>
              <w:br/>
            </w:r>
            <w:r w:rsidRPr="00F76931">
              <w:rPr>
                <w:rFonts w:ascii="Arial" w:hAnsi="Arial" w:cs="Arial"/>
                <w:i/>
                <w:sz w:val="16"/>
                <w:szCs w:val="16"/>
              </w:rPr>
              <w:t>For unattended engine room, who was on duty?</w:t>
            </w:r>
          </w:p>
          <w:p w:rsidR="00206CD6" w:rsidRPr="00973B70" w:rsidRDefault="00206CD6" w:rsidP="00455739">
            <w:pPr>
              <w:spacing w:before="120"/>
              <w:rPr>
                <w:rFonts w:ascii="Arial" w:hAnsi="Arial" w:cs="Arial"/>
                <w:sz w:val="16"/>
                <w:szCs w:val="16"/>
                <w:lang w:val="en-US"/>
              </w:rPr>
            </w:pPr>
          </w:p>
        </w:tc>
        <w:tc>
          <w:tcPr>
            <w:tcW w:w="3605" w:type="dxa"/>
            <w:gridSpan w:val="2"/>
            <w:vMerge/>
            <w:tcBorders>
              <w:top w:val="nil"/>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533"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84</w:t>
            </w:r>
          </w:p>
        </w:tc>
        <w:tc>
          <w:tcPr>
            <w:tcW w:w="702" w:type="dxa"/>
            <w:vMerge/>
            <w:tcBorders>
              <w:top w:val="nil"/>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4885" w:type="dxa"/>
            <w:gridSpan w:val="2"/>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Tầm nh</w:t>
            </w:r>
            <w:r w:rsidRPr="00565891">
              <w:rPr>
                <w:rFonts w:ascii="Arial" w:hAnsi="Arial" w:cs="Arial"/>
                <w:sz w:val="16"/>
                <w:szCs w:val="16"/>
              </w:rPr>
              <w:t>ì</w:t>
            </w:r>
            <w:r w:rsidRPr="00F76931">
              <w:rPr>
                <w:rFonts w:ascii="Arial" w:hAnsi="Arial" w:cs="Arial"/>
                <w:sz w:val="16"/>
                <w:szCs w:val="16"/>
              </w:rPr>
              <w:t>n từ buồng lái có ảnh hưởng g</w:t>
            </w:r>
            <w:r w:rsidRPr="00565891">
              <w:rPr>
                <w:rFonts w:ascii="Arial" w:hAnsi="Arial" w:cs="Arial"/>
                <w:sz w:val="16"/>
                <w:szCs w:val="16"/>
              </w:rPr>
              <w:t>ì</w:t>
            </w:r>
            <w:r w:rsidRPr="00F76931">
              <w:rPr>
                <w:rFonts w:ascii="Arial" w:hAnsi="Arial" w:cs="Arial"/>
                <w:sz w:val="16"/>
                <w:szCs w:val="16"/>
              </w:rPr>
              <w:t xml:space="preserve"> tới quá tr</w:t>
            </w:r>
            <w:r w:rsidRPr="00565891">
              <w:rPr>
                <w:rFonts w:ascii="Arial" w:hAnsi="Arial" w:cs="Arial"/>
                <w:sz w:val="16"/>
                <w:szCs w:val="16"/>
              </w:rPr>
              <w:t>ì</w:t>
            </w:r>
            <w:r w:rsidRPr="00F76931">
              <w:rPr>
                <w:rFonts w:ascii="Arial" w:hAnsi="Arial" w:cs="Arial"/>
                <w:sz w:val="16"/>
                <w:szCs w:val="16"/>
              </w:rPr>
              <w:t>nh diễn biến các sự kiện không?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Did the visibility from the bridge have any in</w:t>
            </w:r>
            <w:r w:rsidRPr="00F76931">
              <w:rPr>
                <w:rFonts w:ascii="Arial" w:hAnsi="Arial" w:cs="Arial"/>
                <w:i/>
                <w:sz w:val="16"/>
                <w:szCs w:val="16"/>
                <w:lang w:val="en-US"/>
              </w:rPr>
              <w:t>fl</w:t>
            </w:r>
            <w:r w:rsidRPr="00F76931">
              <w:rPr>
                <w:rFonts w:ascii="Arial" w:hAnsi="Arial" w:cs="Arial"/>
                <w:i/>
                <w:sz w:val="16"/>
                <w:szCs w:val="16"/>
              </w:rPr>
              <w:t>uence on the course of events?</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 Có </w:t>
            </w:r>
            <w:r w:rsidRPr="00F76931">
              <w:rPr>
                <w:rFonts w:ascii="Arial" w:hAnsi="Arial" w:cs="Arial"/>
                <w:sz w:val="16"/>
                <w:szCs w:val="16"/>
                <w:lang w:val="en-US"/>
              </w:rPr>
              <w:t xml:space="preserve">      </w:t>
            </w:r>
            <w:r w:rsidRPr="00F76931">
              <w:rPr>
                <w:rFonts w:ascii="Arial" w:hAnsi="Arial" w:cs="Arial"/>
                <w:sz w:val="16"/>
                <w:szCs w:val="16"/>
              </w:rPr>
              <w:t>□ Không</w:t>
            </w:r>
            <w:r w:rsidRPr="00F76931">
              <w:rPr>
                <w:rFonts w:ascii="Arial" w:hAnsi="Arial" w:cs="Arial"/>
                <w:sz w:val="16"/>
                <w:szCs w:val="16"/>
                <w:lang w:val="en-US"/>
              </w:rPr>
              <w:br/>
              <w:t xml:space="preserve">  </w:t>
            </w:r>
            <w:r w:rsidRPr="00F76931">
              <w:rPr>
                <w:rFonts w:ascii="Arial" w:hAnsi="Arial" w:cs="Arial"/>
                <w:sz w:val="16"/>
                <w:szCs w:val="16"/>
              </w:rPr>
              <w:t xml:space="preserve"> </w:t>
            </w:r>
            <w:r w:rsidRPr="00F76931">
              <w:rPr>
                <w:rFonts w:ascii="Arial" w:hAnsi="Arial" w:cs="Arial"/>
                <w:i/>
                <w:sz w:val="16"/>
                <w:szCs w:val="16"/>
              </w:rPr>
              <w:t>Yes</w:t>
            </w:r>
            <w:r w:rsidRPr="00F76931">
              <w:rPr>
                <w:rFonts w:ascii="Arial" w:hAnsi="Arial" w:cs="Arial"/>
                <w:i/>
                <w:sz w:val="16"/>
                <w:szCs w:val="16"/>
                <w:lang w:val="en-US"/>
              </w:rPr>
              <w:t xml:space="preserve">     </w:t>
            </w:r>
            <w:r w:rsidRPr="00F76931">
              <w:rPr>
                <w:rFonts w:ascii="Arial" w:hAnsi="Arial" w:cs="Arial"/>
                <w:i/>
                <w:sz w:val="16"/>
                <w:szCs w:val="16"/>
              </w:rPr>
              <w:t xml:space="preserve"> No</w:t>
            </w:r>
            <w:r w:rsidRPr="00F76931">
              <w:rPr>
                <w:rFonts w:ascii="Arial" w:hAnsi="Arial" w:cs="Arial"/>
                <w:sz w:val="16"/>
                <w:szCs w:val="16"/>
                <w:lang w:val="en-US"/>
              </w:rPr>
              <w:br/>
            </w:r>
            <w:r w:rsidRPr="00F76931">
              <w:rPr>
                <w:rFonts w:ascii="Arial" w:hAnsi="Arial" w:cs="Arial"/>
                <w:sz w:val="16"/>
                <w:szCs w:val="16"/>
              </w:rPr>
              <w:t xml:space="preserve"> N</w:t>
            </w:r>
            <w:r w:rsidRPr="00F76931">
              <w:rPr>
                <w:rFonts w:ascii="Arial" w:hAnsi="Arial" w:cs="Arial"/>
                <w:sz w:val="16"/>
                <w:szCs w:val="16"/>
                <w:lang w:val="en-US"/>
              </w:rPr>
              <w:t>ê</w:t>
            </w:r>
            <w:r w:rsidRPr="00F76931">
              <w:rPr>
                <w:rFonts w:ascii="Arial" w:hAnsi="Arial" w:cs="Arial"/>
                <w:sz w:val="16"/>
                <w:szCs w:val="16"/>
              </w:rPr>
              <w:t>u thông tin chi tiết</w:t>
            </w:r>
            <w:r w:rsidRPr="00F76931">
              <w:rPr>
                <w:rFonts w:ascii="Arial" w:hAnsi="Arial" w:cs="Arial"/>
                <w:sz w:val="16"/>
                <w:szCs w:val="16"/>
                <w:lang w:val="en-US"/>
              </w:rPr>
              <w:br/>
              <w:t xml:space="preserve"> </w:t>
            </w:r>
            <w:r w:rsidRPr="00F76931">
              <w:rPr>
                <w:rFonts w:ascii="Arial" w:hAnsi="Arial" w:cs="Arial"/>
                <w:i/>
                <w:sz w:val="16"/>
                <w:szCs w:val="16"/>
              </w:rPr>
              <w:t>Give deta</w:t>
            </w:r>
            <w:r w:rsidRPr="00F76931">
              <w:rPr>
                <w:rFonts w:ascii="Arial" w:hAnsi="Arial" w:cs="Arial"/>
                <w:i/>
                <w:sz w:val="16"/>
                <w:szCs w:val="16"/>
                <w:lang w:val="en-US"/>
              </w:rPr>
              <w:t>i</w:t>
            </w:r>
            <w:r w:rsidRPr="00F76931">
              <w:rPr>
                <w:rFonts w:ascii="Arial" w:hAnsi="Arial" w:cs="Arial"/>
                <w:i/>
                <w:sz w:val="16"/>
                <w:szCs w:val="16"/>
              </w:rPr>
              <w:t>led information</w:t>
            </w:r>
          </w:p>
        </w:tc>
        <w:tc>
          <w:tcPr>
            <w:tcW w:w="3605" w:type="dxa"/>
            <w:gridSpan w:val="2"/>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B</w:t>
            </w:r>
            <w:r w:rsidRPr="00565891">
              <w:rPr>
                <w:rFonts w:ascii="Arial" w:hAnsi="Arial" w:cs="Arial"/>
                <w:sz w:val="16"/>
                <w:szCs w:val="16"/>
              </w:rPr>
              <w:t>ố</w:t>
            </w:r>
            <w:r w:rsidRPr="00F76931">
              <w:rPr>
                <w:rFonts w:ascii="Arial" w:hAnsi="Arial" w:cs="Arial"/>
                <w:sz w:val="16"/>
                <w:szCs w:val="16"/>
              </w:rPr>
              <w:t xml:space="preserve"> </w:t>
            </w:r>
            <w:r w:rsidRPr="00565891">
              <w:rPr>
                <w:rFonts w:ascii="Arial" w:hAnsi="Arial" w:cs="Arial"/>
                <w:sz w:val="16"/>
                <w:szCs w:val="16"/>
              </w:rPr>
              <w:t>trí</w:t>
            </w:r>
            <w:r w:rsidRPr="00F76931">
              <w:rPr>
                <w:rFonts w:ascii="Arial" w:hAnsi="Arial" w:cs="Arial"/>
                <w:sz w:val="16"/>
                <w:szCs w:val="16"/>
              </w:rPr>
              <w:t xml:space="preserve"> buồng lái c</w:t>
            </w:r>
            <w:r w:rsidRPr="00565891">
              <w:rPr>
                <w:rFonts w:ascii="Arial" w:hAnsi="Arial" w:cs="Arial"/>
                <w:sz w:val="16"/>
                <w:szCs w:val="16"/>
              </w:rPr>
              <w:t>ó</w:t>
            </w:r>
            <w:r w:rsidRPr="00F76931">
              <w:rPr>
                <w:rFonts w:ascii="Arial" w:hAnsi="Arial" w:cs="Arial"/>
                <w:sz w:val="16"/>
                <w:szCs w:val="16"/>
              </w:rPr>
              <w:t xml:space="preserve"> gây cản trở sự tập trung tuyệt đối của người hành hải đ</w:t>
            </w:r>
            <w:r w:rsidRPr="00565891">
              <w:rPr>
                <w:rFonts w:ascii="Arial" w:hAnsi="Arial" w:cs="Arial"/>
                <w:sz w:val="16"/>
                <w:szCs w:val="16"/>
              </w:rPr>
              <w:t>ố</w:t>
            </w:r>
            <w:r w:rsidRPr="00F76931">
              <w:rPr>
                <w:rFonts w:ascii="Arial" w:hAnsi="Arial" w:cs="Arial"/>
                <w:sz w:val="16"/>
                <w:szCs w:val="16"/>
              </w:rPr>
              <w:t>i v</w:t>
            </w:r>
            <w:r w:rsidRPr="00565891">
              <w:rPr>
                <w:rFonts w:ascii="Arial" w:hAnsi="Arial" w:cs="Arial"/>
                <w:sz w:val="16"/>
                <w:szCs w:val="16"/>
              </w:rPr>
              <w:t>ớ</w:t>
            </w:r>
            <w:r w:rsidRPr="00F76931">
              <w:rPr>
                <w:rFonts w:ascii="Arial" w:hAnsi="Arial" w:cs="Arial"/>
                <w:sz w:val="16"/>
                <w:szCs w:val="16"/>
              </w:rPr>
              <w:t>i vi</w:t>
            </w:r>
            <w:r w:rsidRPr="00565891">
              <w:rPr>
                <w:rFonts w:ascii="Arial" w:hAnsi="Arial" w:cs="Arial"/>
                <w:sz w:val="16"/>
                <w:szCs w:val="16"/>
              </w:rPr>
              <w:t>ệ</w:t>
            </w:r>
            <w:r w:rsidRPr="00F76931">
              <w:rPr>
                <w:rFonts w:ascii="Arial" w:hAnsi="Arial" w:cs="Arial"/>
                <w:sz w:val="16"/>
                <w:szCs w:val="16"/>
              </w:rPr>
              <w:t>c hành hải an toàn không?</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Did the br</w:t>
            </w:r>
            <w:r w:rsidRPr="00F76931">
              <w:rPr>
                <w:rFonts w:ascii="Arial" w:hAnsi="Arial" w:cs="Arial"/>
                <w:sz w:val="16"/>
                <w:szCs w:val="16"/>
                <w:lang w:val="en-US"/>
              </w:rPr>
              <w:t>i</w:t>
            </w:r>
            <w:r w:rsidRPr="00F76931">
              <w:rPr>
                <w:rFonts w:ascii="Arial" w:hAnsi="Arial" w:cs="Arial"/>
                <w:sz w:val="16"/>
                <w:szCs w:val="16"/>
              </w:rPr>
              <w:t>dge arr</w:t>
            </w:r>
            <w:r w:rsidRPr="00F76931">
              <w:rPr>
                <w:rFonts w:ascii="Arial" w:hAnsi="Arial" w:cs="Arial"/>
                <w:sz w:val="16"/>
                <w:szCs w:val="16"/>
                <w:lang w:val="en-US"/>
              </w:rPr>
              <w:t>an</w:t>
            </w:r>
            <w:r w:rsidRPr="00F76931">
              <w:rPr>
                <w:rFonts w:ascii="Arial" w:hAnsi="Arial" w:cs="Arial"/>
                <w:sz w:val="16"/>
                <w:szCs w:val="16"/>
              </w:rPr>
              <w:t>gmen</w:t>
            </w:r>
            <w:r w:rsidRPr="00F76931">
              <w:rPr>
                <w:rFonts w:ascii="Arial" w:hAnsi="Arial" w:cs="Arial"/>
                <w:sz w:val="16"/>
                <w:szCs w:val="16"/>
                <w:lang w:val="en-US"/>
              </w:rPr>
              <w:t>t</w:t>
            </w:r>
            <w:r w:rsidRPr="00F76931">
              <w:rPr>
                <w:rFonts w:ascii="Arial" w:hAnsi="Arial" w:cs="Arial"/>
                <w:sz w:val="16"/>
                <w:szCs w:val="16"/>
              </w:rPr>
              <w:t xml:space="preserve"> obstruct the navigator from having</w:t>
            </w:r>
            <w:r w:rsidRPr="00F76931">
              <w:rPr>
                <w:rFonts w:ascii="Arial" w:hAnsi="Arial" w:cs="Arial"/>
                <w:sz w:val="16"/>
                <w:szCs w:val="16"/>
                <w:lang w:val="en-US"/>
              </w:rPr>
              <w:t xml:space="preserve"> full</w:t>
            </w:r>
            <w:r w:rsidRPr="00F76931">
              <w:rPr>
                <w:rFonts w:ascii="Arial" w:hAnsi="Arial" w:cs="Arial"/>
                <w:sz w:val="16"/>
                <w:szCs w:val="16"/>
              </w:rPr>
              <w:t xml:space="preserve"> attention to safe navigation?</w:t>
            </w:r>
          </w:p>
          <w:p w:rsidR="00206CD6" w:rsidRPr="00565891" w:rsidRDefault="00206CD6" w:rsidP="00455739">
            <w:pPr>
              <w:spacing w:before="120"/>
              <w:rPr>
                <w:rFonts w:ascii="Arial" w:hAnsi="Arial" w:cs="Arial"/>
                <w:i/>
                <w:sz w:val="16"/>
                <w:szCs w:val="16"/>
              </w:rPr>
            </w:pPr>
            <w:r w:rsidRPr="00F76931">
              <w:rPr>
                <w:rFonts w:ascii="Arial" w:hAnsi="Arial" w:cs="Arial"/>
                <w:sz w:val="16"/>
                <w:szCs w:val="16"/>
              </w:rPr>
              <w:t xml:space="preserve">□ Có </w:t>
            </w:r>
            <w:r w:rsidRPr="00565891">
              <w:rPr>
                <w:rFonts w:ascii="Arial" w:hAnsi="Arial" w:cs="Arial"/>
                <w:sz w:val="16"/>
                <w:szCs w:val="16"/>
              </w:rPr>
              <w:t xml:space="preserve">    </w:t>
            </w:r>
            <w:r w:rsidRPr="00F76931">
              <w:rPr>
                <w:rFonts w:ascii="Arial" w:hAnsi="Arial" w:cs="Arial"/>
                <w:sz w:val="16"/>
                <w:szCs w:val="16"/>
              </w:rPr>
              <w:t>□ Không</w:t>
            </w:r>
            <w:r w:rsidRPr="00565891">
              <w:rPr>
                <w:rFonts w:ascii="Arial" w:hAnsi="Arial" w:cs="Arial"/>
                <w:sz w:val="16"/>
                <w:szCs w:val="16"/>
              </w:rPr>
              <w:br/>
            </w:r>
            <w:r w:rsidRPr="00565891">
              <w:rPr>
                <w:rFonts w:ascii="Arial" w:hAnsi="Arial" w:cs="Arial"/>
                <w:i/>
                <w:sz w:val="16"/>
                <w:szCs w:val="16"/>
              </w:rPr>
              <w:t xml:space="preserve">   </w:t>
            </w:r>
            <w:r w:rsidRPr="00F76931">
              <w:rPr>
                <w:rFonts w:ascii="Arial" w:hAnsi="Arial" w:cs="Arial"/>
                <w:i/>
                <w:sz w:val="16"/>
                <w:szCs w:val="16"/>
              </w:rPr>
              <w:t xml:space="preserve"> Yes</w:t>
            </w:r>
            <w:r w:rsidRPr="00565891">
              <w:rPr>
                <w:rFonts w:ascii="Arial" w:hAnsi="Arial" w:cs="Arial"/>
                <w:i/>
                <w:sz w:val="16"/>
                <w:szCs w:val="16"/>
              </w:rPr>
              <w:t xml:space="preserve">  </w:t>
            </w:r>
            <w:r w:rsidRPr="00F76931">
              <w:rPr>
                <w:rFonts w:ascii="Arial" w:hAnsi="Arial" w:cs="Arial"/>
                <w:i/>
                <w:sz w:val="16"/>
                <w:szCs w:val="16"/>
              </w:rPr>
              <w:t xml:space="preserve"> No</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(Vị trí c</w:t>
            </w:r>
            <w:r w:rsidRPr="00565891">
              <w:rPr>
                <w:rFonts w:ascii="Arial" w:hAnsi="Arial" w:cs="Arial"/>
                <w:sz w:val="16"/>
                <w:szCs w:val="16"/>
              </w:rPr>
              <w:t>ủa</w:t>
            </w:r>
            <w:r w:rsidRPr="00F76931">
              <w:rPr>
                <w:rFonts w:ascii="Arial" w:hAnsi="Arial" w:cs="Arial"/>
                <w:sz w:val="16"/>
                <w:szCs w:val="16"/>
              </w:rPr>
              <w:t>a các hải đồ, VHF,.v.v.„)</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(Location of charts, VHP, etc)</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Nêu thông tin chi tiết</w:t>
            </w:r>
            <w:r w:rsidRPr="00F76931">
              <w:rPr>
                <w:rFonts w:ascii="Arial" w:hAnsi="Arial" w:cs="Arial"/>
                <w:sz w:val="16"/>
                <w:szCs w:val="16"/>
                <w:lang w:val="en-US"/>
              </w:rPr>
              <w:br/>
            </w:r>
            <w:r w:rsidRPr="00F76931">
              <w:rPr>
                <w:rFonts w:ascii="Arial" w:hAnsi="Arial" w:cs="Arial"/>
                <w:i/>
                <w:sz w:val="16"/>
                <w:szCs w:val="16"/>
              </w:rPr>
              <w:t>Give deta</w:t>
            </w:r>
            <w:r w:rsidRPr="00F76931">
              <w:rPr>
                <w:rFonts w:ascii="Arial" w:hAnsi="Arial" w:cs="Arial"/>
                <w:i/>
                <w:sz w:val="16"/>
                <w:szCs w:val="16"/>
                <w:lang w:val="en-US"/>
              </w:rPr>
              <w:t>l</w:t>
            </w:r>
            <w:r w:rsidRPr="00F76931">
              <w:rPr>
                <w:rFonts w:ascii="Arial" w:hAnsi="Arial" w:cs="Arial"/>
                <w:i/>
                <w:sz w:val="16"/>
                <w:szCs w:val="16"/>
              </w:rPr>
              <w:t>ied information</w:t>
            </w:r>
          </w:p>
        </w:tc>
      </w:tr>
    </w:tbl>
    <w:p w:rsidR="00206CD6" w:rsidRPr="00355DC3" w:rsidRDefault="00206CD6" w:rsidP="00206CD6">
      <w:pPr>
        <w:spacing w:before="120"/>
        <w:rPr>
          <w:rFonts w:ascii="Arial" w:hAnsi="Arial" w:cs="Arial"/>
          <w:i/>
          <w:sz w:val="20"/>
          <w:lang w:val="en-US"/>
        </w:rPr>
      </w:pPr>
      <w:r w:rsidRPr="00F76931">
        <w:rPr>
          <w:rFonts w:ascii="Arial" w:hAnsi="Arial" w:cs="Arial"/>
          <w:b/>
          <w:sz w:val="20"/>
        </w:rPr>
        <w:t>B. Điền trong trường hợp tai nạn d</w:t>
      </w:r>
      <w:r w:rsidRPr="00565891">
        <w:rPr>
          <w:rFonts w:ascii="Arial" w:hAnsi="Arial" w:cs="Arial"/>
          <w:b/>
          <w:sz w:val="20"/>
        </w:rPr>
        <w:t>o</w:t>
      </w:r>
      <w:r w:rsidRPr="00F76931">
        <w:rPr>
          <w:rFonts w:ascii="Arial" w:hAnsi="Arial" w:cs="Arial"/>
          <w:b/>
          <w:sz w:val="20"/>
        </w:rPr>
        <w:t xml:space="preserve"> mắc cạn và/hoặc đâm va</w:t>
      </w:r>
      <w:r>
        <w:rPr>
          <w:rFonts w:ascii="Arial" w:hAnsi="Arial" w:cs="Arial"/>
          <w:b/>
          <w:sz w:val="20"/>
          <w:lang w:val="en-US"/>
        </w:rPr>
        <w:br/>
      </w:r>
      <w:r w:rsidRPr="00355DC3">
        <w:rPr>
          <w:rFonts w:ascii="Arial" w:hAnsi="Arial" w:cs="Arial"/>
          <w:i/>
          <w:sz w:val="20"/>
        </w:rPr>
        <w:t>(B. To be</w:t>
      </w:r>
      <w:r w:rsidRPr="00355DC3">
        <w:rPr>
          <w:rFonts w:ascii="Arial" w:hAnsi="Arial" w:cs="Arial"/>
          <w:i/>
          <w:sz w:val="20"/>
          <w:lang w:val="en-US"/>
        </w:rPr>
        <w:t xml:space="preserve"> fill</w:t>
      </w:r>
      <w:r w:rsidRPr="00355DC3">
        <w:rPr>
          <w:rFonts w:ascii="Arial" w:hAnsi="Arial" w:cs="Arial"/>
          <w:i/>
          <w:sz w:val="20"/>
        </w:rPr>
        <w:t>eđ in when the acc</w:t>
      </w:r>
      <w:r w:rsidRPr="00355DC3">
        <w:rPr>
          <w:rFonts w:ascii="Arial" w:hAnsi="Arial" w:cs="Arial"/>
          <w:i/>
          <w:sz w:val="20"/>
          <w:lang w:val="en-US"/>
        </w:rPr>
        <w:t>i</w:t>
      </w:r>
      <w:r w:rsidRPr="00355DC3">
        <w:rPr>
          <w:rFonts w:ascii="Arial" w:hAnsi="Arial" w:cs="Arial"/>
          <w:i/>
          <w:sz w:val="20"/>
        </w:rPr>
        <w:t>dent caused groun</w:t>
      </w:r>
      <w:r w:rsidRPr="00355DC3">
        <w:rPr>
          <w:rFonts w:ascii="Arial" w:hAnsi="Arial" w:cs="Arial"/>
          <w:i/>
          <w:sz w:val="20"/>
          <w:lang w:val="en-US"/>
        </w:rPr>
        <w:t>d</w:t>
      </w:r>
      <w:r w:rsidRPr="00355DC3">
        <w:rPr>
          <w:rFonts w:ascii="Arial" w:hAnsi="Arial" w:cs="Arial"/>
          <w:i/>
          <w:sz w:val="20"/>
        </w:rPr>
        <w:t>ing an</w:t>
      </w:r>
      <w:r w:rsidRPr="00355DC3">
        <w:rPr>
          <w:rFonts w:ascii="Arial" w:hAnsi="Arial" w:cs="Arial"/>
          <w:i/>
          <w:sz w:val="20"/>
          <w:lang w:val="en-US"/>
        </w:rPr>
        <w:t>d</w:t>
      </w:r>
      <w:r w:rsidRPr="00355DC3">
        <w:rPr>
          <w:rFonts w:ascii="Arial" w:hAnsi="Arial" w:cs="Arial"/>
          <w:i/>
          <w:sz w:val="20"/>
        </w:rPr>
        <w:t>/</w:t>
      </w:r>
      <w:r w:rsidRPr="00355DC3">
        <w:rPr>
          <w:rFonts w:ascii="Arial" w:hAnsi="Arial" w:cs="Arial"/>
          <w:i/>
          <w:sz w:val="20"/>
          <w:lang w:val="en-US"/>
        </w:rPr>
        <w:t>or</w:t>
      </w:r>
      <w:r w:rsidRPr="00355DC3">
        <w:rPr>
          <w:rFonts w:ascii="Arial" w:hAnsi="Arial" w:cs="Arial"/>
          <w:i/>
          <w:sz w:val="20"/>
        </w:rPr>
        <w:t xml:space="preserve"> co</w:t>
      </w:r>
      <w:r w:rsidRPr="00355DC3">
        <w:rPr>
          <w:rFonts w:ascii="Arial" w:hAnsi="Arial" w:cs="Arial"/>
          <w:i/>
          <w:sz w:val="20"/>
          <w:lang w:val="en-US"/>
        </w:rPr>
        <w:t>lli</w:t>
      </w:r>
      <w:r w:rsidRPr="00355DC3">
        <w:rPr>
          <w:rFonts w:ascii="Arial" w:hAnsi="Arial" w:cs="Arial"/>
          <w:i/>
          <w:sz w:val="20"/>
        </w:rPr>
        <w:t>s</w:t>
      </w:r>
      <w:r w:rsidRPr="00355DC3">
        <w:rPr>
          <w:rFonts w:ascii="Arial" w:hAnsi="Arial" w:cs="Arial"/>
          <w:i/>
          <w:sz w:val="20"/>
          <w:lang w:val="en-US"/>
        </w:rPr>
        <w:t>i</w:t>
      </w:r>
      <w:r w:rsidRPr="00355DC3">
        <w:rPr>
          <w:rFonts w:ascii="Arial" w:hAnsi="Arial" w:cs="Arial"/>
          <w:i/>
          <w:sz w:val="20"/>
        </w:rPr>
        <w:t>on</w:t>
      </w:r>
      <w:r w:rsidRPr="00355DC3">
        <w:rPr>
          <w:rFonts w:ascii="Arial" w:hAnsi="Arial" w:cs="Arial"/>
          <w:i/>
          <w:sz w:val="20"/>
          <w:lang w:val="en-US"/>
        </w:rPr>
        <w:t>)</w:t>
      </w:r>
    </w:p>
    <w:tbl>
      <w:tblPr>
        <w:tblStyle w:val="TableGrid"/>
        <w:tblW w:w="9828" w:type="dxa"/>
        <w:tblLook w:val="01E0" w:firstRow="1" w:lastRow="1" w:firstColumn="1" w:lastColumn="1" w:noHBand="0" w:noVBand="0"/>
      </w:tblPr>
      <w:tblGrid>
        <w:gridCol w:w="454"/>
        <w:gridCol w:w="735"/>
        <w:gridCol w:w="3375"/>
        <w:gridCol w:w="1496"/>
        <w:gridCol w:w="874"/>
        <w:gridCol w:w="579"/>
        <w:gridCol w:w="2315"/>
      </w:tblGrid>
      <w:tr w:rsidR="00206CD6" w:rsidRPr="00F76931" w:rsidTr="00455739">
        <w:tc>
          <w:tcPr>
            <w:tcW w:w="454"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85</w:t>
            </w:r>
          </w:p>
        </w:tc>
        <w:tc>
          <w:tcPr>
            <w:tcW w:w="735" w:type="dxa"/>
            <w:vMerge w:val="restart"/>
            <w:textDirection w:val="btLr"/>
          </w:tcPr>
          <w:p w:rsidR="00206CD6" w:rsidRPr="00F76931" w:rsidRDefault="00206CD6" w:rsidP="00455739">
            <w:pPr>
              <w:spacing w:before="120"/>
              <w:ind w:left="113" w:right="113"/>
              <w:jc w:val="center"/>
              <w:rPr>
                <w:rFonts w:ascii="Arial" w:hAnsi="Arial" w:cs="Arial"/>
                <w:b w:val="0"/>
                <w:sz w:val="16"/>
                <w:szCs w:val="16"/>
                <w:lang w:val="en-US"/>
              </w:rPr>
            </w:pPr>
            <w:r w:rsidRPr="00F76931">
              <w:rPr>
                <w:rFonts w:ascii="Arial" w:hAnsi="Arial" w:cs="Arial"/>
                <w:b w:val="0"/>
                <w:sz w:val="16"/>
                <w:szCs w:val="16"/>
                <w:lang w:val="en-US"/>
              </w:rPr>
              <w:t>HÀNH HẢI TRƯỚC KHI ĐÂM VA MẮC CẠN</w:t>
            </w:r>
            <w:r w:rsidRPr="00F76931">
              <w:rPr>
                <w:rFonts w:ascii="Arial" w:hAnsi="Arial" w:cs="Arial"/>
                <w:b w:val="0"/>
                <w:sz w:val="16"/>
                <w:szCs w:val="16"/>
                <w:lang w:val="en-US"/>
              </w:rPr>
              <w:br/>
              <w:t>NAVIGATION BEFORE THE COLLISION/ GROUNDING</w:t>
            </w:r>
          </w:p>
        </w:tc>
        <w:tc>
          <w:tcPr>
            <w:tcW w:w="3375"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Các hướng đi, khoảng cách an toàn…v.v..theo kế hoạch chuyến đi có được thể hiện trên hải đồ không?</w:t>
            </w:r>
            <w:r w:rsidRPr="00F76931">
              <w:rPr>
                <w:rFonts w:ascii="Arial" w:hAnsi="Arial" w:cs="Arial"/>
                <w:sz w:val="16"/>
                <w:szCs w:val="16"/>
                <w:lang w:val="en-US"/>
              </w:rPr>
              <w:br/>
            </w:r>
            <w:r w:rsidRPr="00F76931">
              <w:rPr>
                <w:rFonts w:ascii="Arial" w:hAnsi="Arial" w:cs="Arial"/>
                <w:i/>
                <w:sz w:val="16"/>
                <w:szCs w:val="16"/>
                <w:lang w:val="en-US"/>
              </w:rPr>
              <w:t>Was voyage plan with course laid in the chart, safety distance, ect, established</w:t>
            </w:r>
            <w:r w:rsidRPr="00F76931">
              <w:rPr>
                <w:rFonts w:ascii="Arial" w:hAnsi="Arial" w:cs="Arial"/>
                <w:sz w:val="16"/>
                <w:szCs w:val="16"/>
                <w:lang w:val="en-US"/>
              </w:rPr>
              <w:t>?</w:t>
            </w:r>
            <w:r w:rsidRPr="00F76931">
              <w:rPr>
                <w:rFonts w:ascii="Arial" w:hAnsi="Arial" w:cs="Arial"/>
                <w:sz w:val="16"/>
                <w:szCs w:val="16"/>
                <w:lang w:val="en-US"/>
              </w:rPr>
              <w:br/>
              <w:t xml:space="preserve">  □ Có       □ Không</w:t>
            </w:r>
            <w:r w:rsidRPr="00F76931">
              <w:rPr>
                <w:rFonts w:ascii="Arial" w:hAnsi="Arial" w:cs="Arial"/>
                <w:sz w:val="16"/>
                <w:szCs w:val="16"/>
                <w:lang w:val="en-US"/>
              </w:rPr>
              <w:br/>
            </w:r>
            <w:r w:rsidRPr="00F76931">
              <w:rPr>
                <w:rFonts w:ascii="Arial" w:hAnsi="Arial" w:cs="Arial"/>
                <w:i/>
                <w:sz w:val="16"/>
                <w:szCs w:val="16"/>
                <w:lang w:val="en-US"/>
              </w:rPr>
              <w:t>Yes         No</w:t>
            </w:r>
          </w:p>
        </w:tc>
        <w:tc>
          <w:tcPr>
            <w:tcW w:w="2370"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Có tuân theo kế hoạch không?</w:t>
            </w:r>
            <w:r w:rsidRPr="00F76931">
              <w:rPr>
                <w:rFonts w:ascii="Arial" w:hAnsi="Arial" w:cs="Arial"/>
                <w:sz w:val="16"/>
                <w:szCs w:val="16"/>
                <w:lang w:val="en-US"/>
              </w:rPr>
              <w:br/>
            </w:r>
            <w:r w:rsidRPr="00F76931">
              <w:rPr>
                <w:rFonts w:ascii="Arial" w:hAnsi="Arial" w:cs="Arial"/>
                <w:i/>
                <w:sz w:val="16"/>
                <w:szCs w:val="16"/>
                <w:lang w:val="en-US"/>
              </w:rPr>
              <w:t>Was the plan followed?</w:t>
            </w:r>
            <w:r w:rsidRPr="00F76931">
              <w:rPr>
                <w:rFonts w:ascii="Arial" w:hAnsi="Arial" w:cs="Arial"/>
                <w:sz w:val="16"/>
                <w:szCs w:val="16"/>
                <w:lang w:val="en-US"/>
              </w:rPr>
              <w:br/>
              <w:t xml:space="preserve"> □ Có     □ Không</w:t>
            </w:r>
            <w:r w:rsidRPr="00F76931">
              <w:rPr>
                <w:rFonts w:ascii="Arial" w:hAnsi="Arial" w:cs="Arial"/>
                <w:sz w:val="16"/>
                <w:szCs w:val="16"/>
                <w:lang w:val="en-US"/>
              </w:rPr>
              <w:br/>
            </w:r>
            <w:r w:rsidRPr="00F76931">
              <w:rPr>
                <w:rFonts w:ascii="Arial" w:hAnsi="Arial" w:cs="Arial"/>
                <w:i/>
                <w:sz w:val="16"/>
                <w:szCs w:val="16"/>
                <w:lang w:val="en-US"/>
              </w:rPr>
              <w:t>Yes         No</w:t>
            </w:r>
          </w:p>
        </w:tc>
        <w:tc>
          <w:tcPr>
            <w:tcW w:w="2894"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Hành hải có bị ảnh hưởng bởi các hoạt động giao thông khác không?</w:t>
            </w:r>
            <w:r w:rsidRPr="00F76931">
              <w:rPr>
                <w:rFonts w:ascii="Arial" w:hAnsi="Arial" w:cs="Arial"/>
                <w:sz w:val="16"/>
                <w:szCs w:val="16"/>
                <w:lang w:val="en-US"/>
              </w:rPr>
              <w:br/>
            </w:r>
            <w:r w:rsidRPr="00F76931">
              <w:rPr>
                <w:rFonts w:ascii="Arial" w:hAnsi="Arial" w:cs="Arial"/>
                <w:i/>
                <w:sz w:val="16"/>
                <w:szCs w:val="16"/>
                <w:lang w:val="en-US"/>
              </w:rPr>
              <w:t>Was the navigation influenced by other traffic?</w:t>
            </w:r>
            <w:r w:rsidRPr="00F76931">
              <w:rPr>
                <w:rFonts w:ascii="Arial" w:hAnsi="Arial" w:cs="Arial"/>
                <w:i/>
                <w:sz w:val="16"/>
                <w:szCs w:val="16"/>
                <w:lang w:val="en-US"/>
              </w:rPr>
              <w:br/>
            </w:r>
            <w:r w:rsidRPr="00F76931">
              <w:rPr>
                <w:rFonts w:ascii="Arial" w:hAnsi="Arial" w:cs="Arial"/>
                <w:sz w:val="16"/>
                <w:szCs w:val="16"/>
                <w:lang w:val="en-US"/>
              </w:rPr>
              <w:t>□  Có  □  Không</w:t>
            </w:r>
            <w:r w:rsidRPr="00F76931">
              <w:rPr>
                <w:rFonts w:ascii="Arial" w:hAnsi="Arial" w:cs="Arial"/>
                <w:i/>
                <w:sz w:val="16"/>
                <w:szCs w:val="16"/>
                <w:lang w:val="en-US"/>
              </w:rPr>
              <w:br/>
              <w:t>Yes        No</w:t>
            </w:r>
          </w:p>
        </w:tc>
      </w:tr>
      <w:tr w:rsidR="00206CD6" w:rsidRPr="00F76931" w:rsidTr="00455739">
        <w:tc>
          <w:tcPr>
            <w:tcW w:w="454"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86</w:t>
            </w:r>
          </w:p>
        </w:tc>
        <w:tc>
          <w:tcPr>
            <w:tcW w:w="735" w:type="dxa"/>
            <w:vMerge/>
          </w:tcPr>
          <w:p w:rsidR="00206CD6" w:rsidRPr="00F76931" w:rsidRDefault="00206CD6" w:rsidP="00455739">
            <w:pPr>
              <w:spacing w:before="120"/>
              <w:rPr>
                <w:rFonts w:ascii="Arial" w:hAnsi="Arial" w:cs="Arial"/>
                <w:sz w:val="16"/>
                <w:szCs w:val="16"/>
                <w:lang w:val="en-US"/>
              </w:rPr>
            </w:pPr>
          </w:p>
        </w:tc>
        <w:tc>
          <w:tcPr>
            <w:tcW w:w="8639" w:type="dxa"/>
            <w:gridSpan w:val="5"/>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Các hoàn cảnh có ảnh hưởng đến tai nạn</w:t>
            </w:r>
            <w:r w:rsidRPr="00F76931">
              <w:rPr>
                <w:rFonts w:ascii="Arial" w:hAnsi="Arial" w:cs="Arial"/>
                <w:sz w:val="16"/>
                <w:szCs w:val="16"/>
                <w:lang w:val="en-US"/>
              </w:rPr>
              <w:br/>
            </w:r>
            <w:r w:rsidRPr="00F76931">
              <w:rPr>
                <w:rFonts w:ascii="Arial" w:hAnsi="Arial" w:cs="Arial"/>
                <w:i/>
                <w:sz w:val="16"/>
                <w:szCs w:val="16"/>
                <w:lang w:val="en-US"/>
              </w:rPr>
              <w:t>Circumstances which contributed to the accident</w:t>
            </w:r>
          </w:p>
          <w:p w:rsidR="00206CD6" w:rsidRPr="00F76931" w:rsidRDefault="00206CD6" w:rsidP="00455739">
            <w:pPr>
              <w:spacing w:before="120"/>
              <w:rPr>
                <w:rFonts w:ascii="Arial" w:hAnsi="Arial" w:cs="Arial"/>
                <w:sz w:val="16"/>
                <w:szCs w:val="16"/>
                <w:lang w:val="en-US"/>
              </w:rPr>
            </w:pPr>
          </w:p>
        </w:tc>
      </w:tr>
      <w:tr w:rsidR="00206CD6" w:rsidRPr="00F76931" w:rsidTr="00455739">
        <w:trPr>
          <w:trHeight w:val="2628"/>
        </w:trPr>
        <w:tc>
          <w:tcPr>
            <w:tcW w:w="454"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lastRenderedPageBreak/>
              <w:t>87</w:t>
            </w:r>
          </w:p>
        </w:tc>
        <w:tc>
          <w:tcPr>
            <w:tcW w:w="735" w:type="dxa"/>
            <w:vMerge/>
          </w:tcPr>
          <w:p w:rsidR="00206CD6" w:rsidRPr="00F76931" w:rsidRDefault="00206CD6" w:rsidP="00455739">
            <w:pPr>
              <w:spacing w:before="120"/>
              <w:rPr>
                <w:rFonts w:ascii="Arial" w:hAnsi="Arial" w:cs="Arial"/>
                <w:sz w:val="16"/>
                <w:szCs w:val="16"/>
                <w:lang w:val="en-US"/>
              </w:rPr>
            </w:pPr>
          </w:p>
        </w:tc>
        <w:tc>
          <w:tcPr>
            <w:tcW w:w="3375"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Vị trí an toàn cuối cùng trước khi xảy ra tai nạn</w:t>
            </w:r>
            <w:r w:rsidRPr="00F76931">
              <w:rPr>
                <w:rFonts w:ascii="Arial" w:hAnsi="Arial" w:cs="Arial"/>
                <w:sz w:val="16"/>
                <w:szCs w:val="16"/>
                <w:lang w:val="en-US"/>
              </w:rPr>
              <w:br/>
            </w:r>
            <w:r w:rsidRPr="00F76931">
              <w:rPr>
                <w:rFonts w:ascii="Arial" w:hAnsi="Arial" w:cs="Arial"/>
                <w:i/>
                <w:sz w:val="16"/>
                <w:szCs w:val="16"/>
                <w:lang w:val="en-US"/>
              </w:rPr>
              <w:t>Last safe position before the accident</w:t>
            </w:r>
          </w:p>
        </w:tc>
        <w:tc>
          <w:tcPr>
            <w:tcW w:w="1496"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Ngày</w:t>
            </w:r>
            <w:r w:rsidRPr="00F76931">
              <w:rPr>
                <w:rFonts w:ascii="Arial" w:hAnsi="Arial" w:cs="Arial"/>
                <w:sz w:val="16"/>
                <w:szCs w:val="16"/>
                <w:lang w:val="en-US"/>
              </w:rPr>
              <w:br/>
            </w:r>
            <w:r w:rsidRPr="00F76931">
              <w:rPr>
                <w:rFonts w:ascii="Arial" w:hAnsi="Arial" w:cs="Arial"/>
                <w:i/>
                <w:sz w:val="16"/>
                <w:szCs w:val="16"/>
                <w:lang w:val="en-US"/>
              </w:rPr>
              <w:t>Date</w:t>
            </w:r>
          </w:p>
        </w:tc>
        <w:tc>
          <w:tcPr>
            <w:tcW w:w="1453"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Thời gian</w:t>
            </w:r>
            <w:r w:rsidRPr="00F76931">
              <w:rPr>
                <w:rFonts w:ascii="Arial" w:hAnsi="Arial" w:cs="Arial"/>
                <w:sz w:val="16"/>
                <w:szCs w:val="16"/>
                <w:lang w:val="en-US"/>
              </w:rPr>
              <w:br/>
            </w:r>
            <w:r w:rsidRPr="00F76931">
              <w:rPr>
                <w:rFonts w:ascii="Arial" w:hAnsi="Arial" w:cs="Arial"/>
                <w:i/>
                <w:sz w:val="16"/>
                <w:szCs w:val="16"/>
                <w:lang w:val="en-US"/>
              </w:rPr>
              <w:t>Time</w:t>
            </w:r>
          </w:p>
        </w:tc>
        <w:tc>
          <w:tcPr>
            <w:tcW w:w="2315"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Vị trí</w:t>
            </w:r>
            <w:r w:rsidRPr="00F76931">
              <w:rPr>
                <w:rFonts w:ascii="Arial" w:hAnsi="Arial" w:cs="Arial"/>
                <w:sz w:val="16"/>
                <w:szCs w:val="16"/>
                <w:lang w:val="en-US"/>
              </w:rPr>
              <w:br/>
            </w:r>
            <w:r w:rsidRPr="00F76931">
              <w:rPr>
                <w:rFonts w:ascii="Arial" w:hAnsi="Arial" w:cs="Arial"/>
                <w:i/>
                <w:sz w:val="16"/>
                <w:szCs w:val="16"/>
                <w:lang w:val="en-US"/>
              </w:rPr>
              <w:t>Position</w:t>
            </w:r>
          </w:p>
        </w:tc>
      </w:tr>
    </w:tbl>
    <w:p w:rsidR="00206CD6" w:rsidRPr="00F76931" w:rsidRDefault="00206CD6" w:rsidP="00206CD6">
      <w:pPr>
        <w:spacing w:before="120"/>
        <w:rPr>
          <w:lang w:val="en-US"/>
        </w:rPr>
      </w:pPr>
    </w:p>
    <w:tbl>
      <w:tblPr>
        <w:tblStyle w:val="TableGrid"/>
        <w:tblW w:w="9828" w:type="dxa"/>
        <w:tblLook w:val="01E0" w:firstRow="1" w:lastRow="1" w:firstColumn="1" w:lastColumn="1" w:noHBand="0" w:noVBand="0"/>
      </w:tblPr>
      <w:tblGrid>
        <w:gridCol w:w="560"/>
        <w:gridCol w:w="650"/>
        <w:gridCol w:w="1222"/>
        <w:gridCol w:w="1034"/>
        <w:gridCol w:w="863"/>
        <w:gridCol w:w="856"/>
        <w:gridCol w:w="850"/>
        <w:gridCol w:w="394"/>
        <w:gridCol w:w="489"/>
        <w:gridCol w:w="1374"/>
        <w:gridCol w:w="1536"/>
      </w:tblGrid>
      <w:tr w:rsidR="00206CD6" w:rsidRPr="00F76931" w:rsidTr="00455739">
        <w:tc>
          <w:tcPr>
            <w:tcW w:w="564"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88</w:t>
            </w:r>
          </w:p>
        </w:tc>
        <w:tc>
          <w:tcPr>
            <w:tcW w:w="659" w:type="dxa"/>
            <w:vMerge w:val="restart"/>
          </w:tcPr>
          <w:p w:rsidR="00206CD6" w:rsidRPr="00F76931" w:rsidRDefault="00206CD6" w:rsidP="00455739">
            <w:pPr>
              <w:spacing w:before="120"/>
              <w:rPr>
                <w:rFonts w:ascii="Arial" w:hAnsi="Arial" w:cs="Arial"/>
                <w:sz w:val="16"/>
                <w:szCs w:val="16"/>
                <w:lang w:val="en-US"/>
              </w:rPr>
            </w:pPr>
          </w:p>
        </w:tc>
        <w:tc>
          <w:tcPr>
            <w:tcW w:w="8605" w:type="dxa"/>
            <w:gridSpan w:val="9"/>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Vị trí đó đã được xác định như thế nào?</w:t>
            </w:r>
            <w:r w:rsidRPr="00F76931">
              <w:rPr>
                <w:rFonts w:ascii="Arial" w:hAnsi="Arial" w:cs="Arial"/>
                <w:sz w:val="16"/>
                <w:szCs w:val="16"/>
                <w:lang w:val="en-US"/>
              </w:rPr>
              <w:br/>
            </w:r>
            <w:r w:rsidRPr="00F76931">
              <w:rPr>
                <w:rFonts w:ascii="Arial" w:hAnsi="Arial" w:cs="Arial"/>
                <w:i/>
                <w:sz w:val="16"/>
                <w:szCs w:val="16"/>
                <w:lang w:val="en-US"/>
              </w:rPr>
              <w:t>How was that position fixed?</w:t>
            </w:r>
          </w:p>
        </w:tc>
      </w:tr>
      <w:tr w:rsidR="00206CD6" w:rsidRPr="00F76931" w:rsidTr="00455739">
        <w:tc>
          <w:tcPr>
            <w:tcW w:w="564" w:type="dxa"/>
            <w:vMerge w:val="restart"/>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89</w:t>
            </w:r>
          </w:p>
        </w:tc>
        <w:tc>
          <w:tcPr>
            <w:tcW w:w="659" w:type="dxa"/>
            <w:vMerge/>
          </w:tcPr>
          <w:p w:rsidR="00206CD6" w:rsidRPr="00F76931" w:rsidRDefault="00206CD6" w:rsidP="00455739">
            <w:pPr>
              <w:spacing w:before="120"/>
              <w:rPr>
                <w:rFonts w:ascii="Arial" w:hAnsi="Arial" w:cs="Arial"/>
                <w:sz w:val="16"/>
                <w:szCs w:val="16"/>
                <w:lang w:val="en-US"/>
              </w:rPr>
            </w:pPr>
          </w:p>
        </w:tc>
        <w:tc>
          <w:tcPr>
            <w:tcW w:w="8605" w:type="dxa"/>
            <w:gridSpan w:val="9"/>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Vị trí tính toán được thao tác từ vị trí xác định gần nhất</w:t>
            </w:r>
            <w:r w:rsidRPr="00F76931">
              <w:rPr>
                <w:rFonts w:ascii="Arial" w:hAnsi="Arial" w:cs="Arial"/>
                <w:sz w:val="16"/>
                <w:szCs w:val="16"/>
                <w:lang w:val="en-US"/>
              </w:rPr>
              <w:br/>
            </w:r>
            <w:r w:rsidRPr="00F76931">
              <w:rPr>
                <w:rFonts w:ascii="Arial" w:hAnsi="Arial" w:cs="Arial"/>
                <w:i/>
                <w:sz w:val="16"/>
                <w:szCs w:val="16"/>
                <w:lang w:val="en-US"/>
              </w:rPr>
              <w:t>Dead reckoning from the last fixed position</w:t>
            </w:r>
          </w:p>
        </w:tc>
      </w:tr>
      <w:tr w:rsidR="00206CD6" w:rsidRPr="00F76931" w:rsidTr="00455739">
        <w:trPr>
          <w:trHeight w:val="1567"/>
        </w:trPr>
        <w:tc>
          <w:tcPr>
            <w:tcW w:w="564" w:type="dxa"/>
            <w:vMerge/>
          </w:tcPr>
          <w:p w:rsidR="00206CD6" w:rsidRPr="00F76931" w:rsidRDefault="00206CD6" w:rsidP="00455739">
            <w:pPr>
              <w:spacing w:before="120"/>
              <w:rPr>
                <w:rFonts w:ascii="Arial" w:hAnsi="Arial" w:cs="Arial"/>
                <w:sz w:val="16"/>
                <w:szCs w:val="16"/>
                <w:lang w:val="en-US"/>
              </w:rPr>
            </w:pPr>
          </w:p>
        </w:tc>
        <w:tc>
          <w:tcPr>
            <w:tcW w:w="659" w:type="dxa"/>
            <w:vMerge/>
          </w:tcPr>
          <w:p w:rsidR="00206CD6" w:rsidRPr="00F76931" w:rsidRDefault="00206CD6" w:rsidP="00455739">
            <w:pPr>
              <w:spacing w:before="120"/>
              <w:rPr>
                <w:rFonts w:ascii="Arial" w:hAnsi="Arial" w:cs="Arial"/>
                <w:sz w:val="16"/>
                <w:szCs w:val="16"/>
                <w:lang w:val="en-US"/>
              </w:rPr>
            </w:pPr>
          </w:p>
        </w:tc>
        <w:tc>
          <w:tcPr>
            <w:tcW w:w="1234"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Từ thời gian</w:t>
            </w:r>
            <w:r w:rsidRPr="00F76931">
              <w:rPr>
                <w:rFonts w:ascii="Arial" w:hAnsi="Arial" w:cs="Arial"/>
                <w:sz w:val="16"/>
                <w:szCs w:val="16"/>
                <w:lang w:val="en-US"/>
              </w:rPr>
              <w:br/>
            </w:r>
            <w:r w:rsidRPr="00F76931">
              <w:rPr>
                <w:rFonts w:ascii="Arial" w:hAnsi="Arial" w:cs="Arial"/>
                <w:i/>
                <w:sz w:val="16"/>
                <w:szCs w:val="16"/>
                <w:lang w:val="en-US"/>
              </w:rPr>
              <w:t>From time</w:t>
            </w:r>
          </w:p>
        </w:tc>
        <w:tc>
          <w:tcPr>
            <w:tcW w:w="972"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Hướng lái la bàn con quay/ từ</w:t>
            </w:r>
            <w:r w:rsidRPr="00F76931">
              <w:rPr>
                <w:rFonts w:ascii="Arial" w:hAnsi="Arial" w:cs="Arial"/>
                <w:sz w:val="16"/>
                <w:szCs w:val="16"/>
                <w:lang w:val="en-US"/>
              </w:rPr>
              <w:br/>
              <w:t>Steered course gyro/magn</w:t>
            </w:r>
          </w:p>
        </w:tc>
        <w:tc>
          <w:tcPr>
            <w:tcW w:w="864" w:type="dxa"/>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Hư</w:t>
            </w:r>
            <w:r w:rsidRPr="00F76931">
              <w:rPr>
                <w:rFonts w:ascii="Arial" w:hAnsi="Arial" w:cs="Arial"/>
                <w:sz w:val="16"/>
                <w:szCs w:val="16"/>
                <w:lang w:val="en-US"/>
              </w:rPr>
              <w:t>ớ</w:t>
            </w:r>
            <w:r w:rsidRPr="00F76931">
              <w:rPr>
                <w:rFonts w:ascii="Arial" w:hAnsi="Arial" w:cs="Arial"/>
                <w:sz w:val="16"/>
                <w:szCs w:val="16"/>
              </w:rPr>
              <w:t xml:space="preserve">ng </w:t>
            </w:r>
            <w:r w:rsidRPr="00F76931">
              <w:rPr>
                <w:rFonts w:ascii="Arial" w:hAnsi="Arial" w:cs="Arial"/>
                <w:sz w:val="16"/>
                <w:szCs w:val="16"/>
                <w:lang w:val="en-US"/>
              </w:rPr>
              <w:t>l</w:t>
            </w:r>
            <w:r w:rsidRPr="00F76931">
              <w:rPr>
                <w:rFonts w:ascii="Arial" w:hAnsi="Arial" w:cs="Arial"/>
                <w:sz w:val="16"/>
                <w:szCs w:val="16"/>
              </w:rPr>
              <w:t>ái thật</w:t>
            </w:r>
            <w:r w:rsidRPr="00F76931">
              <w:rPr>
                <w:rFonts w:ascii="Arial" w:hAnsi="Arial" w:cs="Arial"/>
                <w:sz w:val="16"/>
                <w:szCs w:val="16"/>
                <w:lang w:val="en-US"/>
              </w:rPr>
              <w:br/>
            </w:r>
            <w:r w:rsidRPr="00F76931">
              <w:rPr>
                <w:rFonts w:ascii="Arial" w:hAnsi="Arial" w:cs="Arial"/>
                <w:i/>
                <w:sz w:val="16"/>
                <w:szCs w:val="16"/>
              </w:rPr>
              <w:t>Steered true course</w:t>
            </w:r>
          </w:p>
        </w:tc>
        <w:tc>
          <w:tcPr>
            <w:tcW w:w="858"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 xml:space="preserve">Hướng đi thật </w:t>
            </w:r>
            <w:r w:rsidRPr="00F76931">
              <w:rPr>
                <w:rFonts w:ascii="Arial" w:hAnsi="Arial" w:cs="Arial"/>
                <w:i/>
                <w:sz w:val="16"/>
                <w:szCs w:val="16"/>
              </w:rPr>
              <w:t>Sailed true course</w:t>
            </w:r>
          </w:p>
        </w:tc>
        <w:tc>
          <w:tcPr>
            <w:tcW w:w="853"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Tốc độ</w:t>
            </w:r>
            <w:r w:rsidRPr="00F76931">
              <w:rPr>
                <w:rFonts w:ascii="Arial" w:hAnsi="Arial" w:cs="Arial"/>
                <w:sz w:val="16"/>
                <w:szCs w:val="16"/>
                <w:lang w:val="en-US"/>
              </w:rPr>
              <w:br/>
              <w:t>Speed</w:t>
            </w:r>
          </w:p>
        </w:tc>
        <w:tc>
          <w:tcPr>
            <w:tcW w:w="871"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Khoảng cách</w:t>
            </w:r>
            <w:r w:rsidRPr="00F76931">
              <w:rPr>
                <w:rFonts w:ascii="Arial" w:hAnsi="Arial" w:cs="Arial"/>
                <w:sz w:val="16"/>
                <w:szCs w:val="16"/>
                <w:lang w:val="en-US"/>
              </w:rPr>
              <w:br/>
            </w:r>
            <w:r w:rsidRPr="00F76931">
              <w:rPr>
                <w:rFonts w:ascii="Arial" w:hAnsi="Arial" w:cs="Arial"/>
                <w:i/>
                <w:sz w:val="16"/>
                <w:szCs w:val="16"/>
                <w:lang w:val="en-US"/>
              </w:rPr>
              <w:t>Distance</w:t>
            </w:r>
          </w:p>
        </w:tc>
        <w:tc>
          <w:tcPr>
            <w:tcW w:w="2953"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Lệch hướng</w:t>
            </w:r>
            <w:r w:rsidRPr="00F76931">
              <w:rPr>
                <w:rFonts w:ascii="Arial" w:hAnsi="Arial" w:cs="Arial"/>
                <w:sz w:val="16"/>
                <w:szCs w:val="16"/>
                <w:lang w:val="en-US"/>
              </w:rPr>
              <w:br/>
            </w:r>
            <w:r w:rsidRPr="00F76931">
              <w:rPr>
                <w:rFonts w:ascii="Arial" w:hAnsi="Arial" w:cs="Arial"/>
                <w:i/>
                <w:sz w:val="16"/>
                <w:szCs w:val="16"/>
                <w:lang w:val="en-US"/>
              </w:rPr>
              <w:t>Drift of course</w:t>
            </w:r>
            <w:r w:rsidRPr="00F76931">
              <w:rPr>
                <w:rFonts w:ascii="Arial" w:hAnsi="Arial" w:cs="Arial"/>
                <w:sz w:val="16"/>
                <w:szCs w:val="16"/>
                <w:lang w:val="en-US"/>
              </w:rPr>
              <w:br/>
              <w:t xml:space="preserve">Tốc độ     </w:t>
            </w:r>
            <w:r>
              <w:rPr>
                <w:rFonts w:ascii="Arial" w:hAnsi="Arial" w:cs="Arial"/>
                <w:sz w:val="16"/>
                <w:szCs w:val="16"/>
                <w:lang w:val="en-US"/>
              </w:rPr>
              <w:t xml:space="preserve">                      </w:t>
            </w:r>
            <w:r w:rsidRPr="00F76931">
              <w:rPr>
                <w:rFonts w:ascii="Arial" w:hAnsi="Arial" w:cs="Arial"/>
                <w:sz w:val="16"/>
                <w:szCs w:val="16"/>
                <w:lang w:val="en-US"/>
              </w:rPr>
              <w:t xml:space="preserve"> Hướng</w:t>
            </w:r>
            <w:r w:rsidRPr="00F76931">
              <w:rPr>
                <w:rFonts w:ascii="Arial" w:hAnsi="Arial" w:cs="Arial"/>
                <w:sz w:val="16"/>
                <w:szCs w:val="16"/>
                <w:lang w:val="en-US"/>
              </w:rPr>
              <w:br/>
            </w:r>
            <w:r w:rsidRPr="00F76931">
              <w:rPr>
                <w:rFonts w:ascii="Arial" w:hAnsi="Arial" w:cs="Arial"/>
                <w:i/>
                <w:sz w:val="16"/>
                <w:szCs w:val="16"/>
                <w:lang w:val="en-US"/>
              </w:rPr>
              <w:t xml:space="preserve">Speed    </w:t>
            </w:r>
            <w:r>
              <w:rPr>
                <w:rFonts w:ascii="Arial" w:hAnsi="Arial" w:cs="Arial"/>
                <w:i/>
                <w:sz w:val="16"/>
                <w:szCs w:val="16"/>
                <w:lang w:val="en-US"/>
              </w:rPr>
              <w:t xml:space="preserve">                       </w:t>
            </w:r>
            <w:r w:rsidRPr="00F76931">
              <w:rPr>
                <w:rFonts w:ascii="Arial" w:hAnsi="Arial" w:cs="Arial"/>
                <w:i/>
                <w:sz w:val="16"/>
                <w:szCs w:val="16"/>
                <w:lang w:val="en-US"/>
              </w:rPr>
              <w:t xml:space="preserve"> Direction</w:t>
            </w:r>
          </w:p>
        </w:tc>
      </w:tr>
      <w:tr w:rsidR="00206CD6" w:rsidRPr="00F76931" w:rsidTr="00455739">
        <w:tc>
          <w:tcPr>
            <w:tcW w:w="564" w:type="dxa"/>
            <w:vMerge/>
          </w:tcPr>
          <w:p w:rsidR="00206CD6" w:rsidRPr="00F76931" w:rsidRDefault="00206CD6" w:rsidP="00455739">
            <w:pPr>
              <w:spacing w:before="120"/>
              <w:rPr>
                <w:rFonts w:ascii="Arial" w:hAnsi="Arial" w:cs="Arial"/>
                <w:sz w:val="16"/>
                <w:szCs w:val="16"/>
                <w:lang w:val="en-US"/>
              </w:rPr>
            </w:pPr>
          </w:p>
        </w:tc>
        <w:tc>
          <w:tcPr>
            <w:tcW w:w="659" w:type="dxa"/>
            <w:vMerge/>
          </w:tcPr>
          <w:p w:rsidR="00206CD6" w:rsidRPr="00F76931" w:rsidRDefault="00206CD6" w:rsidP="00455739">
            <w:pPr>
              <w:spacing w:before="120"/>
              <w:rPr>
                <w:rFonts w:ascii="Arial" w:hAnsi="Arial" w:cs="Arial"/>
                <w:sz w:val="16"/>
                <w:szCs w:val="16"/>
                <w:lang w:val="en-US"/>
              </w:rPr>
            </w:pPr>
          </w:p>
        </w:tc>
        <w:tc>
          <w:tcPr>
            <w:tcW w:w="1234" w:type="dxa"/>
          </w:tcPr>
          <w:p w:rsidR="00206CD6" w:rsidRPr="00F76931" w:rsidRDefault="00206CD6" w:rsidP="00455739">
            <w:pPr>
              <w:spacing w:before="120"/>
              <w:rPr>
                <w:rFonts w:ascii="Arial" w:hAnsi="Arial" w:cs="Arial"/>
                <w:sz w:val="16"/>
                <w:szCs w:val="16"/>
                <w:lang w:val="en-US"/>
              </w:rPr>
            </w:pPr>
          </w:p>
        </w:tc>
        <w:tc>
          <w:tcPr>
            <w:tcW w:w="972" w:type="dxa"/>
          </w:tcPr>
          <w:p w:rsidR="00206CD6" w:rsidRPr="00F76931" w:rsidRDefault="00206CD6" w:rsidP="00455739">
            <w:pPr>
              <w:spacing w:before="120"/>
              <w:rPr>
                <w:rFonts w:ascii="Arial" w:hAnsi="Arial" w:cs="Arial"/>
                <w:sz w:val="16"/>
                <w:szCs w:val="16"/>
                <w:lang w:val="en-US"/>
              </w:rPr>
            </w:pPr>
          </w:p>
        </w:tc>
        <w:tc>
          <w:tcPr>
            <w:tcW w:w="864" w:type="dxa"/>
          </w:tcPr>
          <w:p w:rsidR="00206CD6" w:rsidRPr="00F76931" w:rsidRDefault="00206CD6" w:rsidP="00455739">
            <w:pPr>
              <w:spacing w:before="120"/>
              <w:rPr>
                <w:rFonts w:ascii="Arial" w:hAnsi="Arial" w:cs="Arial"/>
                <w:sz w:val="16"/>
                <w:szCs w:val="16"/>
                <w:lang w:val="en-US"/>
              </w:rPr>
            </w:pPr>
          </w:p>
        </w:tc>
        <w:tc>
          <w:tcPr>
            <w:tcW w:w="858" w:type="dxa"/>
          </w:tcPr>
          <w:p w:rsidR="00206CD6" w:rsidRPr="00F76931" w:rsidRDefault="00206CD6" w:rsidP="00455739">
            <w:pPr>
              <w:spacing w:before="120"/>
              <w:rPr>
                <w:rFonts w:ascii="Arial" w:hAnsi="Arial" w:cs="Arial"/>
                <w:sz w:val="16"/>
                <w:szCs w:val="16"/>
                <w:lang w:val="en-US"/>
              </w:rPr>
            </w:pPr>
          </w:p>
        </w:tc>
        <w:tc>
          <w:tcPr>
            <w:tcW w:w="853" w:type="dxa"/>
          </w:tcPr>
          <w:p w:rsidR="00206CD6" w:rsidRPr="00F76931" w:rsidRDefault="00206CD6" w:rsidP="00455739">
            <w:pPr>
              <w:spacing w:before="120"/>
              <w:rPr>
                <w:rFonts w:ascii="Arial" w:hAnsi="Arial" w:cs="Arial"/>
                <w:sz w:val="16"/>
                <w:szCs w:val="16"/>
                <w:lang w:val="en-US"/>
              </w:rPr>
            </w:pPr>
          </w:p>
        </w:tc>
        <w:tc>
          <w:tcPr>
            <w:tcW w:w="871" w:type="dxa"/>
            <w:gridSpan w:val="2"/>
          </w:tcPr>
          <w:p w:rsidR="00206CD6" w:rsidRPr="00F76931" w:rsidRDefault="00206CD6" w:rsidP="00455739">
            <w:pPr>
              <w:spacing w:before="120"/>
              <w:rPr>
                <w:rFonts w:ascii="Arial" w:hAnsi="Arial" w:cs="Arial"/>
                <w:sz w:val="16"/>
                <w:szCs w:val="16"/>
                <w:lang w:val="en-US"/>
              </w:rPr>
            </w:pPr>
          </w:p>
        </w:tc>
        <w:tc>
          <w:tcPr>
            <w:tcW w:w="1393" w:type="dxa"/>
          </w:tcPr>
          <w:p w:rsidR="00206CD6" w:rsidRPr="00F76931" w:rsidRDefault="00206CD6" w:rsidP="00455739">
            <w:pPr>
              <w:spacing w:before="120"/>
              <w:rPr>
                <w:rFonts w:ascii="Arial" w:hAnsi="Arial" w:cs="Arial"/>
                <w:sz w:val="16"/>
                <w:szCs w:val="16"/>
                <w:lang w:val="en-US"/>
              </w:rPr>
            </w:pPr>
          </w:p>
        </w:tc>
        <w:tc>
          <w:tcPr>
            <w:tcW w:w="1560" w:type="dxa"/>
          </w:tcPr>
          <w:p w:rsidR="00206CD6" w:rsidRPr="00F76931" w:rsidRDefault="00206CD6" w:rsidP="00455739">
            <w:pPr>
              <w:spacing w:before="120"/>
              <w:rPr>
                <w:rFonts w:ascii="Arial" w:hAnsi="Arial" w:cs="Arial"/>
                <w:sz w:val="16"/>
                <w:szCs w:val="16"/>
                <w:lang w:val="en-US"/>
              </w:rPr>
            </w:pPr>
          </w:p>
        </w:tc>
      </w:tr>
      <w:tr w:rsidR="00206CD6" w:rsidRPr="00F76931" w:rsidTr="00455739">
        <w:tc>
          <w:tcPr>
            <w:tcW w:w="564" w:type="dxa"/>
            <w:vMerge/>
          </w:tcPr>
          <w:p w:rsidR="00206CD6" w:rsidRPr="00F76931" w:rsidRDefault="00206CD6" w:rsidP="00455739">
            <w:pPr>
              <w:spacing w:before="120"/>
              <w:rPr>
                <w:rFonts w:ascii="Arial" w:hAnsi="Arial" w:cs="Arial"/>
                <w:sz w:val="16"/>
                <w:szCs w:val="16"/>
                <w:lang w:val="en-US"/>
              </w:rPr>
            </w:pPr>
          </w:p>
        </w:tc>
        <w:tc>
          <w:tcPr>
            <w:tcW w:w="659" w:type="dxa"/>
            <w:vMerge/>
          </w:tcPr>
          <w:p w:rsidR="00206CD6" w:rsidRPr="00F76931" w:rsidRDefault="00206CD6" w:rsidP="00455739">
            <w:pPr>
              <w:spacing w:before="120"/>
              <w:rPr>
                <w:rFonts w:ascii="Arial" w:hAnsi="Arial" w:cs="Arial"/>
                <w:sz w:val="16"/>
                <w:szCs w:val="16"/>
                <w:lang w:val="en-US"/>
              </w:rPr>
            </w:pPr>
          </w:p>
        </w:tc>
        <w:tc>
          <w:tcPr>
            <w:tcW w:w="1234" w:type="dxa"/>
          </w:tcPr>
          <w:p w:rsidR="00206CD6" w:rsidRPr="00F76931" w:rsidRDefault="00206CD6" w:rsidP="00455739">
            <w:pPr>
              <w:spacing w:before="120"/>
              <w:rPr>
                <w:rFonts w:ascii="Arial" w:hAnsi="Arial" w:cs="Arial"/>
                <w:sz w:val="16"/>
                <w:szCs w:val="16"/>
                <w:lang w:val="en-US"/>
              </w:rPr>
            </w:pPr>
          </w:p>
        </w:tc>
        <w:tc>
          <w:tcPr>
            <w:tcW w:w="972" w:type="dxa"/>
          </w:tcPr>
          <w:p w:rsidR="00206CD6" w:rsidRPr="00F76931" w:rsidRDefault="00206CD6" w:rsidP="00455739">
            <w:pPr>
              <w:spacing w:before="120"/>
              <w:rPr>
                <w:rFonts w:ascii="Arial" w:hAnsi="Arial" w:cs="Arial"/>
                <w:sz w:val="16"/>
                <w:szCs w:val="16"/>
                <w:lang w:val="en-US"/>
              </w:rPr>
            </w:pPr>
          </w:p>
        </w:tc>
        <w:tc>
          <w:tcPr>
            <w:tcW w:w="864" w:type="dxa"/>
          </w:tcPr>
          <w:p w:rsidR="00206CD6" w:rsidRPr="00F76931" w:rsidRDefault="00206CD6" w:rsidP="00455739">
            <w:pPr>
              <w:spacing w:before="120"/>
              <w:rPr>
                <w:rFonts w:ascii="Arial" w:hAnsi="Arial" w:cs="Arial"/>
                <w:sz w:val="16"/>
                <w:szCs w:val="16"/>
                <w:lang w:val="en-US"/>
              </w:rPr>
            </w:pPr>
          </w:p>
        </w:tc>
        <w:tc>
          <w:tcPr>
            <w:tcW w:w="858" w:type="dxa"/>
          </w:tcPr>
          <w:p w:rsidR="00206CD6" w:rsidRPr="00F76931" w:rsidRDefault="00206CD6" w:rsidP="00455739">
            <w:pPr>
              <w:spacing w:before="120"/>
              <w:rPr>
                <w:rFonts w:ascii="Arial" w:hAnsi="Arial" w:cs="Arial"/>
                <w:sz w:val="16"/>
                <w:szCs w:val="16"/>
                <w:lang w:val="en-US"/>
              </w:rPr>
            </w:pPr>
          </w:p>
        </w:tc>
        <w:tc>
          <w:tcPr>
            <w:tcW w:w="853" w:type="dxa"/>
          </w:tcPr>
          <w:p w:rsidR="00206CD6" w:rsidRPr="00F76931" w:rsidRDefault="00206CD6" w:rsidP="00455739">
            <w:pPr>
              <w:spacing w:before="120"/>
              <w:rPr>
                <w:rFonts w:ascii="Arial" w:hAnsi="Arial" w:cs="Arial"/>
                <w:sz w:val="16"/>
                <w:szCs w:val="16"/>
                <w:lang w:val="en-US"/>
              </w:rPr>
            </w:pPr>
          </w:p>
        </w:tc>
        <w:tc>
          <w:tcPr>
            <w:tcW w:w="871" w:type="dxa"/>
            <w:gridSpan w:val="2"/>
          </w:tcPr>
          <w:p w:rsidR="00206CD6" w:rsidRPr="00F76931" w:rsidRDefault="00206CD6" w:rsidP="00455739">
            <w:pPr>
              <w:spacing w:before="120"/>
              <w:rPr>
                <w:rFonts w:ascii="Arial" w:hAnsi="Arial" w:cs="Arial"/>
                <w:sz w:val="16"/>
                <w:szCs w:val="16"/>
                <w:lang w:val="en-US"/>
              </w:rPr>
            </w:pPr>
          </w:p>
        </w:tc>
        <w:tc>
          <w:tcPr>
            <w:tcW w:w="1393" w:type="dxa"/>
          </w:tcPr>
          <w:p w:rsidR="00206CD6" w:rsidRPr="00F76931" w:rsidRDefault="00206CD6" w:rsidP="00455739">
            <w:pPr>
              <w:spacing w:before="120"/>
              <w:rPr>
                <w:rFonts w:ascii="Arial" w:hAnsi="Arial" w:cs="Arial"/>
                <w:sz w:val="16"/>
                <w:szCs w:val="16"/>
                <w:lang w:val="en-US"/>
              </w:rPr>
            </w:pPr>
          </w:p>
        </w:tc>
        <w:tc>
          <w:tcPr>
            <w:tcW w:w="1560" w:type="dxa"/>
          </w:tcPr>
          <w:p w:rsidR="00206CD6" w:rsidRPr="00F76931" w:rsidRDefault="00206CD6" w:rsidP="00455739">
            <w:pPr>
              <w:spacing w:before="120"/>
              <w:rPr>
                <w:rFonts w:ascii="Arial" w:hAnsi="Arial" w:cs="Arial"/>
                <w:sz w:val="16"/>
                <w:szCs w:val="16"/>
                <w:lang w:val="en-US"/>
              </w:rPr>
            </w:pPr>
          </w:p>
        </w:tc>
      </w:tr>
      <w:tr w:rsidR="00206CD6" w:rsidRPr="00F76931" w:rsidTr="00455739">
        <w:tc>
          <w:tcPr>
            <w:tcW w:w="564" w:type="dxa"/>
            <w:vMerge/>
          </w:tcPr>
          <w:p w:rsidR="00206CD6" w:rsidRPr="00F76931" w:rsidRDefault="00206CD6" w:rsidP="00455739">
            <w:pPr>
              <w:spacing w:before="120"/>
              <w:rPr>
                <w:rFonts w:ascii="Arial" w:hAnsi="Arial" w:cs="Arial"/>
                <w:sz w:val="16"/>
                <w:szCs w:val="16"/>
                <w:lang w:val="en-US"/>
              </w:rPr>
            </w:pPr>
          </w:p>
        </w:tc>
        <w:tc>
          <w:tcPr>
            <w:tcW w:w="659" w:type="dxa"/>
            <w:vMerge/>
          </w:tcPr>
          <w:p w:rsidR="00206CD6" w:rsidRPr="00F76931" w:rsidRDefault="00206CD6" w:rsidP="00455739">
            <w:pPr>
              <w:spacing w:before="120"/>
              <w:rPr>
                <w:rFonts w:ascii="Arial" w:hAnsi="Arial" w:cs="Arial"/>
                <w:sz w:val="16"/>
                <w:szCs w:val="16"/>
                <w:lang w:val="en-US"/>
              </w:rPr>
            </w:pPr>
          </w:p>
        </w:tc>
        <w:tc>
          <w:tcPr>
            <w:tcW w:w="1234" w:type="dxa"/>
          </w:tcPr>
          <w:p w:rsidR="00206CD6" w:rsidRPr="00F76931" w:rsidRDefault="00206CD6" w:rsidP="00455739">
            <w:pPr>
              <w:spacing w:before="120"/>
              <w:rPr>
                <w:rFonts w:ascii="Arial" w:hAnsi="Arial" w:cs="Arial"/>
                <w:sz w:val="16"/>
                <w:szCs w:val="16"/>
                <w:lang w:val="en-US"/>
              </w:rPr>
            </w:pPr>
          </w:p>
        </w:tc>
        <w:tc>
          <w:tcPr>
            <w:tcW w:w="972" w:type="dxa"/>
          </w:tcPr>
          <w:p w:rsidR="00206CD6" w:rsidRPr="00F76931" w:rsidRDefault="00206CD6" w:rsidP="00455739">
            <w:pPr>
              <w:spacing w:before="120"/>
              <w:rPr>
                <w:rFonts w:ascii="Arial" w:hAnsi="Arial" w:cs="Arial"/>
                <w:sz w:val="16"/>
                <w:szCs w:val="16"/>
                <w:lang w:val="en-US"/>
              </w:rPr>
            </w:pPr>
          </w:p>
        </w:tc>
        <w:tc>
          <w:tcPr>
            <w:tcW w:w="864" w:type="dxa"/>
          </w:tcPr>
          <w:p w:rsidR="00206CD6" w:rsidRPr="00F76931" w:rsidRDefault="00206CD6" w:rsidP="00455739">
            <w:pPr>
              <w:spacing w:before="120"/>
              <w:rPr>
                <w:rFonts w:ascii="Arial" w:hAnsi="Arial" w:cs="Arial"/>
                <w:sz w:val="16"/>
                <w:szCs w:val="16"/>
                <w:lang w:val="en-US"/>
              </w:rPr>
            </w:pPr>
          </w:p>
        </w:tc>
        <w:tc>
          <w:tcPr>
            <w:tcW w:w="858" w:type="dxa"/>
          </w:tcPr>
          <w:p w:rsidR="00206CD6" w:rsidRPr="00F76931" w:rsidRDefault="00206CD6" w:rsidP="00455739">
            <w:pPr>
              <w:spacing w:before="120"/>
              <w:rPr>
                <w:rFonts w:ascii="Arial" w:hAnsi="Arial" w:cs="Arial"/>
                <w:sz w:val="16"/>
                <w:szCs w:val="16"/>
                <w:lang w:val="en-US"/>
              </w:rPr>
            </w:pPr>
          </w:p>
        </w:tc>
        <w:tc>
          <w:tcPr>
            <w:tcW w:w="853" w:type="dxa"/>
          </w:tcPr>
          <w:p w:rsidR="00206CD6" w:rsidRPr="00F76931" w:rsidRDefault="00206CD6" w:rsidP="00455739">
            <w:pPr>
              <w:spacing w:before="120"/>
              <w:rPr>
                <w:rFonts w:ascii="Arial" w:hAnsi="Arial" w:cs="Arial"/>
                <w:sz w:val="16"/>
                <w:szCs w:val="16"/>
                <w:lang w:val="en-US"/>
              </w:rPr>
            </w:pPr>
          </w:p>
        </w:tc>
        <w:tc>
          <w:tcPr>
            <w:tcW w:w="871" w:type="dxa"/>
            <w:gridSpan w:val="2"/>
          </w:tcPr>
          <w:p w:rsidR="00206CD6" w:rsidRPr="00F76931" w:rsidRDefault="00206CD6" w:rsidP="00455739">
            <w:pPr>
              <w:spacing w:before="120"/>
              <w:rPr>
                <w:rFonts w:ascii="Arial" w:hAnsi="Arial" w:cs="Arial"/>
                <w:sz w:val="16"/>
                <w:szCs w:val="16"/>
                <w:lang w:val="en-US"/>
              </w:rPr>
            </w:pPr>
          </w:p>
        </w:tc>
        <w:tc>
          <w:tcPr>
            <w:tcW w:w="1393" w:type="dxa"/>
          </w:tcPr>
          <w:p w:rsidR="00206CD6" w:rsidRPr="00F76931" w:rsidRDefault="00206CD6" w:rsidP="00455739">
            <w:pPr>
              <w:spacing w:before="120"/>
              <w:rPr>
                <w:rFonts w:ascii="Arial" w:hAnsi="Arial" w:cs="Arial"/>
                <w:sz w:val="16"/>
                <w:szCs w:val="16"/>
                <w:lang w:val="en-US"/>
              </w:rPr>
            </w:pPr>
          </w:p>
        </w:tc>
        <w:tc>
          <w:tcPr>
            <w:tcW w:w="1560" w:type="dxa"/>
          </w:tcPr>
          <w:p w:rsidR="00206CD6" w:rsidRPr="00F76931" w:rsidRDefault="00206CD6" w:rsidP="00455739">
            <w:pPr>
              <w:spacing w:before="120"/>
              <w:rPr>
                <w:rFonts w:ascii="Arial" w:hAnsi="Arial" w:cs="Arial"/>
                <w:sz w:val="16"/>
                <w:szCs w:val="16"/>
                <w:lang w:val="en-US"/>
              </w:rPr>
            </w:pPr>
          </w:p>
        </w:tc>
      </w:tr>
      <w:tr w:rsidR="00206CD6" w:rsidRPr="00F76931" w:rsidTr="00455739">
        <w:tc>
          <w:tcPr>
            <w:tcW w:w="564"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90</w:t>
            </w:r>
          </w:p>
        </w:tc>
        <w:tc>
          <w:tcPr>
            <w:tcW w:w="659" w:type="dxa"/>
            <w:vMerge/>
          </w:tcPr>
          <w:p w:rsidR="00206CD6" w:rsidRPr="00F76931" w:rsidRDefault="00206CD6" w:rsidP="00455739">
            <w:pPr>
              <w:spacing w:before="120"/>
              <w:rPr>
                <w:rFonts w:ascii="Arial" w:hAnsi="Arial" w:cs="Arial"/>
                <w:sz w:val="16"/>
                <w:szCs w:val="16"/>
                <w:lang w:val="en-US"/>
              </w:rPr>
            </w:pPr>
          </w:p>
        </w:tc>
        <w:tc>
          <w:tcPr>
            <w:tcW w:w="8605" w:type="dxa"/>
            <w:gridSpan w:val="9"/>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Các phương vị và quan sát đã thực hiện</w:t>
            </w:r>
            <w:r w:rsidRPr="00F76931">
              <w:rPr>
                <w:rFonts w:ascii="Arial" w:hAnsi="Arial" w:cs="Arial"/>
                <w:sz w:val="16"/>
                <w:szCs w:val="16"/>
                <w:lang w:val="en-US"/>
              </w:rPr>
              <w:br/>
            </w:r>
            <w:r w:rsidRPr="00F76931">
              <w:rPr>
                <w:rFonts w:ascii="Arial" w:hAnsi="Arial" w:cs="Arial"/>
                <w:i/>
                <w:sz w:val="16"/>
                <w:szCs w:val="16"/>
                <w:lang w:val="en-US"/>
              </w:rPr>
              <w:t>All bearing and other observations taken</w:t>
            </w:r>
          </w:p>
          <w:p w:rsidR="00206CD6" w:rsidRPr="00F76931" w:rsidRDefault="00206CD6" w:rsidP="00455739">
            <w:pPr>
              <w:spacing w:before="120"/>
              <w:rPr>
                <w:rFonts w:ascii="Arial" w:hAnsi="Arial" w:cs="Arial"/>
                <w:sz w:val="16"/>
                <w:szCs w:val="16"/>
                <w:lang w:val="en-US"/>
              </w:rPr>
            </w:pPr>
          </w:p>
        </w:tc>
      </w:tr>
      <w:tr w:rsidR="00206CD6" w:rsidRPr="00F76931" w:rsidTr="00455739">
        <w:tc>
          <w:tcPr>
            <w:tcW w:w="564" w:type="dxa"/>
            <w:vMerge w:val="restart"/>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91</w:t>
            </w:r>
          </w:p>
        </w:tc>
        <w:tc>
          <w:tcPr>
            <w:tcW w:w="659" w:type="dxa"/>
            <w:vMerge/>
          </w:tcPr>
          <w:p w:rsidR="00206CD6" w:rsidRPr="00F76931" w:rsidRDefault="00206CD6" w:rsidP="00455739">
            <w:pPr>
              <w:spacing w:before="120"/>
              <w:rPr>
                <w:rFonts w:ascii="Arial" w:hAnsi="Arial" w:cs="Arial"/>
                <w:sz w:val="16"/>
                <w:szCs w:val="16"/>
                <w:lang w:val="en-US"/>
              </w:rPr>
            </w:pPr>
          </w:p>
        </w:tc>
        <w:tc>
          <w:tcPr>
            <w:tcW w:w="3070"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Tốc độ bình thường của tàu</w:t>
            </w:r>
            <w:r w:rsidRPr="00F76931">
              <w:rPr>
                <w:rFonts w:ascii="Arial" w:hAnsi="Arial" w:cs="Arial"/>
                <w:sz w:val="16"/>
                <w:szCs w:val="16"/>
                <w:lang w:val="en-US"/>
              </w:rPr>
              <w:br/>
            </w:r>
            <w:r w:rsidRPr="00F76931">
              <w:rPr>
                <w:rFonts w:ascii="Arial" w:hAnsi="Arial" w:cs="Arial"/>
                <w:i/>
                <w:sz w:val="16"/>
                <w:szCs w:val="16"/>
                <w:lang w:val="en-US"/>
              </w:rPr>
              <w:t>Ship’s normal speed</w:t>
            </w:r>
          </w:p>
        </w:tc>
        <w:tc>
          <w:tcPr>
            <w:tcW w:w="2099" w:type="dxa"/>
            <w:gridSpan w:val="3"/>
            <w:vMerge w:val="restart"/>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Tốc độ trước lúc xảy ra tai nạn</w:t>
            </w:r>
            <w:r w:rsidRPr="00F76931">
              <w:rPr>
                <w:rFonts w:ascii="Arial" w:hAnsi="Arial" w:cs="Arial"/>
                <w:sz w:val="16"/>
                <w:szCs w:val="16"/>
                <w:lang w:val="en-US"/>
              </w:rPr>
              <w:br/>
            </w:r>
            <w:r w:rsidRPr="00F76931">
              <w:rPr>
                <w:rFonts w:ascii="Arial" w:hAnsi="Arial" w:cs="Arial"/>
                <w:i/>
                <w:sz w:val="16"/>
                <w:szCs w:val="16"/>
                <w:lang w:val="en-US"/>
              </w:rPr>
              <w:t>Speed before the accident</w:t>
            </w:r>
          </w:p>
        </w:tc>
        <w:tc>
          <w:tcPr>
            <w:tcW w:w="3436" w:type="dxa"/>
            <w:gridSpan w:val="3"/>
            <w:vMerge w:val="restart"/>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Tốc độ vào thời điểm va</w:t>
            </w:r>
            <w:r w:rsidRPr="00F76931">
              <w:rPr>
                <w:rFonts w:ascii="Arial" w:hAnsi="Arial" w:cs="Arial"/>
                <w:sz w:val="16"/>
                <w:szCs w:val="16"/>
                <w:lang w:val="en-US"/>
              </w:rPr>
              <w:br/>
            </w:r>
            <w:r w:rsidRPr="00F76931">
              <w:rPr>
                <w:rFonts w:ascii="Arial" w:hAnsi="Arial" w:cs="Arial"/>
                <w:i/>
                <w:sz w:val="16"/>
                <w:szCs w:val="16"/>
                <w:lang w:val="en-US"/>
              </w:rPr>
              <w:t>Speed at the moment of impact</w:t>
            </w:r>
          </w:p>
        </w:tc>
      </w:tr>
      <w:tr w:rsidR="00206CD6" w:rsidRPr="00F76931" w:rsidTr="00455739">
        <w:tc>
          <w:tcPr>
            <w:tcW w:w="564" w:type="dxa"/>
            <w:vMerge/>
            <w:vAlign w:val="center"/>
          </w:tcPr>
          <w:p w:rsidR="00206CD6" w:rsidRPr="00F76931" w:rsidRDefault="00206CD6" w:rsidP="00455739">
            <w:pPr>
              <w:spacing w:before="120"/>
              <w:jc w:val="center"/>
              <w:rPr>
                <w:rFonts w:ascii="Arial" w:hAnsi="Arial" w:cs="Arial"/>
                <w:sz w:val="16"/>
                <w:szCs w:val="16"/>
                <w:lang w:val="en-US"/>
              </w:rPr>
            </w:pPr>
          </w:p>
        </w:tc>
        <w:tc>
          <w:tcPr>
            <w:tcW w:w="659" w:type="dxa"/>
            <w:vMerge/>
          </w:tcPr>
          <w:p w:rsidR="00206CD6" w:rsidRPr="00F76931" w:rsidRDefault="00206CD6" w:rsidP="00455739">
            <w:pPr>
              <w:spacing w:before="120"/>
              <w:rPr>
                <w:rFonts w:ascii="Arial" w:hAnsi="Arial" w:cs="Arial"/>
                <w:sz w:val="16"/>
                <w:szCs w:val="16"/>
                <w:lang w:val="en-US"/>
              </w:rPr>
            </w:pPr>
          </w:p>
        </w:tc>
        <w:tc>
          <w:tcPr>
            <w:tcW w:w="1234"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Chậm máy</w:t>
            </w:r>
            <w:r w:rsidRPr="00F76931">
              <w:rPr>
                <w:rFonts w:ascii="Arial" w:hAnsi="Arial" w:cs="Arial"/>
                <w:sz w:val="16"/>
                <w:szCs w:val="16"/>
                <w:lang w:val="en-US"/>
              </w:rPr>
              <w:br/>
            </w:r>
            <w:r w:rsidRPr="00F76931">
              <w:rPr>
                <w:rFonts w:ascii="Arial" w:hAnsi="Arial" w:cs="Arial"/>
                <w:i/>
                <w:sz w:val="16"/>
                <w:szCs w:val="16"/>
                <w:lang w:val="en-US"/>
              </w:rPr>
              <w:t>Slow</w:t>
            </w:r>
          </w:p>
        </w:tc>
        <w:tc>
          <w:tcPr>
            <w:tcW w:w="972"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Nửa máy</w:t>
            </w:r>
            <w:r w:rsidRPr="00F76931">
              <w:rPr>
                <w:rFonts w:ascii="Arial" w:hAnsi="Arial" w:cs="Arial"/>
                <w:sz w:val="16"/>
                <w:szCs w:val="16"/>
                <w:lang w:val="en-US"/>
              </w:rPr>
              <w:br/>
            </w:r>
            <w:r w:rsidRPr="00F76931">
              <w:rPr>
                <w:rFonts w:ascii="Arial" w:hAnsi="Arial" w:cs="Arial"/>
                <w:i/>
                <w:sz w:val="16"/>
                <w:szCs w:val="16"/>
                <w:lang w:val="en-US"/>
              </w:rPr>
              <w:t>Half</w:t>
            </w:r>
          </w:p>
        </w:tc>
        <w:tc>
          <w:tcPr>
            <w:tcW w:w="864"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Hết máy</w:t>
            </w:r>
            <w:r w:rsidRPr="00F76931">
              <w:rPr>
                <w:rFonts w:ascii="Arial" w:hAnsi="Arial" w:cs="Arial"/>
                <w:sz w:val="16"/>
                <w:szCs w:val="16"/>
                <w:lang w:val="en-US"/>
              </w:rPr>
              <w:br/>
            </w:r>
            <w:r w:rsidRPr="00F76931">
              <w:rPr>
                <w:rFonts w:ascii="Arial" w:hAnsi="Arial" w:cs="Arial"/>
                <w:i/>
                <w:sz w:val="16"/>
                <w:szCs w:val="16"/>
                <w:lang w:val="en-US"/>
              </w:rPr>
              <w:t>Full</w:t>
            </w:r>
          </w:p>
        </w:tc>
        <w:tc>
          <w:tcPr>
            <w:tcW w:w="2099" w:type="dxa"/>
            <w:gridSpan w:val="3"/>
            <w:vMerge/>
          </w:tcPr>
          <w:p w:rsidR="00206CD6" w:rsidRPr="00F76931" w:rsidRDefault="00206CD6" w:rsidP="00455739">
            <w:pPr>
              <w:spacing w:before="120"/>
              <w:rPr>
                <w:rFonts w:ascii="Arial" w:hAnsi="Arial" w:cs="Arial"/>
                <w:sz w:val="16"/>
                <w:szCs w:val="16"/>
                <w:lang w:val="en-US"/>
              </w:rPr>
            </w:pPr>
          </w:p>
        </w:tc>
        <w:tc>
          <w:tcPr>
            <w:tcW w:w="3436" w:type="dxa"/>
            <w:gridSpan w:val="3"/>
            <w:vMerge/>
          </w:tcPr>
          <w:p w:rsidR="00206CD6" w:rsidRPr="00F76931" w:rsidRDefault="00206CD6" w:rsidP="00455739">
            <w:pPr>
              <w:spacing w:before="120"/>
              <w:rPr>
                <w:rFonts w:ascii="Arial" w:hAnsi="Arial" w:cs="Arial"/>
                <w:sz w:val="16"/>
                <w:szCs w:val="16"/>
                <w:lang w:val="en-US"/>
              </w:rPr>
            </w:pPr>
          </w:p>
        </w:tc>
      </w:tr>
      <w:tr w:rsidR="00206CD6" w:rsidRPr="00F76931" w:rsidTr="00455739">
        <w:tc>
          <w:tcPr>
            <w:tcW w:w="564"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92</w:t>
            </w:r>
          </w:p>
        </w:tc>
        <w:tc>
          <w:tcPr>
            <w:tcW w:w="659" w:type="dxa"/>
            <w:vMerge/>
          </w:tcPr>
          <w:p w:rsidR="00206CD6" w:rsidRPr="00F76931" w:rsidRDefault="00206CD6" w:rsidP="00455739">
            <w:pPr>
              <w:spacing w:before="120"/>
              <w:rPr>
                <w:rFonts w:ascii="Arial" w:hAnsi="Arial" w:cs="Arial"/>
                <w:sz w:val="16"/>
                <w:szCs w:val="16"/>
                <w:lang w:val="en-US"/>
              </w:rPr>
            </w:pPr>
          </w:p>
        </w:tc>
        <w:tc>
          <w:tcPr>
            <w:tcW w:w="8605" w:type="dxa"/>
            <w:gridSpan w:val="9"/>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Các thông tin khác</w:t>
            </w:r>
            <w:r w:rsidRPr="00F76931">
              <w:rPr>
                <w:rFonts w:ascii="Arial" w:hAnsi="Arial" w:cs="Arial"/>
                <w:sz w:val="16"/>
                <w:szCs w:val="16"/>
                <w:lang w:val="en-US"/>
              </w:rPr>
              <w:br/>
            </w:r>
            <w:r w:rsidRPr="00F76931">
              <w:rPr>
                <w:rFonts w:ascii="Arial" w:hAnsi="Arial" w:cs="Arial"/>
                <w:i/>
                <w:sz w:val="16"/>
                <w:szCs w:val="16"/>
                <w:lang w:val="en-US"/>
              </w:rPr>
              <w:t>Other information</w:t>
            </w:r>
            <w:r w:rsidRPr="00F76931">
              <w:rPr>
                <w:rFonts w:ascii="Arial" w:hAnsi="Arial" w:cs="Arial"/>
                <w:i/>
                <w:sz w:val="16"/>
                <w:szCs w:val="16"/>
                <w:lang w:val="en-US"/>
              </w:rPr>
              <w:br/>
            </w:r>
            <w:r w:rsidRPr="00F76931">
              <w:rPr>
                <w:rFonts w:ascii="Arial" w:hAnsi="Arial" w:cs="Arial"/>
                <w:sz w:val="16"/>
                <w:szCs w:val="16"/>
                <w:lang w:val="en-US"/>
              </w:rPr>
              <w:t>Lần xác định độ lệch hướng gần nhất</w:t>
            </w:r>
            <w:r w:rsidRPr="00F76931">
              <w:rPr>
                <w:rFonts w:ascii="Arial" w:hAnsi="Arial" w:cs="Arial"/>
                <w:sz w:val="16"/>
                <w:szCs w:val="16"/>
                <w:lang w:val="en-US"/>
              </w:rPr>
              <w:br/>
            </w:r>
            <w:r w:rsidRPr="00F76931">
              <w:rPr>
                <w:rFonts w:ascii="Arial" w:hAnsi="Arial" w:cs="Arial"/>
                <w:i/>
                <w:sz w:val="16"/>
                <w:szCs w:val="16"/>
                <w:lang w:val="en-US"/>
              </w:rPr>
              <w:t>Last deviation observation</w:t>
            </w:r>
          </w:p>
          <w:p w:rsidR="00206CD6" w:rsidRPr="00F76931" w:rsidRDefault="00206CD6" w:rsidP="00455739">
            <w:pPr>
              <w:spacing w:before="120"/>
              <w:rPr>
                <w:rFonts w:ascii="Arial" w:hAnsi="Arial" w:cs="Arial"/>
                <w:sz w:val="16"/>
                <w:szCs w:val="16"/>
                <w:lang w:val="en-US"/>
              </w:rPr>
            </w:pPr>
          </w:p>
        </w:tc>
      </w:tr>
    </w:tbl>
    <w:p w:rsidR="00206CD6" w:rsidRPr="00F76931" w:rsidRDefault="00206CD6" w:rsidP="00206CD6">
      <w:pPr>
        <w:spacing w:before="120"/>
        <w:rPr>
          <w:rFonts w:ascii="Arial" w:hAnsi="Arial" w:cs="Arial"/>
          <w:sz w:val="20"/>
          <w:lang w:val="en-US"/>
        </w:rPr>
      </w:pPr>
    </w:p>
    <w:tbl>
      <w:tblPr>
        <w:tblStyle w:val="TableGrid"/>
        <w:tblW w:w="9828" w:type="dxa"/>
        <w:tblLook w:val="01E0" w:firstRow="1" w:lastRow="1" w:firstColumn="1" w:lastColumn="1" w:noHBand="0" w:noVBand="0"/>
      </w:tblPr>
      <w:tblGrid>
        <w:gridCol w:w="569"/>
        <w:gridCol w:w="734"/>
        <w:gridCol w:w="1400"/>
        <w:gridCol w:w="1178"/>
        <w:gridCol w:w="37"/>
        <w:gridCol w:w="782"/>
        <w:gridCol w:w="441"/>
        <w:gridCol w:w="872"/>
        <w:gridCol w:w="336"/>
        <w:gridCol w:w="1680"/>
        <w:gridCol w:w="1799"/>
      </w:tblGrid>
      <w:tr w:rsidR="00206CD6" w:rsidRPr="00F76931" w:rsidTr="00455739">
        <w:tc>
          <w:tcPr>
            <w:tcW w:w="570" w:type="dxa"/>
            <w:vAlign w:val="center"/>
          </w:tcPr>
          <w:p w:rsidR="00206CD6" w:rsidRPr="00F76931" w:rsidRDefault="00206CD6" w:rsidP="00455739">
            <w:pPr>
              <w:spacing w:before="120"/>
              <w:jc w:val="center"/>
              <w:rPr>
                <w:rFonts w:ascii="Arial" w:hAnsi="Arial" w:cs="Arial"/>
                <w:sz w:val="16"/>
                <w:szCs w:val="16"/>
                <w:lang w:val="en-US"/>
              </w:rPr>
            </w:pPr>
          </w:p>
        </w:tc>
        <w:tc>
          <w:tcPr>
            <w:tcW w:w="734" w:type="dxa"/>
            <w:vMerge w:val="restart"/>
            <w:textDirection w:val="btLr"/>
          </w:tcPr>
          <w:p w:rsidR="00206CD6" w:rsidRPr="00F76931" w:rsidRDefault="00206CD6" w:rsidP="00455739">
            <w:pPr>
              <w:spacing w:before="120"/>
              <w:ind w:left="113" w:right="113"/>
              <w:jc w:val="center"/>
              <w:rPr>
                <w:rFonts w:ascii="Arial" w:hAnsi="Arial" w:cs="Arial"/>
                <w:b w:val="0"/>
                <w:sz w:val="16"/>
                <w:szCs w:val="16"/>
                <w:lang w:val="en-US"/>
              </w:rPr>
            </w:pPr>
            <w:r w:rsidRPr="00F76931">
              <w:rPr>
                <w:rFonts w:ascii="Arial" w:hAnsi="Arial" w:cs="Arial"/>
                <w:b w:val="0"/>
                <w:sz w:val="16"/>
                <w:szCs w:val="16"/>
                <w:lang w:val="en-US"/>
              </w:rPr>
              <w:t>CÁC THÔNG TIN LIÊN QUAN ĐẾN TÍN HIỆU VÀ ĐIỀU ĐỘNG LÚC ĐÂM VA</w:t>
            </w:r>
            <w:r w:rsidRPr="00F76931">
              <w:rPr>
                <w:rFonts w:ascii="Arial" w:hAnsi="Arial" w:cs="Arial"/>
                <w:b w:val="0"/>
                <w:sz w:val="16"/>
                <w:szCs w:val="16"/>
                <w:lang w:val="en-US"/>
              </w:rPr>
              <w:br/>
              <w:t>INFORMATION ON SIGNALS AND MANOEUVRES AT COLLISIONS</w:t>
            </w:r>
          </w:p>
        </w:tc>
        <w:tc>
          <w:tcPr>
            <w:tcW w:w="8524" w:type="dxa"/>
            <w:gridSpan w:val="9"/>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Các mục từ 93 đến 107 được điền vào khi tàu liên quan đến đâm va</w:t>
            </w:r>
            <w:r w:rsidRPr="00F76931">
              <w:rPr>
                <w:rFonts w:ascii="Arial" w:hAnsi="Arial" w:cs="Arial"/>
                <w:sz w:val="16"/>
                <w:szCs w:val="16"/>
                <w:lang w:val="en-US"/>
              </w:rPr>
              <w:br/>
            </w:r>
            <w:r w:rsidRPr="00F76931">
              <w:rPr>
                <w:rFonts w:ascii="Arial" w:hAnsi="Arial" w:cs="Arial"/>
                <w:i/>
                <w:sz w:val="16"/>
                <w:szCs w:val="16"/>
                <w:lang w:val="en-US"/>
              </w:rPr>
              <w:t>Items 93 to 107 shall be filled in when the ship has been involved in a collision</w:t>
            </w:r>
          </w:p>
        </w:tc>
      </w:tr>
      <w:tr w:rsidR="00206CD6" w:rsidRPr="00F76931" w:rsidTr="00455739">
        <w:tc>
          <w:tcPr>
            <w:tcW w:w="57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93</w:t>
            </w:r>
          </w:p>
        </w:tc>
        <w:tc>
          <w:tcPr>
            <w:tcW w:w="734" w:type="dxa"/>
            <w:vMerge/>
          </w:tcPr>
          <w:p w:rsidR="00206CD6" w:rsidRPr="00F76931" w:rsidRDefault="00206CD6" w:rsidP="00455739">
            <w:pPr>
              <w:spacing w:before="120"/>
              <w:rPr>
                <w:rFonts w:ascii="Arial" w:hAnsi="Arial" w:cs="Arial"/>
                <w:sz w:val="16"/>
                <w:szCs w:val="16"/>
                <w:lang w:val="en-US"/>
              </w:rPr>
            </w:pPr>
          </w:p>
        </w:tc>
        <w:tc>
          <w:tcPr>
            <w:tcW w:w="3397" w:type="dxa"/>
            <w:gridSpan w:val="4"/>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Khi nào thì phát hiện được tàu kia?</w:t>
            </w:r>
            <w:r w:rsidRPr="00F76931">
              <w:rPr>
                <w:rFonts w:ascii="Arial" w:hAnsi="Arial" w:cs="Arial"/>
                <w:sz w:val="16"/>
                <w:szCs w:val="16"/>
                <w:lang w:val="en-US"/>
              </w:rPr>
              <w:br/>
            </w:r>
            <w:r w:rsidRPr="00F76931">
              <w:rPr>
                <w:rFonts w:ascii="Arial" w:hAnsi="Arial" w:cs="Arial"/>
                <w:i/>
                <w:sz w:val="16"/>
                <w:szCs w:val="16"/>
                <w:lang w:val="en-US"/>
              </w:rPr>
              <w:t>When was the other ship detected?</w:t>
            </w:r>
          </w:p>
        </w:tc>
        <w:tc>
          <w:tcPr>
            <w:tcW w:w="5127" w:type="dxa"/>
            <w:gridSpan w:val="5"/>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Thời gian</w:t>
            </w:r>
            <w:r w:rsidRPr="00F76931">
              <w:rPr>
                <w:rFonts w:ascii="Arial" w:hAnsi="Arial" w:cs="Arial"/>
                <w:sz w:val="16"/>
                <w:szCs w:val="16"/>
                <w:lang w:val="en-US"/>
              </w:rPr>
              <w:br/>
            </w:r>
            <w:r w:rsidRPr="00F76931">
              <w:rPr>
                <w:rFonts w:ascii="Arial" w:hAnsi="Arial" w:cs="Arial"/>
                <w:i/>
                <w:sz w:val="16"/>
                <w:szCs w:val="16"/>
                <w:lang w:val="en-US"/>
              </w:rPr>
              <w:t>Time</w:t>
            </w:r>
          </w:p>
        </w:tc>
      </w:tr>
      <w:tr w:rsidR="00206CD6" w:rsidRPr="00F76931" w:rsidTr="00455739">
        <w:tc>
          <w:tcPr>
            <w:tcW w:w="57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94</w:t>
            </w:r>
          </w:p>
        </w:tc>
        <w:tc>
          <w:tcPr>
            <w:tcW w:w="734" w:type="dxa"/>
            <w:vMerge/>
          </w:tcPr>
          <w:p w:rsidR="00206CD6" w:rsidRPr="00F76931" w:rsidRDefault="00206CD6" w:rsidP="00455739">
            <w:pPr>
              <w:spacing w:before="120"/>
              <w:rPr>
                <w:rFonts w:ascii="Arial" w:hAnsi="Arial" w:cs="Arial"/>
                <w:sz w:val="16"/>
                <w:szCs w:val="16"/>
                <w:lang w:val="en-US"/>
              </w:rPr>
            </w:pPr>
          </w:p>
        </w:tc>
        <w:tc>
          <w:tcPr>
            <w:tcW w:w="2578" w:type="dxa"/>
            <w:gridSpan w:val="2"/>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Đối tượng đâm va được phát hiện như thế nào?</w:t>
            </w:r>
            <w:r w:rsidRPr="00F76931">
              <w:rPr>
                <w:rFonts w:ascii="Arial" w:hAnsi="Arial" w:cs="Arial"/>
                <w:sz w:val="16"/>
                <w:szCs w:val="16"/>
                <w:lang w:val="en-US"/>
              </w:rPr>
              <w:br/>
            </w:r>
            <w:r w:rsidRPr="00F76931">
              <w:rPr>
                <w:rFonts w:ascii="Arial" w:hAnsi="Arial" w:cs="Arial"/>
                <w:i/>
                <w:sz w:val="16"/>
                <w:szCs w:val="16"/>
                <w:lang w:val="en-US"/>
              </w:rPr>
              <w:t>How was the collision object detected?</w:t>
            </w:r>
          </w:p>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 Mắt thường    □  Trên radar</w:t>
            </w:r>
            <w:r w:rsidRPr="00F76931">
              <w:rPr>
                <w:rFonts w:ascii="Arial" w:hAnsi="Arial" w:cs="Arial"/>
                <w:sz w:val="16"/>
                <w:szCs w:val="16"/>
                <w:lang w:val="en-US"/>
              </w:rPr>
              <w:br/>
            </w:r>
            <w:r w:rsidRPr="00F76931">
              <w:rPr>
                <w:rFonts w:ascii="Arial" w:hAnsi="Arial" w:cs="Arial"/>
                <w:i/>
                <w:sz w:val="16"/>
                <w:szCs w:val="16"/>
                <w:lang w:val="en-US"/>
              </w:rPr>
              <w:t>Visual               On radar</w:t>
            </w:r>
          </w:p>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 Bằng âm hiệu</w:t>
            </w:r>
            <w:r w:rsidRPr="00F76931">
              <w:rPr>
                <w:rFonts w:ascii="Arial" w:hAnsi="Arial" w:cs="Arial"/>
                <w:i/>
                <w:sz w:val="16"/>
                <w:szCs w:val="16"/>
                <w:lang w:val="en-US"/>
              </w:rPr>
              <w:br/>
              <w:t>By sound signal</w:t>
            </w:r>
          </w:p>
        </w:tc>
        <w:tc>
          <w:tcPr>
            <w:tcW w:w="2132" w:type="dxa"/>
            <w:gridSpan w:val="4"/>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Phương vị     Khoảng cách</w:t>
            </w:r>
            <w:r w:rsidRPr="00F76931">
              <w:rPr>
                <w:rFonts w:ascii="Arial" w:hAnsi="Arial" w:cs="Arial"/>
                <w:sz w:val="16"/>
                <w:szCs w:val="16"/>
                <w:lang w:val="en-US"/>
              </w:rPr>
              <w:br/>
            </w:r>
            <w:r w:rsidRPr="00F76931">
              <w:rPr>
                <w:rFonts w:ascii="Arial" w:hAnsi="Arial" w:cs="Arial"/>
                <w:i/>
                <w:sz w:val="16"/>
                <w:szCs w:val="16"/>
                <w:lang w:val="en-US"/>
              </w:rPr>
              <w:t>Bearing                Distance</w:t>
            </w:r>
          </w:p>
        </w:tc>
        <w:tc>
          <w:tcPr>
            <w:tcW w:w="3814"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Phương vị và khoảng cách được xác định như thế nào?</w:t>
            </w:r>
            <w:r w:rsidRPr="00F76931">
              <w:rPr>
                <w:rFonts w:ascii="Arial" w:hAnsi="Arial" w:cs="Arial"/>
                <w:sz w:val="16"/>
                <w:szCs w:val="16"/>
                <w:lang w:val="en-US"/>
              </w:rPr>
              <w:br/>
            </w:r>
            <w:r w:rsidRPr="00F76931">
              <w:rPr>
                <w:rFonts w:ascii="Arial" w:hAnsi="Arial" w:cs="Arial"/>
                <w:i/>
                <w:sz w:val="16"/>
                <w:szCs w:val="16"/>
                <w:lang w:val="en-US"/>
              </w:rPr>
              <w:t>How was bearing and distance determined?</w:t>
            </w:r>
          </w:p>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 xml:space="preserve">□ Quang cụ     </w:t>
            </w:r>
            <w:r>
              <w:rPr>
                <w:rFonts w:ascii="Arial" w:hAnsi="Arial" w:cs="Arial"/>
                <w:sz w:val="16"/>
                <w:szCs w:val="16"/>
                <w:lang w:val="en-US"/>
              </w:rPr>
              <w:t xml:space="preserve">  </w:t>
            </w:r>
            <w:r w:rsidRPr="00F76931">
              <w:rPr>
                <w:rFonts w:ascii="Arial" w:hAnsi="Arial" w:cs="Arial"/>
                <w:sz w:val="16"/>
                <w:szCs w:val="16"/>
                <w:lang w:val="en-US"/>
              </w:rPr>
              <w:t xml:space="preserve"> □ Trên rada</w:t>
            </w:r>
            <w:r w:rsidRPr="00F76931">
              <w:rPr>
                <w:rFonts w:ascii="Arial" w:hAnsi="Arial" w:cs="Arial"/>
                <w:sz w:val="16"/>
                <w:szCs w:val="16"/>
                <w:lang w:val="en-US"/>
              </w:rPr>
              <w:br/>
            </w:r>
            <w:r w:rsidRPr="00F76931">
              <w:rPr>
                <w:rFonts w:ascii="Arial" w:hAnsi="Arial" w:cs="Arial"/>
                <w:i/>
                <w:sz w:val="16"/>
                <w:szCs w:val="16"/>
                <w:lang w:val="en-US"/>
              </w:rPr>
              <w:t>Optical bearing      radar</w:t>
            </w:r>
            <w:r w:rsidRPr="00F76931">
              <w:rPr>
                <w:rFonts w:ascii="Arial" w:hAnsi="Arial" w:cs="Arial"/>
                <w:sz w:val="16"/>
                <w:szCs w:val="16"/>
                <w:lang w:val="en-US"/>
              </w:rPr>
              <w:br/>
              <w:t>□ Ước lượng</w:t>
            </w:r>
            <w:r w:rsidRPr="00F76931">
              <w:rPr>
                <w:rFonts w:ascii="Arial" w:hAnsi="Arial" w:cs="Arial"/>
                <w:sz w:val="16"/>
                <w:szCs w:val="16"/>
                <w:lang w:val="en-US"/>
              </w:rPr>
              <w:br/>
            </w:r>
            <w:r w:rsidRPr="00F76931">
              <w:rPr>
                <w:rFonts w:ascii="Arial" w:hAnsi="Arial" w:cs="Arial"/>
                <w:i/>
                <w:sz w:val="16"/>
                <w:szCs w:val="16"/>
                <w:lang w:val="en-US"/>
              </w:rPr>
              <w:t>Estimated</w:t>
            </w:r>
          </w:p>
        </w:tc>
      </w:tr>
      <w:tr w:rsidR="00206CD6" w:rsidRPr="00F76931" w:rsidTr="00455739">
        <w:tc>
          <w:tcPr>
            <w:tcW w:w="570" w:type="dxa"/>
            <w:vMerge w:val="restart"/>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95</w:t>
            </w:r>
          </w:p>
        </w:tc>
        <w:tc>
          <w:tcPr>
            <w:tcW w:w="734" w:type="dxa"/>
            <w:vMerge/>
          </w:tcPr>
          <w:p w:rsidR="00206CD6" w:rsidRPr="00F76931" w:rsidRDefault="00206CD6" w:rsidP="00455739">
            <w:pPr>
              <w:spacing w:before="120"/>
              <w:rPr>
                <w:rFonts w:ascii="Arial" w:hAnsi="Arial" w:cs="Arial"/>
                <w:sz w:val="16"/>
                <w:szCs w:val="16"/>
                <w:lang w:val="en-US"/>
              </w:rPr>
            </w:pPr>
          </w:p>
        </w:tc>
        <w:tc>
          <w:tcPr>
            <w:tcW w:w="1400"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Tàu mình</w:t>
            </w:r>
            <w:r w:rsidRPr="00F76931">
              <w:rPr>
                <w:rFonts w:ascii="Arial" w:hAnsi="Arial" w:cs="Arial"/>
                <w:sz w:val="16"/>
                <w:szCs w:val="16"/>
                <w:lang w:val="en-US"/>
              </w:rPr>
              <w:br/>
            </w:r>
            <w:r w:rsidRPr="00F76931">
              <w:rPr>
                <w:rFonts w:ascii="Arial" w:hAnsi="Arial" w:cs="Arial"/>
                <w:i/>
                <w:sz w:val="16"/>
                <w:szCs w:val="16"/>
                <w:lang w:val="en-US"/>
              </w:rPr>
              <w:t>Own ship’s</w:t>
            </w:r>
          </w:p>
        </w:tc>
        <w:tc>
          <w:tcPr>
            <w:tcW w:w="1178"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Hướng</w:t>
            </w:r>
            <w:r w:rsidRPr="00F76931">
              <w:rPr>
                <w:rFonts w:ascii="Arial" w:hAnsi="Arial" w:cs="Arial"/>
                <w:sz w:val="16"/>
                <w:szCs w:val="16"/>
                <w:lang w:val="en-US"/>
              </w:rPr>
              <w:br/>
            </w:r>
            <w:r w:rsidRPr="00F76931">
              <w:rPr>
                <w:rFonts w:ascii="Arial" w:hAnsi="Arial" w:cs="Arial"/>
                <w:i/>
                <w:sz w:val="16"/>
                <w:szCs w:val="16"/>
                <w:lang w:val="en-US"/>
              </w:rPr>
              <w:t>Course</w:t>
            </w:r>
          </w:p>
        </w:tc>
        <w:tc>
          <w:tcPr>
            <w:tcW w:w="1260"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Tốc độ</w:t>
            </w:r>
            <w:r w:rsidRPr="00F76931">
              <w:rPr>
                <w:rFonts w:ascii="Arial" w:hAnsi="Arial" w:cs="Arial"/>
                <w:sz w:val="16"/>
                <w:szCs w:val="16"/>
                <w:lang w:val="en-US"/>
              </w:rPr>
              <w:br/>
            </w:r>
            <w:r w:rsidRPr="00F76931">
              <w:rPr>
                <w:rFonts w:ascii="Arial" w:hAnsi="Arial" w:cs="Arial"/>
                <w:i/>
                <w:sz w:val="16"/>
                <w:szCs w:val="16"/>
                <w:lang w:val="en-US"/>
              </w:rPr>
              <w:t>Speed</w:t>
            </w:r>
          </w:p>
        </w:tc>
        <w:tc>
          <w:tcPr>
            <w:tcW w:w="4686" w:type="dxa"/>
            <w:gridSpan w:val="4"/>
            <w:vMerge w:val="restart"/>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Đồ giải tránh va Radar được thực hiện trên:</w:t>
            </w:r>
          </w:p>
          <w:p w:rsidR="00206CD6" w:rsidRPr="00F76931" w:rsidRDefault="00206CD6" w:rsidP="00455739">
            <w:pPr>
              <w:spacing w:before="120"/>
              <w:rPr>
                <w:rFonts w:ascii="Arial" w:hAnsi="Arial" w:cs="Arial"/>
                <w:sz w:val="16"/>
                <w:szCs w:val="16"/>
                <w:lang w:val="en-US"/>
              </w:rPr>
            </w:pPr>
            <w:r w:rsidRPr="00F76931">
              <w:rPr>
                <w:rFonts w:ascii="Arial" w:hAnsi="Arial" w:cs="Arial"/>
                <w:i/>
                <w:sz w:val="16"/>
                <w:szCs w:val="16"/>
                <w:lang w:val="en-US"/>
              </w:rPr>
              <w:t>Radar plotting carried out assisted by</w:t>
            </w:r>
            <w:r w:rsidRPr="00F76931">
              <w:rPr>
                <w:rFonts w:ascii="Arial" w:hAnsi="Arial" w:cs="Arial"/>
                <w:i/>
                <w:sz w:val="16"/>
                <w:szCs w:val="16"/>
                <w:lang w:val="en-US"/>
              </w:rPr>
              <w:br/>
            </w:r>
            <w:r w:rsidRPr="00F76931">
              <w:rPr>
                <w:rFonts w:ascii="Arial" w:hAnsi="Arial" w:cs="Arial"/>
                <w:sz w:val="16"/>
                <w:szCs w:val="16"/>
                <w:lang w:val="en-US"/>
              </w:rPr>
              <w:t>□ Giấy   □ Mặt đồ giải phản xạ   □ ARPA</w:t>
            </w:r>
            <w:r w:rsidRPr="00F76931">
              <w:rPr>
                <w:rFonts w:ascii="Arial" w:hAnsi="Arial" w:cs="Arial"/>
                <w:sz w:val="16"/>
                <w:szCs w:val="16"/>
                <w:lang w:val="en-US"/>
              </w:rPr>
              <w:br/>
            </w:r>
            <w:r w:rsidRPr="00F76931">
              <w:rPr>
                <w:rFonts w:ascii="Arial" w:hAnsi="Arial" w:cs="Arial"/>
                <w:i/>
                <w:sz w:val="16"/>
                <w:szCs w:val="16"/>
                <w:lang w:val="en-US"/>
              </w:rPr>
              <w:t>Diagram    Reflection plotter       ARPA</w:t>
            </w:r>
            <w:r w:rsidRPr="00F76931">
              <w:rPr>
                <w:rFonts w:ascii="Arial" w:hAnsi="Arial" w:cs="Arial"/>
                <w:i/>
                <w:sz w:val="16"/>
                <w:szCs w:val="16"/>
                <w:lang w:val="en-US"/>
              </w:rPr>
              <w:br/>
            </w:r>
            <w:r w:rsidRPr="00F76931">
              <w:rPr>
                <w:rFonts w:ascii="Arial" w:hAnsi="Arial" w:cs="Arial"/>
                <w:sz w:val="16"/>
                <w:szCs w:val="16"/>
                <w:lang w:val="en-US"/>
              </w:rPr>
              <w:t>□ Không đồ</w:t>
            </w:r>
            <w:r w:rsidRPr="00F76931">
              <w:rPr>
                <w:rFonts w:ascii="Arial" w:hAnsi="Arial" w:cs="Arial"/>
                <w:i/>
                <w:sz w:val="16"/>
                <w:szCs w:val="16"/>
                <w:lang w:val="en-US"/>
              </w:rPr>
              <w:br/>
              <w:t>No plotting</w:t>
            </w:r>
          </w:p>
        </w:tc>
      </w:tr>
      <w:tr w:rsidR="00206CD6" w:rsidRPr="00F76931" w:rsidTr="00455739">
        <w:tc>
          <w:tcPr>
            <w:tcW w:w="570" w:type="dxa"/>
            <w:vMerge/>
            <w:vAlign w:val="center"/>
          </w:tcPr>
          <w:p w:rsidR="00206CD6" w:rsidRPr="00F76931" w:rsidRDefault="00206CD6" w:rsidP="00455739">
            <w:pPr>
              <w:spacing w:before="120"/>
              <w:jc w:val="center"/>
              <w:rPr>
                <w:rFonts w:ascii="Arial" w:hAnsi="Arial" w:cs="Arial"/>
                <w:sz w:val="16"/>
                <w:szCs w:val="16"/>
                <w:lang w:val="en-US"/>
              </w:rPr>
            </w:pPr>
          </w:p>
        </w:tc>
        <w:tc>
          <w:tcPr>
            <w:tcW w:w="734" w:type="dxa"/>
            <w:vMerge/>
          </w:tcPr>
          <w:p w:rsidR="00206CD6" w:rsidRPr="00F76931" w:rsidRDefault="00206CD6" w:rsidP="00455739">
            <w:pPr>
              <w:spacing w:before="120"/>
              <w:rPr>
                <w:rFonts w:ascii="Arial" w:hAnsi="Arial" w:cs="Arial"/>
                <w:sz w:val="16"/>
                <w:szCs w:val="16"/>
                <w:lang w:val="en-US"/>
              </w:rPr>
            </w:pPr>
          </w:p>
        </w:tc>
        <w:tc>
          <w:tcPr>
            <w:tcW w:w="1400" w:type="dxa"/>
          </w:tcPr>
          <w:p w:rsidR="00206CD6" w:rsidRPr="00F76931" w:rsidRDefault="00206CD6" w:rsidP="00455739">
            <w:pPr>
              <w:spacing w:before="120"/>
              <w:rPr>
                <w:rFonts w:ascii="Arial" w:hAnsi="Arial" w:cs="Arial"/>
                <w:sz w:val="16"/>
                <w:szCs w:val="16"/>
                <w:lang w:val="en-US"/>
              </w:rPr>
            </w:pPr>
          </w:p>
        </w:tc>
        <w:tc>
          <w:tcPr>
            <w:tcW w:w="1178" w:type="dxa"/>
          </w:tcPr>
          <w:p w:rsidR="00206CD6" w:rsidRPr="00F76931" w:rsidRDefault="00206CD6" w:rsidP="00455739">
            <w:pPr>
              <w:spacing w:before="120"/>
              <w:rPr>
                <w:rFonts w:ascii="Arial" w:hAnsi="Arial" w:cs="Arial"/>
                <w:sz w:val="16"/>
                <w:szCs w:val="16"/>
                <w:lang w:val="en-US"/>
              </w:rPr>
            </w:pPr>
          </w:p>
        </w:tc>
        <w:tc>
          <w:tcPr>
            <w:tcW w:w="1260" w:type="dxa"/>
            <w:gridSpan w:val="3"/>
          </w:tcPr>
          <w:p w:rsidR="00206CD6" w:rsidRPr="00F76931" w:rsidRDefault="00206CD6" w:rsidP="00455739">
            <w:pPr>
              <w:spacing w:before="120"/>
              <w:rPr>
                <w:rFonts w:ascii="Arial" w:hAnsi="Arial" w:cs="Arial"/>
                <w:sz w:val="16"/>
                <w:szCs w:val="16"/>
                <w:lang w:val="en-US"/>
              </w:rPr>
            </w:pPr>
          </w:p>
        </w:tc>
        <w:tc>
          <w:tcPr>
            <w:tcW w:w="4686" w:type="dxa"/>
            <w:gridSpan w:val="4"/>
            <w:vMerge/>
          </w:tcPr>
          <w:p w:rsidR="00206CD6" w:rsidRPr="00F76931" w:rsidRDefault="00206CD6" w:rsidP="00455739">
            <w:pPr>
              <w:spacing w:before="120"/>
              <w:rPr>
                <w:rFonts w:ascii="Arial" w:hAnsi="Arial" w:cs="Arial"/>
                <w:sz w:val="16"/>
                <w:szCs w:val="16"/>
                <w:lang w:val="en-US"/>
              </w:rPr>
            </w:pPr>
          </w:p>
        </w:tc>
      </w:tr>
      <w:tr w:rsidR="00206CD6" w:rsidRPr="00F76931" w:rsidTr="00455739">
        <w:tc>
          <w:tcPr>
            <w:tcW w:w="57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lastRenderedPageBreak/>
              <w:t>96</w:t>
            </w:r>
          </w:p>
        </w:tc>
        <w:tc>
          <w:tcPr>
            <w:tcW w:w="734" w:type="dxa"/>
            <w:vMerge/>
          </w:tcPr>
          <w:p w:rsidR="00206CD6" w:rsidRPr="00F76931" w:rsidRDefault="00206CD6" w:rsidP="00455739">
            <w:pPr>
              <w:spacing w:before="120"/>
              <w:rPr>
                <w:rFonts w:ascii="Arial" w:hAnsi="Arial" w:cs="Arial"/>
                <w:sz w:val="16"/>
                <w:szCs w:val="16"/>
                <w:lang w:val="en-US"/>
              </w:rPr>
            </w:pPr>
          </w:p>
        </w:tc>
        <w:tc>
          <w:tcPr>
            <w:tcW w:w="3838" w:type="dxa"/>
            <w:gridSpan w:val="5"/>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Nguy cơ va chạm được phát hiện khi nào và như thế nào?</w:t>
            </w:r>
            <w:r w:rsidRPr="00F76931">
              <w:rPr>
                <w:rFonts w:ascii="Arial" w:hAnsi="Arial" w:cs="Arial"/>
                <w:sz w:val="16"/>
                <w:szCs w:val="16"/>
                <w:lang w:val="en-US"/>
              </w:rPr>
              <w:br/>
            </w:r>
            <w:r w:rsidRPr="00F76931">
              <w:rPr>
                <w:rFonts w:ascii="Arial" w:hAnsi="Arial" w:cs="Arial"/>
                <w:i/>
                <w:sz w:val="16"/>
                <w:szCs w:val="16"/>
                <w:lang w:val="en-US"/>
              </w:rPr>
              <w:t>When and how was the collision risk detected?</w:t>
            </w:r>
          </w:p>
          <w:p w:rsidR="00206CD6" w:rsidRPr="00F76931" w:rsidRDefault="00206CD6" w:rsidP="00455739">
            <w:pPr>
              <w:spacing w:before="120"/>
              <w:rPr>
                <w:rFonts w:ascii="Arial" w:hAnsi="Arial" w:cs="Arial"/>
                <w:sz w:val="16"/>
                <w:szCs w:val="16"/>
                <w:lang w:val="en-US"/>
              </w:rPr>
            </w:pPr>
          </w:p>
        </w:tc>
        <w:tc>
          <w:tcPr>
            <w:tcW w:w="4686" w:type="dxa"/>
            <w:gridSpan w:val="4"/>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Tàu đã điều động như thế nào để tránh va?</w:t>
            </w:r>
            <w:r w:rsidRPr="00F76931">
              <w:rPr>
                <w:rFonts w:ascii="Arial" w:hAnsi="Arial" w:cs="Arial"/>
                <w:sz w:val="16"/>
                <w:szCs w:val="16"/>
                <w:lang w:val="en-US"/>
              </w:rPr>
              <w:br/>
            </w:r>
            <w:r w:rsidRPr="00F76931">
              <w:rPr>
                <w:rFonts w:ascii="Arial" w:hAnsi="Arial" w:cs="Arial"/>
                <w:i/>
                <w:sz w:val="16"/>
                <w:szCs w:val="16"/>
                <w:lang w:val="en-US"/>
              </w:rPr>
              <w:t>What manoeurves were made by own ship</w:t>
            </w:r>
            <w:r w:rsidRPr="00F76931">
              <w:rPr>
                <w:rFonts w:ascii="Arial" w:hAnsi="Arial" w:cs="Arial"/>
                <w:sz w:val="16"/>
                <w:szCs w:val="16"/>
                <w:lang w:val="en-US"/>
              </w:rPr>
              <w:t>?</w:t>
            </w:r>
            <w:r w:rsidRPr="00F76931">
              <w:rPr>
                <w:rFonts w:ascii="Arial" w:hAnsi="Arial" w:cs="Arial"/>
                <w:sz w:val="16"/>
                <w:szCs w:val="16"/>
                <w:lang w:val="en-US"/>
              </w:rPr>
              <w:br/>
              <w:t>□Thay đổi tốc độ □Thay đổi hướng  □ Không làm</w:t>
            </w:r>
            <w:r w:rsidRPr="00F76931">
              <w:rPr>
                <w:rFonts w:ascii="Arial" w:hAnsi="Arial" w:cs="Arial"/>
                <w:sz w:val="16"/>
                <w:szCs w:val="16"/>
                <w:lang w:val="en-US"/>
              </w:rPr>
              <w:br/>
            </w:r>
            <w:r w:rsidRPr="00F76931">
              <w:rPr>
                <w:rFonts w:ascii="Arial" w:hAnsi="Arial" w:cs="Arial"/>
                <w:i/>
                <w:sz w:val="16"/>
                <w:szCs w:val="16"/>
                <w:lang w:val="en-US"/>
              </w:rPr>
              <w:t>Speed change      Course change         No action</w:t>
            </w:r>
          </w:p>
        </w:tc>
      </w:tr>
      <w:tr w:rsidR="00206CD6" w:rsidRPr="00F76931" w:rsidTr="00455739">
        <w:tc>
          <w:tcPr>
            <w:tcW w:w="57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lastRenderedPageBreak/>
              <w:t>97</w:t>
            </w:r>
          </w:p>
        </w:tc>
        <w:tc>
          <w:tcPr>
            <w:tcW w:w="734" w:type="dxa"/>
            <w:vMerge/>
          </w:tcPr>
          <w:p w:rsidR="00206CD6" w:rsidRPr="00F76931" w:rsidRDefault="00206CD6" w:rsidP="00455739">
            <w:pPr>
              <w:spacing w:before="120"/>
              <w:rPr>
                <w:rFonts w:ascii="Arial" w:hAnsi="Arial" w:cs="Arial"/>
                <w:sz w:val="16"/>
                <w:szCs w:val="16"/>
                <w:lang w:val="en-US"/>
              </w:rPr>
            </w:pPr>
          </w:p>
        </w:tc>
        <w:tc>
          <w:tcPr>
            <w:tcW w:w="2615"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Tàu mình có phát tín hiệu âm thanh không?</w:t>
            </w:r>
            <w:r w:rsidRPr="00F76931">
              <w:rPr>
                <w:rFonts w:ascii="Arial" w:hAnsi="Arial" w:cs="Arial"/>
                <w:sz w:val="16"/>
                <w:szCs w:val="16"/>
                <w:lang w:val="en-US"/>
              </w:rPr>
              <w:br/>
            </w:r>
            <w:r w:rsidRPr="00F76931">
              <w:rPr>
                <w:rFonts w:ascii="Arial" w:hAnsi="Arial" w:cs="Arial"/>
                <w:i/>
                <w:sz w:val="16"/>
                <w:szCs w:val="16"/>
                <w:lang w:val="en-US"/>
              </w:rPr>
              <w:t>Did own ship gave sound signals?</w:t>
            </w:r>
            <w:r w:rsidRPr="00F76931">
              <w:rPr>
                <w:rFonts w:ascii="Arial" w:hAnsi="Arial" w:cs="Arial"/>
                <w:sz w:val="16"/>
                <w:szCs w:val="16"/>
                <w:lang w:val="en-US"/>
              </w:rPr>
              <w:br/>
              <w:t>□ Có                           □ Không</w:t>
            </w:r>
            <w:r w:rsidRPr="00F76931">
              <w:rPr>
                <w:rFonts w:ascii="Arial" w:hAnsi="Arial" w:cs="Arial"/>
                <w:sz w:val="16"/>
                <w:szCs w:val="16"/>
                <w:lang w:val="en-US"/>
              </w:rPr>
              <w:br/>
            </w:r>
            <w:r w:rsidRPr="00F76931">
              <w:rPr>
                <w:rFonts w:ascii="Arial" w:hAnsi="Arial" w:cs="Arial"/>
                <w:i/>
                <w:sz w:val="16"/>
                <w:szCs w:val="16"/>
                <w:lang w:val="en-US"/>
              </w:rPr>
              <w:t>Yes                               No</w:t>
            </w:r>
          </w:p>
        </w:tc>
        <w:tc>
          <w:tcPr>
            <w:tcW w:w="2431" w:type="dxa"/>
            <w:gridSpan w:val="4"/>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Cách thức thu hút sự chú ý(VHF, đèn v.v..)</w:t>
            </w:r>
            <w:r w:rsidRPr="00F76931">
              <w:rPr>
                <w:rFonts w:ascii="Arial" w:hAnsi="Arial" w:cs="Arial"/>
                <w:sz w:val="16"/>
                <w:szCs w:val="16"/>
                <w:lang w:val="en-US"/>
              </w:rPr>
              <w:br/>
            </w:r>
            <w:r w:rsidRPr="00F76931">
              <w:rPr>
                <w:rFonts w:ascii="Arial" w:hAnsi="Arial" w:cs="Arial"/>
                <w:i/>
                <w:sz w:val="16"/>
                <w:szCs w:val="16"/>
                <w:lang w:val="en-US"/>
              </w:rPr>
              <w:t>How was attention called for ( VHF, light, etc)</w:t>
            </w:r>
          </w:p>
        </w:tc>
        <w:tc>
          <w:tcPr>
            <w:tcW w:w="3478"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Vào lúc nào?</w:t>
            </w:r>
            <w:r w:rsidRPr="00F76931">
              <w:rPr>
                <w:rFonts w:ascii="Arial" w:hAnsi="Arial" w:cs="Arial"/>
                <w:sz w:val="16"/>
                <w:szCs w:val="16"/>
                <w:lang w:val="en-US"/>
              </w:rPr>
              <w:br/>
            </w:r>
            <w:r w:rsidRPr="00F76931">
              <w:rPr>
                <w:rFonts w:ascii="Arial" w:hAnsi="Arial" w:cs="Arial"/>
                <w:i/>
                <w:sz w:val="16"/>
                <w:szCs w:val="16"/>
                <w:lang w:val="en-US"/>
              </w:rPr>
              <w:t>At what time?</w:t>
            </w:r>
          </w:p>
        </w:tc>
      </w:tr>
      <w:tr w:rsidR="00206CD6" w:rsidRPr="00F76931" w:rsidTr="00455739">
        <w:tc>
          <w:tcPr>
            <w:tcW w:w="57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98</w:t>
            </w:r>
          </w:p>
        </w:tc>
        <w:tc>
          <w:tcPr>
            <w:tcW w:w="734" w:type="dxa"/>
            <w:vMerge/>
          </w:tcPr>
          <w:p w:rsidR="00206CD6" w:rsidRPr="00F76931" w:rsidRDefault="00206CD6" w:rsidP="00455739">
            <w:pPr>
              <w:spacing w:before="120"/>
              <w:rPr>
                <w:rFonts w:ascii="Arial" w:hAnsi="Arial" w:cs="Arial"/>
                <w:sz w:val="16"/>
                <w:szCs w:val="16"/>
                <w:lang w:val="en-US"/>
              </w:rPr>
            </w:pPr>
          </w:p>
        </w:tc>
        <w:tc>
          <w:tcPr>
            <w:tcW w:w="2615"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Có nghe thấy tín hiện từ tàu kia không?</w:t>
            </w:r>
            <w:r w:rsidRPr="00F76931">
              <w:rPr>
                <w:rFonts w:ascii="Arial" w:hAnsi="Arial" w:cs="Arial"/>
                <w:sz w:val="16"/>
                <w:szCs w:val="16"/>
                <w:lang w:val="en-US"/>
              </w:rPr>
              <w:br/>
            </w:r>
            <w:r w:rsidRPr="00F76931">
              <w:rPr>
                <w:rFonts w:ascii="Arial" w:hAnsi="Arial" w:cs="Arial"/>
                <w:i/>
                <w:sz w:val="16"/>
                <w:szCs w:val="16"/>
                <w:lang w:val="en-US"/>
              </w:rPr>
              <w:t>Were sound signals from the other ship observed?</w:t>
            </w:r>
            <w:r w:rsidRPr="00F76931">
              <w:rPr>
                <w:rFonts w:ascii="Arial" w:hAnsi="Arial" w:cs="Arial"/>
                <w:i/>
                <w:sz w:val="16"/>
                <w:szCs w:val="16"/>
                <w:lang w:val="en-US"/>
              </w:rPr>
              <w:br/>
            </w:r>
            <w:r w:rsidRPr="00F76931">
              <w:rPr>
                <w:rFonts w:ascii="Arial" w:hAnsi="Arial" w:cs="Arial"/>
                <w:sz w:val="16"/>
                <w:szCs w:val="16"/>
                <w:lang w:val="en-US"/>
              </w:rPr>
              <w:t>□ Có                    □  Không</w:t>
            </w:r>
            <w:r w:rsidRPr="00F76931">
              <w:rPr>
                <w:rFonts w:ascii="Arial" w:hAnsi="Arial" w:cs="Arial"/>
                <w:sz w:val="16"/>
                <w:szCs w:val="16"/>
                <w:lang w:val="en-US"/>
              </w:rPr>
              <w:br/>
            </w:r>
            <w:r w:rsidRPr="00F76931">
              <w:rPr>
                <w:rFonts w:ascii="Arial" w:hAnsi="Arial" w:cs="Arial"/>
                <w:i/>
                <w:sz w:val="16"/>
                <w:szCs w:val="16"/>
                <w:lang w:val="en-US"/>
              </w:rPr>
              <w:t>Yes                         No</w:t>
            </w:r>
          </w:p>
        </w:tc>
        <w:tc>
          <w:tcPr>
            <w:tcW w:w="2431" w:type="dxa"/>
            <w:gridSpan w:val="4"/>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Quan sát được những tín hiệu gì?</w:t>
            </w:r>
            <w:r w:rsidRPr="00F76931">
              <w:rPr>
                <w:rFonts w:ascii="Arial" w:hAnsi="Arial" w:cs="Arial"/>
                <w:sz w:val="16"/>
                <w:szCs w:val="16"/>
                <w:lang w:val="en-US"/>
              </w:rPr>
              <w:br/>
            </w:r>
            <w:r w:rsidRPr="00F76931">
              <w:rPr>
                <w:rFonts w:ascii="Arial" w:hAnsi="Arial" w:cs="Arial"/>
                <w:i/>
                <w:sz w:val="16"/>
                <w:szCs w:val="16"/>
                <w:lang w:val="en-US"/>
              </w:rPr>
              <w:t>What signals were observed?</w:t>
            </w:r>
          </w:p>
        </w:tc>
        <w:tc>
          <w:tcPr>
            <w:tcW w:w="3478"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Vào lúc nào?</w:t>
            </w:r>
            <w:r w:rsidRPr="00F76931">
              <w:rPr>
                <w:rFonts w:ascii="Arial" w:hAnsi="Arial" w:cs="Arial"/>
                <w:sz w:val="16"/>
                <w:szCs w:val="16"/>
                <w:lang w:val="en-US"/>
              </w:rPr>
              <w:br/>
            </w:r>
            <w:r w:rsidRPr="00F76931">
              <w:rPr>
                <w:rFonts w:ascii="Arial" w:hAnsi="Arial" w:cs="Arial"/>
                <w:i/>
                <w:sz w:val="16"/>
                <w:szCs w:val="16"/>
                <w:lang w:val="en-US"/>
              </w:rPr>
              <w:t>At what time?</w:t>
            </w:r>
          </w:p>
        </w:tc>
      </w:tr>
      <w:tr w:rsidR="00206CD6" w:rsidRPr="00F76931" w:rsidTr="00455739">
        <w:tc>
          <w:tcPr>
            <w:tcW w:w="57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99</w:t>
            </w:r>
          </w:p>
        </w:tc>
        <w:tc>
          <w:tcPr>
            <w:tcW w:w="734" w:type="dxa"/>
            <w:vMerge/>
          </w:tcPr>
          <w:p w:rsidR="00206CD6" w:rsidRPr="00F76931" w:rsidRDefault="00206CD6" w:rsidP="00455739">
            <w:pPr>
              <w:spacing w:before="120"/>
              <w:rPr>
                <w:rFonts w:ascii="Arial" w:hAnsi="Arial" w:cs="Arial"/>
                <w:sz w:val="16"/>
                <w:szCs w:val="16"/>
                <w:lang w:val="en-US"/>
              </w:rPr>
            </w:pPr>
          </w:p>
        </w:tc>
        <w:tc>
          <w:tcPr>
            <w:tcW w:w="8524" w:type="dxa"/>
            <w:gridSpan w:val="9"/>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Tàu mình đã trưng đèn/ tín hiệu gì?</w:t>
            </w:r>
            <w:r w:rsidRPr="00F76931">
              <w:rPr>
                <w:rFonts w:ascii="Arial" w:hAnsi="Arial" w:cs="Arial"/>
                <w:sz w:val="16"/>
                <w:szCs w:val="16"/>
                <w:lang w:val="en-US"/>
              </w:rPr>
              <w:br/>
            </w:r>
            <w:r w:rsidRPr="00F76931">
              <w:rPr>
                <w:rFonts w:ascii="Arial" w:hAnsi="Arial" w:cs="Arial"/>
                <w:i/>
                <w:sz w:val="16"/>
                <w:szCs w:val="16"/>
                <w:lang w:val="en-US"/>
              </w:rPr>
              <w:t>What lights/ signals were provided by your ship?</w:t>
            </w:r>
          </w:p>
          <w:p w:rsidR="00206CD6" w:rsidRPr="00F76931" w:rsidRDefault="00206CD6" w:rsidP="00455739">
            <w:pPr>
              <w:spacing w:before="120"/>
              <w:rPr>
                <w:rFonts w:ascii="Arial" w:hAnsi="Arial" w:cs="Arial"/>
                <w:sz w:val="16"/>
                <w:szCs w:val="16"/>
                <w:lang w:val="en-US"/>
              </w:rPr>
            </w:pPr>
          </w:p>
        </w:tc>
      </w:tr>
      <w:tr w:rsidR="00206CD6" w:rsidRPr="00F76931" w:rsidTr="00455739">
        <w:tc>
          <w:tcPr>
            <w:tcW w:w="57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100</w:t>
            </w:r>
          </w:p>
        </w:tc>
        <w:tc>
          <w:tcPr>
            <w:tcW w:w="734" w:type="dxa"/>
            <w:vMerge/>
          </w:tcPr>
          <w:p w:rsidR="00206CD6" w:rsidRPr="00F76931" w:rsidRDefault="00206CD6" w:rsidP="00455739">
            <w:pPr>
              <w:spacing w:before="120"/>
              <w:rPr>
                <w:rFonts w:ascii="Arial" w:hAnsi="Arial" w:cs="Arial"/>
                <w:sz w:val="16"/>
                <w:szCs w:val="16"/>
                <w:lang w:val="en-US"/>
              </w:rPr>
            </w:pPr>
          </w:p>
        </w:tc>
        <w:tc>
          <w:tcPr>
            <w:tcW w:w="8524" w:type="dxa"/>
            <w:gridSpan w:val="9"/>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Đèn/ tín hiệu quan sát được trên tàu kia</w:t>
            </w:r>
            <w:r w:rsidRPr="00F76931">
              <w:rPr>
                <w:rFonts w:ascii="Arial" w:hAnsi="Arial" w:cs="Arial"/>
                <w:sz w:val="16"/>
                <w:szCs w:val="16"/>
                <w:lang w:val="en-US"/>
              </w:rPr>
              <w:br/>
            </w:r>
            <w:r w:rsidRPr="00F76931">
              <w:rPr>
                <w:rFonts w:ascii="Arial" w:hAnsi="Arial" w:cs="Arial"/>
                <w:i/>
                <w:sz w:val="16"/>
                <w:szCs w:val="16"/>
                <w:lang w:val="en-US"/>
              </w:rPr>
              <w:t>Lights/ signals were provided by your ship?</w:t>
            </w:r>
          </w:p>
          <w:p w:rsidR="00206CD6" w:rsidRPr="00F76931" w:rsidRDefault="00206CD6" w:rsidP="00455739">
            <w:pPr>
              <w:spacing w:before="120"/>
              <w:rPr>
                <w:rFonts w:ascii="Arial" w:hAnsi="Arial" w:cs="Arial"/>
                <w:sz w:val="16"/>
                <w:szCs w:val="16"/>
                <w:lang w:val="en-US"/>
              </w:rPr>
            </w:pPr>
          </w:p>
        </w:tc>
      </w:tr>
      <w:tr w:rsidR="00206CD6" w:rsidRPr="00F76931" w:rsidTr="00455739">
        <w:tc>
          <w:tcPr>
            <w:tcW w:w="57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101</w:t>
            </w:r>
          </w:p>
        </w:tc>
        <w:tc>
          <w:tcPr>
            <w:tcW w:w="734" w:type="dxa"/>
            <w:vMerge/>
          </w:tcPr>
          <w:p w:rsidR="00206CD6" w:rsidRPr="00F76931" w:rsidRDefault="00206CD6" w:rsidP="00455739">
            <w:pPr>
              <w:spacing w:before="120"/>
              <w:rPr>
                <w:rFonts w:ascii="Arial" w:hAnsi="Arial" w:cs="Arial"/>
                <w:sz w:val="16"/>
                <w:szCs w:val="16"/>
                <w:lang w:val="en-US"/>
              </w:rPr>
            </w:pPr>
          </w:p>
        </w:tc>
        <w:tc>
          <w:tcPr>
            <w:tcW w:w="2578"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Hướng và tốc độ của tàu kia khi quan sát được bằng mắt thường</w:t>
            </w:r>
            <w:r w:rsidRPr="00F76931">
              <w:rPr>
                <w:rFonts w:ascii="Arial" w:hAnsi="Arial" w:cs="Arial"/>
                <w:sz w:val="16"/>
                <w:szCs w:val="16"/>
                <w:lang w:val="en-US"/>
              </w:rPr>
              <w:br/>
            </w:r>
            <w:r w:rsidRPr="00F76931">
              <w:rPr>
                <w:rFonts w:ascii="Arial" w:hAnsi="Arial" w:cs="Arial"/>
                <w:i/>
                <w:sz w:val="16"/>
                <w:szCs w:val="16"/>
                <w:lang w:val="en-US"/>
              </w:rPr>
              <w:t>Course and speed of the other ship when it was observed visually</w:t>
            </w:r>
          </w:p>
        </w:tc>
        <w:tc>
          <w:tcPr>
            <w:tcW w:w="1260"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Hướng</w:t>
            </w:r>
            <w:r w:rsidRPr="00F76931">
              <w:rPr>
                <w:rFonts w:ascii="Arial" w:hAnsi="Arial" w:cs="Arial"/>
                <w:sz w:val="16"/>
                <w:szCs w:val="16"/>
                <w:lang w:val="en-US"/>
              </w:rPr>
              <w:br/>
            </w:r>
            <w:r w:rsidRPr="00F76931">
              <w:rPr>
                <w:rFonts w:ascii="Arial" w:hAnsi="Arial" w:cs="Arial"/>
                <w:i/>
                <w:sz w:val="16"/>
                <w:szCs w:val="16"/>
                <w:lang w:val="en-US"/>
              </w:rPr>
              <w:t>Course</w:t>
            </w:r>
          </w:p>
        </w:tc>
        <w:tc>
          <w:tcPr>
            <w:tcW w:w="1208"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Tốc độ</w:t>
            </w:r>
            <w:r w:rsidRPr="00F76931">
              <w:rPr>
                <w:rFonts w:ascii="Arial" w:hAnsi="Arial" w:cs="Arial"/>
                <w:sz w:val="16"/>
                <w:szCs w:val="16"/>
                <w:lang w:val="en-US"/>
              </w:rPr>
              <w:br/>
            </w:r>
            <w:r w:rsidRPr="00F76931">
              <w:rPr>
                <w:rFonts w:ascii="Arial" w:hAnsi="Arial" w:cs="Arial"/>
                <w:i/>
                <w:sz w:val="16"/>
                <w:szCs w:val="16"/>
                <w:lang w:val="en-US"/>
              </w:rPr>
              <w:t>Speed</w:t>
            </w:r>
          </w:p>
        </w:tc>
        <w:tc>
          <w:tcPr>
            <w:tcW w:w="3478"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Những thay đổi về hướng và tốc độ quan sát được</w:t>
            </w:r>
            <w:r w:rsidRPr="00F76931">
              <w:rPr>
                <w:rFonts w:ascii="Arial" w:hAnsi="Arial" w:cs="Arial"/>
                <w:sz w:val="16"/>
                <w:szCs w:val="16"/>
                <w:lang w:val="en-US"/>
              </w:rPr>
              <w:br/>
            </w:r>
            <w:r w:rsidRPr="00F76931">
              <w:rPr>
                <w:rFonts w:ascii="Arial" w:hAnsi="Arial" w:cs="Arial"/>
                <w:i/>
                <w:sz w:val="16"/>
                <w:szCs w:val="16"/>
                <w:lang w:val="en-US"/>
              </w:rPr>
              <w:t>Changes of course and speed observed</w:t>
            </w:r>
          </w:p>
        </w:tc>
      </w:tr>
      <w:tr w:rsidR="00206CD6" w:rsidRPr="00F76931" w:rsidTr="00455739">
        <w:tc>
          <w:tcPr>
            <w:tcW w:w="57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102</w:t>
            </w:r>
          </w:p>
        </w:tc>
        <w:tc>
          <w:tcPr>
            <w:tcW w:w="734" w:type="dxa"/>
            <w:vMerge/>
          </w:tcPr>
          <w:p w:rsidR="00206CD6" w:rsidRPr="00F76931" w:rsidRDefault="00206CD6" w:rsidP="00455739">
            <w:pPr>
              <w:spacing w:before="120"/>
              <w:rPr>
                <w:rFonts w:ascii="Arial" w:hAnsi="Arial" w:cs="Arial"/>
                <w:sz w:val="16"/>
                <w:szCs w:val="16"/>
                <w:lang w:val="en-US"/>
              </w:rPr>
            </w:pPr>
          </w:p>
        </w:tc>
        <w:tc>
          <w:tcPr>
            <w:tcW w:w="5046" w:type="dxa"/>
            <w:gridSpan w:val="7"/>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Ăng ten Radar của tàu kia có quay không?</w:t>
            </w:r>
            <w:r w:rsidRPr="00F76931">
              <w:rPr>
                <w:rFonts w:ascii="Arial" w:hAnsi="Arial" w:cs="Arial"/>
                <w:sz w:val="16"/>
                <w:szCs w:val="16"/>
                <w:lang w:val="en-US"/>
              </w:rPr>
              <w:br/>
            </w:r>
            <w:r w:rsidRPr="00F76931">
              <w:rPr>
                <w:rFonts w:ascii="Arial" w:hAnsi="Arial" w:cs="Arial"/>
                <w:i/>
                <w:sz w:val="16"/>
                <w:szCs w:val="16"/>
                <w:lang w:val="en-US"/>
              </w:rPr>
              <w:t>Was the radar antenna on the other ship moving?</w:t>
            </w:r>
            <w:r w:rsidRPr="00F76931">
              <w:rPr>
                <w:rFonts w:ascii="Arial" w:hAnsi="Arial" w:cs="Arial"/>
                <w:sz w:val="16"/>
                <w:szCs w:val="16"/>
                <w:lang w:val="en-US"/>
              </w:rPr>
              <w:br/>
              <w:t>□ Có       □ Không            □  Không quan sát được</w:t>
            </w:r>
            <w:r w:rsidRPr="00F76931">
              <w:rPr>
                <w:rFonts w:ascii="Arial" w:hAnsi="Arial" w:cs="Arial"/>
                <w:sz w:val="16"/>
                <w:szCs w:val="16"/>
                <w:lang w:val="en-US"/>
              </w:rPr>
              <w:br/>
            </w:r>
            <w:r w:rsidRPr="00F76931">
              <w:rPr>
                <w:rFonts w:ascii="Arial" w:hAnsi="Arial" w:cs="Arial"/>
                <w:i/>
                <w:sz w:val="16"/>
                <w:szCs w:val="16"/>
                <w:lang w:val="en-US"/>
              </w:rPr>
              <w:t>Yes         No                        Not observed</w:t>
            </w:r>
          </w:p>
          <w:p w:rsidR="00206CD6" w:rsidRPr="00F76931" w:rsidRDefault="00206CD6" w:rsidP="00455739">
            <w:pPr>
              <w:spacing w:before="120"/>
              <w:rPr>
                <w:rFonts w:ascii="Arial" w:hAnsi="Arial" w:cs="Arial"/>
                <w:sz w:val="16"/>
                <w:szCs w:val="16"/>
                <w:lang w:val="en-US"/>
              </w:rPr>
            </w:pPr>
          </w:p>
        </w:tc>
        <w:tc>
          <w:tcPr>
            <w:tcW w:w="3478"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Các đèn quan sát được của tàu kia có rõ không?</w:t>
            </w:r>
            <w:r w:rsidRPr="00F76931">
              <w:rPr>
                <w:rFonts w:ascii="Arial" w:hAnsi="Arial" w:cs="Arial"/>
                <w:sz w:val="16"/>
                <w:szCs w:val="16"/>
                <w:lang w:val="en-US"/>
              </w:rPr>
              <w:br/>
            </w:r>
            <w:r w:rsidRPr="00F76931">
              <w:rPr>
                <w:rFonts w:ascii="Arial" w:hAnsi="Arial" w:cs="Arial"/>
                <w:i/>
                <w:sz w:val="16"/>
                <w:szCs w:val="16"/>
                <w:lang w:val="en-US"/>
              </w:rPr>
              <w:t>Was the lights of the other ship observed clearly?</w:t>
            </w:r>
          </w:p>
        </w:tc>
      </w:tr>
      <w:tr w:rsidR="00206CD6" w:rsidRPr="00F76931" w:rsidTr="00455739">
        <w:tc>
          <w:tcPr>
            <w:tcW w:w="57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103</w:t>
            </w:r>
          </w:p>
        </w:tc>
        <w:tc>
          <w:tcPr>
            <w:tcW w:w="734" w:type="dxa"/>
          </w:tcPr>
          <w:p w:rsidR="00206CD6" w:rsidRPr="00F76931" w:rsidRDefault="00206CD6" w:rsidP="00455739">
            <w:pPr>
              <w:spacing w:before="120"/>
              <w:rPr>
                <w:rFonts w:ascii="Arial" w:hAnsi="Arial" w:cs="Arial"/>
                <w:sz w:val="16"/>
                <w:szCs w:val="16"/>
                <w:lang w:val="en-US"/>
              </w:rPr>
            </w:pPr>
          </w:p>
        </w:tc>
        <w:tc>
          <w:tcPr>
            <w:tcW w:w="5044" w:type="dxa"/>
            <w:gridSpan w:val="7"/>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Điều động tránh va có bị ảnh hưởng bởi tàu khác không?</w:t>
            </w:r>
            <w:r w:rsidRPr="00F76931">
              <w:rPr>
                <w:rFonts w:ascii="Arial" w:hAnsi="Arial" w:cs="Arial"/>
                <w:sz w:val="16"/>
                <w:szCs w:val="16"/>
                <w:lang w:val="en-US"/>
              </w:rPr>
              <w:br/>
              <w:t>Were any avoidance manoeuvrbed by the other ship?</w:t>
            </w:r>
            <w:r w:rsidRPr="00F76931">
              <w:rPr>
                <w:rFonts w:ascii="Arial" w:hAnsi="Arial" w:cs="Arial"/>
                <w:sz w:val="16"/>
                <w:szCs w:val="16"/>
                <w:lang w:val="en-US"/>
              </w:rPr>
              <w:br/>
              <w:t>□ Có                    □ Không</w:t>
            </w:r>
            <w:r w:rsidRPr="00F76931">
              <w:rPr>
                <w:rFonts w:ascii="Arial" w:hAnsi="Arial" w:cs="Arial"/>
                <w:sz w:val="16"/>
                <w:szCs w:val="16"/>
                <w:lang w:val="en-US"/>
              </w:rPr>
              <w:br/>
            </w:r>
            <w:r w:rsidRPr="00F76931">
              <w:rPr>
                <w:rFonts w:ascii="Arial" w:hAnsi="Arial" w:cs="Arial"/>
                <w:i/>
                <w:sz w:val="16"/>
                <w:szCs w:val="16"/>
                <w:lang w:val="en-US"/>
              </w:rPr>
              <w:t>Yes                        No</w:t>
            </w:r>
          </w:p>
        </w:tc>
        <w:tc>
          <w:tcPr>
            <w:tcW w:w="1680"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Bởi giao thông khác</w:t>
            </w:r>
            <w:r w:rsidRPr="00F76931">
              <w:rPr>
                <w:rFonts w:ascii="Arial" w:hAnsi="Arial" w:cs="Arial"/>
                <w:sz w:val="16"/>
                <w:szCs w:val="16"/>
                <w:lang w:val="en-US"/>
              </w:rPr>
              <w:br/>
            </w:r>
            <w:r w:rsidRPr="00F76931">
              <w:rPr>
                <w:rFonts w:ascii="Arial" w:hAnsi="Arial" w:cs="Arial"/>
                <w:i/>
                <w:sz w:val="16"/>
                <w:szCs w:val="16"/>
                <w:lang w:val="en-US"/>
              </w:rPr>
              <w:t>By other traffic</w:t>
            </w:r>
            <w:r w:rsidRPr="00F76931">
              <w:rPr>
                <w:rFonts w:ascii="Arial" w:hAnsi="Arial" w:cs="Arial"/>
                <w:sz w:val="16"/>
                <w:szCs w:val="16"/>
                <w:lang w:val="en-US"/>
              </w:rPr>
              <w:br/>
              <w:t>□Có     □Không</w:t>
            </w:r>
            <w:r w:rsidRPr="00F76931">
              <w:rPr>
                <w:rFonts w:ascii="Arial" w:hAnsi="Arial" w:cs="Arial"/>
                <w:sz w:val="16"/>
                <w:szCs w:val="16"/>
                <w:lang w:val="en-US"/>
              </w:rPr>
              <w:br/>
            </w:r>
            <w:r w:rsidRPr="00F76931">
              <w:rPr>
                <w:rFonts w:ascii="Arial" w:hAnsi="Arial" w:cs="Arial"/>
                <w:i/>
                <w:sz w:val="16"/>
                <w:szCs w:val="16"/>
                <w:lang w:val="en-US"/>
              </w:rPr>
              <w:t>Yes    No</w:t>
            </w:r>
          </w:p>
        </w:tc>
        <w:tc>
          <w:tcPr>
            <w:tcW w:w="1800"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Bởi điều kiện tự nhiên vùng nước</w:t>
            </w:r>
            <w:r w:rsidRPr="00F76931">
              <w:rPr>
                <w:rFonts w:ascii="Arial" w:hAnsi="Arial" w:cs="Arial"/>
                <w:sz w:val="16"/>
                <w:szCs w:val="16"/>
                <w:lang w:val="en-US"/>
              </w:rPr>
              <w:br/>
            </w:r>
            <w:r w:rsidRPr="00F76931">
              <w:rPr>
                <w:rFonts w:ascii="Arial" w:hAnsi="Arial" w:cs="Arial"/>
                <w:i/>
                <w:sz w:val="16"/>
                <w:szCs w:val="16"/>
                <w:lang w:val="en-US"/>
              </w:rPr>
              <w:t>By the nature of the waters</w:t>
            </w:r>
            <w:r w:rsidRPr="00F76931">
              <w:rPr>
                <w:rFonts w:ascii="Arial" w:hAnsi="Arial" w:cs="Arial"/>
                <w:i/>
                <w:sz w:val="16"/>
                <w:szCs w:val="16"/>
                <w:lang w:val="en-US"/>
              </w:rPr>
              <w:br/>
            </w:r>
            <w:r w:rsidRPr="00F76931">
              <w:rPr>
                <w:rFonts w:ascii="Arial" w:hAnsi="Arial" w:cs="Arial"/>
                <w:sz w:val="16"/>
                <w:szCs w:val="16"/>
                <w:lang w:val="en-US"/>
              </w:rPr>
              <w:t>□ Có            □  Không</w:t>
            </w:r>
            <w:r w:rsidRPr="00F76931">
              <w:rPr>
                <w:rFonts w:ascii="Arial" w:hAnsi="Arial" w:cs="Arial"/>
                <w:sz w:val="16"/>
                <w:szCs w:val="16"/>
                <w:lang w:val="en-US"/>
              </w:rPr>
              <w:br/>
            </w:r>
            <w:r w:rsidRPr="00F76931">
              <w:rPr>
                <w:rFonts w:ascii="Arial" w:hAnsi="Arial" w:cs="Arial"/>
                <w:i/>
                <w:sz w:val="16"/>
                <w:szCs w:val="16"/>
                <w:lang w:val="en-US"/>
              </w:rPr>
              <w:t>Yes                No</w:t>
            </w:r>
          </w:p>
        </w:tc>
      </w:tr>
    </w:tbl>
    <w:p w:rsidR="00206CD6" w:rsidRDefault="00206CD6" w:rsidP="00206CD6">
      <w:pPr>
        <w:spacing w:before="120"/>
        <w:rPr>
          <w:lang w:val="en-US"/>
        </w:rPr>
      </w:pPr>
    </w:p>
    <w:tbl>
      <w:tblPr>
        <w:tblW w:w="9725" w:type="dxa"/>
        <w:tblCellMar>
          <w:left w:w="0" w:type="dxa"/>
          <w:right w:w="0" w:type="dxa"/>
        </w:tblCellMar>
        <w:tblLook w:val="0000" w:firstRow="0" w:lastRow="0" w:firstColumn="0" w:lastColumn="0" w:noHBand="0" w:noVBand="0"/>
      </w:tblPr>
      <w:tblGrid>
        <w:gridCol w:w="449"/>
        <w:gridCol w:w="465"/>
        <w:gridCol w:w="1442"/>
        <w:gridCol w:w="1355"/>
        <w:gridCol w:w="1168"/>
        <w:gridCol w:w="6"/>
        <w:gridCol w:w="1152"/>
        <w:gridCol w:w="928"/>
        <w:gridCol w:w="230"/>
        <w:gridCol w:w="2530"/>
      </w:tblGrid>
      <w:tr w:rsidR="00206CD6" w:rsidRPr="00F76931" w:rsidTr="00455739">
        <w:trPr>
          <w:cantSplit/>
        </w:trPr>
        <w:tc>
          <w:tcPr>
            <w:tcW w:w="449" w:type="dxa"/>
            <w:tcBorders>
              <w:top w:val="single" w:sz="4" w:space="0" w:color="auto"/>
              <w:left w:val="single" w:sz="4" w:space="0" w:color="auto"/>
              <w:bottom w:val="nil"/>
              <w:right w:val="nil"/>
            </w:tcBorders>
            <w:shd w:val="clear" w:color="auto" w:fill="FFFFFF"/>
            <w:vAlign w:val="center"/>
          </w:tcPr>
          <w:p w:rsidR="00206CD6" w:rsidRPr="00355DC3" w:rsidRDefault="00206CD6" w:rsidP="00455739">
            <w:pPr>
              <w:spacing w:before="120"/>
              <w:jc w:val="center"/>
              <w:rPr>
                <w:rFonts w:ascii="Arial" w:hAnsi="Arial" w:cs="Arial"/>
                <w:color w:val="auto"/>
                <w:sz w:val="16"/>
                <w:szCs w:val="16"/>
              </w:rPr>
            </w:pPr>
            <w:r w:rsidRPr="00355DC3">
              <w:rPr>
                <w:rFonts w:ascii="Arial" w:hAnsi="Arial" w:cs="Arial"/>
                <w:color w:val="auto"/>
                <w:sz w:val="16"/>
                <w:szCs w:val="16"/>
              </w:rPr>
              <w:t>104</w:t>
            </w:r>
          </w:p>
        </w:tc>
        <w:tc>
          <w:tcPr>
            <w:tcW w:w="465" w:type="dxa"/>
            <w:vMerge w:val="restart"/>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color w:val="auto"/>
                <w:sz w:val="16"/>
                <w:szCs w:val="16"/>
              </w:rPr>
            </w:pPr>
          </w:p>
        </w:tc>
        <w:tc>
          <w:tcPr>
            <w:tcW w:w="3965"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color w:val="auto"/>
                <w:sz w:val="16"/>
                <w:szCs w:val="16"/>
              </w:rPr>
            </w:pPr>
            <w:r w:rsidRPr="00F76931">
              <w:rPr>
                <w:rFonts w:ascii="Arial" w:hAnsi="Arial" w:cs="Arial"/>
                <w:color w:val="auto"/>
                <w:sz w:val="16"/>
                <w:szCs w:val="16"/>
              </w:rPr>
              <w:t>Có bất kỳ sự liên lạc bằng vô tuyến điện giữa các tàu trước khi xảy ra tai nạn không?</w:t>
            </w:r>
          </w:p>
          <w:p w:rsidR="00206CD6" w:rsidRPr="00F76931" w:rsidRDefault="00206CD6" w:rsidP="00455739">
            <w:pPr>
              <w:spacing w:before="120"/>
              <w:rPr>
                <w:rFonts w:ascii="Arial" w:hAnsi="Arial" w:cs="Arial"/>
                <w:i/>
                <w:color w:val="auto"/>
                <w:sz w:val="16"/>
                <w:szCs w:val="16"/>
              </w:rPr>
            </w:pPr>
            <w:r w:rsidRPr="00F76931">
              <w:rPr>
                <w:rFonts w:ascii="Arial" w:hAnsi="Arial" w:cs="Arial"/>
                <w:i/>
                <w:color w:val="auto"/>
                <w:sz w:val="16"/>
                <w:szCs w:val="16"/>
              </w:rPr>
              <w:t>Were there any rad</w:t>
            </w:r>
            <w:r w:rsidRPr="00F76931">
              <w:rPr>
                <w:rFonts w:ascii="Arial" w:hAnsi="Arial" w:cs="Arial"/>
                <w:i/>
                <w:color w:val="auto"/>
                <w:sz w:val="16"/>
                <w:szCs w:val="16"/>
                <w:lang w:val="en-US"/>
              </w:rPr>
              <w:t>i</w:t>
            </w:r>
            <w:r w:rsidRPr="00F76931">
              <w:rPr>
                <w:rFonts w:ascii="Arial" w:hAnsi="Arial" w:cs="Arial"/>
                <w:i/>
                <w:color w:val="auto"/>
                <w:sz w:val="16"/>
                <w:szCs w:val="16"/>
              </w:rPr>
              <w:t>o communication between t</w:t>
            </w:r>
            <w:r w:rsidRPr="00F76931">
              <w:rPr>
                <w:rFonts w:ascii="Arial" w:hAnsi="Arial" w:cs="Arial"/>
                <w:i/>
                <w:color w:val="auto"/>
                <w:sz w:val="16"/>
                <w:szCs w:val="16"/>
                <w:lang w:val="en-US"/>
              </w:rPr>
              <w:t>h</w:t>
            </w:r>
            <w:r w:rsidRPr="00F76931">
              <w:rPr>
                <w:rFonts w:ascii="Arial" w:hAnsi="Arial" w:cs="Arial"/>
                <w:i/>
                <w:color w:val="auto"/>
                <w:sz w:val="16"/>
                <w:szCs w:val="16"/>
              </w:rPr>
              <w:t>e sh</w:t>
            </w:r>
            <w:r w:rsidRPr="00F76931">
              <w:rPr>
                <w:rFonts w:ascii="Arial" w:hAnsi="Arial" w:cs="Arial"/>
                <w:i/>
                <w:color w:val="auto"/>
                <w:sz w:val="16"/>
                <w:szCs w:val="16"/>
                <w:lang w:val="en-US"/>
              </w:rPr>
              <w:t>i</w:t>
            </w:r>
            <w:r w:rsidRPr="00F76931">
              <w:rPr>
                <w:rFonts w:ascii="Arial" w:hAnsi="Arial" w:cs="Arial"/>
                <w:i/>
                <w:color w:val="auto"/>
                <w:sz w:val="16"/>
                <w:szCs w:val="16"/>
              </w:rPr>
              <w:t>ps be</w:t>
            </w:r>
            <w:r w:rsidRPr="00F76931">
              <w:rPr>
                <w:rFonts w:ascii="Arial" w:hAnsi="Arial" w:cs="Arial"/>
                <w:i/>
                <w:color w:val="auto"/>
                <w:sz w:val="16"/>
                <w:szCs w:val="16"/>
                <w:lang w:val="en-US"/>
              </w:rPr>
              <w:t>f</w:t>
            </w:r>
            <w:r w:rsidRPr="00F76931">
              <w:rPr>
                <w:rFonts w:ascii="Arial" w:hAnsi="Arial" w:cs="Arial"/>
                <w:i/>
                <w:color w:val="auto"/>
                <w:sz w:val="16"/>
                <w:szCs w:val="16"/>
              </w:rPr>
              <w:t>ore the col</w:t>
            </w:r>
            <w:r w:rsidRPr="00F76931">
              <w:rPr>
                <w:rFonts w:ascii="Arial" w:hAnsi="Arial" w:cs="Arial"/>
                <w:i/>
                <w:color w:val="auto"/>
                <w:sz w:val="16"/>
                <w:szCs w:val="16"/>
                <w:lang w:val="en-US"/>
              </w:rPr>
              <w:t>lision</w:t>
            </w:r>
            <w:r w:rsidRPr="00F76931">
              <w:rPr>
                <w:rFonts w:ascii="Arial" w:hAnsi="Arial" w:cs="Arial"/>
                <w:i/>
                <w:color w:val="auto"/>
                <w:sz w:val="16"/>
                <w:szCs w:val="16"/>
              </w:rPr>
              <w:t>?</w:t>
            </w:r>
          </w:p>
          <w:p w:rsidR="00206CD6" w:rsidRPr="00F76931" w:rsidRDefault="00206CD6" w:rsidP="00455739">
            <w:pPr>
              <w:spacing w:before="120"/>
              <w:jc w:val="center"/>
              <w:rPr>
                <w:rFonts w:ascii="Arial" w:hAnsi="Arial" w:cs="Arial"/>
                <w:color w:val="auto"/>
                <w:sz w:val="16"/>
                <w:szCs w:val="16"/>
              </w:rPr>
            </w:pPr>
            <w:r w:rsidRPr="00F76931">
              <w:rPr>
                <w:rFonts w:ascii="Arial" w:hAnsi="Arial" w:cs="Arial"/>
                <w:color w:val="auto"/>
                <w:sz w:val="16"/>
                <w:szCs w:val="16"/>
              </w:rPr>
              <w:t>□ Có □ Không</w:t>
            </w:r>
            <w:r w:rsidRPr="00F76931">
              <w:rPr>
                <w:rFonts w:ascii="Arial" w:hAnsi="Arial" w:cs="Arial"/>
                <w:color w:val="auto"/>
                <w:sz w:val="16"/>
                <w:szCs w:val="16"/>
                <w:lang w:val="en-US"/>
              </w:rPr>
              <w:br/>
            </w:r>
            <w:r w:rsidRPr="00F76931">
              <w:rPr>
                <w:rFonts w:ascii="Arial" w:hAnsi="Arial" w:cs="Arial"/>
                <w:i/>
                <w:color w:val="auto"/>
                <w:sz w:val="16"/>
                <w:szCs w:val="16"/>
                <w:lang w:val="en-US"/>
              </w:rPr>
              <w:t xml:space="preserve">  </w:t>
            </w:r>
            <w:r w:rsidRPr="00F76931">
              <w:rPr>
                <w:rFonts w:ascii="Arial" w:hAnsi="Arial" w:cs="Arial"/>
                <w:i/>
                <w:color w:val="auto"/>
                <w:sz w:val="16"/>
                <w:szCs w:val="16"/>
              </w:rPr>
              <w:t xml:space="preserve"> Yes </w:t>
            </w:r>
            <w:r w:rsidRPr="00F76931">
              <w:rPr>
                <w:rFonts w:ascii="Arial" w:hAnsi="Arial" w:cs="Arial"/>
                <w:i/>
                <w:color w:val="auto"/>
                <w:sz w:val="16"/>
                <w:szCs w:val="16"/>
                <w:lang w:val="en-US"/>
              </w:rPr>
              <w:t xml:space="preserve">     </w:t>
            </w:r>
            <w:r w:rsidRPr="00F76931">
              <w:rPr>
                <w:rFonts w:ascii="Arial" w:hAnsi="Arial" w:cs="Arial"/>
                <w:i/>
                <w:color w:val="auto"/>
                <w:sz w:val="16"/>
                <w:szCs w:val="16"/>
              </w:rPr>
              <w:t>No</w:t>
            </w:r>
          </w:p>
        </w:tc>
        <w:tc>
          <w:tcPr>
            <w:tcW w:w="2086"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color w:val="auto"/>
                <w:sz w:val="16"/>
                <w:szCs w:val="16"/>
              </w:rPr>
            </w:pPr>
            <w:r w:rsidRPr="00F76931">
              <w:rPr>
                <w:rFonts w:ascii="Arial" w:hAnsi="Arial" w:cs="Arial"/>
                <w:color w:val="auto"/>
                <w:sz w:val="16"/>
                <w:szCs w:val="16"/>
              </w:rPr>
              <w:t>Có cố g</w:t>
            </w:r>
            <w:r w:rsidRPr="00565891">
              <w:rPr>
                <w:rFonts w:ascii="Arial" w:hAnsi="Arial" w:cs="Arial"/>
                <w:color w:val="auto"/>
                <w:sz w:val="16"/>
                <w:szCs w:val="16"/>
              </w:rPr>
              <w:t>ắ</w:t>
            </w:r>
            <w:r w:rsidRPr="00F76931">
              <w:rPr>
                <w:rFonts w:ascii="Arial" w:hAnsi="Arial" w:cs="Arial"/>
                <w:color w:val="auto"/>
                <w:sz w:val="16"/>
                <w:szCs w:val="16"/>
              </w:rPr>
              <w:t>ng liên lạc bằng vô tuyến điện không?</w:t>
            </w:r>
          </w:p>
          <w:p w:rsidR="00206CD6" w:rsidRPr="00F76931" w:rsidRDefault="00206CD6" w:rsidP="00455739">
            <w:pPr>
              <w:spacing w:before="120"/>
              <w:rPr>
                <w:rFonts w:ascii="Arial" w:hAnsi="Arial" w:cs="Arial"/>
                <w:i/>
                <w:color w:val="auto"/>
                <w:sz w:val="16"/>
                <w:szCs w:val="16"/>
              </w:rPr>
            </w:pPr>
            <w:r w:rsidRPr="00F76931">
              <w:rPr>
                <w:rFonts w:ascii="Arial" w:hAnsi="Arial" w:cs="Arial"/>
                <w:i/>
                <w:color w:val="auto"/>
                <w:sz w:val="16"/>
                <w:szCs w:val="16"/>
              </w:rPr>
              <w:t>Were any attempts made to take radio contact?</w:t>
            </w:r>
          </w:p>
          <w:p w:rsidR="00206CD6" w:rsidRPr="00F76931" w:rsidRDefault="00206CD6" w:rsidP="00455739">
            <w:pPr>
              <w:spacing w:before="120"/>
              <w:rPr>
                <w:rFonts w:ascii="Arial" w:hAnsi="Arial" w:cs="Arial"/>
                <w:color w:val="auto"/>
                <w:sz w:val="16"/>
                <w:szCs w:val="16"/>
                <w:lang w:val="en-US"/>
              </w:rPr>
            </w:pPr>
            <w:r w:rsidRPr="00F76931">
              <w:rPr>
                <w:rFonts w:ascii="Arial" w:hAnsi="Arial" w:cs="Arial"/>
                <w:color w:val="auto"/>
                <w:sz w:val="16"/>
                <w:szCs w:val="16"/>
              </w:rPr>
              <w:t>□ C</w:t>
            </w:r>
            <w:r w:rsidRPr="00F76931">
              <w:rPr>
                <w:rFonts w:ascii="Arial" w:hAnsi="Arial" w:cs="Arial"/>
                <w:color w:val="auto"/>
                <w:sz w:val="16"/>
                <w:szCs w:val="16"/>
                <w:lang w:val="en-US"/>
              </w:rPr>
              <w:t>ó</w:t>
            </w:r>
            <w:r w:rsidRPr="00F76931">
              <w:rPr>
                <w:rFonts w:ascii="Arial" w:hAnsi="Arial" w:cs="Arial"/>
                <w:color w:val="auto"/>
                <w:sz w:val="16"/>
                <w:szCs w:val="16"/>
              </w:rPr>
              <w:t xml:space="preserve"> □ Không </w:t>
            </w:r>
            <w:r w:rsidRPr="00F76931">
              <w:rPr>
                <w:rFonts w:ascii="Arial" w:hAnsi="Arial" w:cs="Arial"/>
                <w:color w:val="auto"/>
                <w:sz w:val="16"/>
                <w:szCs w:val="16"/>
                <w:lang w:val="en-US"/>
              </w:rPr>
              <w:br/>
              <w:t xml:space="preserve">    </w:t>
            </w:r>
            <w:r w:rsidRPr="00F76931">
              <w:rPr>
                <w:rFonts w:ascii="Arial" w:hAnsi="Arial" w:cs="Arial"/>
                <w:i/>
                <w:color w:val="auto"/>
                <w:sz w:val="16"/>
                <w:szCs w:val="16"/>
              </w:rPr>
              <w:t xml:space="preserve">Yes </w:t>
            </w:r>
            <w:r w:rsidRPr="00F76931">
              <w:rPr>
                <w:rFonts w:ascii="Arial" w:hAnsi="Arial" w:cs="Arial"/>
                <w:i/>
                <w:color w:val="auto"/>
                <w:sz w:val="16"/>
                <w:szCs w:val="16"/>
                <w:lang w:val="en-US"/>
              </w:rPr>
              <w:t xml:space="preserve">   </w:t>
            </w:r>
            <w:r w:rsidRPr="00F76931">
              <w:rPr>
                <w:rFonts w:ascii="Arial" w:hAnsi="Arial" w:cs="Arial"/>
                <w:i/>
                <w:color w:val="auto"/>
                <w:sz w:val="16"/>
                <w:szCs w:val="16"/>
              </w:rPr>
              <w:t>No</w:t>
            </w:r>
          </w:p>
        </w:tc>
        <w:tc>
          <w:tcPr>
            <w:tcW w:w="276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color w:val="auto"/>
                <w:sz w:val="16"/>
                <w:szCs w:val="16"/>
              </w:rPr>
            </w:pPr>
            <w:r w:rsidRPr="00F76931">
              <w:rPr>
                <w:rFonts w:ascii="Arial" w:hAnsi="Arial" w:cs="Arial"/>
                <w:color w:val="auto"/>
                <w:sz w:val="16"/>
                <w:szCs w:val="16"/>
              </w:rPr>
              <w:t>Có liên lạc bằng vô tuy</w:t>
            </w:r>
            <w:r w:rsidRPr="00F76931">
              <w:rPr>
                <w:rFonts w:ascii="Arial" w:hAnsi="Arial" w:cs="Arial"/>
                <w:color w:val="auto"/>
                <w:sz w:val="16"/>
                <w:szCs w:val="16"/>
                <w:lang w:val="en-US"/>
              </w:rPr>
              <w:t>ế</w:t>
            </w:r>
            <w:r w:rsidRPr="00F76931">
              <w:rPr>
                <w:rFonts w:ascii="Arial" w:hAnsi="Arial" w:cs="Arial"/>
                <w:color w:val="auto"/>
                <w:sz w:val="16"/>
                <w:szCs w:val="16"/>
              </w:rPr>
              <w:t xml:space="preserve">n điện sau đâm va </w:t>
            </w:r>
            <w:r w:rsidRPr="00F76931">
              <w:rPr>
                <w:rFonts w:ascii="Arial" w:hAnsi="Arial" w:cs="Arial"/>
                <w:color w:val="auto"/>
                <w:sz w:val="16"/>
                <w:szCs w:val="16"/>
                <w:lang w:val="en-US"/>
              </w:rPr>
              <w:br/>
            </w:r>
            <w:r w:rsidRPr="00F76931">
              <w:rPr>
                <w:rFonts w:ascii="Arial" w:hAnsi="Arial" w:cs="Arial"/>
                <w:i/>
                <w:color w:val="auto"/>
                <w:sz w:val="16"/>
                <w:szCs w:val="16"/>
              </w:rPr>
              <w:t>Radio contac</w:t>
            </w:r>
            <w:r w:rsidRPr="00F76931">
              <w:rPr>
                <w:rFonts w:ascii="Arial" w:hAnsi="Arial" w:cs="Arial"/>
                <w:i/>
                <w:color w:val="auto"/>
                <w:sz w:val="16"/>
                <w:szCs w:val="16"/>
                <w:lang w:val="en-US"/>
              </w:rPr>
              <w:t xml:space="preserve"> after</w:t>
            </w:r>
            <w:r w:rsidRPr="00F76931">
              <w:rPr>
                <w:rFonts w:ascii="Arial" w:hAnsi="Arial" w:cs="Arial"/>
                <w:i/>
                <w:color w:val="auto"/>
                <w:sz w:val="16"/>
                <w:szCs w:val="16"/>
              </w:rPr>
              <w:t xml:space="preserve"> the col</w:t>
            </w:r>
            <w:r w:rsidRPr="00F76931">
              <w:rPr>
                <w:rFonts w:ascii="Arial" w:hAnsi="Arial" w:cs="Arial"/>
                <w:i/>
                <w:color w:val="auto"/>
                <w:sz w:val="16"/>
                <w:szCs w:val="16"/>
                <w:lang w:val="en-US"/>
              </w:rPr>
              <w:t>l</w:t>
            </w:r>
            <w:r w:rsidRPr="00F76931">
              <w:rPr>
                <w:rFonts w:ascii="Arial" w:hAnsi="Arial" w:cs="Arial"/>
                <w:i/>
                <w:color w:val="auto"/>
                <w:sz w:val="16"/>
                <w:szCs w:val="16"/>
              </w:rPr>
              <w:t>ision</w:t>
            </w:r>
            <w:r w:rsidRPr="00F76931">
              <w:rPr>
                <w:rFonts w:ascii="Arial" w:hAnsi="Arial" w:cs="Arial"/>
                <w:color w:val="auto"/>
                <w:sz w:val="16"/>
                <w:szCs w:val="16"/>
              </w:rPr>
              <w:t xml:space="preserve"> </w:t>
            </w:r>
            <w:r w:rsidRPr="00F76931">
              <w:rPr>
                <w:rFonts w:ascii="Arial" w:hAnsi="Arial" w:cs="Arial"/>
                <w:color w:val="auto"/>
                <w:sz w:val="16"/>
                <w:szCs w:val="16"/>
                <w:lang w:val="en-US"/>
              </w:rPr>
              <w:br/>
            </w:r>
            <w:r w:rsidRPr="00F76931">
              <w:rPr>
                <w:rFonts w:ascii="Arial" w:hAnsi="Arial" w:cs="Arial"/>
                <w:color w:val="auto"/>
                <w:sz w:val="16"/>
                <w:szCs w:val="16"/>
              </w:rPr>
              <w:t>□ Có</w:t>
            </w:r>
            <w:r w:rsidRPr="00F76931">
              <w:rPr>
                <w:rFonts w:ascii="Arial" w:hAnsi="Arial" w:cs="Arial"/>
                <w:color w:val="auto"/>
                <w:sz w:val="16"/>
                <w:szCs w:val="16"/>
                <w:lang w:val="en-US"/>
              </w:rPr>
              <w:t xml:space="preserve">  </w:t>
            </w:r>
            <w:r w:rsidRPr="00F76931">
              <w:rPr>
                <w:rFonts w:ascii="Arial" w:hAnsi="Arial" w:cs="Arial"/>
                <w:color w:val="auto"/>
                <w:sz w:val="16"/>
                <w:szCs w:val="16"/>
              </w:rPr>
              <w:t xml:space="preserve"> □ Không</w:t>
            </w:r>
            <w:r w:rsidRPr="00F76931">
              <w:rPr>
                <w:rFonts w:ascii="Arial" w:hAnsi="Arial" w:cs="Arial"/>
                <w:color w:val="auto"/>
                <w:sz w:val="16"/>
                <w:szCs w:val="16"/>
                <w:lang w:val="en-US"/>
              </w:rPr>
              <w:br/>
            </w:r>
            <w:r w:rsidRPr="00F76931">
              <w:rPr>
                <w:rFonts w:ascii="Arial" w:hAnsi="Arial" w:cs="Arial"/>
                <w:color w:val="auto"/>
                <w:sz w:val="16"/>
                <w:szCs w:val="16"/>
              </w:rPr>
              <w:t xml:space="preserve"> </w:t>
            </w:r>
            <w:r w:rsidRPr="00F76931">
              <w:rPr>
                <w:rFonts w:ascii="Arial" w:hAnsi="Arial" w:cs="Arial"/>
                <w:i/>
                <w:color w:val="auto"/>
                <w:sz w:val="16"/>
                <w:szCs w:val="16"/>
              </w:rPr>
              <w:t xml:space="preserve">Yes </w:t>
            </w:r>
            <w:r w:rsidRPr="00F76931">
              <w:rPr>
                <w:rFonts w:ascii="Arial" w:hAnsi="Arial" w:cs="Arial"/>
                <w:i/>
                <w:color w:val="auto"/>
                <w:sz w:val="16"/>
                <w:szCs w:val="16"/>
                <w:lang w:val="en-US"/>
              </w:rPr>
              <w:t xml:space="preserve">     </w:t>
            </w:r>
            <w:r w:rsidRPr="00F76931">
              <w:rPr>
                <w:rFonts w:ascii="Arial" w:hAnsi="Arial" w:cs="Arial"/>
                <w:i/>
                <w:color w:val="auto"/>
                <w:sz w:val="16"/>
                <w:szCs w:val="16"/>
              </w:rPr>
              <w:t>No</w:t>
            </w:r>
          </w:p>
        </w:tc>
      </w:tr>
      <w:tr w:rsidR="00206CD6" w:rsidRPr="00F76931" w:rsidTr="00455739">
        <w:trPr>
          <w:cantSplit/>
        </w:trPr>
        <w:tc>
          <w:tcPr>
            <w:tcW w:w="449" w:type="dxa"/>
            <w:tcBorders>
              <w:top w:val="single" w:sz="4" w:space="0" w:color="auto"/>
              <w:left w:val="single" w:sz="4" w:space="0" w:color="auto"/>
              <w:bottom w:val="nil"/>
              <w:right w:val="nil"/>
            </w:tcBorders>
            <w:shd w:val="clear" w:color="auto" w:fill="FFFFFF"/>
            <w:vAlign w:val="center"/>
          </w:tcPr>
          <w:p w:rsidR="00206CD6" w:rsidRPr="00355DC3" w:rsidRDefault="00206CD6" w:rsidP="00455739">
            <w:pPr>
              <w:spacing w:before="120"/>
              <w:jc w:val="center"/>
              <w:rPr>
                <w:rFonts w:ascii="Arial" w:hAnsi="Arial" w:cs="Arial"/>
                <w:sz w:val="16"/>
                <w:szCs w:val="16"/>
              </w:rPr>
            </w:pPr>
            <w:r w:rsidRPr="00355DC3">
              <w:rPr>
                <w:rFonts w:ascii="Arial" w:hAnsi="Arial" w:cs="Arial"/>
                <w:sz w:val="16"/>
                <w:szCs w:val="16"/>
              </w:rPr>
              <w:t>105</w:t>
            </w:r>
          </w:p>
        </w:tc>
        <w:tc>
          <w:tcPr>
            <w:tcW w:w="465"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965" w:type="dxa"/>
            <w:gridSpan w:val="3"/>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Tàu kia c</w:t>
            </w:r>
            <w:r w:rsidRPr="00565891">
              <w:rPr>
                <w:rFonts w:ascii="Arial" w:hAnsi="Arial" w:cs="Arial"/>
                <w:sz w:val="16"/>
                <w:szCs w:val="16"/>
              </w:rPr>
              <w:t>ó</w:t>
            </w:r>
            <w:r w:rsidRPr="00F76931">
              <w:rPr>
                <w:rFonts w:ascii="Arial" w:hAnsi="Arial" w:cs="Arial"/>
                <w:sz w:val="16"/>
                <w:szCs w:val="16"/>
              </w:rPr>
              <w:t xml:space="preserve"> tải hay không?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 xml:space="preserve">Was the other ship </w:t>
            </w:r>
            <w:r w:rsidRPr="00F76931">
              <w:rPr>
                <w:rFonts w:ascii="Arial" w:hAnsi="Arial" w:cs="Arial"/>
                <w:i/>
                <w:sz w:val="16"/>
                <w:szCs w:val="16"/>
                <w:lang w:val="en-US"/>
              </w:rPr>
              <w:t>l</w:t>
            </w:r>
            <w:r w:rsidRPr="00F76931">
              <w:rPr>
                <w:rFonts w:ascii="Arial" w:hAnsi="Arial" w:cs="Arial"/>
                <w:i/>
                <w:sz w:val="16"/>
                <w:szCs w:val="16"/>
              </w:rPr>
              <w:t>oaded?</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 Có □ Không □ Không quan s</w:t>
            </w:r>
            <w:r w:rsidRPr="00F76931">
              <w:rPr>
                <w:rFonts w:ascii="Arial" w:hAnsi="Arial" w:cs="Arial"/>
                <w:sz w:val="16"/>
                <w:szCs w:val="16"/>
                <w:lang w:val="en-US"/>
              </w:rPr>
              <w:t xml:space="preserve">át </w:t>
            </w:r>
            <w:r w:rsidRPr="00F76931">
              <w:rPr>
                <w:rFonts w:ascii="Arial" w:hAnsi="Arial" w:cs="Arial"/>
                <w:sz w:val="16"/>
                <w:szCs w:val="16"/>
              </w:rPr>
              <w:t xml:space="preserve">được </w:t>
            </w:r>
            <w:r w:rsidRPr="00F76931">
              <w:rPr>
                <w:rFonts w:ascii="Arial" w:hAnsi="Arial" w:cs="Arial"/>
                <w:sz w:val="16"/>
                <w:szCs w:val="16"/>
                <w:lang w:val="en-US"/>
              </w:rPr>
              <w:br/>
              <w:t xml:space="preserve">   </w:t>
            </w:r>
            <w:r w:rsidRPr="00F76931">
              <w:rPr>
                <w:rFonts w:ascii="Arial" w:hAnsi="Arial" w:cs="Arial"/>
                <w:i/>
                <w:sz w:val="16"/>
                <w:szCs w:val="16"/>
              </w:rPr>
              <w:t xml:space="preserve">Yes </w:t>
            </w:r>
            <w:r w:rsidRPr="00F76931">
              <w:rPr>
                <w:rFonts w:ascii="Arial" w:hAnsi="Arial" w:cs="Arial"/>
                <w:i/>
                <w:sz w:val="16"/>
                <w:szCs w:val="16"/>
                <w:lang w:val="en-US"/>
              </w:rPr>
              <w:t xml:space="preserve">   </w:t>
            </w:r>
            <w:r w:rsidRPr="00F76931">
              <w:rPr>
                <w:rFonts w:ascii="Arial" w:hAnsi="Arial" w:cs="Arial"/>
                <w:i/>
                <w:sz w:val="16"/>
                <w:szCs w:val="16"/>
              </w:rPr>
              <w:t xml:space="preserve">No </w:t>
            </w:r>
            <w:r w:rsidRPr="00F76931">
              <w:rPr>
                <w:rFonts w:ascii="Arial" w:hAnsi="Arial" w:cs="Arial"/>
                <w:i/>
                <w:sz w:val="16"/>
                <w:szCs w:val="16"/>
                <w:lang w:val="en-US"/>
              </w:rPr>
              <w:t xml:space="preserve">         </w:t>
            </w:r>
            <w:r w:rsidRPr="00F76931">
              <w:rPr>
                <w:rFonts w:ascii="Arial" w:hAnsi="Arial" w:cs="Arial"/>
                <w:i/>
                <w:sz w:val="16"/>
                <w:szCs w:val="16"/>
              </w:rPr>
              <w:t>Not observed</w:t>
            </w:r>
          </w:p>
        </w:tc>
        <w:tc>
          <w:tcPr>
            <w:tcW w:w="4846" w:type="dxa"/>
            <w:gridSpan w:val="5"/>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Tàu kia c</w:t>
            </w:r>
            <w:r w:rsidRPr="00565891">
              <w:rPr>
                <w:rFonts w:ascii="Arial" w:hAnsi="Arial" w:cs="Arial"/>
                <w:i/>
                <w:sz w:val="16"/>
                <w:szCs w:val="16"/>
              </w:rPr>
              <w:t>ó</w:t>
            </w:r>
            <w:r w:rsidRPr="00F76931">
              <w:rPr>
                <w:rFonts w:ascii="Arial" w:hAnsi="Arial" w:cs="Arial"/>
                <w:i/>
                <w:sz w:val="16"/>
                <w:szCs w:val="16"/>
              </w:rPr>
              <w:t xml:space="preserve"> bị nghiêng không?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Had the other ships a</w:t>
            </w:r>
            <w:r w:rsidRPr="00F76931">
              <w:rPr>
                <w:rFonts w:ascii="Arial" w:hAnsi="Arial" w:cs="Arial"/>
                <w:i/>
                <w:sz w:val="16"/>
                <w:szCs w:val="16"/>
                <w:lang w:val="en-US"/>
              </w:rPr>
              <w:t xml:space="preserve"> list</w:t>
            </w:r>
            <w:r w:rsidRPr="00F76931">
              <w:rPr>
                <w:rFonts w:ascii="Arial" w:hAnsi="Arial" w:cs="Arial"/>
                <w:i/>
                <w:sz w:val="16"/>
                <w:szCs w:val="16"/>
              </w:rPr>
              <w:t>?</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 Có □ Kh</w:t>
            </w:r>
            <w:r w:rsidRPr="00F76931">
              <w:rPr>
                <w:rFonts w:ascii="Arial" w:hAnsi="Arial" w:cs="Arial"/>
                <w:sz w:val="16"/>
                <w:szCs w:val="16"/>
                <w:lang w:val="en-US"/>
              </w:rPr>
              <w:t>ô</w:t>
            </w:r>
            <w:r w:rsidRPr="00F76931">
              <w:rPr>
                <w:rFonts w:ascii="Arial" w:hAnsi="Arial" w:cs="Arial"/>
                <w:sz w:val="16"/>
                <w:szCs w:val="16"/>
              </w:rPr>
              <w:t>ng □ Không quan sát được</w:t>
            </w:r>
            <w:r w:rsidRPr="00F76931">
              <w:rPr>
                <w:rFonts w:ascii="Arial" w:hAnsi="Arial" w:cs="Arial"/>
                <w:sz w:val="16"/>
                <w:szCs w:val="16"/>
                <w:lang w:val="en-US"/>
              </w:rPr>
              <w:br/>
              <w:t xml:space="preserve">  </w:t>
            </w:r>
            <w:r w:rsidRPr="00F76931">
              <w:rPr>
                <w:rFonts w:ascii="Arial" w:hAnsi="Arial" w:cs="Arial"/>
                <w:sz w:val="16"/>
                <w:szCs w:val="16"/>
              </w:rPr>
              <w:t xml:space="preserve"> </w:t>
            </w:r>
            <w:r w:rsidRPr="00F76931">
              <w:rPr>
                <w:rFonts w:ascii="Arial" w:hAnsi="Arial" w:cs="Arial"/>
                <w:i/>
                <w:sz w:val="16"/>
                <w:szCs w:val="16"/>
              </w:rPr>
              <w:t xml:space="preserve">Yes </w:t>
            </w:r>
            <w:r w:rsidRPr="00F76931">
              <w:rPr>
                <w:rFonts w:ascii="Arial" w:hAnsi="Arial" w:cs="Arial"/>
                <w:i/>
                <w:sz w:val="16"/>
                <w:szCs w:val="16"/>
                <w:lang w:val="en-US"/>
              </w:rPr>
              <w:t xml:space="preserve">   </w:t>
            </w:r>
            <w:r w:rsidRPr="00F76931">
              <w:rPr>
                <w:rFonts w:ascii="Arial" w:hAnsi="Arial" w:cs="Arial"/>
                <w:i/>
                <w:sz w:val="16"/>
                <w:szCs w:val="16"/>
              </w:rPr>
              <w:t xml:space="preserve">No </w:t>
            </w:r>
            <w:r w:rsidRPr="00F76931">
              <w:rPr>
                <w:rFonts w:ascii="Arial" w:hAnsi="Arial" w:cs="Arial"/>
                <w:i/>
                <w:sz w:val="16"/>
                <w:szCs w:val="16"/>
                <w:lang w:val="en-US"/>
              </w:rPr>
              <w:t xml:space="preserve">          </w:t>
            </w:r>
            <w:r w:rsidRPr="00F76931">
              <w:rPr>
                <w:rFonts w:ascii="Arial" w:hAnsi="Arial" w:cs="Arial"/>
                <w:i/>
                <w:sz w:val="16"/>
                <w:szCs w:val="16"/>
              </w:rPr>
              <w:t>Not observed</w:t>
            </w:r>
          </w:p>
        </w:tc>
      </w:tr>
      <w:tr w:rsidR="00206CD6" w:rsidRPr="00F76931" w:rsidTr="00455739">
        <w:trPr>
          <w:cantSplit/>
        </w:trPr>
        <w:tc>
          <w:tcPr>
            <w:tcW w:w="449" w:type="dxa"/>
            <w:tcBorders>
              <w:top w:val="single" w:sz="4" w:space="0" w:color="auto"/>
              <w:left w:val="single" w:sz="4" w:space="0" w:color="auto"/>
              <w:bottom w:val="nil"/>
              <w:right w:val="nil"/>
            </w:tcBorders>
            <w:shd w:val="clear" w:color="auto" w:fill="FFFFFF"/>
            <w:vAlign w:val="center"/>
          </w:tcPr>
          <w:p w:rsidR="00206CD6" w:rsidRPr="00355DC3" w:rsidRDefault="00206CD6" w:rsidP="00455739">
            <w:pPr>
              <w:spacing w:before="120"/>
              <w:jc w:val="center"/>
              <w:rPr>
                <w:rFonts w:ascii="Arial" w:hAnsi="Arial" w:cs="Arial"/>
                <w:sz w:val="16"/>
                <w:szCs w:val="16"/>
              </w:rPr>
            </w:pPr>
            <w:r w:rsidRPr="00355DC3">
              <w:rPr>
                <w:rFonts w:ascii="Arial" w:hAnsi="Arial" w:cs="Arial"/>
                <w:sz w:val="16"/>
                <w:szCs w:val="16"/>
              </w:rPr>
              <w:t>106</w:t>
            </w:r>
          </w:p>
        </w:tc>
        <w:tc>
          <w:tcPr>
            <w:tcW w:w="465"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442"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Tàu đối phương</w:t>
            </w:r>
            <w:r w:rsidRPr="00F76931">
              <w:rPr>
                <w:rFonts w:ascii="Arial" w:hAnsi="Arial" w:cs="Arial"/>
                <w:sz w:val="16"/>
                <w:szCs w:val="16"/>
                <w:lang w:val="en-US"/>
              </w:rPr>
              <w:br/>
            </w:r>
            <w:r w:rsidRPr="00F76931">
              <w:rPr>
                <w:rFonts w:ascii="Arial" w:hAnsi="Arial" w:cs="Arial"/>
                <w:i/>
                <w:sz w:val="16"/>
                <w:szCs w:val="16"/>
                <w:lang w:val="en-US"/>
              </w:rPr>
              <w:t>The other ship</w:t>
            </w:r>
          </w:p>
        </w:tc>
        <w:tc>
          <w:tcPr>
            <w:tcW w:w="1355"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Tên</w:t>
            </w:r>
            <w:r w:rsidRPr="00F76931">
              <w:rPr>
                <w:rFonts w:ascii="Arial" w:hAnsi="Arial" w:cs="Arial"/>
                <w:sz w:val="16"/>
                <w:szCs w:val="16"/>
                <w:lang w:val="en-US"/>
              </w:rPr>
              <w:br/>
            </w:r>
            <w:r w:rsidRPr="00F76931">
              <w:rPr>
                <w:rFonts w:ascii="Arial" w:hAnsi="Arial" w:cs="Arial"/>
                <w:i/>
                <w:sz w:val="16"/>
                <w:szCs w:val="16"/>
                <w:lang w:val="en-US"/>
              </w:rPr>
              <w:t>Name</w:t>
            </w:r>
          </w:p>
        </w:tc>
        <w:tc>
          <w:tcPr>
            <w:tcW w:w="1174"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Hô hiệu</w:t>
            </w:r>
            <w:r w:rsidRPr="00F76931">
              <w:rPr>
                <w:rFonts w:ascii="Arial" w:hAnsi="Arial" w:cs="Arial"/>
                <w:sz w:val="16"/>
                <w:szCs w:val="16"/>
                <w:lang w:val="en-US"/>
              </w:rPr>
              <w:br/>
            </w:r>
            <w:r w:rsidRPr="00F76931">
              <w:rPr>
                <w:rFonts w:ascii="Arial" w:hAnsi="Arial" w:cs="Arial"/>
                <w:i/>
                <w:sz w:val="16"/>
                <w:szCs w:val="16"/>
                <w:lang w:val="en-US"/>
              </w:rPr>
              <w:t>Signal letters</w:t>
            </w:r>
          </w:p>
        </w:tc>
        <w:tc>
          <w:tcPr>
            <w:tcW w:w="1152"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Loại</w:t>
            </w:r>
            <w:r w:rsidRPr="00F76931">
              <w:rPr>
                <w:rFonts w:ascii="Arial" w:hAnsi="Arial" w:cs="Arial"/>
                <w:sz w:val="16"/>
                <w:szCs w:val="16"/>
                <w:lang w:val="en-US"/>
              </w:rPr>
              <w:br/>
            </w:r>
            <w:r w:rsidRPr="00F76931">
              <w:rPr>
                <w:rFonts w:ascii="Arial" w:hAnsi="Arial" w:cs="Arial"/>
                <w:i/>
                <w:sz w:val="16"/>
                <w:szCs w:val="16"/>
                <w:lang w:val="en-US"/>
              </w:rPr>
              <w:t>Type</w:t>
            </w:r>
          </w:p>
        </w:tc>
        <w:tc>
          <w:tcPr>
            <w:tcW w:w="1158"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Tổng dung tích</w:t>
            </w:r>
            <w:r w:rsidRPr="00F76931">
              <w:rPr>
                <w:rFonts w:ascii="Arial" w:hAnsi="Arial" w:cs="Arial"/>
                <w:sz w:val="16"/>
                <w:szCs w:val="16"/>
                <w:lang w:val="en-US"/>
              </w:rPr>
              <w:br/>
            </w:r>
            <w:r w:rsidRPr="00F76931">
              <w:rPr>
                <w:rFonts w:ascii="Arial" w:hAnsi="Arial" w:cs="Arial"/>
                <w:i/>
                <w:sz w:val="16"/>
                <w:szCs w:val="16"/>
                <w:lang w:val="en-US"/>
              </w:rPr>
              <w:t>Gross tonnage</w:t>
            </w:r>
          </w:p>
        </w:tc>
        <w:tc>
          <w:tcPr>
            <w:tcW w:w="253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Cảng đăng ký</w:t>
            </w:r>
            <w:r w:rsidRPr="00F76931">
              <w:rPr>
                <w:rFonts w:ascii="Arial" w:hAnsi="Arial" w:cs="Arial"/>
                <w:sz w:val="16"/>
                <w:szCs w:val="16"/>
                <w:lang w:val="en-US"/>
              </w:rPr>
              <w:br/>
            </w:r>
            <w:r w:rsidRPr="00F76931">
              <w:rPr>
                <w:rFonts w:ascii="Arial" w:hAnsi="Arial" w:cs="Arial"/>
                <w:i/>
                <w:sz w:val="16"/>
                <w:szCs w:val="16"/>
                <w:lang w:val="en-US"/>
              </w:rPr>
              <w:t>Port of registry</w:t>
            </w:r>
          </w:p>
        </w:tc>
      </w:tr>
      <w:tr w:rsidR="00206CD6" w:rsidRPr="00F76931" w:rsidTr="00455739">
        <w:trPr>
          <w:cantSplit/>
        </w:trPr>
        <w:tc>
          <w:tcPr>
            <w:tcW w:w="449" w:type="dxa"/>
            <w:tcBorders>
              <w:top w:val="single" w:sz="4" w:space="0" w:color="auto"/>
              <w:left w:val="single" w:sz="4" w:space="0" w:color="auto"/>
              <w:bottom w:val="single" w:sz="4" w:space="0" w:color="auto"/>
              <w:right w:val="nil"/>
            </w:tcBorders>
            <w:shd w:val="clear" w:color="auto" w:fill="FFFFFF"/>
            <w:vAlign w:val="center"/>
          </w:tcPr>
          <w:p w:rsidR="00206CD6" w:rsidRPr="00355DC3" w:rsidRDefault="00206CD6" w:rsidP="00455739">
            <w:pPr>
              <w:spacing w:before="120"/>
              <w:jc w:val="center"/>
              <w:rPr>
                <w:rFonts w:ascii="Arial" w:hAnsi="Arial" w:cs="Arial"/>
                <w:sz w:val="16"/>
                <w:szCs w:val="16"/>
              </w:rPr>
            </w:pPr>
            <w:r w:rsidRPr="00355DC3">
              <w:rPr>
                <w:rFonts w:ascii="Arial" w:hAnsi="Arial" w:cs="Arial"/>
                <w:sz w:val="16"/>
                <w:szCs w:val="16"/>
              </w:rPr>
              <w:t>107</w:t>
            </w:r>
          </w:p>
        </w:tc>
        <w:tc>
          <w:tcPr>
            <w:tcW w:w="465" w:type="dxa"/>
            <w:vMerge/>
            <w:tcBorders>
              <w:top w:val="nil"/>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811" w:type="dxa"/>
            <w:gridSpan w:val="8"/>
            <w:tcBorders>
              <w:top w:val="single" w:sz="4" w:space="0" w:color="auto"/>
              <w:left w:val="single" w:sz="4" w:space="0" w:color="auto"/>
              <w:bottom w:val="single" w:sz="4" w:space="0" w:color="auto"/>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 xml:space="preserve">Đã làm những gì để </w:t>
            </w:r>
            <w:r w:rsidRPr="00565891">
              <w:rPr>
                <w:rFonts w:ascii="Arial" w:hAnsi="Arial" w:cs="Arial"/>
                <w:sz w:val="16"/>
                <w:szCs w:val="16"/>
              </w:rPr>
              <w:t>được trợ giú</w:t>
            </w:r>
            <w:r w:rsidRPr="00F76931">
              <w:rPr>
                <w:rFonts w:ascii="Arial" w:hAnsi="Arial" w:cs="Arial"/>
                <w:sz w:val="16"/>
                <w:szCs w:val="16"/>
              </w:rPr>
              <w:t>p tàu kia sau khi đâm va?</w:t>
            </w:r>
            <w:r w:rsidRPr="00565891">
              <w:rPr>
                <w:rFonts w:ascii="Arial" w:hAnsi="Arial" w:cs="Arial"/>
                <w:sz w:val="16"/>
                <w:szCs w:val="16"/>
              </w:rPr>
              <w:br/>
            </w:r>
            <w:r w:rsidRPr="00F76931">
              <w:rPr>
                <w:rFonts w:ascii="Arial" w:hAnsi="Arial" w:cs="Arial"/>
                <w:i/>
                <w:sz w:val="16"/>
                <w:szCs w:val="16"/>
                <w:lang w:val="en-US"/>
              </w:rPr>
              <w:t>W</w:t>
            </w:r>
            <w:r w:rsidRPr="00F76931">
              <w:rPr>
                <w:rFonts w:ascii="Arial" w:hAnsi="Arial" w:cs="Arial"/>
                <w:i/>
                <w:sz w:val="16"/>
                <w:szCs w:val="16"/>
              </w:rPr>
              <w:t>hat was made to assist the oth</w:t>
            </w:r>
            <w:r w:rsidRPr="00F76931">
              <w:rPr>
                <w:rFonts w:ascii="Arial" w:hAnsi="Arial" w:cs="Arial"/>
                <w:i/>
                <w:sz w:val="16"/>
                <w:szCs w:val="16"/>
                <w:lang w:val="en-US"/>
              </w:rPr>
              <w:t>e</w:t>
            </w:r>
            <w:r w:rsidRPr="00F76931">
              <w:rPr>
                <w:rFonts w:ascii="Arial" w:hAnsi="Arial" w:cs="Arial"/>
                <w:i/>
                <w:sz w:val="16"/>
                <w:szCs w:val="16"/>
              </w:rPr>
              <w:t>r ship after a co</w:t>
            </w:r>
            <w:r w:rsidRPr="00F76931">
              <w:rPr>
                <w:rFonts w:ascii="Arial" w:hAnsi="Arial" w:cs="Arial"/>
                <w:i/>
                <w:sz w:val="16"/>
                <w:szCs w:val="16"/>
                <w:lang w:val="en-US"/>
              </w:rPr>
              <w:t>lli</w:t>
            </w:r>
            <w:r w:rsidRPr="00F76931">
              <w:rPr>
                <w:rFonts w:ascii="Arial" w:hAnsi="Arial" w:cs="Arial"/>
                <w:i/>
                <w:sz w:val="16"/>
                <w:szCs w:val="16"/>
              </w:rPr>
              <w:t>sion?</w:t>
            </w:r>
          </w:p>
          <w:p w:rsidR="00206CD6" w:rsidRPr="00355DC3" w:rsidRDefault="00206CD6" w:rsidP="00455739">
            <w:pPr>
              <w:spacing w:before="120"/>
              <w:rPr>
                <w:rFonts w:ascii="Arial" w:hAnsi="Arial" w:cs="Arial"/>
                <w:sz w:val="16"/>
                <w:szCs w:val="16"/>
                <w:lang w:val="en-US"/>
              </w:rPr>
            </w:pPr>
          </w:p>
        </w:tc>
      </w:tr>
    </w:tbl>
    <w:p w:rsidR="00206CD6" w:rsidRPr="00F76931" w:rsidRDefault="00206CD6" w:rsidP="00206CD6">
      <w:pPr>
        <w:spacing w:before="120"/>
        <w:rPr>
          <w:lang w:val="en-US"/>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3"/>
        <w:gridCol w:w="698"/>
        <w:gridCol w:w="8494"/>
      </w:tblGrid>
      <w:tr w:rsidR="00206CD6" w:rsidRPr="00F76931" w:rsidTr="00455739">
        <w:tc>
          <w:tcPr>
            <w:tcW w:w="533" w:type="dxa"/>
            <w:shd w:val="clear" w:color="auto" w:fill="FFFFFF"/>
            <w:vAlign w:val="center"/>
          </w:tcPr>
          <w:p w:rsidR="00206CD6" w:rsidRPr="00355DC3" w:rsidRDefault="00206CD6" w:rsidP="00455739">
            <w:pPr>
              <w:spacing w:before="120"/>
              <w:jc w:val="center"/>
              <w:rPr>
                <w:rFonts w:ascii="Arial" w:hAnsi="Arial" w:cs="Arial"/>
                <w:sz w:val="16"/>
                <w:szCs w:val="16"/>
              </w:rPr>
            </w:pPr>
            <w:r w:rsidRPr="00355DC3">
              <w:rPr>
                <w:rFonts w:ascii="Arial" w:hAnsi="Arial" w:cs="Arial"/>
                <w:sz w:val="16"/>
                <w:szCs w:val="16"/>
              </w:rPr>
              <w:t>108</w:t>
            </w:r>
          </w:p>
        </w:tc>
        <w:tc>
          <w:tcPr>
            <w:tcW w:w="698" w:type="dxa"/>
            <w:shd w:val="clear" w:color="auto" w:fill="FFFFFF"/>
            <w:textDirection w:val="btLr"/>
          </w:tcPr>
          <w:p w:rsidR="00206CD6" w:rsidRPr="00F76931" w:rsidRDefault="00206CD6" w:rsidP="00455739">
            <w:pPr>
              <w:spacing w:before="120"/>
              <w:jc w:val="center"/>
              <w:rPr>
                <w:rFonts w:ascii="Arial" w:hAnsi="Arial" w:cs="Arial"/>
                <w:b/>
                <w:sz w:val="16"/>
                <w:szCs w:val="16"/>
              </w:rPr>
            </w:pPr>
            <w:r w:rsidRPr="00F76931">
              <w:rPr>
                <w:rFonts w:ascii="Arial" w:hAnsi="Arial" w:cs="Arial"/>
                <w:b/>
                <w:sz w:val="16"/>
                <w:szCs w:val="16"/>
              </w:rPr>
              <w:t>ĐÂM VA/MẮC CẠN</w:t>
            </w:r>
          </w:p>
          <w:p w:rsidR="00206CD6" w:rsidRPr="00F76931" w:rsidRDefault="00206CD6" w:rsidP="00455739">
            <w:pPr>
              <w:spacing w:before="120"/>
              <w:jc w:val="center"/>
              <w:rPr>
                <w:rFonts w:ascii="Arial" w:hAnsi="Arial" w:cs="Arial"/>
                <w:i/>
                <w:sz w:val="16"/>
                <w:szCs w:val="16"/>
              </w:rPr>
            </w:pPr>
            <w:r w:rsidRPr="00F76931">
              <w:rPr>
                <w:rFonts w:ascii="Arial" w:hAnsi="Arial" w:cs="Arial"/>
                <w:b/>
                <w:i/>
                <w:sz w:val="16"/>
                <w:szCs w:val="16"/>
              </w:rPr>
              <w:t>CO</w:t>
            </w:r>
            <w:r w:rsidRPr="00F76931">
              <w:rPr>
                <w:rFonts w:ascii="Arial" w:hAnsi="Arial" w:cs="Arial"/>
                <w:b/>
                <w:i/>
                <w:sz w:val="16"/>
                <w:szCs w:val="16"/>
                <w:lang w:val="en-US"/>
              </w:rPr>
              <w:t>L</w:t>
            </w:r>
            <w:r w:rsidRPr="00F76931">
              <w:rPr>
                <w:rFonts w:ascii="Arial" w:hAnsi="Arial" w:cs="Arial"/>
                <w:b/>
                <w:i/>
                <w:sz w:val="16"/>
                <w:szCs w:val="16"/>
              </w:rPr>
              <w:t>LISION/GROUN</w:t>
            </w:r>
            <w:r w:rsidRPr="00F76931">
              <w:rPr>
                <w:rFonts w:ascii="Arial" w:hAnsi="Arial" w:cs="Arial"/>
                <w:b/>
                <w:i/>
                <w:sz w:val="16"/>
                <w:szCs w:val="16"/>
                <w:lang w:val="en-US"/>
              </w:rPr>
              <w:t>DI</w:t>
            </w:r>
            <w:r w:rsidRPr="00F76931">
              <w:rPr>
                <w:rFonts w:ascii="Arial" w:hAnsi="Arial" w:cs="Arial"/>
                <w:b/>
                <w:i/>
                <w:sz w:val="16"/>
                <w:szCs w:val="16"/>
              </w:rPr>
              <w:t>NG</w:t>
            </w:r>
          </w:p>
        </w:tc>
        <w:tc>
          <w:tcPr>
            <w:tcW w:w="8494" w:type="dxa"/>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Mô tả ng</w:t>
            </w:r>
            <w:r w:rsidRPr="00565891">
              <w:rPr>
                <w:rFonts w:ascii="Arial" w:hAnsi="Arial" w:cs="Arial"/>
                <w:sz w:val="16"/>
                <w:szCs w:val="16"/>
              </w:rPr>
              <w:t>ắ</w:t>
            </w:r>
            <w:r w:rsidRPr="00F76931">
              <w:rPr>
                <w:rFonts w:ascii="Arial" w:hAnsi="Arial" w:cs="Arial"/>
                <w:sz w:val="16"/>
                <w:szCs w:val="16"/>
              </w:rPr>
              <w:t>n gọn qu</w:t>
            </w:r>
            <w:r w:rsidRPr="00565891">
              <w:rPr>
                <w:rFonts w:ascii="Arial" w:hAnsi="Arial" w:cs="Arial"/>
                <w:sz w:val="16"/>
                <w:szCs w:val="16"/>
              </w:rPr>
              <w:t>á</w:t>
            </w:r>
            <w:r w:rsidRPr="00F76931">
              <w:rPr>
                <w:rFonts w:ascii="Arial" w:hAnsi="Arial" w:cs="Arial"/>
                <w:sz w:val="16"/>
                <w:szCs w:val="16"/>
              </w:rPr>
              <w:t xml:space="preserve"> tr</w:t>
            </w:r>
            <w:r w:rsidRPr="00565891">
              <w:rPr>
                <w:rFonts w:ascii="Arial" w:hAnsi="Arial" w:cs="Arial"/>
                <w:sz w:val="16"/>
                <w:szCs w:val="16"/>
              </w:rPr>
              <w:t>ì</w:t>
            </w:r>
            <w:r w:rsidRPr="00F76931">
              <w:rPr>
                <w:rFonts w:ascii="Arial" w:hAnsi="Arial" w:cs="Arial"/>
                <w:sz w:val="16"/>
                <w:szCs w:val="16"/>
              </w:rPr>
              <w:t>nh diễn biến các sự kiện (điều động của tàu mình, điều động quan sá</w:t>
            </w:r>
            <w:r w:rsidRPr="00565891">
              <w:rPr>
                <w:rFonts w:ascii="Arial" w:hAnsi="Arial" w:cs="Arial"/>
                <w:sz w:val="16"/>
                <w:szCs w:val="16"/>
              </w:rPr>
              <w:t>t</w:t>
            </w:r>
            <w:r w:rsidRPr="00F76931">
              <w:rPr>
                <w:rFonts w:ascii="Arial" w:hAnsi="Arial" w:cs="Arial"/>
                <w:sz w:val="16"/>
                <w:szCs w:val="16"/>
              </w:rPr>
              <w:t xml:space="preserve"> được của tàu kia, các c</w:t>
            </w:r>
            <w:r w:rsidRPr="00565891">
              <w:rPr>
                <w:rFonts w:ascii="Arial" w:hAnsi="Arial" w:cs="Arial"/>
                <w:sz w:val="16"/>
                <w:szCs w:val="16"/>
              </w:rPr>
              <w:t>ả</w:t>
            </w:r>
            <w:r w:rsidRPr="00F76931">
              <w:rPr>
                <w:rFonts w:ascii="Arial" w:hAnsi="Arial" w:cs="Arial"/>
                <w:sz w:val="16"/>
                <w:szCs w:val="16"/>
              </w:rPr>
              <w:t xml:space="preserve">n </w:t>
            </w:r>
            <w:r w:rsidRPr="00565891">
              <w:rPr>
                <w:rFonts w:ascii="Arial" w:hAnsi="Arial" w:cs="Arial"/>
                <w:sz w:val="16"/>
                <w:szCs w:val="16"/>
              </w:rPr>
              <w:t>tr</w:t>
            </w:r>
            <w:r w:rsidRPr="00F76931">
              <w:rPr>
                <w:rFonts w:ascii="Arial" w:hAnsi="Arial" w:cs="Arial"/>
                <w:sz w:val="16"/>
                <w:szCs w:val="16"/>
              </w:rPr>
              <w:t>ở việc điều động, hư hỏng, thời gian tàu ra cạn.v.v.)</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lastRenderedPageBreak/>
              <w:t>Give a brief description of the course of events (own ship manoe</w:t>
            </w:r>
            <w:r w:rsidRPr="00F76931">
              <w:rPr>
                <w:rFonts w:ascii="Arial" w:hAnsi="Arial" w:cs="Arial"/>
                <w:i/>
                <w:sz w:val="16"/>
                <w:szCs w:val="16"/>
                <w:lang w:val="en-US"/>
              </w:rPr>
              <w:t>u</w:t>
            </w:r>
            <w:r w:rsidRPr="00F76931">
              <w:rPr>
                <w:rFonts w:ascii="Arial" w:hAnsi="Arial" w:cs="Arial"/>
                <w:i/>
                <w:sz w:val="16"/>
                <w:szCs w:val="16"/>
              </w:rPr>
              <w:t>vr</w:t>
            </w:r>
            <w:r w:rsidRPr="00F76931">
              <w:rPr>
                <w:rFonts w:ascii="Arial" w:hAnsi="Arial" w:cs="Arial"/>
                <w:i/>
                <w:sz w:val="16"/>
                <w:szCs w:val="16"/>
                <w:lang w:val="en-US"/>
              </w:rPr>
              <w:t>e</w:t>
            </w:r>
            <w:r w:rsidRPr="00F76931">
              <w:rPr>
                <w:rFonts w:ascii="Arial" w:hAnsi="Arial" w:cs="Arial"/>
                <w:i/>
                <w:sz w:val="16"/>
                <w:szCs w:val="16"/>
              </w:rPr>
              <w:t>s, observed  manoe</w:t>
            </w:r>
            <w:r w:rsidRPr="00F76931">
              <w:rPr>
                <w:rFonts w:ascii="Arial" w:hAnsi="Arial" w:cs="Arial"/>
                <w:i/>
                <w:sz w:val="16"/>
                <w:szCs w:val="16"/>
                <w:lang w:val="en-US"/>
              </w:rPr>
              <w:t>u</w:t>
            </w:r>
            <w:r w:rsidRPr="00F76931">
              <w:rPr>
                <w:rFonts w:ascii="Arial" w:hAnsi="Arial" w:cs="Arial"/>
                <w:i/>
                <w:sz w:val="16"/>
                <w:szCs w:val="16"/>
              </w:rPr>
              <w:t>vr</w:t>
            </w:r>
            <w:r w:rsidRPr="00F76931">
              <w:rPr>
                <w:rFonts w:ascii="Arial" w:hAnsi="Arial" w:cs="Arial"/>
                <w:i/>
                <w:sz w:val="16"/>
                <w:szCs w:val="16"/>
                <w:lang w:val="en-US"/>
              </w:rPr>
              <w:t>e</w:t>
            </w:r>
            <w:r w:rsidRPr="00F76931">
              <w:rPr>
                <w:rFonts w:ascii="Arial" w:hAnsi="Arial" w:cs="Arial"/>
                <w:i/>
                <w:sz w:val="16"/>
                <w:szCs w:val="16"/>
              </w:rPr>
              <w:t>s of the other</w:t>
            </w:r>
            <w:r w:rsidRPr="00F76931">
              <w:rPr>
                <w:rFonts w:ascii="Arial" w:hAnsi="Arial" w:cs="Arial"/>
                <w:i/>
                <w:sz w:val="16"/>
                <w:szCs w:val="16"/>
                <w:lang w:val="en-US"/>
              </w:rPr>
              <w:t xml:space="preserve"> </w:t>
            </w:r>
            <w:r w:rsidRPr="00F76931">
              <w:rPr>
                <w:rFonts w:ascii="Arial" w:hAnsi="Arial" w:cs="Arial"/>
                <w:i/>
                <w:sz w:val="16"/>
                <w:szCs w:val="16"/>
              </w:rPr>
              <w:t>ship, obstacles for manoeuvres, damages, time when the ship came o</w:t>
            </w:r>
            <w:r w:rsidRPr="00F76931">
              <w:rPr>
                <w:rFonts w:ascii="Arial" w:hAnsi="Arial" w:cs="Arial"/>
                <w:i/>
                <w:sz w:val="16"/>
                <w:szCs w:val="16"/>
                <w:lang w:val="en-US"/>
              </w:rPr>
              <w:t>f</w:t>
            </w:r>
            <w:r w:rsidRPr="00F76931">
              <w:rPr>
                <w:rFonts w:ascii="Arial" w:hAnsi="Arial" w:cs="Arial"/>
                <w:i/>
                <w:sz w:val="16"/>
                <w:szCs w:val="16"/>
              </w:rPr>
              <w:t>f the ground, etc.)</w:t>
            </w:r>
          </w:p>
          <w:p w:rsidR="00206CD6" w:rsidRPr="00C95174" w:rsidRDefault="00206CD6" w:rsidP="00455739">
            <w:pPr>
              <w:spacing w:before="120"/>
              <w:rPr>
                <w:rFonts w:ascii="Arial" w:hAnsi="Arial" w:cs="Arial"/>
                <w:i/>
                <w:sz w:val="16"/>
                <w:szCs w:val="16"/>
              </w:rPr>
            </w:pPr>
            <w:r w:rsidRPr="00F76931">
              <w:rPr>
                <w:rFonts w:ascii="Arial" w:hAnsi="Arial" w:cs="Arial"/>
                <w:sz w:val="16"/>
                <w:szCs w:val="16"/>
              </w:rPr>
              <w:t>Đối với tai nạn đâm va: Vẽ lại sơ đồ mô tả các tình hu</w:t>
            </w:r>
            <w:r w:rsidRPr="00565891">
              <w:rPr>
                <w:rFonts w:ascii="Arial" w:hAnsi="Arial" w:cs="Arial"/>
                <w:sz w:val="16"/>
                <w:szCs w:val="16"/>
              </w:rPr>
              <w:t>ố</w:t>
            </w:r>
            <w:r w:rsidRPr="00F76931">
              <w:rPr>
                <w:rFonts w:ascii="Arial" w:hAnsi="Arial" w:cs="Arial"/>
                <w:sz w:val="16"/>
                <w:szCs w:val="16"/>
              </w:rPr>
              <w:t>ng từ lúc phát hiện được tàu đối phương cho đến thời điểm đâm va</w:t>
            </w:r>
            <w:r w:rsidRPr="00565891">
              <w:rPr>
                <w:rFonts w:ascii="Arial" w:hAnsi="Arial" w:cs="Arial"/>
                <w:sz w:val="16"/>
                <w:szCs w:val="16"/>
              </w:rPr>
              <w:br/>
            </w:r>
            <w:r w:rsidRPr="00F76931">
              <w:rPr>
                <w:rFonts w:ascii="Arial" w:hAnsi="Arial" w:cs="Arial"/>
                <w:i/>
                <w:sz w:val="16"/>
                <w:szCs w:val="16"/>
              </w:rPr>
              <w:t>At a collision: Draw preferab</w:t>
            </w:r>
            <w:r w:rsidRPr="00565891">
              <w:rPr>
                <w:rFonts w:ascii="Arial" w:hAnsi="Arial" w:cs="Arial"/>
                <w:i/>
                <w:sz w:val="16"/>
                <w:szCs w:val="16"/>
              </w:rPr>
              <w:t>ly</w:t>
            </w:r>
            <w:r w:rsidRPr="00F76931">
              <w:rPr>
                <w:rFonts w:ascii="Arial" w:hAnsi="Arial" w:cs="Arial"/>
                <w:i/>
                <w:sz w:val="16"/>
                <w:szCs w:val="16"/>
              </w:rPr>
              <w:t xml:space="preserve"> a sketch showing the situat</w:t>
            </w:r>
            <w:r w:rsidRPr="00565891">
              <w:rPr>
                <w:rFonts w:ascii="Arial" w:hAnsi="Arial" w:cs="Arial"/>
                <w:i/>
                <w:sz w:val="16"/>
                <w:szCs w:val="16"/>
              </w:rPr>
              <w:t>i</w:t>
            </w:r>
            <w:r w:rsidRPr="00F76931">
              <w:rPr>
                <w:rFonts w:ascii="Arial" w:hAnsi="Arial" w:cs="Arial"/>
                <w:i/>
                <w:sz w:val="16"/>
                <w:szCs w:val="16"/>
              </w:rPr>
              <w:t>on from the time when the other ship was detected to the collision moment.</w:t>
            </w:r>
          </w:p>
          <w:p w:rsidR="00206CD6" w:rsidRPr="00C95174" w:rsidRDefault="00206CD6" w:rsidP="00455739">
            <w:pPr>
              <w:spacing w:before="120"/>
              <w:rPr>
                <w:rFonts w:ascii="Arial" w:hAnsi="Arial" w:cs="Arial"/>
                <w:i/>
                <w:sz w:val="16"/>
                <w:szCs w:val="16"/>
              </w:rPr>
            </w:pPr>
          </w:p>
          <w:p w:rsidR="00206CD6" w:rsidRPr="00C95174" w:rsidRDefault="00206CD6" w:rsidP="00455739">
            <w:pPr>
              <w:spacing w:before="120"/>
              <w:rPr>
                <w:rFonts w:ascii="Arial" w:hAnsi="Arial" w:cs="Arial"/>
                <w:sz w:val="16"/>
                <w:szCs w:val="16"/>
              </w:rPr>
            </w:pPr>
          </w:p>
        </w:tc>
      </w:tr>
    </w:tbl>
    <w:p w:rsidR="00206CD6" w:rsidRPr="00355DC3" w:rsidRDefault="00206CD6" w:rsidP="00206CD6">
      <w:pPr>
        <w:spacing w:before="120"/>
        <w:rPr>
          <w:rFonts w:ascii="Arial" w:hAnsi="Arial" w:cs="Arial"/>
          <w:i/>
          <w:sz w:val="20"/>
          <w:szCs w:val="20"/>
          <w:lang w:val="en-US"/>
        </w:rPr>
      </w:pPr>
      <w:r w:rsidRPr="003B3C67">
        <w:rPr>
          <w:rFonts w:ascii="Arial" w:hAnsi="Arial" w:cs="Arial"/>
          <w:b/>
          <w:sz w:val="20"/>
          <w:szCs w:val="20"/>
          <w:lang w:val="en-US"/>
        </w:rPr>
        <w:lastRenderedPageBreak/>
        <w:t>C. Điền trong trường hợp tai nạn gây cháy/ nổ</w:t>
      </w:r>
      <w:r w:rsidRPr="00F76931">
        <w:rPr>
          <w:rFonts w:ascii="Arial" w:hAnsi="Arial" w:cs="Arial"/>
          <w:b/>
          <w:i/>
          <w:sz w:val="20"/>
          <w:szCs w:val="20"/>
          <w:lang w:val="en-US"/>
        </w:rPr>
        <w:br/>
      </w:r>
      <w:r w:rsidRPr="00355DC3">
        <w:rPr>
          <w:rFonts w:ascii="Arial" w:hAnsi="Arial" w:cs="Arial"/>
          <w:i/>
          <w:sz w:val="20"/>
          <w:szCs w:val="20"/>
          <w:lang w:val="en-US"/>
        </w:rPr>
        <w:t>C. To be filled in if the accident caused fire/explosion</w:t>
      </w:r>
    </w:p>
    <w:tbl>
      <w:tblPr>
        <w:tblW w:w="9725" w:type="dxa"/>
        <w:tblLayout w:type="fixed"/>
        <w:tblCellMar>
          <w:left w:w="0" w:type="dxa"/>
          <w:right w:w="0" w:type="dxa"/>
        </w:tblCellMar>
        <w:tblLook w:val="0000" w:firstRow="0" w:lastRow="0" w:firstColumn="0" w:lastColumn="0" w:noHBand="0" w:noVBand="0"/>
      </w:tblPr>
      <w:tblGrid>
        <w:gridCol w:w="485"/>
        <w:gridCol w:w="720"/>
        <w:gridCol w:w="8520"/>
      </w:tblGrid>
      <w:tr w:rsidR="00206CD6" w:rsidRPr="00F76931" w:rsidTr="00455739">
        <w:tc>
          <w:tcPr>
            <w:tcW w:w="48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109</w:t>
            </w:r>
          </w:p>
        </w:tc>
        <w:tc>
          <w:tcPr>
            <w:tcW w:w="720" w:type="dxa"/>
            <w:vMerge w:val="restart"/>
            <w:tcBorders>
              <w:top w:val="single" w:sz="4" w:space="0" w:color="auto"/>
              <w:left w:val="single" w:sz="4" w:space="0" w:color="auto"/>
              <w:bottom w:val="nil"/>
              <w:right w:val="nil"/>
            </w:tcBorders>
            <w:shd w:val="clear" w:color="auto" w:fill="FFFFFF"/>
            <w:textDirection w:val="btLr"/>
          </w:tcPr>
          <w:p w:rsidR="00206CD6" w:rsidRPr="00F76931" w:rsidRDefault="00206CD6" w:rsidP="00455739">
            <w:pPr>
              <w:spacing w:before="120"/>
              <w:jc w:val="center"/>
              <w:rPr>
                <w:rFonts w:ascii="Arial" w:hAnsi="Arial" w:cs="Arial"/>
                <w:b/>
                <w:sz w:val="16"/>
                <w:szCs w:val="16"/>
              </w:rPr>
            </w:pPr>
            <w:r w:rsidRPr="00F76931">
              <w:rPr>
                <w:rFonts w:ascii="Arial" w:hAnsi="Arial" w:cs="Arial"/>
                <w:b/>
                <w:sz w:val="16"/>
                <w:szCs w:val="16"/>
              </w:rPr>
              <w:t>VỊ TRÍ CHÁY/ĐÁNH LỬA</w:t>
            </w:r>
          </w:p>
          <w:p w:rsidR="00206CD6" w:rsidRPr="00F76931" w:rsidRDefault="00206CD6" w:rsidP="00455739">
            <w:pPr>
              <w:spacing w:before="120"/>
              <w:jc w:val="center"/>
              <w:rPr>
                <w:rFonts w:ascii="Arial" w:hAnsi="Arial" w:cs="Arial"/>
                <w:b/>
                <w:sz w:val="16"/>
                <w:szCs w:val="16"/>
              </w:rPr>
            </w:pPr>
            <w:r w:rsidRPr="00F76931">
              <w:rPr>
                <w:rFonts w:ascii="Arial" w:hAnsi="Arial" w:cs="Arial"/>
                <w:b/>
                <w:sz w:val="16"/>
                <w:szCs w:val="16"/>
              </w:rPr>
              <w:t>FIRE/</w:t>
            </w:r>
            <w:r w:rsidRPr="00F76931">
              <w:rPr>
                <w:rFonts w:ascii="Arial" w:hAnsi="Arial" w:cs="Arial"/>
                <w:b/>
                <w:sz w:val="16"/>
                <w:szCs w:val="16"/>
                <w:lang w:val="en-US"/>
              </w:rPr>
              <w:t>IGNITION</w:t>
            </w:r>
            <w:r w:rsidRPr="00F76931">
              <w:rPr>
                <w:rFonts w:ascii="Arial" w:hAnsi="Arial" w:cs="Arial"/>
                <w:b/>
                <w:sz w:val="16"/>
                <w:szCs w:val="16"/>
              </w:rPr>
              <w:t xml:space="preserve"> PLACE</w:t>
            </w:r>
          </w:p>
        </w:tc>
        <w:tc>
          <w:tcPr>
            <w:tcW w:w="852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Cháy/nổ bắt đầu ở khu vực nào:</w:t>
            </w:r>
          </w:p>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rPr>
              <w:t xml:space="preserve">Area in which the </w:t>
            </w:r>
            <w:r w:rsidRPr="00F76931">
              <w:rPr>
                <w:rFonts w:ascii="Arial" w:hAnsi="Arial" w:cs="Arial"/>
                <w:i/>
                <w:sz w:val="16"/>
                <w:szCs w:val="16"/>
                <w:lang w:val="en-US"/>
              </w:rPr>
              <w:t>fire/ explosion started</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 Buồng m</w:t>
            </w:r>
            <w:r w:rsidRPr="00F76931">
              <w:rPr>
                <w:rFonts w:ascii="Arial" w:hAnsi="Arial" w:cs="Arial"/>
                <w:sz w:val="16"/>
                <w:szCs w:val="16"/>
                <w:lang w:val="en-US"/>
              </w:rPr>
              <w:t>á</w:t>
            </w:r>
            <w:r w:rsidRPr="00F76931">
              <w:rPr>
                <w:rFonts w:ascii="Arial" w:hAnsi="Arial" w:cs="Arial"/>
                <w:sz w:val="16"/>
                <w:szCs w:val="16"/>
              </w:rPr>
              <w:t xml:space="preserve">y </w:t>
            </w:r>
            <w:r w:rsidRPr="00F76931">
              <w:rPr>
                <w:rFonts w:ascii="Arial" w:hAnsi="Arial" w:cs="Arial"/>
                <w:sz w:val="16"/>
                <w:szCs w:val="16"/>
                <w:lang w:val="en-US"/>
              </w:rPr>
              <w:t xml:space="preserve">             </w:t>
            </w:r>
            <w:r w:rsidRPr="00F76931">
              <w:rPr>
                <w:rFonts w:ascii="Arial" w:hAnsi="Arial" w:cs="Arial"/>
                <w:sz w:val="16"/>
                <w:szCs w:val="16"/>
              </w:rPr>
              <w:t>□</w:t>
            </w:r>
            <w:r w:rsidRPr="00F76931">
              <w:rPr>
                <w:rFonts w:ascii="Arial" w:hAnsi="Arial" w:cs="Arial"/>
                <w:sz w:val="16"/>
                <w:szCs w:val="16"/>
                <w:lang w:val="en-US"/>
              </w:rPr>
              <w:t xml:space="preserve"> </w:t>
            </w:r>
            <w:r w:rsidRPr="00F76931">
              <w:rPr>
                <w:rFonts w:ascii="Arial" w:hAnsi="Arial" w:cs="Arial"/>
                <w:sz w:val="16"/>
                <w:szCs w:val="16"/>
              </w:rPr>
              <w:t xml:space="preserve">Hầm </w:t>
            </w:r>
            <w:r>
              <w:rPr>
                <w:rFonts w:ascii="Arial" w:hAnsi="Arial" w:cs="Arial"/>
                <w:sz w:val="16"/>
                <w:szCs w:val="16"/>
              </w:rPr>
              <w:t>h</w:t>
            </w:r>
            <w:r>
              <w:rPr>
                <w:rFonts w:ascii="Arial" w:hAnsi="Arial" w:cs="Arial"/>
                <w:sz w:val="16"/>
                <w:szCs w:val="16"/>
                <w:lang w:val="en-US"/>
              </w:rPr>
              <w:t>à</w:t>
            </w:r>
            <w:r>
              <w:rPr>
                <w:rFonts w:ascii="Arial" w:hAnsi="Arial" w:cs="Arial"/>
                <w:sz w:val="16"/>
                <w:szCs w:val="16"/>
              </w:rPr>
              <w:t>ng</w:t>
            </w:r>
            <w:r>
              <w:rPr>
                <w:rFonts w:ascii="Arial" w:hAnsi="Arial" w:cs="Arial"/>
                <w:sz w:val="16"/>
                <w:szCs w:val="16"/>
                <w:lang w:val="en-US"/>
              </w:rPr>
              <w:t xml:space="preserve"> </w:t>
            </w:r>
            <w:r>
              <w:rPr>
                <w:rFonts w:ascii="Arial" w:hAnsi="Arial" w:cs="Arial"/>
                <w:sz w:val="16"/>
                <w:szCs w:val="16"/>
              </w:rPr>
              <w:t xml:space="preserve"> </w:t>
            </w:r>
            <w:r w:rsidRPr="00F76931">
              <w:rPr>
                <w:rFonts w:ascii="Arial" w:hAnsi="Arial" w:cs="Arial"/>
                <w:sz w:val="16"/>
                <w:szCs w:val="16"/>
                <w:lang w:val="en-US"/>
              </w:rPr>
              <w:t xml:space="preserve">         </w:t>
            </w:r>
            <w:r w:rsidRPr="00F76931">
              <w:rPr>
                <w:rFonts w:ascii="Arial" w:hAnsi="Arial" w:cs="Arial"/>
                <w:sz w:val="16"/>
                <w:szCs w:val="16"/>
              </w:rPr>
              <w:t>□</w:t>
            </w:r>
            <w:r w:rsidRPr="00F76931">
              <w:rPr>
                <w:rFonts w:ascii="Arial" w:hAnsi="Arial" w:cs="Arial"/>
                <w:sz w:val="16"/>
                <w:szCs w:val="16"/>
                <w:lang w:val="en-US"/>
              </w:rPr>
              <w:t xml:space="preserve"> </w:t>
            </w:r>
            <w:r w:rsidRPr="00F76931">
              <w:rPr>
                <w:rFonts w:ascii="Arial" w:hAnsi="Arial" w:cs="Arial"/>
                <w:sz w:val="16"/>
                <w:szCs w:val="16"/>
              </w:rPr>
              <w:t>Khoang ở</w:t>
            </w:r>
            <w:r w:rsidRPr="00F76931">
              <w:rPr>
                <w:rFonts w:ascii="Arial" w:hAnsi="Arial" w:cs="Arial"/>
                <w:sz w:val="16"/>
                <w:szCs w:val="16"/>
                <w:lang w:val="en-US"/>
              </w:rPr>
              <w:t xml:space="preserve">          </w:t>
            </w:r>
            <w:r>
              <w:rPr>
                <w:rFonts w:ascii="Arial" w:hAnsi="Arial" w:cs="Arial"/>
                <w:sz w:val="16"/>
                <w:szCs w:val="16"/>
                <w:lang w:val="en-US"/>
              </w:rPr>
              <w:t xml:space="preserve">      </w:t>
            </w:r>
            <w:r w:rsidRPr="00F76931">
              <w:rPr>
                <w:rFonts w:ascii="Arial" w:hAnsi="Arial" w:cs="Arial"/>
                <w:sz w:val="16"/>
                <w:szCs w:val="16"/>
              </w:rPr>
              <w:t xml:space="preserve">□ Các khu vực khác </w:t>
            </w:r>
            <w:r w:rsidRPr="00F76931">
              <w:rPr>
                <w:rFonts w:ascii="Arial" w:hAnsi="Arial" w:cs="Arial"/>
                <w:sz w:val="16"/>
                <w:szCs w:val="16"/>
                <w:lang w:val="en-US"/>
              </w:rPr>
              <w:br/>
              <w:t xml:space="preserve"> </w:t>
            </w:r>
            <w:r w:rsidRPr="00F76931">
              <w:rPr>
                <w:rFonts w:ascii="Arial" w:hAnsi="Arial" w:cs="Arial"/>
                <w:i/>
                <w:sz w:val="16"/>
                <w:szCs w:val="16"/>
              </w:rPr>
              <w:t xml:space="preserve">Machinery space </w:t>
            </w:r>
            <w:r w:rsidRPr="00F76931">
              <w:rPr>
                <w:rFonts w:ascii="Arial" w:hAnsi="Arial" w:cs="Arial"/>
                <w:i/>
                <w:sz w:val="16"/>
                <w:szCs w:val="16"/>
                <w:lang w:val="en-US"/>
              </w:rPr>
              <w:t xml:space="preserve">      </w:t>
            </w:r>
            <w:r w:rsidRPr="00F76931">
              <w:rPr>
                <w:rFonts w:ascii="Arial" w:hAnsi="Arial" w:cs="Arial"/>
                <w:i/>
                <w:sz w:val="16"/>
                <w:szCs w:val="16"/>
              </w:rPr>
              <w:t xml:space="preserve">Cargo space </w:t>
            </w:r>
            <w:r w:rsidRPr="00F76931">
              <w:rPr>
                <w:rFonts w:ascii="Arial" w:hAnsi="Arial" w:cs="Arial"/>
                <w:i/>
                <w:sz w:val="16"/>
                <w:szCs w:val="16"/>
                <w:lang w:val="en-US"/>
              </w:rPr>
              <w:t xml:space="preserve">    </w:t>
            </w:r>
            <w:r w:rsidRPr="00F76931">
              <w:rPr>
                <w:rFonts w:ascii="Arial" w:hAnsi="Arial" w:cs="Arial"/>
                <w:i/>
                <w:sz w:val="16"/>
                <w:szCs w:val="16"/>
              </w:rPr>
              <w:t xml:space="preserve">Accommodation space </w:t>
            </w:r>
            <w:r w:rsidRPr="00F76931">
              <w:rPr>
                <w:rFonts w:ascii="Arial" w:hAnsi="Arial" w:cs="Arial"/>
                <w:i/>
                <w:sz w:val="16"/>
                <w:szCs w:val="16"/>
                <w:lang w:val="en-US"/>
              </w:rPr>
              <w:t xml:space="preserve">    </w:t>
            </w:r>
            <w:r w:rsidRPr="00F76931">
              <w:rPr>
                <w:rFonts w:ascii="Arial" w:hAnsi="Arial" w:cs="Arial"/>
                <w:i/>
                <w:sz w:val="16"/>
                <w:szCs w:val="16"/>
              </w:rPr>
              <w:t>Othe</w:t>
            </w:r>
            <w:r w:rsidRPr="00F76931">
              <w:rPr>
                <w:rFonts w:ascii="Arial" w:hAnsi="Arial" w:cs="Arial"/>
                <w:i/>
                <w:sz w:val="16"/>
                <w:szCs w:val="16"/>
                <w:lang w:val="en-US"/>
              </w:rPr>
              <w:t xml:space="preserve">r   </w:t>
            </w:r>
            <w:r w:rsidRPr="00F76931">
              <w:rPr>
                <w:rFonts w:ascii="Arial" w:hAnsi="Arial" w:cs="Arial"/>
                <w:i/>
                <w:sz w:val="16"/>
                <w:szCs w:val="16"/>
              </w:rPr>
              <w:t>place</w:t>
            </w:r>
          </w:p>
        </w:tc>
      </w:tr>
      <w:tr w:rsidR="00206CD6" w:rsidRPr="00F76931" w:rsidTr="00455739">
        <w:tc>
          <w:tcPr>
            <w:tcW w:w="48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110</w:t>
            </w:r>
          </w:p>
        </w:tc>
        <w:tc>
          <w:tcPr>
            <w:tcW w:w="72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520" w:type="dxa"/>
            <w:tcBorders>
              <w:top w:val="single" w:sz="4" w:space="0" w:color="auto"/>
              <w:left w:val="single" w:sz="4" w:space="0" w:color="auto"/>
              <w:bottom w:val="nil"/>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Mô tả chi tiết nơi vụ chảy/nổ bắt đ</w:t>
            </w:r>
            <w:r w:rsidRPr="00F76931">
              <w:rPr>
                <w:rFonts w:ascii="Arial" w:hAnsi="Arial" w:cs="Arial"/>
                <w:sz w:val="16"/>
                <w:szCs w:val="16"/>
                <w:lang w:val="en-US"/>
              </w:rPr>
              <w:t>ầ</w:t>
            </w:r>
            <w:r w:rsidRPr="00F76931">
              <w:rPr>
                <w:rFonts w:ascii="Arial" w:hAnsi="Arial" w:cs="Arial"/>
                <w:sz w:val="16"/>
                <w:szCs w:val="16"/>
              </w:rPr>
              <w:t xml:space="preserve">u </w:t>
            </w:r>
            <w:r w:rsidRPr="00F76931">
              <w:rPr>
                <w:rFonts w:ascii="Arial" w:hAnsi="Arial" w:cs="Arial"/>
                <w:sz w:val="16"/>
                <w:szCs w:val="16"/>
                <w:lang w:val="en-US"/>
              </w:rPr>
              <w:br/>
            </w:r>
            <w:r w:rsidRPr="00F76931">
              <w:rPr>
                <w:rFonts w:ascii="Arial" w:hAnsi="Arial" w:cs="Arial"/>
                <w:i/>
                <w:sz w:val="16"/>
                <w:szCs w:val="16"/>
              </w:rPr>
              <w:t>Descr</w:t>
            </w:r>
            <w:r w:rsidRPr="00F76931">
              <w:rPr>
                <w:rFonts w:ascii="Arial" w:hAnsi="Arial" w:cs="Arial"/>
                <w:i/>
                <w:sz w:val="16"/>
                <w:szCs w:val="16"/>
                <w:lang w:val="en-US"/>
              </w:rPr>
              <w:t>ible</w:t>
            </w:r>
            <w:r w:rsidRPr="00F76931">
              <w:rPr>
                <w:rFonts w:ascii="Arial" w:hAnsi="Arial" w:cs="Arial"/>
                <w:i/>
                <w:sz w:val="16"/>
                <w:szCs w:val="16"/>
              </w:rPr>
              <w:t xml:space="preserve"> </w:t>
            </w:r>
            <w:r w:rsidRPr="00F76931">
              <w:rPr>
                <w:rFonts w:ascii="Arial" w:hAnsi="Arial" w:cs="Arial"/>
                <w:i/>
                <w:sz w:val="16"/>
                <w:szCs w:val="16"/>
                <w:lang w:val="en-US"/>
              </w:rPr>
              <w:t>i</w:t>
            </w:r>
            <w:r w:rsidRPr="00F76931">
              <w:rPr>
                <w:rFonts w:ascii="Arial" w:hAnsi="Arial" w:cs="Arial"/>
                <w:i/>
                <w:sz w:val="16"/>
                <w:szCs w:val="16"/>
              </w:rPr>
              <w:t>n detail where the fire/explosion started</w:t>
            </w:r>
          </w:p>
          <w:p w:rsidR="00206CD6" w:rsidRPr="00355DC3" w:rsidRDefault="00206CD6" w:rsidP="00455739">
            <w:pPr>
              <w:spacing w:before="120"/>
              <w:rPr>
                <w:rFonts w:ascii="Arial" w:hAnsi="Arial" w:cs="Arial"/>
                <w:sz w:val="16"/>
                <w:szCs w:val="16"/>
                <w:lang w:val="en-US"/>
              </w:rPr>
            </w:pPr>
          </w:p>
        </w:tc>
      </w:tr>
      <w:tr w:rsidR="00206CD6" w:rsidRPr="00F76931" w:rsidTr="00455739">
        <w:tc>
          <w:tcPr>
            <w:tcW w:w="485" w:type="dxa"/>
            <w:tcBorders>
              <w:top w:val="single" w:sz="4" w:space="0" w:color="auto"/>
              <w:left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111</w:t>
            </w:r>
          </w:p>
        </w:tc>
        <w:tc>
          <w:tcPr>
            <w:tcW w:w="720" w:type="dxa"/>
            <w:vMerge/>
            <w:tcBorders>
              <w:top w:val="nil"/>
              <w:left w:val="single" w:sz="4" w:space="0" w:color="auto"/>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520" w:type="dxa"/>
            <w:tcBorders>
              <w:top w:val="single" w:sz="4" w:space="0" w:color="auto"/>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Nơi lan cháy ti</w:t>
            </w:r>
            <w:r w:rsidRPr="00F76931">
              <w:rPr>
                <w:rFonts w:ascii="Arial" w:hAnsi="Arial" w:cs="Arial"/>
                <w:sz w:val="16"/>
                <w:szCs w:val="16"/>
                <w:lang w:val="en-US"/>
              </w:rPr>
              <w:t>ế</w:t>
            </w:r>
            <w:r w:rsidRPr="00F76931">
              <w:rPr>
                <w:rFonts w:ascii="Arial" w:hAnsi="Arial" w:cs="Arial"/>
                <w:sz w:val="16"/>
                <w:szCs w:val="16"/>
              </w:rPr>
              <w:t>p theo</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lang w:val="en-US"/>
              </w:rPr>
              <w:t>Where did the fire develop further</w:t>
            </w:r>
          </w:p>
          <w:p w:rsidR="00206CD6" w:rsidRPr="00F76931" w:rsidRDefault="00206CD6" w:rsidP="00455739">
            <w:pPr>
              <w:spacing w:before="120"/>
              <w:rPr>
                <w:rFonts w:ascii="Arial" w:hAnsi="Arial" w:cs="Arial"/>
                <w:i/>
                <w:sz w:val="16"/>
                <w:szCs w:val="16"/>
                <w:lang w:val="en-US"/>
              </w:rPr>
            </w:pPr>
          </w:p>
        </w:tc>
      </w:tr>
      <w:tr w:rsidR="00206CD6" w:rsidRPr="00F76931" w:rsidTr="00455739">
        <w:tc>
          <w:tcPr>
            <w:tcW w:w="48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color w:val="auto"/>
                <w:sz w:val="16"/>
                <w:szCs w:val="16"/>
              </w:rPr>
            </w:pPr>
            <w:r w:rsidRPr="00F76931">
              <w:rPr>
                <w:rFonts w:ascii="Arial" w:hAnsi="Arial" w:cs="Arial"/>
                <w:color w:val="auto"/>
                <w:sz w:val="16"/>
                <w:szCs w:val="16"/>
              </w:rPr>
              <w:t>112</w:t>
            </w:r>
          </w:p>
        </w:tc>
        <w:tc>
          <w:tcPr>
            <w:tcW w:w="72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color w:val="auto"/>
                <w:sz w:val="16"/>
                <w:szCs w:val="16"/>
              </w:rPr>
            </w:pPr>
          </w:p>
        </w:tc>
        <w:tc>
          <w:tcPr>
            <w:tcW w:w="8520" w:type="dxa"/>
            <w:tcBorders>
              <w:top w:val="single" w:sz="4" w:space="0" w:color="auto"/>
              <w:left w:val="single" w:sz="4" w:space="0" w:color="auto"/>
              <w:bottom w:val="nil"/>
              <w:right w:val="single" w:sz="4" w:space="0" w:color="auto"/>
            </w:tcBorders>
            <w:shd w:val="clear" w:color="auto" w:fill="FFFFFF"/>
          </w:tcPr>
          <w:p w:rsidR="00206CD6" w:rsidRDefault="00206CD6" w:rsidP="00455739">
            <w:pPr>
              <w:spacing w:before="120"/>
              <w:rPr>
                <w:rFonts w:ascii="Arial" w:hAnsi="Arial" w:cs="Arial"/>
                <w:i/>
                <w:color w:val="auto"/>
                <w:sz w:val="16"/>
                <w:szCs w:val="16"/>
                <w:lang w:val="en-US"/>
              </w:rPr>
            </w:pPr>
            <w:r w:rsidRPr="00F76931">
              <w:rPr>
                <w:rFonts w:ascii="Arial" w:hAnsi="Arial" w:cs="Arial"/>
                <w:color w:val="auto"/>
                <w:sz w:val="16"/>
                <w:szCs w:val="16"/>
              </w:rPr>
              <w:t>Vật liệu phát hoả</w:t>
            </w:r>
            <w:r>
              <w:rPr>
                <w:rFonts w:ascii="Arial" w:hAnsi="Arial" w:cs="Arial"/>
                <w:color w:val="auto"/>
                <w:sz w:val="16"/>
                <w:szCs w:val="16"/>
              </w:rPr>
              <w:t xml:space="preserve"> </w:t>
            </w:r>
            <w:r w:rsidRPr="00F76931">
              <w:rPr>
                <w:rFonts w:ascii="Arial" w:hAnsi="Arial" w:cs="Arial"/>
                <w:color w:val="auto"/>
                <w:sz w:val="16"/>
                <w:szCs w:val="16"/>
                <w:lang w:val="en-US"/>
              </w:rPr>
              <w:br/>
            </w:r>
            <w:r w:rsidRPr="00F76931">
              <w:rPr>
                <w:rFonts w:ascii="Arial" w:hAnsi="Arial" w:cs="Arial"/>
                <w:color w:val="auto"/>
                <w:sz w:val="16"/>
                <w:szCs w:val="16"/>
              </w:rPr>
              <w:t xml:space="preserve">Material </w:t>
            </w:r>
            <w:r w:rsidRPr="00F76931">
              <w:rPr>
                <w:rFonts w:ascii="Arial" w:hAnsi="Arial" w:cs="Arial"/>
                <w:color w:val="auto"/>
                <w:sz w:val="16"/>
                <w:szCs w:val="16"/>
                <w:lang w:val="en-US"/>
              </w:rPr>
              <w:t>i</w:t>
            </w:r>
            <w:r w:rsidRPr="00F76931">
              <w:rPr>
                <w:rFonts w:ascii="Arial" w:hAnsi="Arial" w:cs="Arial"/>
                <w:color w:val="auto"/>
                <w:sz w:val="16"/>
                <w:szCs w:val="16"/>
              </w:rPr>
              <w:t>n which the ignition took p</w:t>
            </w:r>
            <w:r w:rsidRPr="00F76931">
              <w:rPr>
                <w:rFonts w:ascii="Arial" w:hAnsi="Arial" w:cs="Arial"/>
                <w:color w:val="auto"/>
                <w:sz w:val="16"/>
                <w:szCs w:val="16"/>
                <w:lang w:val="en-US"/>
              </w:rPr>
              <w:t>l</w:t>
            </w:r>
            <w:r w:rsidRPr="00F76931">
              <w:rPr>
                <w:rFonts w:ascii="Arial" w:hAnsi="Arial" w:cs="Arial"/>
                <w:color w:val="auto"/>
                <w:sz w:val="16"/>
                <w:szCs w:val="16"/>
              </w:rPr>
              <w:t>ace</w:t>
            </w:r>
            <w:r w:rsidRPr="00F76931">
              <w:rPr>
                <w:rFonts w:ascii="Arial" w:hAnsi="Arial" w:cs="Arial"/>
                <w:color w:val="auto"/>
                <w:sz w:val="16"/>
                <w:szCs w:val="16"/>
                <w:lang w:val="en-US"/>
              </w:rPr>
              <w:br/>
            </w:r>
            <w:r w:rsidRPr="00F76931">
              <w:rPr>
                <w:rFonts w:ascii="Arial" w:hAnsi="Arial" w:cs="Arial"/>
                <w:color w:val="auto"/>
                <w:sz w:val="16"/>
                <w:szCs w:val="16"/>
              </w:rPr>
              <w:t xml:space="preserve"> □ S</w:t>
            </w:r>
            <w:r w:rsidRPr="00F76931">
              <w:rPr>
                <w:rFonts w:ascii="Arial" w:hAnsi="Arial" w:cs="Arial"/>
                <w:color w:val="auto"/>
                <w:sz w:val="16"/>
                <w:szCs w:val="16"/>
                <w:lang w:val="en-US"/>
              </w:rPr>
              <w:t>ả</w:t>
            </w:r>
            <w:r w:rsidRPr="00F76931">
              <w:rPr>
                <w:rFonts w:ascii="Arial" w:hAnsi="Arial" w:cs="Arial"/>
                <w:color w:val="auto"/>
                <w:sz w:val="16"/>
                <w:szCs w:val="16"/>
              </w:rPr>
              <w:t xml:space="preserve">n phẩm dầu </w:t>
            </w:r>
            <w:r>
              <w:rPr>
                <w:rFonts w:ascii="Arial" w:hAnsi="Arial" w:cs="Arial"/>
                <w:color w:val="auto"/>
                <w:sz w:val="16"/>
                <w:szCs w:val="16"/>
                <w:lang w:val="en-US"/>
              </w:rPr>
              <w:t xml:space="preserve">    </w:t>
            </w:r>
            <w:r w:rsidRPr="00F76931">
              <w:rPr>
                <w:rFonts w:ascii="Arial" w:hAnsi="Arial" w:cs="Arial"/>
                <w:color w:val="auto"/>
                <w:sz w:val="16"/>
                <w:szCs w:val="16"/>
              </w:rPr>
              <w:t xml:space="preserve">□ Gỗ </w:t>
            </w:r>
            <w:r>
              <w:rPr>
                <w:rFonts w:ascii="Arial" w:hAnsi="Arial" w:cs="Arial"/>
                <w:color w:val="auto"/>
                <w:sz w:val="16"/>
                <w:szCs w:val="16"/>
                <w:lang w:val="en-US"/>
              </w:rPr>
              <w:t xml:space="preserve">    </w:t>
            </w:r>
            <w:r w:rsidRPr="00F76931">
              <w:rPr>
                <w:rFonts w:ascii="Arial" w:hAnsi="Arial" w:cs="Arial"/>
                <w:color w:val="auto"/>
                <w:sz w:val="16"/>
                <w:szCs w:val="16"/>
              </w:rPr>
              <w:t>□ Vật liệu ng</w:t>
            </w:r>
            <w:r w:rsidRPr="00F76931">
              <w:rPr>
                <w:rFonts w:ascii="Arial" w:hAnsi="Arial" w:cs="Arial"/>
                <w:color w:val="auto"/>
                <w:sz w:val="16"/>
                <w:szCs w:val="16"/>
                <w:lang w:val="en-US"/>
              </w:rPr>
              <w:t>ă</w:t>
            </w:r>
            <w:r w:rsidRPr="00F76931">
              <w:rPr>
                <w:rFonts w:ascii="Arial" w:hAnsi="Arial" w:cs="Arial"/>
                <w:color w:val="auto"/>
                <w:sz w:val="16"/>
                <w:szCs w:val="16"/>
              </w:rPr>
              <w:t xml:space="preserve">n cách </w:t>
            </w:r>
            <w:r>
              <w:rPr>
                <w:rFonts w:ascii="Arial" w:hAnsi="Arial" w:cs="Arial"/>
                <w:color w:val="auto"/>
                <w:sz w:val="16"/>
                <w:szCs w:val="16"/>
                <w:lang w:val="en-US"/>
              </w:rPr>
              <w:t xml:space="preserve">     </w:t>
            </w:r>
            <w:r w:rsidRPr="00F76931">
              <w:rPr>
                <w:rFonts w:ascii="Arial" w:hAnsi="Arial" w:cs="Arial"/>
                <w:color w:val="auto"/>
                <w:sz w:val="16"/>
                <w:szCs w:val="16"/>
              </w:rPr>
              <w:t>□ Các vật liệu khác, nêu r</w:t>
            </w:r>
            <w:r w:rsidRPr="00F76931">
              <w:rPr>
                <w:rFonts w:ascii="Arial" w:hAnsi="Arial" w:cs="Arial"/>
                <w:color w:val="auto"/>
                <w:sz w:val="16"/>
                <w:szCs w:val="16"/>
                <w:lang w:val="en-US"/>
              </w:rPr>
              <w:t>õ</w:t>
            </w:r>
            <w:r w:rsidRPr="00F76931">
              <w:rPr>
                <w:rFonts w:ascii="Arial" w:hAnsi="Arial" w:cs="Arial"/>
                <w:color w:val="auto"/>
                <w:sz w:val="16"/>
                <w:szCs w:val="16"/>
                <w:lang w:val="en-US"/>
              </w:rPr>
              <w:br/>
            </w:r>
            <w:r w:rsidRPr="00F76931">
              <w:rPr>
                <w:rFonts w:ascii="Arial" w:hAnsi="Arial" w:cs="Arial"/>
                <w:color w:val="auto"/>
                <w:sz w:val="16"/>
                <w:szCs w:val="16"/>
              </w:rPr>
              <w:t xml:space="preserve"> </w:t>
            </w:r>
            <w:r w:rsidRPr="00F76931">
              <w:rPr>
                <w:rFonts w:ascii="Arial" w:hAnsi="Arial" w:cs="Arial"/>
                <w:i/>
                <w:color w:val="auto"/>
                <w:sz w:val="16"/>
                <w:szCs w:val="16"/>
              </w:rPr>
              <w:t>Oil</w:t>
            </w:r>
            <w:r w:rsidRPr="00F76931">
              <w:rPr>
                <w:rFonts w:ascii="Arial" w:hAnsi="Arial" w:cs="Arial"/>
                <w:i/>
                <w:color w:val="auto"/>
                <w:sz w:val="16"/>
                <w:szCs w:val="16"/>
                <w:lang w:val="en-US"/>
              </w:rPr>
              <w:t xml:space="preserve"> </w:t>
            </w:r>
            <w:r w:rsidRPr="00F76931">
              <w:rPr>
                <w:rFonts w:ascii="Arial" w:hAnsi="Arial" w:cs="Arial"/>
                <w:i/>
                <w:color w:val="auto"/>
                <w:sz w:val="16"/>
                <w:szCs w:val="16"/>
              </w:rPr>
              <w:t xml:space="preserve">production </w:t>
            </w:r>
            <w:r w:rsidRPr="00F76931">
              <w:rPr>
                <w:rFonts w:ascii="Arial" w:hAnsi="Arial" w:cs="Arial"/>
                <w:i/>
                <w:color w:val="auto"/>
                <w:sz w:val="16"/>
                <w:szCs w:val="16"/>
                <w:lang w:val="en-US"/>
              </w:rPr>
              <w:t xml:space="preserve">     </w:t>
            </w:r>
            <w:r w:rsidRPr="00F76931">
              <w:rPr>
                <w:rFonts w:ascii="Arial" w:hAnsi="Arial" w:cs="Arial"/>
                <w:i/>
                <w:color w:val="auto"/>
                <w:sz w:val="16"/>
                <w:szCs w:val="16"/>
              </w:rPr>
              <w:t xml:space="preserve">Wood </w:t>
            </w:r>
            <w:r w:rsidRPr="00F76931">
              <w:rPr>
                <w:rFonts w:ascii="Arial" w:hAnsi="Arial" w:cs="Arial"/>
                <w:i/>
                <w:color w:val="auto"/>
                <w:sz w:val="16"/>
                <w:szCs w:val="16"/>
                <w:lang w:val="en-US"/>
              </w:rPr>
              <w:t xml:space="preserve">  </w:t>
            </w:r>
            <w:r>
              <w:rPr>
                <w:rFonts w:ascii="Arial" w:hAnsi="Arial" w:cs="Arial"/>
                <w:i/>
                <w:color w:val="auto"/>
                <w:sz w:val="16"/>
                <w:szCs w:val="16"/>
                <w:lang w:val="en-US"/>
              </w:rPr>
              <w:t xml:space="preserve">   </w:t>
            </w:r>
            <w:r w:rsidRPr="00F76931">
              <w:rPr>
                <w:rFonts w:ascii="Arial" w:hAnsi="Arial" w:cs="Arial"/>
                <w:i/>
                <w:color w:val="auto"/>
                <w:sz w:val="16"/>
                <w:szCs w:val="16"/>
                <w:lang w:val="en-US"/>
              </w:rPr>
              <w:t>I</w:t>
            </w:r>
            <w:r w:rsidRPr="00F76931">
              <w:rPr>
                <w:rFonts w:ascii="Arial" w:hAnsi="Arial" w:cs="Arial"/>
                <w:i/>
                <w:color w:val="auto"/>
                <w:sz w:val="16"/>
                <w:szCs w:val="16"/>
              </w:rPr>
              <w:t>nsula</w:t>
            </w:r>
            <w:r w:rsidRPr="00F76931">
              <w:rPr>
                <w:rFonts w:ascii="Arial" w:hAnsi="Arial" w:cs="Arial"/>
                <w:i/>
                <w:color w:val="auto"/>
                <w:sz w:val="16"/>
                <w:szCs w:val="16"/>
                <w:lang w:val="en-US"/>
              </w:rPr>
              <w:t>t</w:t>
            </w:r>
            <w:r w:rsidRPr="00F76931">
              <w:rPr>
                <w:rFonts w:ascii="Arial" w:hAnsi="Arial" w:cs="Arial"/>
                <w:i/>
                <w:color w:val="auto"/>
                <w:sz w:val="16"/>
                <w:szCs w:val="16"/>
              </w:rPr>
              <w:t xml:space="preserve">ion material </w:t>
            </w:r>
            <w:r>
              <w:rPr>
                <w:rFonts w:ascii="Arial" w:hAnsi="Arial" w:cs="Arial"/>
                <w:i/>
                <w:color w:val="auto"/>
                <w:sz w:val="16"/>
                <w:szCs w:val="16"/>
                <w:lang w:val="en-US"/>
              </w:rPr>
              <w:t xml:space="preserve">             </w:t>
            </w:r>
            <w:r w:rsidRPr="00F76931">
              <w:rPr>
                <w:rFonts w:ascii="Arial" w:hAnsi="Arial" w:cs="Arial"/>
                <w:i/>
                <w:color w:val="auto"/>
                <w:sz w:val="16"/>
                <w:szCs w:val="16"/>
                <w:lang w:val="en-US"/>
              </w:rPr>
              <w:t xml:space="preserve"> </w:t>
            </w:r>
            <w:r w:rsidRPr="00F76931">
              <w:rPr>
                <w:rFonts w:ascii="Arial" w:hAnsi="Arial" w:cs="Arial"/>
                <w:i/>
                <w:color w:val="auto"/>
                <w:sz w:val="16"/>
                <w:szCs w:val="16"/>
              </w:rPr>
              <w:t>Other, indicate what mater</w:t>
            </w:r>
            <w:r w:rsidRPr="00F76931">
              <w:rPr>
                <w:rFonts w:ascii="Arial" w:hAnsi="Arial" w:cs="Arial"/>
                <w:i/>
                <w:color w:val="auto"/>
                <w:sz w:val="16"/>
                <w:szCs w:val="16"/>
                <w:lang w:val="en-US"/>
              </w:rPr>
              <w:t>i</w:t>
            </w:r>
            <w:r w:rsidRPr="00F76931">
              <w:rPr>
                <w:rFonts w:ascii="Arial" w:hAnsi="Arial" w:cs="Arial"/>
                <w:i/>
                <w:color w:val="auto"/>
                <w:sz w:val="16"/>
                <w:szCs w:val="16"/>
              </w:rPr>
              <w:t>al</w:t>
            </w:r>
          </w:p>
          <w:p w:rsidR="00206CD6" w:rsidRPr="006E5C71" w:rsidRDefault="00206CD6" w:rsidP="00455739">
            <w:pPr>
              <w:spacing w:before="120"/>
              <w:rPr>
                <w:rFonts w:ascii="Arial" w:hAnsi="Arial" w:cs="Arial"/>
                <w:color w:val="auto"/>
                <w:sz w:val="16"/>
                <w:szCs w:val="16"/>
                <w:lang w:val="en-US"/>
              </w:rPr>
            </w:pPr>
          </w:p>
        </w:tc>
      </w:tr>
      <w:tr w:rsidR="00206CD6" w:rsidRPr="00F76931" w:rsidTr="00455739">
        <w:tc>
          <w:tcPr>
            <w:tcW w:w="485"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jc w:val="center"/>
              <w:rPr>
                <w:rFonts w:ascii="Arial" w:hAnsi="Arial" w:cs="Arial"/>
                <w:color w:val="auto"/>
                <w:sz w:val="16"/>
                <w:szCs w:val="16"/>
              </w:rPr>
            </w:pPr>
            <w:r w:rsidRPr="00F76931">
              <w:rPr>
                <w:rFonts w:ascii="Arial" w:hAnsi="Arial" w:cs="Arial"/>
                <w:color w:val="auto"/>
                <w:sz w:val="16"/>
                <w:szCs w:val="16"/>
              </w:rPr>
              <w:t>113</w:t>
            </w:r>
          </w:p>
        </w:tc>
        <w:tc>
          <w:tcPr>
            <w:tcW w:w="720" w:type="dxa"/>
            <w:tcBorders>
              <w:top w:val="nil"/>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color w:val="auto"/>
                <w:sz w:val="16"/>
                <w:szCs w:val="16"/>
              </w:rPr>
            </w:pPr>
          </w:p>
        </w:tc>
        <w:tc>
          <w:tcPr>
            <w:tcW w:w="8520" w:type="dxa"/>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color w:val="auto"/>
                <w:sz w:val="16"/>
                <w:szCs w:val="16"/>
              </w:rPr>
            </w:pPr>
            <w:r w:rsidRPr="00F76931">
              <w:rPr>
                <w:rFonts w:ascii="Arial" w:hAnsi="Arial" w:cs="Arial"/>
                <w:color w:val="auto"/>
                <w:sz w:val="16"/>
                <w:szCs w:val="16"/>
              </w:rPr>
              <w:t>Nguy</w:t>
            </w:r>
            <w:r w:rsidRPr="00565891">
              <w:rPr>
                <w:rFonts w:ascii="Arial" w:hAnsi="Arial" w:cs="Arial"/>
                <w:color w:val="auto"/>
                <w:sz w:val="16"/>
                <w:szCs w:val="16"/>
                <w:lang w:val="fr-FR"/>
              </w:rPr>
              <w:t>ê</w:t>
            </w:r>
            <w:r w:rsidRPr="00F76931">
              <w:rPr>
                <w:rFonts w:ascii="Arial" w:hAnsi="Arial" w:cs="Arial"/>
                <w:color w:val="auto"/>
                <w:sz w:val="16"/>
                <w:szCs w:val="16"/>
              </w:rPr>
              <w:t>n nhân phát hoả</w:t>
            </w:r>
            <w:r w:rsidRPr="00565891">
              <w:rPr>
                <w:rFonts w:ascii="Arial" w:hAnsi="Arial" w:cs="Arial"/>
                <w:color w:val="auto"/>
                <w:sz w:val="16"/>
                <w:szCs w:val="16"/>
                <w:lang w:val="fr-FR"/>
              </w:rPr>
              <w:br/>
            </w:r>
            <w:r w:rsidRPr="00565891">
              <w:rPr>
                <w:rFonts w:ascii="Arial" w:hAnsi="Arial" w:cs="Arial"/>
                <w:i/>
                <w:color w:val="auto"/>
                <w:sz w:val="16"/>
                <w:szCs w:val="16"/>
                <w:lang w:val="fr-FR"/>
              </w:rPr>
              <w:t>I</w:t>
            </w:r>
            <w:r w:rsidRPr="00F76931">
              <w:rPr>
                <w:rFonts w:ascii="Arial" w:hAnsi="Arial" w:cs="Arial"/>
                <w:i/>
                <w:color w:val="auto"/>
                <w:sz w:val="16"/>
                <w:szCs w:val="16"/>
              </w:rPr>
              <w:t>gnit</w:t>
            </w:r>
            <w:r w:rsidRPr="00565891">
              <w:rPr>
                <w:rFonts w:ascii="Arial" w:hAnsi="Arial" w:cs="Arial"/>
                <w:i/>
                <w:color w:val="auto"/>
                <w:sz w:val="16"/>
                <w:szCs w:val="16"/>
                <w:lang w:val="fr-FR"/>
              </w:rPr>
              <w:t>i</w:t>
            </w:r>
            <w:r w:rsidRPr="00F76931">
              <w:rPr>
                <w:rFonts w:ascii="Arial" w:hAnsi="Arial" w:cs="Arial"/>
                <w:i/>
                <w:color w:val="auto"/>
                <w:sz w:val="16"/>
                <w:szCs w:val="16"/>
              </w:rPr>
              <w:t>on causes</w:t>
            </w:r>
          </w:p>
          <w:p w:rsidR="00206CD6" w:rsidRPr="00C95174" w:rsidRDefault="00206CD6" w:rsidP="00455739">
            <w:pPr>
              <w:spacing w:before="120"/>
              <w:rPr>
                <w:rFonts w:ascii="Arial" w:hAnsi="Arial" w:cs="Arial"/>
                <w:i/>
                <w:color w:val="auto"/>
                <w:sz w:val="16"/>
                <w:szCs w:val="16"/>
              </w:rPr>
            </w:pPr>
            <w:r w:rsidRPr="00F76931">
              <w:rPr>
                <w:rFonts w:ascii="Arial" w:hAnsi="Arial" w:cs="Arial"/>
                <w:color w:val="auto"/>
                <w:sz w:val="16"/>
                <w:szCs w:val="16"/>
              </w:rPr>
              <w:t xml:space="preserve">□ Cháy </w:t>
            </w:r>
            <w:r w:rsidRPr="00565891">
              <w:rPr>
                <w:rFonts w:ascii="Arial" w:hAnsi="Arial" w:cs="Arial"/>
                <w:color w:val="auto"/>
                <w:sz w:val="16"/>
                <w:szCs w:val="16"/>
              </w:rPr>
              <w:t xml:space="preserve">         </w:t>
            </w:r>
            <w:r w:rsidRPr="00F76931">
              <w:rPr>
                <w:rFonts w:ascii="Arial" w:hAnsi="Arial" w:cs="Arial"/>
                <w:color w:val="auto"/>
                <w:sz w:val="16"/>
                <w:szCs w:val="16"/>
              </w:rPr>
              <w:t xml:space="preserve">□ Tia lửa </w:t>
            </w:r>
            <w:r w:rsidRPr="00565891">
              <w:rPr>
                <w:rFonts w:ascii="Arial" w:hAnsi="Arial" w:cs="Arial"/>
                <w:color w:val="auto"/>
                <w:sz w:val="16"/>
                <w:szCs w:val="16"/>
              </w:rPr>
              <w:t xml:space="preserve">        </w:t>
            </w:r>
            <w:r w:rsidRPr="00F76931">
              <w:rPr>
                <w:rFonts w:ascii="Arial" w:hAnsi="Arial" w:cs="Arial"/>
                <w:color w:val="auto"/>
                <w:sz w:val="16"/>
                <w:szCs w:val="16"/>
              </w:rPr>
              <w:t>□ Các bề mặt nóng</w:t>
            </w:r>
            <w:r w:rsidRPr="00565891">
              <w:rPr>
                <w:rFonts w:ascii="Arial" w:hAnsi="Arial" w:cs="Arial"/>
                <w:color w:val="auto"/>
                <w:sz w:val="16"/>
                <w:szCs w:val="16"/>
              </w:rPr>
              <w:t xml:space="preserve">  </w:t>
            </w:r>
            <w:r w:rsidRPr="00F76931">
              <w:rPr>
                <w:rFonts w:ascii="Arial" w:hAnsi="Arial" w:cs="Arial"/>
                <w:color w:val="auto"/>
                <w:sz w:val="16"/>
                <w:szCs w:val="16"/>
              </w:rPr>
              <w:t xml:space="preserve"> </w:t>
            </w:r>
            <w:r w:rsidRPr="00565891">
              <w:rPr>
                <w:rFonts w:ascii="Arial" w:hAnsi="Arial" w:cs="Arial"/>
                <w:color w:val="auto"/>
                <w:sz w:val="16"/>
                <w:szCs w:val="16"/>
              </w:rPr>
              <w:t xml:space="preserve">  </w:t>
            </w:r>
            <w:r w:rsidRPr="00F76931">
              <w:rPr>
                <w:rFonts w:ascii="Arial" w:hAnsi="Arial" w:cs="Arial"/>
                <w:color w:val="auto"/>
                <w:sz w:val="16"/>
                <w:szCs w:val="16"/>
              </w:rPr>
              <w:t>□ Tự động đánh lửa</w:t>
            </w:r>
            <w:r w:rsidRPr="00565891">
              <w:rPr>
                <w:rFonts w:ascii="Arial" w:hAnsi="Arial" w:cs="Arial"/>
                <w:color w:val="auto"/>
                <w:sz w:val="16"/>
                <w:szCs w:val="16"/>
              </w:rPr>
              <w:t xml:space="preserve"> </w:t>
            </w:r>
            <w:r w:rsidRPr="00F76931">
              <w:rPr>
                <w:rFonts w:ascii="Arial" w:hAnsi="Arial" w:cs="Arial"/>
                <w:color w:val="auto"/>
                <w:sz w:val="16"/>
                <w:szCs w:val="16"/>
              </w:rPr>
              <w:t xml:space="preserve"> □ Các loại khác, nêu rõ</w:t>
            </w:r>
            <w:r w:rsidRPr="00565891">
              <w:rPr>
                <w:rFonts w:ascii="Arial" w:hAnsi="Arial" w:cs="Arial"/>
                <w:color w:val="auto"/>
                <w:sz w:val="16"/>
                <w:szCs w:val="16"/>
              </w:rPr>
              <w:br/>
              <w:t xml:space="preserve"> </w:t>
            </w:r>
            <w:r w:rsidRPr="00565891">
              <w:rPr>
                <w:rFonts w:ascii="Arial" w:hAnsi="Arial" w:cs="Arial"/>
                <w:i/>
                <w:color w:val="auto"/>
                <w:sz w:val="16"/>
                <w:szCs w:val="16"/>
              </w:rPr>
              <w:t>Fl</w:t>
            </w:r>
            <w:r w:rsidRPr="00F76931">
              <w:rPr>
                <w:rFonts w:ascii="Arial" w:hAnsi="Arial" w:cs="Arial"/>
                <w:i/>
                <w:color w:val="auto"/>
                <w:sz w:val="16"/>
                <w:szCs w:val="16"/>
              </w:rPr>
              <w:t>ame</w:t>
            </w:r>
            <w:r w:rsidRPr="00565891">
              <w:rPr>
                <w:rFonts w:ascii="Arial" w:hAnsi="Arial" w:cs="Arial"/>
                <w:i/>
                <w:color w:val="auto"/>
                <w:sz w:val="16"/>
                <w:szCs w:val="16"/>
              </w:rPr>
              <w:t xml:space="preserve">        </w:t>
            </w:r>
            <w:r w:rsidRPr="00F76931">
              <w:rPr>
                <w:rFonts w:ascii="Arial" w:hAnsi="Arial" w:cs="Arial"/>
                <w:i/>
                <w:color w:val="auto"/>
                <w:sz w:val="16"/>
                <w:szCs w:val="16"/>
              </w:rPr>
              <w:t xml:space="preserve"> Spark </w:t>
            </w:r>
            <w:r w:rsidRPr="00565891">
              <w:rPr>
                <w:rFonts w:ascii="Arial" w:hAnsi="Arial" w:cs="Arial"/>
                <w:i/>
                <w:color w:val="auto"/>
                <w:sz w:val="16"/>
                <w:szCs w:val="16"/>
              </w:rPr>
              <w:t xml:space="preserve">                          </w:t>
            </w:r>
            <w:r w:rsidRPr="00F76931">
              <w:rPr>
                <w:rFonts w:ascii="Arial" w:hAnsi="Arial" w:cs="Arial"/>
                <w:i/>
                <w:color w:val="auto"/>
                <w:sz w:val="16"/>
                <w:szCs w:val="16"/>
              </w:rPr>
              <w:t>Hotsurfaces</w:t>
            </w:r>
            <w:r w:rsidRPr="00565891">
              <w:rPr>
                <w:rFonts w:ascii="Arial" w:hAnsi="Arial" w:cs="Arial"/>
                <w:i/>
                <w:color w:val="auto"/>
                <w:sz w:val="16"/>
                <w:szCs w:val="16"/>
              </w:rPr>
              <w:t xml:space="preserve">        </w:t>
            </w:r>
            <w:r w:rsidRPr="00F76931">
              <w:rPr>
                <w:rFonts w:ascii="Arial" w:hAnsi="Arial" w:cs="Arial"/>
                <w:i/>
                <w:color w:val="auto"/>
                <w:sz w:val="16"/>
                <w:szCs w:val="16"/>
              </w:rPr>
              <w:t xml:space="preserve"> Auto-ignition </w:t>
            </w:r>
            <w:r w:rsidRPr="00565891">
              <w:rPr>
                <w:rFonts w:ascii="Arial" w:hAnsi="Arial" w:cs="Arial"/>
                <w:i/>
                <w:color w:val="auto"/>
                <w:sz w:val="16"/>
                <w:szCs w:val="16"/>
              </w:rPr>
              <w:t xml:space="preserve">           </w:t>
            </w:r>
            <w:r w:rsidRPr="00F76931">
              <w:rPr>
                <w:rFonts w:ascii="Arial" w:hAnsi="Arial" w:cs="Arial"/>
                <w:i/>
                <w:color w:val="auto"/>
                <w:sz w:val="16"/>
                <w:szCs w:val="16"/>
              </w:rPr>
              <w:t>Other,</w:t>
            </w:r>
            <w:r w:rsidRPr="00565891">
              <w:rPr>
                <w:rFonts w:ascii="Arial" w:hAnsi="Arial" w:cs="Arial"/>
                <w:i/>
                <w:color w:val="auto"/>
                <w:sz w:val="16"/>
                <w:szCs w:val="16"/>
              </w:rPr>
              <w:t xml:space="preserve"> </w:t>
            </w:r>
            <w:r w:rsidRPr="00F76931">
              <w:rPr>
                <w:rFonts w:ascii="Arial" w:hAnsi="Arial" w:cs="Arial"/>
                <w:i/>
                <w:color w:val="auto"/>
                <w:sz w:val="16"/>
                <w:szCs w:val="16"/>
              </w:rPr>
              <w:t>ind</w:t>
            </w:r>
            <w:r w:rsidRPr="00565891">
              <w:rPr>
                <w:rFonts w:ascii="Arial" w:hAnsi="Arial" w:cs="Arial"/>
                <w:i/>
                <w:color w:val="auto"/>
                <w:sz w:val="16"/>
                <w:szCs w:val="16"/>
              </w:rPr>
              <w:t>i</w:t>
            </w:r>
            <w:r w:rsidRPr="00F76931">
              <w:rPr>
                <w:rFonts w:ascii="Arial" w:hAnsi="Arial" w:cs="Arial"/>
                <w:i/>
                <w:color w:val="auto"/>
                <w:sz w:val="16"/>
                <w:szCs w:val="16"/>
              </w:rPr>
              <w:t xml:space="preserve">cate </w:t>
            </w:r>
            <w:r w:rsidRPr="00565891">
              <w:rPr>
                <w:rFonts w:ascii="Arial" w:hAnsi="Arial" w:cs="Arial"/>
                <w:i/>
                <w:color w:val="auto"/>
                <w:sz w:val="16"/>
                <w:szCs w:val="16"/>
              </w:rPr>
              <w:t>w</w:t>
            </w:r>
            <w:r w:rsidRPr="00F76931">
              <w:rPr>
                <w:rFonts w:ascii="Arial" w:hAnsi="Arial" w:cs="Arial"/>
                <w:i/>
                <w:color w:val="auto"/>
                <w:sz w:val="16"/>
                <w:szCs w:val="16"/>
              </w:rPr>
              <w:t>hat</w:t>
            </w:r>
            <w:r w:rsidRPr="00565891">
              <w:rPr>
                <w:rFonts w:ascii="Arial" w:hAnsi="Arial" w:cs="Arial"/>
                <w:i/>
                <w:color w:val="auto"/>
                <w:sz w:val="16"/>
                <w:szCs w:val="16"/>
              </w:rPr>
              <w:t xml:space="preserve"> material</w:t>
            </w:r>
          </w:p>
          <w:p w:rsidR="00206CD6" w:rsidRPr="00C95174" w:rsidRDefault="00206CD6" w:rsidP="00455739">
            <w:pPr>
              <w:spacing w:before="120"/>
              <w:rPr>
                <w:rFonts w:ascii="Arial" w:hAnsi="Arial" w:cs="Arial"/>
                <w:color w:val="auto"/>
                <w:sz w:val="16"/>
                <w:szCs w:val="16"/>
              </w:rPr>
            </w:pPr>
          </w:p>
        </w:tc>
      </w:tr>
    </w:tbl>
    <w:p w:rsidR="00206CD6" w:rsidRPr="00565891" w:rsidRDefault="00206CD6" w:rsidP="00206CD6">
      <w:pPr>
        <w:spacing w:before="120"/>
      </w:pPr>
    </w:p>
    <w:tbl>
      <w:tblPr>
        <w:tblStyle w:val="TableGrid"/>
        <w:tblW w:w="9828" w:type="dxa"/>
        <w:tblLayout w:type="fixed"/>
        <w:tblLook w:val="01E0" w:firstRow="1" w:lastRow="1" w:firstColumn="1" w:lastColumn="1" w:noHBand="0" w:noVBand="0"/>
      </w:tblPr>
      <w:tblGrid>
        <w:gridCol w:w="600"/>
        <w:gridCol w:w="613"/>
        <w:gridCol w:w="3236"/>
        <w:gridCol w:w="1419"/>
        <w:gridCol w:w="498"/>
        <w:gridCol w:w="1558"/>
        <w:gridCol w:w="1904"/>
      </w:tblGrid>
      <w:tr w:rsidR="00206CD6" w:rsidRPr="00F76931" w:rsidTr="00455739">
        <w:tc>
          <w:tcPr>
            <w:tcW w:w="60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114</w:t>
            </w:r>
          </w:p>
        </w:tc>
        <w:tc>
          <w:tcPr>
            <w:tcW w:w="613" w:type="dxa"/>
            <w:vMerge w:val="restart"/>
            <w:textDirection w:val="btLr"/>
          </w:tcPr>
          <w:p w:rsidR="00206CD6" w:rsidRPr="00F76931" w:rsidRDefault="00206CD6" w:rsidP="00455739">
            <w:pPr>
              <w:spacing w:before="120"/>
              <w:ind w:left="113" w:right="113"/>
              <w:jc w:val="center"/>
              <w:rPr>
                <w:rFonts w:ascii="Arial" w:hAnsi="Arial" w:cs="Arial"/>
                <w:b w:val="0"/>
                <w:sz w:val="16"/>
                <w:szCs w:val="16"/>
                <w:lang w:val="en-US"/>
              </w:rPr>
            </w:pPr>
            <w:r w:rsidRPr="00F76931">
              <w:rPr>
                <w:rFonts w:ascii="Arial" w:hAnsi="Arial" w:cs="Arial"/>
                <w:b w:val="0"/>
                <w:sz w:val="16"/>
                <w:szCs w:val="16"/>
                <w:lang w:val="en-US"/>
              </w:rPr>
              <w:t>CẢNH BÁO CHÁY VÀ THIẾT BỊ CỨU HỎA</w:t>
            </w:r>
            <w:r w:rsidRPr="00F76931">
              <w:rPr>
                <w:rFonts w:ascii="Arial" w:hAnsi="Arial" w:cs="Arial"/>
                <w:b w:val="0"/>
                <w:sz w:val="16"/>
                <w:szCs w:val="16"/>
                <w:lang w:val="en-US"/>
              </w:rPr>
              <w:br/>
              <w:t>FIRE WARNING AND EXTINGUSHING EQUIPMENT</w:t>
            </w:r>
          </w:p>
        </w:tc>
        <w:tc>
          <w:tcPr>
            <w:tcW w:w="5153"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Thiết bị báo cháy có được lặp đặt tại nơi phát hỏa không?</w:t>
            </w:r>
            <w:r w:rsidRPr="00F76931">
              <w:rPr>
                <w:rFonts w:ascii="Arial" w:hAnsi="Arial" w:cs="Arial"/>
                <w:sz w:val="16"/>
                <w:szCs w:val="16"/>
                <w:lang w:val="en-US"/>
              </w:rPr>
              <w:br/>
            </w:r>
            <w:r w:rsidRPr="00F76931">
              <w:rPr>
                <w:rFonts w:ascii="Arial" w:hAnsi="Arial" w:cs="Arial"/>
                <w:i/>
                <w:sz w:val="16"/>
                <w:szCs w:val="16"/>
                <w:lang w:val="en-US"/>
              </w:rPr>
              <w:t>Were fire detection installed where the fire stated?</w:t>
            </w:r>
            <w:r w:rsidRPr="00F76931">
              <w:rPr>
                <w:rFonts w:ascii="Arial" w:hAnsi="Arial" w:cs="Arial"/>
                <w:sz w:val="16"/>
                <w:szCs w:val="16"/>
                <w:lang w:val="en-US"/>
              </w:rPr>
              <w:br/>
              <w:t xml:space="preserve">                       </w:t>
            </w:r>
            <w:r w:rsidRPr="00F76931">
              <w:rPr>
                <w:rFonts w:ascii="Arial" w:hAnsi="Arial" w:cs="Arial"/>
                <w:sz w:val="16"/>
                <w:szCs w:val="16"/>
              </w:rPr>
              <w:t>□</w:t>
            </w:r>
            <w:r w:rsidRPr="00F76931">
              <w:rPr>
                <w:rFonts w:ascii="Arial" w:hAnsi="Arial" w:cs="Arial"/>
                <w:sz w:val="16"/>
                <w:szCs w:val="16"/>
                <w:lang w:val="en-US"/>
              </w:rPr>
              <w:t xml:space="preserve">  Có                 </w:t>
            </w:r>
            <w:r w:rsidRPr="00F76931">
              <w:rPr>
                <w:rFonts w:ascii="Arial" w:hAnsi="Arial" w:cs="Arial"/>
                <w:sz w:val="16"/>
                <w:szCs w:val="16"/>
              </w:rPr>
              <w:t>□</w:t>
            </w:r>
            <w:r w:rsidRPr="00F76931">
              <w:rPr>
                <w:rFonts w:ascii="Arial" w:hAnsi="Arial" w:cs="Arial"/>
                <w:sz w:val="16"/>
                <w:szCs w:val="16"/>
                <w:lang w:val="en-US"/>
              </w:rPr>
              <w:t xml:space="preserve">   Không</w:t>
            </w:r>
            <w:r w:rsidRPr="00F76931">
              <w:rPr>
                <w:rFonts w:ascii="Arial" w:hAnsi="Arial" w:cs="Arial"/>
                <w:sz w:val="16"/>
                <w:szCs w:val="16"/>
                <w:lang w:val="en-US"/>
              </w:rPr>
              <w:br/>
              <w:t xml:space="preserve">                         </w:t>
            </w:r>
            <w:r w:rsidRPr="00F76931">
              <w:rPr>
                <w:rFonts w:ascii="Arial" w:hAnsi="Arial" w:cs="Arial"/>
                <w:i/>
                <w:sz w:val="16"/>
                <w:szCs w:val="16"/>
                <w:lang w:val="en-US"/>
              </w:rPr>
              <w:t>Yes                     No</w:t>
            </w:r>
          </w:p>
        </w:tc>
        <w:tc>
          <w:tcPr>
            <w:tcW w:w="3462"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Nếu có, loại nào</w:t>
            </w:r>
          </w:p>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If yes, what type</w:t>
            </w:r>
            <w:r w:rsidRPr="00F76931">
              <w:rPr>
                <w:rFonts w:ascii="Arial" w:hAnsi="Arial" w:cs="Arial"/>
                <w:i/>
                <w:sz w:val="16"/>
                <w:szCs w:val="16"/>
                <w:lang w:val="en-US"/>
              </w:rPr>
              <w:br/>
            </w:r>
            <w:r w:rsidRPr="00F76931">
              <w:rPr>
                <w:rFonts w:ascii="Arial" w:hAnsi="Arial" w:cs="Arial"/>
                <w:sz w:val="16"/>
                <w:szCs w:val="16"/>
              </w:rPr>
              <w:t>□</w:t>
            </w:r>
            <w:r>
              <w:rPr>
                <w:rFonts w:ascii="Arial" w:hAnsi="Arial" w:cs="Arial"/>
                <w:i/>
                <w:sz w:val="16"/>
                <w:szCs w:val="16"/>
                <w:lang w:val="en-US"/>
              </w:rPr>
              <w:t xml:space="preserve"> </w:t>
            </w:r>
            <w:r w:rsidRPr="00F76931">
              <w:rPr>
                <w:rFonts w:ascii="Arial" w:hAnsi="Arial" w:cs="Arial"/>
                <w:sz w:val="16"/>
                <w:szCs w:val="16"/>
                <w:lang w:val="en-US"/>
              </w:rPr>
              <w:t xml:space="preserve">Nhiệt              </w:t>
            </w:r>
            <w:r w:rsidRPr="00F76931">
              <w:rPr>
                <w:rFonts w:ascii="Arial" w:hAnsi="Arial" w:cs="Arial"/>
                <w:sz w:val="16"/>
                <w:szCs w:val="16"/>
              </w:rPr>
              <w:t>□</w:t>
            </w:r>
            <w:r w:rsidRPr="00F76931">
              <w:rPr>
                <w:rFonts w:ascii="Arial" w:hAnsi="Arial" w:cs="Arial"/>
                <w:sz w:val="16"/>
                <w:szCs w:val="16"/>
                <w:lang w:val="en-US"/>
              </w:rPr>
              <w:t xml:space="preserve">  Khói            </w:t>
            </w:r>
            <w:r w:rsidRPr="00F76931">
              <w:rPr>
                <w:rFonts w:ascii="Arial" w:hAnsi="Arial" w:cs="Arial"/>
                <w:sz w:val="16"/>
                <w:szCs w:val="16"/>
              </w:rPr>
              <w:t>□</w:t>
            </w:r>
            <w:r w:rsidRPr="00F76931">
              <w:rPr>
                <w:rFonts w:ascii="Arial" w:hAnsi="Arial" w:cs="Arial"/>
                <w:sz w:val="16"/>
                <w:szCs w:val="16"/>
                <w:lang w:val="en-US"/>
              </w:rPr>
              <w:t xml:space="preserve">   Loại khác, nêu rõ</w:t>
            </w:r>
            <w:r w:rsidRPr="00F76931">
              <w:rPr>
                <w:rFonts w:ascii="Arial" w:hAnsi="Arial" w:cs="Arial"/>
                <w:sz w:val="16"/>
                <w:szCs w:val="16"/>
                <w:lang w:val="en-US"/>
              </w:rPr>
              <w:br/>
            </w:r>
            <w:r w:rsidRPr="00F76931">
              <w:rPr>
                <w:rFonts w:ascii="Arial" w:hAnsi="Arial" w:cs="Arial"/>
                <w:i/>
                <w:sz w:val="16"/>
                <w:szCs w:val="16"/>
                <w:lang w:val="en-US"/>
              </w:rPr>
              <w:t>Heat                Smoke         Other type, indicate what type</w:t>
            </w:r>
          </w:p>
        </w:tc>
      </w:tr>
      <w:tr w:rsidR="00206CD6" w:rsidRPr="00F76931" w:rsidTr="00455739">
        <w:tc>
          <w:tcPr>
            <w:tcW w:w="60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115</w:t>
            </w:r>
          </w:p>
        </w:tc>
        <w:tc>
          <w:tcPr>
            <w:tcW w:w="613" w:type="dxa"/>
            <w:vMerge/>
          </w:tcPr>
          <w:p w:rsidR="00206CD6" w:rsidRPr="00F76931" w:rsidRDefault="00206CD6" w:rsidP="00455739">
            <w:pPr>
              <w:spacing w:before="120"/>
              <w:rPr>
                <w:rFonts w:ascii="Arial" w:hAnsi="Arial" w:cs="Arial"/>
                <w:sz w:val="16"/>
                <w:szCs w:val="16"/>
                <w:lang w:val="en-US"/>
              </w:rPr>
            </w:pPr>
          </w:p>
        </w:tc>
        <w:tc>
          <w:tcPr>
            <w:tcW w:w="5153"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Hệ thống báo cháy hoạt động có tốt không?</w:t>
            </w:r>
          </w:p>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Were fire detection installed where the fire started?</w:t>
            </w:r>
          </w:p>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 xml:space="preserve">                   </w:t>
            </w:r>
            <w:r w:rsidRPr="00F76931">
              <w:rPr>
                <w:rFonts w:ascii="Arial" w:hAnsi="Arial" w:cs="Arial"/>
                <w:sz w:val="16"/>
                <w:szCs w:val="16"/>
                <w:lang w:val="en-US"/>
              </w:rPr>
              <w:t>Có                          Không</w:t>
            </w:r>
            <w:r w:rsidRPr="00F76931">
              <w:rPr>
                <w:rFonts w:ascii="Arial" w:hAnsi="Arial" w:cs="Arial"/>
                <w:sz w:val="16"/>
                <w:szCs w:val="16"/>
                <w:lang w:val="en-US"/>
              </w:rPr>
              <w:br/>
            </w:r>
            <w:r w:rsidRPr="00F76931">
              <w:rPr>
                <w:rFonts w:ascii="Arial" w:hAnsi="Arial" w:cs="Arial"/>
                <w:i/>
                <w:sz w:val="16"/>
                <w:szCs w:val="16"/>
                <w:lang w:val="en-US"/>
              </w:rPr>
              <w:t xml:space="preserve">                   Yes                        No</w:t>
            </w:r>
          </w:p>
        </w:tc>
        <w:tc>
          <w:tcPr>
            <w:tcW w:w="3462"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Nếu không mô tả các khiếm khuyết</w:t>
            </w:r>
            <w:r w:rsidRPr="00F76931">
              <w:rPr>
                <w:rFonts w:ascii="Arial" w:hAnsi="Arial" w:cs="Arial"/>
                <w:sz w:val="16"/>
                <w:szCs w:val="16"/>
                <w:lang w:val="en-US"/>
              </w:rPr>
              <w:br/>
            </w:r>
            <w:r w:rsidRPr="00F76931">
              <w:rPr>
                <w:rFonts w:ascii="Arial" w:hAnsi="Arial" w:cs="Arial"/>
                <w:i/>
                <w:sz w:val="16"/>
                <w:szCs w:val="16"/>
                <w:lang w:val="en-US"/>
              </w:rPr>
              <w:t>If no, describe the deficiences</w:t>
            </w:r>
          </w:p>
        </w:tc>
      </w:tr>
      <w:tr w:rsidR="00206CD6" w:rsidRPr="00F76931" w:rsidTr="00455739">
        <w:tc>
          <w:tcPr>
            <w:tcW w:w="60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116</w:t>
            </w:r>
          </w:p>
        </w:tc>
        <w:tc>
          <w:tcPr>
            <w:tcW w:w="613" w:type="dxa"/>
            <w:vMerge/>
          </w:tcPr>
          <w:p w:rsidR="00206CD6" w:rsidRPr="00F76931" w:rsidRDefault="00206CD6" w:rsidP="00455739">
            <w:pPr>
              <w:spacing w:before="120"/>
              <w:rPr>
                <w:rFonts w:ascii="Arial" w:hAnsi="Arial" w:cs="Arial"/>
                <w:sz w:val="16"/>
                <w:szCs w:val="16"/>
                <w:lang w:val="en-US"/>
              </w:rPr>
            </w:pPr>
          </w:p>
        </w:tc>
        <w:tc>
          <w:tcPr>
            <w:tcW w:w="8615" w:type="dxa"/>
            <w:gridSpan w:val="5"/>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 xml:space="preserve">Cháy được phát hiện như thế nào?                 </w:t>
            </w:r>
            <w:r w:rsidRPr="00F76931">
              <w:rPr>
                <w:rFonts w:ascii="Arial" w:hAnsi="Arial" w:cs="Arial"/>
                <w:sz w:val="16"/>
                <w:szCs w:val="16"/>
              </w:rPr>
              <w:t>□</w:t>
            </w:r>
            <w:r w:rsidRPr="00F76931">
              <w:rPr>
                <w:rFonts w:ascii="Arial" w:hAnsi="Arial" w:cs="Arial"/>
                <w:sz w:val="16"/>
                <w:szCs w:val="16"/>
                <w:lang w:val="en-US"/>
              </w:rPr>
              <w:t xml:space="preserve"> Thiết bị báo cháy               </w:t>
            </w:r>
            <w:r w:rsidRPr="00F76931">
              <w:rPr>
                <w:rFonts w:ascii="Arial" w:hAnsi="Arial" w:cs="Arial"/>
                <w:sz w:val="16"/>
                <w:szCs w:val="16"/>
              </w:rPr>
              <w:t>□</w:t>
            </w:r>
            <w:r w:rsidRPr="00F76931">
              <w:rPr>
                <w:rFonts w:ascii="Arial" w:hAnsi="Arial" w:cs="Arial"/>
                <w:sz w:val="16"/>
                <w:szCs w:val="16"/>
                <w:lang w:val="en-US"/>
              </w:rPr>
              <w:t xml:space="preserve"> Người                        </w:t>
            </w:r>
            <w:r w:rsidRPr="00F76931">
              <w:rPr>
                <w:rFonts w:ascii="Arial" w:hAnsi="Arial" w:cs="Arial"/>
                <w:sz w:val="16"/>
                <w:szCs w:val="16"/>
              </w:rPr>
              <w:t>□</w:t>
            </w:r>
            <w:r w:rsidRPr="00F76931">
              <w:rPr>
                <w:rFonts w:ascii="Arial" w:hAnsi="Arial" w:cs="Arial"/>
                <w:sz w:val="16"/>
                <w:szCs w:val="16"/>
                <w:lang w:val="en-US"/>
              </w:rPr>
              <w:t xml:space="preserve">  Các loại khác</w:t>
            </w:r>
            <w:r w:rsidRPr="00F76931">
              <w:rPr>
                <w:rFonts w:ascii="Arial" w:hAnsi="Arial" w:cs="Arial"/>
                <w:sz w:val="16"/>
                <w:szCs w:val="16"/>
                <w:lang w:val="en-US"/>
              </w:rPr>
              <w:br/>
            </w:r>
            <w:r w:rsidRPr="00F76931">
              <w:rPr>
                <w:rFonts w:ascii="Arial" w:hAnsi="Arial" w:cs="Arial"/>
                <w:i/>
                <w:sz w:val="16"/>
                <w:szCs w:val="16"/>
                <w:lang w:val="en-US"/>
              </w:rPr>
              <w:t>How was the fire detected ?                               Fire detector                      Personnel                     Other means</w:t>
            </w:r>
          </w:p>
        </w:tc>
      </w:tr>
      <w:tr w:rsidR="00206CD6" w:rsidRPr="00F76931" w:rsidTr="00455739">
        <w:tc>
          <w:tcPr>
            <w:tcW w:w="60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117</w:t>
            </w:r>
          </w:p>
        </w:tc>
        <w:tc>
          <w:tcPr>
            <w:tcW w:w="613" w:type="dxa"/>
            <w:vMerge/>
          </w:tcPr>
          <w:p w:rsidR="00206CD6" w:rsidRPr="00F76931" w:rsidRDefault="00206CD6" w:rsidP="00455739">
            <w:pPr>
              <w:spacing w:before="120"/>
              <w:rPr>
                <w:rFonts w:ascii="Arial" w:hAnsi="Arial" w:cs="Arial"/>
                <w:sz w:val="16"/>
                <w:szCs w:val="16"/>
                <w:lang w:val="en-US"/>
              </w:rPr>
            </w:pPr>
          </w:p>
        </w:tc>
        <w:tc>
          <w:tcPr>
            <w:tcW w:w="8615" w:type="dxa"/>
            <w:gridSpan w:val="5"/>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Ai phát hiện ra đám cháy?</w:t>
            </w:r>
          </w:p>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Who detected the accident?</w:t>
            </w:r>
          </w:p>
        </w:tc>
      </w:tr>
      <w:tr w:rsidR="00206CD6" w:rsidRPr="00F76931" w:rsidTr="00455739">
        <w:tc>
          <w:tcPr>
            <w:tcW w:w="600" w:type="dxa"/>
            <w:vMerge w:val="restart"/>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118</w:t>
            </w:r>
          </w:p>
        </w:tc>
        <w:tc>
          <w:tcPr>
            <w:tcW w:w="613" w:type="dxa"/>
            <w:vMerge/>
          </w:tcPr>
          <w:p w:rsidR="00206CD6" w:rsidRPr="00F76931" w:rsidRDefault="00206CD6" w:rsidP="00455739">
            <w:pPr>
              <w:spacing w:before="120"/>
              <w:rPr>
                <w:rFonts w:ascii="Arial" w:hAnsi="Arial" w:cs="Arial"/>
                <w:sz w:val="16"/>
                <w:szCs w:val="16"/>
                <w:lang w:val="en-US"/>
              </w:rPr>
            </w:pPr>
          </w:p>
        </w:tc>
        <w:tc>
          <w:tcPr>
            <w:tcW w:w="3236" w:type="dxa"/>
            <w:vMerge w:val="restart"/>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Thiết bị chữa cháy cố định</w:t>
            </w:r>
            <w:r w:rsidRPr="00F76931">
              <w:rPr>
                <w:rFonts w:ascii="Arial" w:hAnsi="Arial" w:cs="Arial"/>
                <w:sz w:val="16"/>
                <w:szCs w:val="16"/>
                <w:lang w:val="en-US"/>
              </w:rPr>
              <w:br/>
            </w:r>
            <w:r w:rsidRPr="00F76931">
              <w:rPr>
                <w:rFonts w:ascii="Arial" w:hAnsi="Arial" w:cs="Arial"/>
                <w:i/>
                <w:sz w:val="16"/>
                <w:szCs w:val="16"/>
                <w:lang w:val="en-US"/>
              </w:rPr>
              <w:t>Fixed fire extinguishing equipment</w:t>
            </w:r>
          </w:p>
        </w:tc>
        <w:tc>
          <w:tcPr>
            <w:tcW w:w="3475"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Tại khu vực bị cháy</w:t>
            </w:r>
            <w:r w:rsidRPr="00F76931">
              <w:rPr>
                <w:rFonts w:ascii="Arial" w:hAnsi="Arial" w:cs="Arial"/>
                <w:sz w:val="16"/>
                <w:szCs w:val="16"/>
                <w:lang w:val="en-US"/>
              </w:rPr>
              <w:br/>
            </w:r>
            <w:r w:rsidRPr="00F76931">
              <w:rPr>
                <w:rFonts w:ascii="Arial" w:hAnsi="Arial" w:cs="Arial"/>
                <w:i/>
                <w:sz w:val="16"/>
                <w:szCs w:val="16"/>
                <w:lang w:val="en-US"/>
              </w:rPr>
              <w:t>At the fire area</w:t>
            </w:r>
            <w:r w:rsidRPr="00F76931">
              <w:rPr>
                <w:rFonts w:ascii="Arial" w:hAnsi="Arial" w:cs="Arial"/>
                <w:i/>
                <w:sz w:val="16"/>
                <w:szCs w:val="16"/>
                <w:lang w:val="en-US"/>
              </w:rPr>
              <w:br/>
            </w:r>
            <w:r w:rsidRPr="00F76931">
              <w:rPr>
                <w:rFonts w:ascii="Arial" w:hAnsi="Arial" w:cs="Arial"/>
                <w:sz w:val="16"/>
                <w:szCs w:val="16"/>
                <w:lang w:val="en-US"/>
              </w:rPr>
              <w:t xml:space="preserve">         </w:t>
            </w:r>
            <w:r w:rsidRPr="00F76931">
              <w:rPr>
                <w:rFonts w:ascii="Arial" w:hAnsi="Arial" w:cs="Arial"/>
                <w:sz w:val="16"/>
                <w:szCs w:val="16"/>
              </w:rPr>
              <w:t>□</w:t>
            </w:r>
            <w:r w:rsidRPr="00F76931">
              <w:rPr>
                <w:rFonts w:ascii="Arial" w:hAnsi="Arial" w:cs="Arial"/>
                <w:sz w:val="16"/>
                <w:szCs w:val="16"/>
                <w:lang w:val="en-US"/>
              </w:rPr>
              <w:t xml:space="preserve"> Có           </w:t>
            </w:r>
            <w:r w:rsidRPr="00F76931">
              <w:rPr>
                <w:rFonts w:ascii="Arial" w:hAnsi="Arial" w:cs="Arial"/>
                <w:sz w:val="16"/>
                <w:szCs w:val="16"/>
              </w:rPr>
              <w:t>□</w:t>
            </w:r>
            <w:r w:rsidRPr="00F76931">
              <w:rPr>
                <w:rFonts w:ascii="Arial" w:hAnsi="Arial" w:cs="Arial"/>
                <w:sz w:val="16"/>
                <w:szCs w:val="16"/>
                <w:lang w:val="en-US"/>
              </w:rPr>
              <w:t xml:space="preserve">  Không</w:t>
            </w:r>
            <w:r w:rsidRPr="00F76931">
              <w:rPr>
                <w:rFonts w:ascii="Arial" w:hAnsi="Arial" w:cs="Arial"/>
                <w:sz w:val="16"/>
                <w:szCs w:val="16"/>
                <w:lang w:val="en-US"/>
              </w:rPr>
              <w:br/>
            </w:r>
            <w:r w:rsidRPr="00F76931">
              <w:rPr>
                <w:rFonts w:ascii="Arial" w:hAnsi="Arial" w:cs="Arial"/>
                <w:i/>
                <w:sz w:val="16"/>
                <w:szCs w:val="16"/>
                <w:lang w:val="en-US"/>
              </w:rPr>
              <w:t xml:space="preserve">          Yes            </w:t>
            </w:r>
            <w:r>
              <w:rPr>
                <w:rFonts w:ascii="Arial" w:hAnsi="Arial" w:cs="Arial"/>
                <w:i/>
                <w:sz w:val="16"/>
                <w:szCs w:val="16"/>
                <w:lang w:val="en-US"/>
              </w:rPr>
              <w:t xml:space="preserve">    </w:t>
            </w:r>
            <w:r w:rsidRPr="00F76931">
              <w:rPr>
                <w:rFonts w:ascii="Arial" w:hAnsi="Arial" w:cs="Arial"/>
                <w:i/>
                <w:sz w:val="16"/>
                <w:szCs w:val="16"/>
                <w:lang w:val="en-US"/>
              </w:rPr>
              <w:t>No</w:t>
            </w:r>
          </w:p>
        </w:tc>
        <w:tc>
          <w:tcPr>
            <w:tcW w:w="1904"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Nếu có, loại nào</w:t>
            </w:r>
          </w:p>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If yes, indicate type</w:t>
            </w:r>
          </w:p>
        </w:tc>
      </w:tr>
      <w:tr w:rsidR="00206CD6" w:rsidRPr="00F76931" w:rsidTr="00455739">
        <w:tc>
          <w:tcPr>
            <w:tcW w:w="600" w:type="dxa"/>
            <w:vMerge/>
            <w:vAlign w:val="center"/>
          </w:tcPr>
          <w:p w:rsidR="00206CD6" w:rsidRPr="00F76931" w:rsidRDefault="00206CD6" w:rsidP="00455739">
            <w:pPr>
              <w:spacing w:before="120"/>
              <w:jc w:val="center"/>
              <w:rPr>
                <w:rFonts w:ascii="Arial" w:hAnsi="Arial" w:cs="Arial"/>
                <w:sz w:val="16"/>
                <w:szCs w:val="16"/>
                <w:lang w:val="en-US"/>
              </w:rPr>
            </w:pPr>
          </w:p>
        </w:tc>
        <w:tc>
          <w:tcPr>
            <w:tcW w:w="613" w:type="dxa"/>
            <w:vMerge/>
          </w:tcPr>
          <w:p w:rsidR="00206CD6" w:rsidRPr="00F76931" w:rsidRDefault="00206CD6" w:rsidP="00455739">
            <w:pPr>
              <w:spacing w:before="120"/>
              <w:rPr>
                <w:rFonts w:ascii="Arial" w:hAnsi="Arial" w:cs="Arial"/>
                <w:sz w:val="16"/>
                <w:szCs w:val="16"/>
                <w:lang w:val="en-US"/>
              </w:rPr>
            </w:pPr>
          </w:p>
        </w:tc>
        <w:tc>
          <w:tcPr>
            <w:tcW w:w="3236" w:type="dxa"/>
            <w:vMerge/>
          </w:tcPr>
          <w:p w:rsidR="00206CD6" w:rsidRPr="00F76931" w:rsidRDefault="00206CD6" w:rsidP="00455739">
            <w:pPr>
              <w:spacing w:before="120"/>
              <w:rPr>
                <w:rFonts w:ascii="Arial" w:hAnsi="Arial" w:cs="Arial"/>
                <w:sz w:val="16"/>
                <w:szCs w:val="16"/>
                <w:lang w:val="en-US"/>
              </w:rPr>
            </w:pPr>
          </w:p>
        </w:tc>
        <w:tc>
          <w:tcPr>
            <w:tcW w:w="3475"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 xml:space="preserve">Khu vực lân cận              </w:t>
            </w:r>
            <w:r w:rsidRPr="00F76931">
              <w:rPr>
                <w:rFonts w:ascii="Arial" w:hAnsi="Arial" w:cs="Arial"/>
                <w:sz w:val="16"/>
                <w:szCs w:val="16"/>
              </w:rPr>
              <w:t>□</w:t>
            </w:r>
            <w:r w:rsidRPr="00F76931">
              <w:rPr>
                <w:rFonts w:ascii="Arial" w:hAnsi="Arial" w:cs="Arial"/>
                <w:sz w:val="16"/>
                <w:szCs w:val="16"/>
                <w:lang w:val="en-US"/>
              </w:rPr>
              <w:t xml:space="preserve"> Có          </w:t>
            </w:r>
            <w:r w:rsidRPr="00F76931">
              <w:rPr>
                <w:rFonts w:ascii="Arial" w:hAnsi="Arial" w:cs="Arial"/>
                <w:sz w:val="16"/>
                <w:szCs w:val="16"/>
              </w:rPr>
              <w:t>□</w:t>
            </w:r>
            <w:r w:rsidRPr="00F76931">
              <w:rPr>
                <w:rFonts w:ascii="Arial" w:hAnsi="Arial" w:cs="Arial"/>
                <w:sz w:val="16"/>
                <w:szCs w:val="16"/>
                <w:lang w:val="en-US"/>
              </w:rPr>
              <w:t xml:space="preserve"> Không</w:t>
            </w:r>
            <w:r w:rsidRPr="00F76931">
              <w:rPr>
                <w:rFonts w:ascii="Arial" w:hAnsi="Arial" w:cs="Arial"/>
                <w:sz w:val="16"/>
                <w:szCs w:val="16"/>
                <w:lang w:val="en-US"/>
              </w:rPr>
              <w:br/>
            </w:r>
            <w:r w:rsidRPr="00F76931">
              <w:rPr>
                <w:rFonts w:ascii="Arial" w:hAnsi="Arial" w:cs="Arial"/>
                <w:i/>
                <w:sz w:val="16"/>
                <w:szCs w:val="16"/>
                <w:lang w:val="en-US"/>
              </w:rPr>
              <w:t>Adjoining area                   Yes          No</w:t>
            </w:r>
          </w:p>
        </w:tc>
        <w:tc>
          <w:tcPr>
            <w:tcW w:w="1904"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Nếu có, loại nào</w:t>
            </w:r>
            <w:r w:rsidRPr="00F76931">
              <w:rPr>
                <w:rFonts w:ascii="Arial" w:hAnsi="Arial" w:cs="Arial"/>
                <w:sz w:val="16"/>
                <w:szCs w:val="16"/>
                <w:lang w:val="en-US"/>
              </w:rPr>
              <w:br/>
            </w:r>
            <w:r w:rsidRPr="00F76931">
              <w:rPr>
                <w:rFonts w:ascii="Arial" w:hAnsi="Arial" w:cs="Arial"/>
                <w:i/>
                <w:sz w:val="16"/>
                <w:szCs w:val="16"/>
                <w:lang w:val="en-US"/>
              </w:rPr>
              <w:t>If yes, indicate type</w:t>
            </w:r>
          </w:p>
        </w:tc>
      </w:tr>
      <w:tr w:rsidR="00206CD6" w:rsidRPr="00F76931" w:rsidTr="00455739">
        <w:tc>
          <w:tcPr>
            <w:tcW w:w="60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119</w:t>
            </w:r>
          </w:p>
        </w:tc>
        <w:tc>
          <w:tcPr>
            <w:tcW w:w="613" w:type="dxa"/>
            <w:vMerge w:val="restart"/>
            <w:textDirection w:val="btLr"/>
          </w:tcPr>
          <w:p w:rsidR="00206CD6" w:rsidRPr="00F76931" w:rsidRDefault="00206CD6" w:rsidP="00455739">
            <w:pPr>
              <w:spacing w:before="120"/>
              <w:ind w:left="113" w:right="113"/>
              <w:jc w:val="center"/>
              <w:rPr>
                <w:rFonts w:ascii="Arial" w:hAnsi="Arial" w:cs="Arial"/>
                <w:b w:val="0"/>
                <w:sz w:val="16"/>
                <w:szCs w:val="16"/>
                <w:lang w:val="en-US"/>
              </w:rPr>
            </w:pPr>
            <w:r w:rsidRPr="00F76931">
              <w:rPr>
                <w:rFonts w:ascii="Arial" w:hAnsi="Arial" w:cs="Arial"/>
                <w:b w:val="0"/>
                <w:sz w:val="16"/>
                <w:szCs w:val="16"/>
                <w:lang w:val="en-US"/>
              </w:rPr>
              <w:t>CHÁY NỔ</w:t>
            </w:r>
            <w:r w:rsidRPr="00F76931">
              <w:rPr>
                <w:rFonts w:ascii="Arial" w:hAnsi="Arial" w:cs="Arial"/>
                <w:b w:val="0"/>
                <w:sz w:val="16"/>
                <w:szCs w:val="16"/>
                <w:lang w:val="en-US"/>
              </w:rPr>
              <w:br/>
              <w:t>FIRE/ EXPLOSION</w:t>
            </w:r>
          </w:p>
        </w:tc>
        <w:tc>
          <w:tcPr>
            <w:tcW w:w="8615" w:type="dxa"/>
            <w:gridSpan w:val="5"/>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Nếu tai nạn xảy ra trong cảng, ai là người đang trực ca?</w:t>
            </w:r>
            <w:r w:rsidRPr="00F76931">
              <w:rPr>
                <w:rFonts w:ascii="Arial" w:hAnsi="Arial" w:cs="Arial"/>
                <w:sz w:val="16"/>
                <w:szCs w:val="16"/>
                <w:lang w:val="en-US"/>
              </w:rPr>
              <w:br/>
            </w:r>
            <w:r w:rsidRPr="00F76931">
              <w:rPr>
                <w:rFonts w:ascii="Arial" w:hAnsi="Arial" w:cs="Arial"/>
                <w:i/>
                <w:sz w:val="16"/>
                <w:szCs w:val="16"/>
                <w:lang w:val="en-US"/>
              </w:rPr>
              <w:t>If accident occurred in port, who were on watch/duty?</w:t>
            </w:r>
          </w:p>
          <w:p w:rsidR="00206CD6" w:rsidRPr="00F76931" w:rsidRDefault="00206CD6" w:rsidP="00455739">
            <w:pPr>
              <w:spacing w:before="120"/>
              <w:rPr>
                <w:rFonts w:ascii="Arial" w:hAnsi="Arial" w:cs="Arial"/>
                <w:sz w:val="16"/>
                <w:szCs w:val="16"/>
                <w:lang w:val="en-US"/>
              </w:rPr>
            </w:pPr>
          </w:p>
        </w:tc>
      </w:tr>
      <w:tr w:rsidR="00206CD6" w:rsidRPr="00F76931" w:rsidTr="00455739">
        <w:tc>
          <w:tcPr>
            <w:tcW w:w="60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lastRenderedPageBreak/>
              <w:t>120</w:t>
            </w:r>
          </w:p>
        </w:tc>
        <w:tc>
          <w:tcPr>
            <w:tcW w:w="613" w:type="dxa"/>
            <w:vMerge/>
          </w:tcPr>
          <w:p w:rsidR="00206CD6" w:rsidRPr="00F76931" w:rsidRDefault="00206CD6" w:rsidP="00455739">
            <w:pPr>
              <w:spacing w:before="120"/>
              <w:rPr>
                <w:rFonts w:ascii="Arial" w:hAnsi="Arial" w:cs="Arial"/>
                <w:sz w:val="16"/>
                <w:szCs w:val="16"/>
                <w:lang w:val="en-US"/>
              </w:rPr>
            </w:pPr>
          </w:p>
        </w:tc>
        <w:tc>
          <w:tcPr>
            <w:tcW w:w="8615" w:type="dxa"/>
            <w:gridSpan w:val="5"/>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Vị trí của người trực ca khi phát hiện tai nạn?</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lang w:val="en-US"/>
              </w:rPr>
              <w:t>Where were the persons on watch when the accident was detected?</w:t>
            </w:r>
          </w:p>
          <w:p w:rsidR="00206CD6" w:rsidRPr="00F76931" w:rsidRDefault="00206CD6" w:rsidP="00455739">
            <w:pPr>
              <w:spacing w:before="120"/>
              <w:rPr>
                <w:rFonts w:ascii="Arial" w:hAnsi="Arial" w:cs="Arial"/>
                <w:i/>
                <w:sz w:val="16"/>
                <w:szCs w:val="16"/>
                <w:lang w:val="en-US"/>
              </w:rPr>
            </w:pPr>
          </w:p>
        </w:tc>
      </w:tr>
      <w:tr w:rsidR="00206CD6" w:rsidRPr="00F76931" w:rsidTr="00455739">
        <w:tc>
          <w:tcPr>
            <w:tcW w:w="60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121</w:t>
            </w:r>
          </w:p>
        </w:tc>
        <w:tc>
          <w:tcPr>
            <w:tcW w:w="613" w:type="dxa"/>
            <w:vMerge/>
          </w:tcPr>
          <w:p w:rsidR="00206CD6" w:rsidRPr="00F76931" w:rsidRDefault="00206CD6" w:rsidP="00455739">
            <w:pPr>
              <w:spacing w:before="120"/>
              <w:rPr>
                <w:rFonts w:ascii="Arial" w:hAnsi="Arial" w:cs="Arial"/>
                <w:sz w:val="16"/>
                <w:szCs w:val="16"/>
                <w:lang w:val="en-US"/>
              </w:rPr>
            </w:pPr>
          </w:p>
        </w:tc>
        <w:tc>
          <w:tcPr>
            <w:tcW w:w="5153"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Hướng gió tương đối như thế nào?</w:t>
            </w:r>
            <w:r w:rsidRPr="00F76931">
              <w:rPr>
                <w:rFonts w:ascii="Arial" w:hAnsi="Arial" w:cs="Arial"/>
                <w:sz w:val="16"/>
                <w:szCs w:val="16"/>
                <w:lang w:val="en-US"/>
              </w:rPr>
              <w:br/>
            </w:r>
            <w:r w:rsidRPr="00F76931">
              <w:rPr>
                <w:rFonts w:ascii="Arial" w:hAnsi="Arial" w:cs="Arial"/>
                <w:i/>
                <w:sz w:val="16"/>
                <w:szCs w:val="16"/>
                <w:lang w:val="en-US"/>
              </w:rPr>
              <w:t>How was the relative wind direction?</w:t>
            </w:r>
          </w:p>
        </w:tc>
        <w:tc>
          <w:tcPr>
            <w:tcW w:w="3462"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Lần gần nhất, trước khi xảy ra tai nạn, có người đến khu vực này không, nếu có, người nào?</w:t>
            </w:r>
            <w:r w:rsidRPr="00F76931">
              <w:rPr>
                <w:rFonts w:ascii="Arial" w:hAnsi="Arial" w:cs="Arial"/>
                <w:sz w:val="16"/>
                <w:szCs w:val="16"/>
                <w:lang w:val="en-US"/>
              </w:rPr>
              <w:br/>
            </w:r>
            <w:r w:rsidRPr="00F76931">
              <w:rPr>
                <w:rFonts w:ascii="Arial" w:hAnsi="Arial" w:cs="Arial"/>
                <w:i/>
                <w:sz w:val="16"/>
                <w:szCs w:val="16"/>
                <w:lang w:val="en-US"/>
              </w:rPr>
              <w:t>Was there any person in the fire area before the accident? If yes, indicate who?</w:t>
            </w:r>
          </w:p>
        </w:tc>
      </w:tr>
      <w:tr w:rsidR="00206CD6" w:rsidRPr="00F76931" w:rsidTr="00455739">
        <w:tc>
          <w:tcPr>
            <w:tcW w:w="600"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122</w:t>
            </w:r>
          </w:p>
        </w:tc>
        <w:tc>
          <w:tcPr>
            <w:tcW w:w="613" w:type="dxa"/>
            <w:vMerge/>
          </w:tcPr>
          <w:p w:rsidR="00206CD6" w:rsidRPr="00F76931" w:rsidRDefault="00206CD6" w:rsidP="00455739">
            <w:pPr>
              <w:spacing w:before="120"/>
              <w:rPr>
                <w:rFonts w:ascii="Arial" w:hAnsi="Arial" w:cs="Arial"/>
                <w:sz w:val="16"/>
                <w:szCs w:val="16"/>
                <w:lang w:val="en-US"/>
              </w:rPr>
            </w:pPr>
          </w:p>
        </w:tc>
        <w:tc>
          <w:tcPr>
            <w:tcW w:w="5153"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Có gì bất thường tại thời điểm đó không?</w:t>
            </w:r>
            <w:r w:rsidRPr="00F76931">
              <w:rPr>
                <w:rFonts w:ascii="Arial" w:hAnsi="Arial" w:cs="Arial"/>
                <w:sz w:val="16"/>
                <w:szCs w:val="16"/>
                <w:lang w:val="en-US"/>
              </w:rPr>
              <w:br/>
            </w:r>
            <w:r w:rsidRPr="00F76931">
              <w:rPr>
                <w:rFonts w:ascii="Arial" w:hAnsi="Arial" w:cs="Arial"/>
                <w:i/>
                <w:sz w:val="16"/>
                <w:szCs w:val="16"/>
                <w:lang w:val="en-US"/>
              </w:rPr>
              <w:t>Was there anything abnormal at that time?</w:t>
            </w:r>
            <w:r w:rsidRPr="00F76931">
              <w:rPr>
                <w:rFonts w:ascii="Arial" w:hAnsi="Arial" w:cs="Arial"/>
                <w:i/>
                <w:sz w:val="16"/>
                <w:szCs w:val="16"/>
                <w:lang w:val="en-US"/>
              </w:rPr>
              <w:br/>
            </w:r>
            <w:r w:rsidRPr="00F76931">
              <w:rPr>
                <w:rFonts w:ascii="Arial" w:hAnsi="Arial" w:cs="Arial"/>
                <w:sz w:val="16"/>
                <w:szCs w:val="16"/>
                <w:lang w:val="en-US"/>
              </w:rPr>
              <w:t xml:space="preserve">                     </w:t>
            </w:r>
            <w:r w:rsidRPr="00F76931">
              <w:rPr>
                <w:rFonts w:ascii="Arial" w:hAnsi="Arial" w:cs="Arial"/>
                <w:sz w:val="16"/>
                <w:szCs w:val="16"/>
              </w:rPr>
              <w:t>□</w:t>
            </w:r>
            <w:r w:rsidRPr="00F76931">
              <w:rPr>
                <w:rFonts w:ascii="Arial" w:hAnsi="Arial" w:cs="Arial"/>
                <w:sz w:val="16"/>
                <w:szCs w:val="16"/>
                <w:lang w:val="en-US"/>
              </w:rPr>
              <w:t xml:space="preserve">  Có                    </w:t>
            </w:r>
            <w:r w:rsidRPr="00F76931">
              <w:rPr>
                <w:rFonts w:ascii="Arial" w:hAnsi="Arial" w:cs="Arial"/>
                <w:sz w:val="16"/>
                <w:szCs w:val="16"/>
              </w:rPr>
              <w:t>□</w:t>
            </w:r>
            <w:r w:rsidRPr="00F76931">
              <w:rPr>
                <w:rFonts w:ascii="Arial" w:hAnsi="Arial" w:cs="Arial"/>
                <w:sz w:val="16"/>
                <w:szCs w:val="16"/>
                <w:lang w:val="en-US"/>
              </w:rPr>
              <w:t xml:space="preserve">  Không</w:t>
            </w:r>
            <w:r w:rsidRPr="00F76931">
              <w:rPr>
                <w:rFonts w:ascii="Arial" w:hAnsi="Arial" w:cs="Arial"/>
                <w:sz w:val="16"/>
                <w:szCs w:val="16"/>
                <w:lang w:val="en-US"/>
              </w:rPr>
              <w:br/>
              <w:t xml:space="preserve">                        </w:t>
            </w:r>
            <w:r w:rsidRPr="00F76931">
              <w:rPr>
                <w:rFonts w:ascii="Arial" w:hAnsi="Arial" w:cs="Arial"/>
                <w:i/>
                <w:sz w:val="16"/>
                <w:szCs w:val="16"/>
                <w:lang w:val="en-US"/>
              </w:rPr>
              <w:t>Yes                     No</w:t>
            </w:r>
            <w:r w:rsidRPr="00F76931">
              <w:rPr>
                <w:rFonts w:ascii="Arial" w:hAnsi="Arial" w:cs="Arial"/>
                <w:sz w:val="16"/>
                <w:szCs w:val="16"/>
                <w:lang w:val="en-US"/>
              </w:rPr>
              <w:t xml:space="preserve"> </w:t>
            </w:r>
          </w:p>
        </w:tc>
        <w:tc>
          <w:tcPr>
            <w:tcW w:w="3462"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Nếu có, nêu rõ (ví dụ như báo động)</w:t>
            </w:r>
            <w:r w:rsidRPr="00F76931">
              <w:rPr>
                <w:rFonts w:ascii="Arial" w:hAnsi="Arial" w:cs="Arial"/>
                <w:sz w:val="16"/>
                <w:szCs w:val="16"/>
                <w:lang w:val="en-US"/>
              </w:rPr>
              <w:br/>
            </w:r>
            <w:r w:rsidRPr="00F76931">
              <w:rPr>
                <w:rFonts w:ascii="Arial" w:hAnsi="Arial" w:cs="Arial"/>
                <w:i/>
                <w:sz w:val="16"/>
                <w:szCs w:val="16"/>
                <w:lang w:val="en-US"/>
              </w:rPr>
              <w:t>If yes, indicate what (e.g. alarm)</w:t>
            </w:r>
          </w:p>
        </w:tc>
      </w:tr>
      <w:tr w:rsidR="00206CD6" w:rsidRPr="00F76931" w:rsidTr="00455739">
        <w:tc>
          <w:tcPr>
            <w:tcW w:w="600" w:type="dxa"/>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123</w:t>
            </w:r>
          </w:p>
        </w:tc>
        <w:tc>
          <w:tcPr>
            <w:tcW w:w="613" w:type="dxa"/>
            <w:vMerge/>
          </w:tcPr>
          <w:p w:rsidR="00206CD6" w:rsidRPr="00F76931" w:rsidRDefault="00206CD6" w:rsidP="00455739">
            <w:pPr>
              <w:spacing w:before="120"/>
              <w:rPr>
                <w:rFonts w:ascii="Arial" w:hAnsi="Arial" w:cs="Arial"/>
                <w:sz w:val="16"/>
                <w:szCs w:val="16"/>
              </w:rPr>
            </w:pPr>
          </w:p>
        </w:tc>
        <w:tc>
          <w:tcPr>
            <w:tcW w:w="8615" w:type="dxa"/>
            <w:gridSpan w:val="5"/>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Đã làm g</w:t>
            </w:r>
            <w:r w:rsidRPr="00565891">
              <w:rPr>
                <w:rFonts w:ascii="Arial" w:hAnsi="Arial" w:cs="Arial"/>
                <w:sz w:val="16"/>
                <w:szCs w:val="16"/>
              </w:rPr>
              <w:t>ì</w:t>
            </w:r>
            <w:r w:rsidRPr="00F76931">
              <w:rPr>
                <w:rFonts w:ascii="Arial" w:hAnsi="Arial" w:cs="Arial"/>
                <w:sz w:val="16"/>
                <w:szCs w:val="16"/>
              </w:rPr>
              <w:t xml:space="preserve"> đ</w:t>
            </w:r>
            <w:r w:rsidRPr="00565891">
              <w:rPr>
                <w:rFonts w:ascii="Arial" w:hAnsi="Arial" w:cs="Arial"/>
                <w:sz w:val="16"/>
                <w:szCs w:val="16"/>
              </w:rPr>
              <w:t>ể</w:t>
            </w:r>
            <w:r w:rsidRPr="00F76931">
              <w:rPr>
                <w:rFonts w:ascii="Arial" w:hAnsi="Arial" w:cs="Arial"/>
                <w:sz w:val="16"/>
                <w:szCs w:val="16"/>
              </w:rPr>
              <w:t xml:space="preserve"> dập lửa và hạn ch</w:t>
            </w:r>
            <w:r w:rsidRPr="00565891">
              <w:rPr>
                <w:rFonts w:ascii="Arial" w:hAnsi="Arial" w:cs="Arial"/>
                <w:sz w:val="16"/>
                <w:szCs w:val="16"/>
              </w:rPr>
              <w:t>ế</w:t>
            </w:r>
            <w:r w:rsidRPr="00F76931">
              <w:rPr>
                <w:rFonts w:ascii="Arial" w:hAnsi="Arial" w:cs="Arial"/>
                <w:sz w:val="16"/>
                <w:szCs w:val="16"/>
              </w:rPr>
              <w:t xml:space="preserve"> thiệt hại?</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rPr>
              <w:t>What was done to extinguish the fire and limit the damages?</w:t>
            </w:r>
          </w:p>
          <w:p w:rsidR="00206CD6" w:rsidRPr="006E5C71" w:rsidRDefault="00206CD6" w:rsidP="00455739">
            <w:pPr>
              <w:spacing w:before="120"/>
              <w:rPr>
                <w:rFonts w:ascii="Arial" w:hAnsi="Arial" w:cs="Arial"/>
                <w:sz w:val="16"/>
                <w:szCs w:val="16"/>
                <w:lang w:val="en-US"/>
              </w:rPr>
            </w:pPr>
          </w:p>
        </w:tc>
      </w:tr>
      <w:tr w:rsidR="00206CD6" w:rsidRPr="00F76931" w:rsidTr="00455739">
        <w:tc>
          <w:tcPr>
            <w:tcW w:w="600" w:type="dxa"/>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124</w:t>
            </w:r>
          </w:p>
        </w:tc>
        <w:tc>
          <w:tcPr>
            <w:tcW w:w="613" w:type="dxa"/>
            <w:vMerge/>
          </w:tcPr>
          <w:p w:rsidR="00206CD6" w:rsidRPr="00F76931" w:rsidRDefault="00206CD6" w:rsidP="00455739">
            <w:pPr>
              <w:spacing w:before="120"/>
              <w:rPr>
                <w:rFonts w:ascii="Arial" w:hAnsi="Arial" w:cs="Arial"/>
                <w:sz w:val="16"/>
                <w:szCs w:val="16"/>
              </w:rPr>
            </w:pPr>
          </w:p>
        </w:tc>
        <w:tc>
          <w:tcPr>
            <w:tcW w:w="8615" w:type="dxa"/>
            <w:gridSpan w:val="5"/>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Loại thiết bị chữa cháy đã s</w:t>
            </w:r>
            <w:r w:rsidRPr="00565891">
              <w:rPr>
                <w:rFonts w:ascii="Arial" w:hAnsi="Arial" w:cs="Arial"/>
                <w:sz w:val="16"/>
                <w:szCs w:val="16"/>
              </w:rPr>
              <w:t>ử</w:t>
            </w:r>
            <w:r w:rsidRPr="00F76931">
              <w:rPr>
                <w:rFonts w:ascii="Arial" w:hAnsi="Arial" w:cs="Arial"/>
                <w:sz w:val="16"/>
                <w:szCs w:val="16"/>
              </w:rPr>
              <w:t xml:space="preserve"> dụng (cố định và/hoặc c</w:t>
            </w:r>
            <w:r w:rsidRPr="00565891">
              <w:rPr>
                <w:rFonts w:ascii="Arial" w:hAnsi="Arial" w:cs="Arial"/>
                <w:sz w:val="16"/>
                <w:szCs w:val="16"/>
              </w:rPr>
              <w:t>ầ</w:t>
            </w:r>
            <w:r w:rsidRPr="00F76931">
              <w:rPr>
                <w:rFonts w:ascii="Arial" w:hAnsi="Arial" w:cs="Arial"/>
                <w:sz w:val="16"/>
                <w:szCs w:val="16"/>
              </w:rPr>
              <w:t>m tay)</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rPr>
              <w:t>What type of ext</w:t>
            </w:r>
            <w:r w:rsidRPr="00F76931">
              <w:rPr>
                <w:rFonts w:ascii="Arial" w:hAnsi="Arial" w:cs="Arial"/>
                <w:i/>
                <w:sz w:val="16"/>
                <w:szCs w:val="16"/>
                <w:lang w:val="en-US"/>
              </w:rPr>
              <w:t>i</w:t>
            </w:r>
            <w:r w:rsidRPr="00F76931">
              <w:rPr>
                <w:rFonts w:ascii="Arial" w:hAnsi="Arial" w:cs="Arial"/>
                <w:i/>
                <w:sz w:val="16"/>
                <w:szCs w:val="16"/>
              </w:rPr>
              <w:t>nguishing equipment was used (f</w:t>
            </w:r>
            <w:r w:rsidRPr="00F76931">
              <w:rPr>
                <w:rFonts w:ascii="Arial" w:hAnsi="Arial" w:cs="Arial"/>
                <w:i/>
                <w:sz w:val="16"/>
                <w:szCs w:val="16"/>
                <w:lang w:val="en-US"/>
              </w:rPr>
              <w:t>i</w:t>
            </w:r>
            <w:r w:rsidRPr="00F76931">
              <w:rPr>
                <w:rFonts w:ascii="Arial" w:hAnsi="Arial" w:cs="Arial"/>
                <w:i/>
                <w:sz w:val="16"/>
                <w:szCs w:val="16"/>
              </w:rPr>
              <w:t>xed and/or portab</w:t>
            </w:r>
            <w:r w:rsidRPr="00F76931">
              <w:rPr>
                <w:rFonts w:ascii="Arial" w:hAnsi="Arial" w:cs="Arial"/>
                <w:i/>
                <w:sz w:val="16"/>
                <w:szCs w:val="16"/>
                <w:lang w:val="en-US"/>
              </w:rPr>
              <w:t>l</w:t>
            </w:r>
            <w:r w:rsidRPr="00F76931">
              <w:rPr>
                <w:rFonts w:ascii="Arial" w:hAnsi="Arial" w:cs="Arial"/>
                <w:i/>
                <w:sz w:val="16"/>
                <w:szCs w:val="16"/>
              </w:rPr>
              <w:t>e)</w:t>
            </w:r>
          </w:p>
          <w:p w:rsidR="00206CD6" w:rsidRPr="006E5C71" w:rsidRDefault="00206CD6" w:rsidP="00455739">
            <w:pPr>
              <w:spacing w:before="120"/>
              <w:rPr>
                <w:rFonts w:ascii="Arial" w:hAnsi="Arial" w:cs="Arial"/>
                <w:sz w:val="16"/>
                <w:szCs w:val="16"/>
                <w:lang w:val="en-US"/>
              </w:rPr>
            </w:pPr>
          </w:p>
        </w:tc>
      </w:tr>
      <w:tr w:rsidR="00206CD6" w:rsidRPr="00F76931" w:rsidTr="00455739">
        <w:tc>
          <w:tcPr>
            <w:tcW w:w="600" w:type="dxa"/>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125</w:t>
            </w:r>
          </w:p>
        </w:tc>
        <w:tc>
          <w:tcPr>
            <w:tcW w:w="613" w:type="dxa"/>
            <w:vMerge/>
          </w:tcPr>
          <w:p w:rsidR="00206CD6" w:rsidRPr="00F76931" w:rsidRDefault="00206CD6" w:rsidP="00455739">
            <w:pPr>
              <w:spacing w:before="120"/>
              <w:rPr>
                <w:rFonts w:ascii="Arial" w:hAnsi="Arial" w:cs="Arial"/>
                <w:sz w:val="16"/>
                <w:szCs w:val="16"/>
              </w:rPr>
            </w:pPr>
          </w:p>
        </w:tc>
        <w:tc>
          <w:tcPr>
            <w:tcW w:w="4655" w:type="dxa"/>
            <w:gridSpan w:val="2"/>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Các thiết bị chữa cháy có hoạt động tốt không?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 xml:space="preserve">Did the </w:t>
            </w:r>
            <w:r w:rsidRPr="00F76931">
              <w:rPr>
                <w:rFonts w:ascii="Arial" w:hAnsi="Arial" w:cs="Arial"/>
                <w:i/>
                <w:sz w:val="16"/>
                <w:szCs w:val="16"/>
                <w:lang w:val="en-US"/>
              </w:rPr>
              <w:t>e</w:t>
            </w:r>
            <w:r w:rsidRPr="00F76931">
              <w:rPr>
                <w:rFonts w:ascii="Arial" w:hAnsi="Arial" w:cs="Arial"/>
                <w:i/>
                <w:sz w:val="16"/>
                <w:szCs w:val="16"/>
              </w:rPr>
              <w:t>xtinguish</w:t>
            </w:r>
            <w:r w:rsidRPr="00F76931">
              <w:rPr>
                <w:rFonts w:ascii="Arial" w:hAnsi="Arial" w:cs="Arial"/>
                <w:i/>
                <w:sz w:val="16"/>
                <w:szCs w:val="16"/>
                <w:lang w:val="en-US"/>
              </w:rPr>
              <w:t>in</w:t>
            </w:r>
            <w:r w:rsidRPr="00F76931">
              <w:rPr>
                <w:rFonts w:ascii="Arial" w:hAnsi="Arial" w:cs="Arial"/>
                <w:i/>
                <w:sz w:val="16"/>
                <w:szCs w:val="16"/>
              </w:rPr>
              <w:t>g equipment</w:t>
            </w:r>
            <w:r w:rsidRPr="00F76931">
              <w:rPr>
                <w:rFonts w:ascii="Arial" w:hAnsi="Arial" w:cs="Arial"/>
                <w:i/>
                <w:sz w:val="16"/>
                <w:szCs w:val="16"/>
                <w:lang w:val="en-US"/>
              </w:rPr>
              <w:t xml:space="preserve"> f</w:t>
            </w:r>
            <w:r w:rsidRPr="00F76931">
              <w:rPr>
                <w:rFonts w:ascii="Arial" w:hAnsi="Arial" w:cs="Arial"/>
                <w:i/>
                <w:sz w:val="16"/>
                <w:szCs w:val="16"/>
              </w:rPr>
              <w:t>unction satisfactorily?</w:t>
            </w:r>
          </w:p>
          <w:p w:rsidR="00206CD6" w:rsidRPr="00F76931" w:rsidRDefault="00206CD6" w:rsidP="00455739">
            <w:pPr>
              <w:spacing w:before="120"/>
              <w:rPr>
                <w:rFonts w:ascii="Arial" w:hAnsi="Arial" w:cs="Arial"/>
                <w:sz w:val="16"/>
                <w:szCs w:val="16"/>
              </w:rPr>
            </w:pPr>
            <w:r w:rsidRPr="00F76931">
              <w:rPr>
                <w:rFonts w:ascii="Arial" w:hAnsi="Arial" w:cs="Arial"/>
                <w:sz w:val="16"/>
                <w:szCs w:val="16"/>
                <w:lang w:val="en-US"/>
              </w:rPr>
              <w:t xml:space="preserve">                                    </w:t>
            </w:r>
            <w:r w:rsidRPr="00F76931">
              <w:rPr>
                <w:rFonts w:ascii="Arial" w:hAnsi="Arial" w:cs="Arial"/>
                <w:sz w:val="16"/>
                <w:szCs w:val="16"/>
              </w:rPr>
              <w:t xml:space="preserve">□ Có </w:t>
            </w:r>
            <w:r>
              <w:rPr>
                <w:rFonts w:ascii="Arial" w:hAnsi="Arial" w:cs="Arial"/>
                <w:sz w:val="16"/>
                <w:szCs w:val="16"/>
                <w:lang w:val="en-US"/>
              </w:rPr>
              <w:t xml:space="preserve">    </w:t>
            </w:r>
            <w:r w:rsidRPr="00F76931">
              <w:rPr>
                <w:rFonts w:ascii="Arial" w:hAnsi="Arial" w:cs="Arial"/>
                <w:sz w:val="16"/>
                <w:szCs w:val="16"/>
              </w:rPr>
              <w:t>□ Không*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lang w:val="en-US"/>
              </w:rPr>
              <w:t xml:space="preserve">        </w:t>
            </w:r>
            <w:r>
              <w:rPr>
                <w:rFonts w:ascii="Arial" w:hAnsi="Arial" w:cs="Arial"/>
                <w:i/>
                <w:sz w:val="16"/>
                <w:szCs w:val="16"/>
                <w:lang w:val="en-US"/>
              </w:rPr>
              <w:t xml:space="preserve">                              </w:t>
            </w:r>
            <w:r w:rsidRPr="00F76931">
              <w:rPr>
                <w:rFonts w:ascii="Arial" w:hAnsi="Arial" w:cs="Arial"/>
                <w:i/>
                <w:sz w:val="16"/>
                <w:szCs w:val="16"/>
              </w:rPr>
              <w:t>Yes</w:t>
            </w:r>
            <w:r>
              <w:rPr>
                <w:rFonts w:ascii="Arial" w:hAnsi="Arial" w:cs="Arial"/>
                <w:i/>
                <w:sz w:val="16"/>
                <w:szCs w:val="16"/>
                <w:lang w:val="en-US"/>
              </w:rPr>
              <w:t xml:space="preserve"> </w:t>
            </w:r>
            <w:r w:rsidRPr="00F76931">
              <w:rPr>
                <w:rFonts w:ascii="Arial" w:hAnsi="Arial" w:cs="Arial"/>
                <w:i/>
                <w:sz w:val="16"/>
                <w:szCs w:val="16"/>
              </w:rPr>
              <w:t xml:space="preserve"> </w:t>
            </w:r>
            <w:r w:rsidRPr="00F76931">
              <w:rPr>
                <w:rFonts w:ascii="Arial" w:hAnsi="Arial" w:cs="Arial"/>
                <w:i/>
                <w:sz w:val="16"/>
                <w:szCs w:val="16"/>
                <w:lang w:val="en-US"/>
              </w:rPr>
              <w:t xml:space="preserve"> </w:t>
            </w:r>
            <w:r>
              <w:rPr>
                <w:rFonts w:ascii="Arial" w:hAnsi="Arial" w:cs="Arial"/>
                <w:i/>
                <w:sz w:val="16"/>
                <w:szCs w:val="16"/>
                <w:lang w:val="en-US"/>
              </w:rPr>
              <w:t xml:space="preserve">     </w:t>
            </w:r>
            <w:r w:rsidRPr="00F76931">
              <w:rPr>
                <w:rFonts w:ascii="Arial" w:hAnsi="Arial" w:cs="Arial"/>
                <w:i/>
                <w:sz w:val="16"/>
                <w:szCs w:val="16"/>
              </w:rPr>
              <w:t>No*</w:t>
            </w:r>
          </w:p>
        </w:tc>
        <w:tc>
          <w:tcPr>
            <w:tcW w:w="3960" w:type="dxa"/>
            <w:gridSpan w:val="3"/>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Mô tả sự hoạt động của thi</w:t>
            </w:r>
            <w:r w:rsidRPr="00565891">
              <w:rPr>
                <w:rFonts w:ascii="Arial" w:hAnsi="Arial" w:cs="Arial"/>
                <w:sz w:val="16"/>
                <w:szCs w:val="16"/>
              </w:rPr>
              <w:t>ế</w:t>
            </w:r>
            <w:r w:rsidRPr="00F76931">
              <w:rPr>
                <w:rFonts w:ascii="Arial" w:hAnsi="Arial" w:cs="Arial"/>
                <w:sz w:val="16"/>
                <w:szCs w:val="16"/>
              </w:rPr>
              <w:t>t bị chữa ch</w:t>
            </w:r>
            <w:r w:rsidRPr="00565891">
              <w:rPr>
                <w:rFonts w:ascii="Arial" w:hAnsi="Arial" w:cs="Arial"/>
                <w:sz w:val="16"/>
                <w:szCs w:val="16"/>
              </w:rPr>
              <w:t>á</w:t>
            </w:r>
            <w:r w:rsidRPr="00F76931">
              <w:rPr>
                <w:rFonts w:ascii="Arial" w:hAnsi="Arial" w:cs="Arial"/>
                <w:sz w:val="16"/>
                <w:szCs w:val="16"/>
              </w:rPr>
              <w:t>y, các khiếm khuyết</w:t>
            </w:r>
          </w:p>
          <w:p w:rsidR="00206CD6" w:rsidRPr="00F76931" w:rsidRDefault="00206CD6" w:rsidP="00455739">
            <w:pPr>
              <w:spacing w:before="120"/>
              <w:rPr>
                <w:rFonts w:ascii="Arial" w:hAnsi="Arial" w:cs="Arial"/>
                <w:sz w:val="16"/>
                <w:szCs w:val="16"/>
                <w:lang w:val="en-US"/>
              </w:rPr>
            </w:pPr>
            <w:r w:rsidRPr="00F76931">
              <w:rPr>
                <w:rFonts w:ascii="Arial" w:hAnsi="Arial" w:cs="Arial"/>
                <w:i/>
                <w:sz w:val="16"/>
                <w:szCs w:val="16"/>
              </w:rPr>
              <w:t>Describ</w:t>
            </w:r>
            <w:r w:rsidRPr="00F76931">
              <w:rPr>
                <w:rFonts w:ascii="Arial" w:hAnsi="Arial" w:cs="Arial"/>
                <w:i/>
                <w:sz w:val="16"/>
                <w:szCs w:val="16"/>
                <w:lang w:val="en-US"/>
              </w:rPr>
              <w:t>l</w:t>
            </w:r>
            <w:r w:rsidRPr="00F76931">
              <w:rPr>
                <w:rFonts w:ascii="Arial" w:hAnsi="Arial" w:cs="Arial"/>
                <w:i/>
                <w:sz w:val="16"/>
                <w:szCs w:val="16"/>
              </w:rPr>
              <w:t>e how the extingu</w:t>
            </w:r>
            <w:r w:rsidRPr="00F76931">
              <w:rPr>
                <w:rFonts w:ascii="Arial" w:hAnsi="Arial" w:cs="Arial"/>
                <w:i/>
                <w:sz w:val="16"/>
                <w:szCs w:val="16"/>
                <w:lang w:val="en-US"/>
              </w:rPr>
              <w:t>is</w:t>
            </w:r>
            <w:r w:rsidRPr="00F76931">
              <w:rPr>
                <w:rFonts w:ascii="Arial" w:hAnsi="Arial" w:cs="Arial"/>
                <w:i/>
                <w:sz w:val="16"/>
                <w:szCs w:val="16"/>
              </w:rPr>
              <w:t>h</w:t>
            </w:r>
            <w:r w:rsidRPr="00F76931">
              <w:rPr>
                <w:rFonts w:ascii="Arial" w:hAnsi="Arial" w:cs="Arial"/>
                <w:i/>
                <w:sz w:val="16"/>
                <w:szCs w:val="16"/>
                <w:lang w:val="en-US"/>
              </w:rPr>
              <w:t>i</w:t>
            </w:r>
            <w:r w:rsidRPr="00F76931">
              <w:rPr>
                <w:rFonts w:ascii="Arial" w:hAnsi="Arial" w:cs="Arial"/>
                <w:i/>
                <w:sz w:val="16"/>
                <w:szCs w:val="16"/>
              </w:rPr>
              <w:t xml:space="preserve">ng equipment </w:t>
            </w:r>
            <w:r w:rsidRPr="00F76931">
              <w:rPr>
                <w:rFonts w:ascii="Arial" w:hAnsi="Arial" w:cs="Arial"/>
                <w:i/>
                <w:sz w:val="16"/>
                <w:szCs w:val="16"/>
                <w:lang w:val="en-US"/>
              </w:rPr>
              <w:t>functioned, deficiencies</w:t>
            </w:r>
            <w:r w:rsidRPr="00F76931">
              <w:rPr>
                <w:rFonts w:ascii="Arial" w:hAnsi="Arial" w:cs="Arial"/>
                <w:i/>
                <w:sz w:val="16"/>
                <w:szCs w:val="16"/>
              </w:rPr>
              <w:t>, etc.</w:t>
            </w:r>
          </w:p>
        </w:tc>
      </w:tr>
      <w:tr w:rsidR="00206CD6" w:rsidRPr="00F76931" w:rsidTr="00455739">
        <w:tc>
          <w:tcPr>
            <w:tcW w:w="600" w:type="dxa"/>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126</w:t>
            </w:r>
          </w:p>
        </w:tc>
        <w:tc>
          <w:tcPr>
            <w:tcW w:w="613" w:type="dxa"/>
            <w:vMerge/>
          </w:tcPr>
          <w:p w:rsidR="00206CD6" w:rsidRPr="00F76931" w:rsidRDefault="00206CD6" w:rsidP="00455739">
            <w:pPr>
              <w:spacing w:before="120"/>
              <w:rPr>
                <w:rFonts w:ascii="Arial" w:hAnsi="Arial" w:cs="Arial"/>
                <w:sz w:val="16"/>
                <w:szCs w:val="16"/>
              </w:rPr>
            </w:pPr>
          </w:p>
        </w:tc>
        <w:tc>
          <w:tcPr>
            <w:tcW w:w="4655" w:type="dxa"/>
            <w:gridSpan w:val="2"/>
          </w:tcPr>
          <w:p w:rsidR="00206CD6" w:rsidRPr="00F76931" w:rsidRDefault="00206CD6" w:rsidP="00455739">
            <w:pPr>
              <w:spacing w:before="120"/>
              <w:rPr>
                <w:rFonts w:ascii="Arial" w:hAnsi="Arial" w:cs="Arial"/>
                <w:i/>
                <w:sz w:val="16"/>
                <w:szCs w:val="16"/>
              </w:rPr>
            </w:pPr>
            <w:r w:rsidRPr="00F76931">
              <w:rPr>
                <w:rFonts w:ascii="Arial" w:hAnsi="Arial" w:cs="Arial"/>
                <w:sz w:val="16"/>
                <w:szCs w:val="16"/>
              </w:rPr>
              <w:t>C</w:t>
            </w:r>
            <w:r w:rsidRPr="00565891">
              <w:rPr>
                <w:rFonts w:ascii="Arial" w:hAnsi="Arial" w:cs="Arial"/>
                <w:sz w:val="16"/>
                <w:szCs w:val="16"/>
              </w:rPr>
              <w:t>á</w:t>
            </w:r>
            <w:r w:rsidRPr="00F76931">
              <w:rPr>
                <w:rFonts w:ascii="Arial" w:hAnsi="Arial" w:cs="Arial"/>
                <w:sz w:val="16"/>
                <w:szCs w:val="16"/>
              </w:rPr>
              <w:t>c tấm chắn lửa và thiết bị đóng nhanh hoạt động tốt không?</w:t>
            </w:r>
            <w:r w:rsidRPr="00565891">
              <w:rPr>
                <w:rFonts w:ascii="Arial" w:hAnsi="Arial" w:cs="Arial"/>
                <w:sz w:val="16"/>
                <w:szCs w:val="16"/>
              </w:rPr>
              <w:br/>
            </w:r>
            <w:r w:rsidRPr="00F76931">
              <w:rPr>
                <w:rFonts w:ascii="Arial" w:hAnsi="Arial" w:cs="Arial"/>
                <w:i/>
                <w:sz w:val="16"/>
                <w:szCs w:val="16"/>
              </w:rPr>
              <w:t>Did</w:t>
            </w:r>
            <w:r w:rsidRPr="00F76931">
              <w:rPr>
                <w:rFonts w:ascii="Arial" w:hAnsi="Arial" w:cs="Arial"/>
                <w:i/>
                <w:sz w:val="16"/>
                <w:szCs w:val="16"/>
                <w:lang w:val="en-US"/>
              </w:rPr>
              <w:t xml:space="preserve"> </w:t>
            </w:r>
            <w:r w:rsidRPr="00F76931">
              <w:rPr>
                <w:rFonts w:ascii="Arial" w:hAnsi="Arial" w:cs="Arial"/>
                <w:i/>
                <w:sz w:val="16"/>
                <w:szCs w:val="16"/>
              </w:rPr>
              <w:t>fire damapers and quick</w:t>
            </w:r>
            <w:r w:rsidRPr="00F76931">
              <w:rPr>
                <w:rFonts w:ascii="Arial" w:hAnsi="Arial" w:cs="Arial"/>
                <w:i/>
                <w:sz w:val="16"/>
                <w:szCs w:val="16"/>
                <w:lang w:val="en-US"/>
              </w:rPr>
              <w:t xml:space="preserve"> shut-off arrangements funtion</w:t>
            </w:r>
            <w:r w:rsidRPr="00F76931">
              <w:rPr>
                <w:rFonts w:ascii="Arial" w:hAnsi="Arial" w:cs="Arial"/>
                <w:i/>
                <w:sz w:val="16"/>
                <w:szCs w:val="16"/>
              </w:rPr>
              <w:t xml:space="preserve"> satisfactori</w:t>
            </w:r>
            <w:r w:rsidRPr="00F76931">
              <w:rPr>
                <w:rFonts w:ascii="Arial" w:hAnsi="Arial" w:cs="Arial"/>
                <w:i/>
                <w:sz w:val="16"/>
                <w:szCs w:val="16"/>
                <w:lang w:val="en-US"/>
              </w:rPr>
              <w:t>l</w:t>
            </w:r>
            <w:r w:rsidRPr="00F76931">
              <w:rPr>
                <w:rFonts w:ascii="Arial" w:hAnsi="Arial" w:cs="Arial"/>
                <w:i/>
                <w:sz w:val="16"/>
                <w:szCs w:val="16"/>
              </w:rPr>
              <w:t>y?</w:t>
            </w:r>
          </w:p>
          <w:p w:rsidR="00206CD6" w:rsidRPr="00F76931" w:rsidRDefault="00206CD6" w:rsidP="00455739">
            <w:pPr>
              <w:spacing w:before="120"/>
              <w:rPr>
                <w:rFonts w:ascii="Arial" w:hAnsi="Arial" w:cs="Arial"/>
                <w:sz w:val="16"/>
                <w:szCs w:val="16"/>
              </w:rPr>
            </w:pPr>
            <w:r w:rsidRPr="00F76931">
              <w:rPr>
                <w:rFonts w:ascii="Arial" w:hAnsi="Arial" w:cs="Arial"/>
                <w:sz w:val="16"/>
                <w:szCs w:val="16"/>
                <w:lang w:val="en-US"/>
              </w:rPr>
              <w:t xml:space="preserve">                                 </w:t>
            </w:r>
            <w:r w:rsidRPr="00F76931">
              <w:rPr>
                <w:rFonts w:ascii="Arial" w:hAnsi="Arial" w:cs="Arial"/>
                <w:sz w:val="16"/>
                <w:szCs w:val="16"/>
              </w:rPr>
              <w:t>□ Có</w:t>
            </w:r>
            <w:r>
              <w:rPr>
                <w:rFonts w:ascii="Arial" w:hAnsi="Arial" w:cs="Arial"/>
                <w:sz w:val="16"/>
                <w:szCs w:val="16"/>
                <w:lang w:val="en-US"/>
              </w:rPr>
              <w:t xml:space="preserve">      </w:t>
            </w:r>
            <w:r w:rsidRPr="00F76931">
              <w:rPr>
                <w:rFonts w:ascii="Arial" w:hAnsi="Arial" w:cs="Arial"/>
                <w:sz w:val="16"/>
                <w:szCs w:val="16"/>
              </w:rPr>
              <w:t xml:space="preserve"> □ Không*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lang w:val="en-US"/>
              </w:rPr>
              <w:t xml:space="preserve">                                 </w:t>
            </w:r>
            <w:r>
              <w:rPr>
                <w:rFonts w:ascii="Arial" w:hAnsi="Arial" w:cs="Arial"/>
                <w:i/>
                <w:sz w:val="16"/>
                <w:szCs w:val="16"/>
                <w:lang w:val="en-US"/>
              </w:rPr>
              <w:t xml:space="preserve">   </w:t>
            </w:r>
            <w:r w:rsidRPr="00F76931">
              <w:rPr>
                <w:rFonts w:ascii="Arial" w:hAnsi="Arial" w:cs="Arial"/>
                <w:i/>
                <w:sz w:val="16"/>
                <w:szCs w:val="16"/>
              </w:rPr>
              <w:t>Yes</w:t>
            </w:r>
            <w:r>
              <w:rPr>
                <w:rFonts w:ascii="Arial" w:hAnsi="Arial" w:cs="Arial"/>
                <w:i/>
                <w:sz w:val="16"/>
                <w:szCs w:val="16"/>
                <w:lang w:val="en-US"/>
              </w:rPr>
              <w:t xml:space="preserve">       </w:t>
            </w:r>
            <w:r w:rsidRPr="00F76931">
              <w:rPr>
                <w:rFonts w:ascii="Arial" w:hAnsi="Arial" w:cs="Arial"/>
                <w:i/>
                <w:sz w:val="16"/>
                <w:szCs w:val="16"/>
              </w:rPr>
              <w:t xml:space="preserve"> No*</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*Nếu không, n</w:t>
            </w:r>
            <w:r w:rsidRPr="00F76931">
              <w:rPr>
                <w:rFonts w:ascii="Arial" w:hAnsi="Arial" w:cs="Arial"/>
                <w:sz w:val="16"/>
                <w:szCs w:val="16"/>
                <w:lang w:val="en-US"/>
              </w:rPr>
              <w:t>ê</w:t>
            </w:r>
            <w:r w:rsidRPr="00F76931">
              <w:rPr>
                <w:rFonts w:ascii="Arial" w:hAnsi="Arial" w:cs="Arial"/>
                <w:sz w:val="16"/>
                <w:szCs w:val="16"/>
              </w:rPr>
              <w:t xml:space="preserve">u các thiết bị hư hỏng và nguyên nhân </w:t>
            </w:r>
            <w:r w:rsidRPr="00F76931">
              <w:rPr>
                <w:rFonts w:ascii="Arial" w:hAnsi="Arial" w:cs="Arial"/>
                <w:sz w:val="16"/>
                <w:szCs w:val="16"/>
                <w:lang w:val="en-US"/>
              </w:rPr>
              <w:br/>
            </w:r>
            <w:r w:rsidRPr="00F76931">
              <w:rPr>
                <w:rFonts w:ascii="Arial" w:hAnsi="Arial" w:cs="Arial"/>
                <w:i/>
                <w:sz w:val="16"/>
                <w:szCs w:val="16"/>
                <w:lang w:val="en-US"/>
              </w:rPr>
              <w:t>If no, indicate deficient equipment and causes</w:t>
            </w:r>
          </w:p>
        </w:tc>
        <w:tc>
          <w:tcPr>
            <w:tcW w:w="3960"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Những thiết bị n</w:t>
            </w:r>
            <w:r w:rsidRPr="00565891">
              <w:rPr>
                <w:rFonts w:ascii="Arial" w:hAnsi="Arial" w:cs="Arial"/>
                <w:sz w:val="16"/>
                <w:szCs w:val="16"/>
              </w:rPr>
              <w:t>à</w:t>
            </w:r>
            <w:r w:rsidRPr="00F76931">
              <w:rPr>
                <w:rFonts w:ascii="Arial" w:hAnsi="Arial" w:cs="Arial"/>
                <w:sz w:val="16"/>
                <w:szCs w:val="16"/>
              </w:rPr>
              <w:t>y được b</w:t>
            </w:r>
            <w:r w:rsidRPr="00565891">
              <w:rPr>
                <w:rFonts w:ascii="Arial" w:hAnsi="Arial" w:cs="Arial"/>
                <w:sz w:val="16"/>
                <w:szCs w:val="16"/>
              </w:rPr>
              <w:t>ố</w:t>
            </w:r>
            <w:r w:rsidRPr="00F76931">
              <w:rPr>
                <w:rFonts w:ascii="Arial" w:hAnsi="Arial" w:cs="Arial"/>
                <w:sz w:val="16"/>
                <w:szCs w:val="16"/>
              </w:rPr>
              <w:t xml:space="preserve"> trí hợp </w:t>
            </w:r>
            <w:r w:rsidRPr="00565891">
              <w:rPr>
                <w:rFonts w:ascii="Arial" w:hAnsi="Arial" w:cs="Arial"/>
                <w:sz w:val="16"/>
                <w:szCs w:val="16"/>
              </w:rPr>
              <w:t>l</w:t>
            </w:r>
            <w:r w:rsidRPr="00F76931">
              <w:rPr>
                <w:rFonts w:ascii="Arial" w:hAnsi="Arial" w:cs="Arial"/>
                <w:sz w:val="16"/>
                <w:szCs w:val="16"/>
              </w:rPr>
              <w:t xml:space="preserve">ý không? </w:t>
            </w:r>
            <w:r w:rsidRPr="00F76931">
              <w:rPr>
                <w:rFonts w:ascii="Arial" w:hAnsi="Arial" w:cs="Arial"/>
                <w:i/>
                <w:sz w:val="16"/>
                <w:szCs w:val="16"/>
              </w:rPr>
              <w:t>Were these suitably located</w:t>
            </w:r>
            <w:r w:rsidRPr="00F76931">
              <w:rPr>
                <w:rFonts w:ascii="Arial" w:hAnsi="Arial" w:cs="Arial"/>
                <w:i/>
                <w:sz w:val="16"/>
                <w:szCs w:val="16"/>
                <w:lang w:val="en-US"/>
              </w:rPr>
              <w:t>?</w:t>
            </w:r>
          </w:p>
          <w:p w:rsidR="00206CD6" w:rsidRPr="00F76931" w:rsidRDefault="00206CD6" w:rsidP="00455739">
            <w:pPr>
              <w:spacing w:before="120"/>
              <w:rPr>
                <w:rFonts w:ascii="Arial" w:hAnsi="Arial" w:cs="Arial"/>
                <w:sz w:val="16"/>
                <w:szCs w:val="16"/>
              </w:rPr>
            </w:pPr>
            <w:r w:rsidRPr="00F76931">
              <w:rPr>
                <w:rFonts w:ascii="Arial" w:hAnsi="Arial" w:cs="Arial"/>
                <w:sz w:val="16"/>
                <w:szCs w:val="16"/>
                <w:lang w:val="en-US"/>
              </w:rPr>
              <w:t xml:space="preserve">                       </w:t>
            </w:r>
            <w:r w:rsidRPr="00F76931">
              <w:rPr>
                <w:rFonts w:ascii="Arial" w:hAnsi="Arial" w:cs="Arial"/>
                <w:sz w:val="16"/>
                <w:szCs w:val="16"/>
              </w:rPr>
              <w:t xml:space="preserve">□ Có </w:t>
            </w:r>
            <w:r>
              <w:rPr>
                <w:rFonts w:ascii="Arial" w:hAnsi="Arial" w:cs="Arial"/>
                <w:sz w:val="16"/>
                <w:szCs w:val="16"/>
                <w:lang w:val="en-US"/>
              </w:rPr>
              <w:t xml:space="preserve">           </w:t>
            </w:r>
            <w:r w:rsidRPr="00F76931">
              <w:rPr>
                <w:rFonts w:ascii="Arial" w:hAnsi="Arial" w:cs="Arial"/>
                <w:sz w:val="16"/>
                <w:szCs w:val="16"/>
              </w:rPr>
              <w:t xml:space="preserve">□ Không </w:t>
            </w:r>
            <w:r w:rsidRPr="00F76931">
              <w:rPr>
                <w:rFonts w:ascii="Arial" w:hAnsi="Arial" w:cs="Arial"/>
                <w:sz w:val="16"/>
                <w:szCs w:val="16"/>
                <w:lang w:val="en-US"/>
              </w:rPr>
              <w:br/>
              <w:t xml:space="preserve">                          </w:t>
            </w:r>
            <w:r w:rsidRPr="00F76931">
              <w:rPr>
                <w:rFonts w:ascii="Arial" w:hAnsi="Arial" w:cs="Arial"/>
                <w:i/>
                <w:sz w:val="16"/>
                <w:szCs w:val="16"/>
              </w:rPr>
              <w:t xml:space="preserve">Yes </w:t>
            </w:r>
            <w:r>
              <w:rPr>
                <w:rFonts w:ascii="Arial" w:hAnsi="Arial" w:cs="Arial"/>
                <w:i/>
                <w:sz w:val="16"/>
                <w:szCs w:val="16"/>
                <w:lang w:val="en-US"/>
              </w:rPr>
              <w:t xml:space="preserve">            </w:t>
            </w:r>
            <w:r w:rsidRPr="00F76931">
              <w:rPr>
                <w:rFonts w:ascii="Arial" w:hAnsi="Arial" w:cs="Arial"/>
                <w:i/>
                <w:sz w:val="16"/>
                <w:szCs w:val="16"/>
              </w:rPr>
              <w:t>No</w:t>
            </w:r>
          </w:p>
        </w:tc>
      </w:tr>
    </w:tbl>
    <w:p w:rsidR="00206CD6" w:rsidRPr="00E956AA" w:rsidRDefault="00206CD6" w:rsidP="00206CD6">
      <w:pPr>
        <w:spacing w:before="120"/>
        <w:rPr>
          <w:rFonts w:ascii="Arial" w:hAnsi="Arial" w:cs="Arial"/>
          <w:i/>
          <w:sz w:val="20"/>
        </w:rPr>
      </w:pPr>
      <w:r w:rsidRPr="00F76931">
        <w:rPr>
          <w:rFonts w:ascii="Arial" w:hAnsi="Arial" w:cs="Arial"/>
          <w:b/>
          <w:sz w:val="20"/>
          <w:lang w:val="en-US"/>
        </w:rPr>
        <w:t xml:space="preserve">D. </w:t>
      </w:r>
      <w:r w:rsidRPr="00F76931">
        <w:rPr>
          <w:rFonts w:ascii="Arial" w:hAnsi="Arial" w:cs="Arial"/>
          <w:b/>
          <w:sz w:val="20"/>
        </w:rPr>
        <w:t>Điền trong trường hợp tai nạn gây nghiêng/lật</w:t>
      </w:r>
      <w:r w:rsidRPr="00F76931">
        <w:rPr>
          <w:rFonts w:ascii="Arial" w:hAnsi="Arial" w:cs="Arial"/>
          <w:b/>
          <w:sz w:val="20"/>
          <w:lang w:val="en-US"/>
        </w:rPr>
        <w:br/>
      </w:r>
      <w:r w:rsidRPr="00E956AA">
        <w:rPr>
          <w:rFonts w:ascii="Arial" w:hAnsi="Arial" w:cs="Arial"/>
          <w:i/>
          <w:sz w:val="20"/>
          <w:lang w:val="en-US"/>
        </w:rPr>
        <w:t xml:space="preserve">D. </w:t>
      </w:r>
      <w:r w:rsidRPr="00E956AA">
        <w:rPr>
          <w:rFonts w:ascii="Arial" w:hAnsi="Arial" w:cs="Arial"/>
          <w:i/>
          <w:sz w:val="20"/>
        </w:rPr>
        <w:t>To be</w:t>
      </w:r>
      <w:r w:rsidRPr="00E956AA">
        <w:rPr>
          <w:rFonts w:ascii="Arial" w:hAnsi="Arial" w:cs="Arial"/>
          <w:i/>
          <w:sz w:val="20"/>
          <w:lang w:val="en-US"/>
        </w:rPr>
        <w:t xml:space="preserve"> </w:t>
      </w:r>
      <w:r w:rsidRPr="00E956AA">
        <w:rPr>
          <w:rFonts w:ascii="Arial" w:hAnsi="Arial" w:cs="Arial"/>
          <w:i/>
          <w:sz w:val="20"/>
        </w:rPr>
        <w:t>f</w:t>
      </w:r>
      <w:r w:rsidRPr="00E956AA">
        <w:rPr>
          <w:rFonts w:ascii="Arial" w:hAnsi="Arial" w:cs="Arial"/>
          <w:i/>
          <w:sz w:val="20"/>
          <w:lang w:val="en-US"/>
        </w:rPr>
        <w:t>ill</w:t>
      </w:r>
      <w:r w:rsidRPr="00E956AA">
        <w:rPr>
          <w:rFonts w:ascii="Arial" w:hAnsi="Arial" w:cs="Arial"/>
          <w:i/>
          <w:sz w:val="20"/>
        </w:rPr>
        <w:t>ed in if the acciden</w:t>
      </w:r>
      <w:r w:rsidRPr="00E956AA">
        <w:rPr>
          <w:rFonts w:ascii="Arial" w:hAnsi="Arial" w:cs="Arial"/>
          <w:i/>
          <w:sz w:val="20"/>
          <w:lang w:val="en-US"/>
        </w:rPr>
        <w:t>t</w:t>
      </w:r>
      <w:r w:rsidRPr="00E956AA">
        <w:rPr>
          <w:rFonts w:ascii="Arial" w:hAnsi="Arial" w:cs="Arial"/>
          <w:i/>
          <w:sz w:val="20"/>
        </w:rPr>
        <w:t xml:space="preserve"> has caused list/capsiz</w:t>
      </w:r>
      <w:r w:rsidRPr="00E956AA">
        <w:rPr>
          <w:rFonts w:ascii="Arial" w:hAnsi="Arial" w:cs="Arial"/>
          <w:i/>
          <w:sz w:val="20"/>
          <w:lang w:val="en-US"/>
        </w:rPr>
        <w:t>i</w:t>
      </w:r>
      <w:r w:rsidRPr="00E956AA">
        <w:rPr>
          <w:rFonts w:ascii="Arial" w:hAnsi="Arial" w:cs="Arial"/>
          <w:i/>
          <w:sz w:val="20"/>
        </w:rPr>
        <w:t>ng</w:t>
      </w:r>
    </w:p>
    <w:tbl>
      <w:tblPr>
        <w:tblW w:w="9725" w:type="dxa"/>
        <w:tblLayout w:type="fixed"/>
        <w:tblCellMar>
          <w:left w:w="0" w:type="dxa"/>
          <w:right w:w="0" w:type="dxa"/>
        </w:tblCellMar>
        <w:tblLook w:val="0000" w:firstRow="0" w:lastRow="0" w:firstColumn="0" w:lastColumn="0" w:noHBand="0" w:noVBand="0"/>
      </w:tblPr>
      <w:tblGrid>
        <w:gridCol w:w="605"/>
        <w:gridCol w:w="720"/>
        <w:gridCol w:w="2729"/>
        <w:gridCol w:w="511"/>
        <w:gridCol w:w="400"/>
        <w:gridCol w:w="871"/>
        <w:gridCol w:w="1129"/>
        <w:gridCol w:w="2760"/>
      </w:tblGrid>
      <w:tr w:rsidR="00206CD6" w:rsidRPr="00F76931" w:rsidTr="00455739">
        <w:tc>
          <w:tcPr>
            <w:tcW w:w="60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720" w:type="dxa"/>
            <w:vMerge w:val="restart"/>
            <w:tcBorders>
              <w:top w:val="single" w:sz="4" w:space="0" w:color="auto"/>
              <w:left w:val="single" w:sz="4" w:space="0" w:color="auto"/>
              <w:right w:val="nil"/>
            </w:tcBorders>
            <w:shd w:val="clear" w:color="auto" w:fill="FFFFFF"/>
            <w:textDirection w:val="btLr"/>
          </w:tcPr>
          <w:p w:rsidR="00206CD6" w:rsidRPr="00F76931" w:rsidRDefault="00206CD6" w:rsidP="00455739">
            <w:pPr>
              <w:spacing w:before="120"/>
              <w:ind w:left="113" w:right="113"/>
              <w:jc w:val="center"/>
              <w:rPr>
                <w:rFonts w:ascii="Arial" w:hAnsi="Arial" w:cs="Arial"/>
                <w:b/>
                <w:sz w:val="16"/>
                <w:szCs w:val="16"/>
                <w:lang w:val="en-US"/>
              </w:rPr>
            </w:pPr>
            <w:r w:rsidRPr="00F76931">
              <w:rPr>
                <w:rFonts w:ascii="Arial" w:hAnsi="Arial" w:cs="Arial"/>
                <w:b/>
                <w:sz w:val="16"/>
                <w:szCs w:val="16"/>
                <w:lang w:val="en-US"/>
              </w:rPr>
              <w:t>NGHIÊNG/ LẬT</w:t>
            </w:r>
            <w:r w:rsidRPr="00F76931">
              <w:rPr>
                <w:rFonts w:ascii="Arial" w:hAnsi="Arial" w:cs="Arial"/>
                <w:b/>
                <w:sz w:val="16"/>
                <w:szCs w:val="16"/>
                <w:lang w:val="en-US"/>
              </w:rPr>
              <w:br/>
              <w:t>LIST/ CAPSIZING</w:t>
            </w:r>
          </w:p>
          <w:p w:rsidR="00206CD6" w:rsidRPr="00F76931" w:rsidRDefault="00206CD6" w:rsidP="00455739">
            <w:pPr>
              <w:spacing w:before="120"/>
              <w:rPr>
                <w:rFonts w:ascii="Arial" w:hAnsi="Arial" w:cs="Arial"/>
                <w:b/>
                <w:sz w:val="16"/>
                <w:szCs w:val="16"/>
                <w:lang w:val="en-US"/>
              </w:rPr>
            </w:pPr>
            <w:r w:rsidRPr="00F76931">
              <w:rPr>
                <w:rFonts w:ascii="Arial" w:hAnsi="Arial" w:cs="Arial"/>
                <w:sz w:val="16"/>
                <w:szCs w:val="16"/>
              </w:rPr>
              <w:t>t</w:t>
            </w:r>
          </w:p>
        </w:tc>
        <w:tc>
          <w:tcPr>
            <w:tcW w:w="2729" w:type="dxa"/>
            <w:vMerge w:val="restart"/>
            <w:tcBorders>
              <w:top w:val="single" w:sz="4" w:space="0" w:color="auto"/>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Tai nạn liên quan đến </w:t>
            </w:r>
            <w:r w:rsidRPr="00F76931">
              <w:rPr>
                <w:rFonts w:ascii="Arial" w:hAnsi="Arial" w:cs="Arial"/>
                <w:sz w:val="16"/>
                <w:szCs w:val="16"/>
                <w:lang w:val="en-US"/>
              </w:rPr>
              <w:br/>
            </w:r>
            <w:r w:rsidRPr="00F76931">
              <w:rPr>
                <w:rFonts w:ascii="Arial" w:hAnsi="Arial" w:cs="Arial"/>
                <w:i/>
                <w:sz w:val="16"/>
                <w:szCs w:val="16"/>
              </w:rPr>
              <w:t>The accident was re</w:t>
            </w:r>
            <w:r w:rsidRPr="00F76931">
              <w:rPr>
                <w:rFonts w:ascii="Arial" w:hAnsi="Arial" w:cs="Arial"/>
                <w:i/>
                <w:sz w:val="16"/>
                <w:szCs w:val="16"/>
                <w:lang w:val="en-US"/>
              </w:rPr>
              <w:t>la</w:t>
            </w:r>
            <w:r w:rsidRPr="00F76931">
              <w:rPr>
                <w:rFonts w:ascii="Arial" w:hAnsi="Arial" w:cs="Arial"/>
                <w:i/>
                <w:sz w:val="16"/>
                <w:szCs w:val="16"/>
              </w:rPr>
              <w:t>ted to</w:t>
            </w:r>
          </w:p>
        </w:tc>
        <w:tc>
          <w:tcPr>
            <w:tcW w:w="5671" w:type="dxa"/>
            <w:gridSpan w:val="5"/>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 Dịch chuyển của hàng hoá </w:t>
            </w:r>
            <w:r>
              <w:rPr>
                <w:rFonts w:ascii="Arial" w:hAnsi="Arial" w:cs="Arial"/>
                <w:sz w:val="16"/>
                <w:szCs w:val="16"/>
                <w:lang w:val="en-US"/>
              </w:rPr>
              <w:t xml:space="preserve">     </w:t>
            </w:r>
            <w:r w:rsidRPr="00F76931">
              <w:rPr>
                <w:rFonts w:ascii="Arial" w:hAnsi="Arial" w:cs="Arial"/>
                <w:sz w:val="16"/>
                <w:szCs w:val="16"/>
              </w:rPr>
              <w:t xml:space="preserve">□ Rò rỉ </w:t>
            </w:r>
            <w:r>
              <w:rPr>
                <w:rFonts w:ascii="Arial" w:hAnsi="Arial" w:cs="Arial"/>
                <w:sz w:val="16"/>
                <w:szCs w:val="16"/>
                <w:lang w:val="en-US"/>
              </w:rPr>
              <w:t xml:space="preserve">    </w:t>
            </w:r>
            <w:r w:rsidRPr="00F76931">
              <w:rPr>
                <w:rFonts w:ascii="Arial" w:hAnsi="Arial" w:cs="Arial"/>
                <w:sz w:val="16"/>
                <w:szCs w:val="16"/>
              </w:rPr>
              <w:t xml:space="preserve">□ Nghiêng tàu do thời tiết xấu </w:t>
            </w:r>
            <w:r w:rsidRPr="00F76931">
              <w:rPr>
                <w:rFonts w:ascii="Arial" w:hAnsi="Arial" w:cs="Arial"/>
                <w:sz w:val="16"/>
                <w:szCs w:val="16"/>
                <w:lang w:val="en-US"/>
              </w:rPr>
              <w:br/>
            </w:r>
            <w:r w:rsidRPr="00F76931">
              <w:rPr>
                <w:rFonts w:ascii="Arial" w:hAnsi="Arial" w:cs="Arial"/>
                <w:i/>
                <w:sz w:val="16"/>
                <w:szCs w:val="16"/>
                <w:lang w:val="en-US"/>
              </w:rPr>
              <w:t xml:space="preserve">   </w:t>
            </w:r>
            <w:r w:rsidRPr="00F76931">
              <w:rPr>
                <w:rFonts w:ascii="Arial" w:hAnsi="Arial" w:cs="Arial"/>
                <w:i/>
                <w:sz w:val="16"/>
                <w:szCs w:val="16"/>
              </w:rPr>
              <w:t>Shifting of cargo</w:t>
            </w:r>
            <w:r w:rsidRPr="00F76931">
              <w:rPr>
                <w:rFonts w:ascii="Arial" w:hAnsi="Arial" w:cs="Arial"/>
                <w:i/>
                <w:sz w:val="16"/>
                <w:szCs w:val="16"/>
                <w:lang w:val="en-US"/>
              </w:rPr>
              <w:t xml:space="preserve">             </w:t>
            </w:r>
            <w:r w:rsidRPr="00F76931">
              <w:rPr>
                <w:rFonts w:ascii="Arial" w:hAnsi="Arial" w:cs="Arial"/>
                <w:i/>
                <w:sz w:val="16"/>
                <w:szCs w:val="16"/>
              </w:rPr>
              <w:t xml:space="preserve"> </w:t>
            </w:r>
            <w:r>
              <w:rPr>
                <w:rFonts w:ascii="Arial" w:hAnsi="Arial" w:cs="Arial"/>
                <w:i/>
                <w:sz w:val="16"/>
                <w:szCs w:val="16"/>
                <w:lang w:val="en-US"/>
              </w:rPr>
              <w:t xml:space="preserve">       </w:t>
            </w:r>
            <w:r w:rsidRPr="00F76931">
              <w:rPr>
                <w:rFonts w:ascii="Arial" w:hAnsi="Arial" w:cs="Arial"/>
                <w:i/>
                <w:sz w:val="16"/>
                <w:szCs w:val="16"/>
              </w:rPr>
              <w:t>Leakage</w:t>
            </w:r>
            <w:r w:rsidRPr="00F76931">
              <w:rPr>
                <w:rFonts w:ascii="Arial" w:hAnsi="Arial" w:cs="Arial"/>
                <w:i/>
                <w:sz w:val="16"/>
                <w:szCs w:val="16"/>
                <w:lang w:val="en-US"/>
              </w:rPr>
              <w:t xml:space="preserve">   </w:t>
            </w:r>
            <w:r w:rsidRPr="00F76931">
              <w:rPr>
                <w:rFonts w:ascii="Arial" w:hAnsi="Arial" w:cs="Arial"/>
                <w:i/>
                <w:sz w:val="16"/>
                <w:szCs w:val="16"/>
              </w:rPr>
              <w:t xml:space="preserve"> Violent hee</w:t>
            </w:r>
            <w:r w:rsidRPr="00F76931">
              <w:rPr>
                <w:rFonts w:ascii="Arial" w:hAnsi="Arial" w:cs="Arial"/>
                <w:i/>
                <w:sz w:val="16"/>
                <w:szCs w:val="16"/>
                <w:lang w:val="en-US"/>
              </w:rPr>
              <w:t>li</w:t>
            </w:r>
            <w:r w:rsidRPr="00F76931">
              <w:rPr>
                <w:rFonts w:ascii="Arial" w:hAnsi="Arial" w:cs="Arial"/>
                <w:i/>
                <w:sz w:val="16"/>
                <w:szCs w:val="16"/>
              </w:rPr>
              <w:t>ng caused be heavy sea</w:t>
            </w:r>
          </w:p>
        </w:tc>
      </w:tr>
      <w:tr w:rsidR="00206CD6" w:rsidRPr="00F76931" w:rsidTr="00455739">
        <w:tc>
          <w:tcPr>
            <w:tcW w:w="605" w:type="dxa"/>
            <w:tcBorders>
              <w:top w:val="nil"/>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127</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2729"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5671" w:type="dxa"/>
            <w:gridSpan w:val="5"/>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T</w:t>
            </w:r>
            <w:r w:rsidRPr="00F76931">
              <w:rPr>
                <w:rFonts w:ascii="Arial" w:hAnsi="Arial" w:cs="Arial"/>
                <w:sz w:val="16"/>
                <w:szCs w:val="16"/>
                <w:lang w:val="en-US"/>
              </w:rPr>
              <w:t>ổ</w:t>
            </w:r>
            <w:r w:rsidRPr="00F76931">
              <w:rPr>
                <w:rFonts w:ascii="Arial" w:hAnsi="Arial" w:cs="Arial"/>
                <w:sz w:val="16"/>
                <w:szCs w:val="16"/>
              </w:rPr>
              <w:t xml:space="preserve">ng hợp của các </w:t>
            </w:r>
            <w:r w:rsidRPr="00F76931">
              <w:rPr>
                <w:rFonts w:ascii="Arial" w:hAnsi="Arial" w:cs="Arial"/>
                <w:sz w:val="16"/>
                <w:szCs w:val="16"/>
                <w:lang w:val="en-US"/>
              </w:rPr>
              <w:t>d</w:t>
            </w:r>
            <w:r w:rsidRPr="00F76931">
              <w:rPr>
                <w:rFonts w:ascii="Arial" w:hAnsi="Arial" w:cs="Arial"/>
                <w:sz w:val="16"/>
                <w:szCs w:val="16"/>
              </w:rPr>
              <w:t xml:space="preserve">ạng </w:t>
            </w:r>
            <w:r w:rsidRPr="00F76931">
              <w:rPr>
                <w:rFonts w:ascii="Arial" w:hAnsi="Arial" w:cs="Arial"/>
                <w:sz w:val="16"/>
                <w:szCs w:val="16"/>
                <w:lang w:val="en-US"/>
              </w:rPr>
              <w:t>tr</w:t>
            </w:r>
            <w:r w:rsidRPr="00F76931">
              <w:rPr>
                <w:rFonts w:ascii="Arial" w:hAnsi="Arial" w:cs="Arial"/>
                <w:sz w:val="16"/>
                <w:szCs w:val="16"/>
              </w:rPr>
              <w:t xml:space="preserve">ên </w:t>
            </w:r>
            <w:r w:rsidRPr="00F76931">
              <w:rPr>
                <w:rFonts w:ascii="Arial" w:hAnsi="Arial" w:cs="Arial"/>
                <w:sz w:val="16"/>
                <w:szCs w:val="16"/>
                <w:lang w:val="en-US"/>
              </w:rPr>
              <w:t xml:space="preserve"> </w:t>
            </w:r>
            <w:r>
              <w:rPr>
                <w:rFonts w:ascii="Arial" w:hAnsi="Arial" w:cs="Arial"/>
                <w:sz w:val="16"/>
                <w:szCs w:val="16"/>
                <w:lang w:val="en-US"/>
              </w:rPr>
              <w:t xml:space="preserve">  </w:t>
            </w:r>
            <w:r w:rsidRPr="00F76931">
              <w:rPr>
                <w:rFonts w:ascii="Arial" w:hAnsi="Arial" w:cs="Arial"/>
                <w:sz w:val="16"/>
                <w:szCs w:val="16"/>
              </w:rPr>
              <w:t>□ Không rõ nguyên nhân</w:t>
            </w:r>
            <w:r w:rsidRPr="00F76931">
              <w:rPr>
                <w:rFonts w:ascii="Arial" w:hAnsi="Arial" w:cs="Arial"/>
                <w:sz w:val="16"/>
                <w:szCs w:val="16"/>
                <w:lang w:val="en-US"/>
              </w:rPr>
              <w:br/>
            </w:r>
            <w:r w:rsidRPr="00F76931">
              <w:rPr>
                <w:rFonts w:ascii="Arial" w:hAnsi="Arial" w:cs="Arial"/>
                <w:i/>
                <w:sz w:val="16"/>
                <w:szCs w:val="16"/>
                <w:lang w:val="en-US"/>
              </w:rPr>
              <w:t xml:space="preserve">  </w:t>
            </w:r>
            <w:r w:rsidRPr="00F76931">
              <w:rPr>
                <w:rFonts w:ascii="Arial" w:hAnsi="Arial" w:cs="Arial"/>
                <w:i/>
                <w:sz w:val="16"/>
                <w:szCs w:val="16"/>
              </w:rPr>
              <w:t xml:space="preserve"> Combinat</w:t>
            </w:r>
            <w:r w:rsidRPr="00F76931">
              <w:rPr>
                <w:rFonts w:ascii="Arial" w:hAnsi="Arial" w:cs="Arial"/>
                <w:i/>
                <w:sz w:val="16"/>
                <w:szCs w:val="16"/>
                <w:lang w:val="en-US"/>
              </w:rPr>
              <w:t>i</w:t>
            </w:r>
            <w:r w:rsidRPr="00F76931">
              <w:rPr>
                <w:rFonts w:ascii="Arial" w:hAnsi="Arial" w:cs="Arial"/>
                <w:i/>
                <w:sz w:val="16"/>
                <w:szCs w:val="16"/>
              </w:rPr>
              <w:t>on of the ab</w:t>
            </w:r>
            <w:r w:rsidRPr="00F76931">
              <w:rPr>
                <w:rFonts w:ascii="Arial" w:hAnsi="Arial" w:cs="Arial"/>
                <w:i/>
                <w:sz w:val="16"/>
                <w:szCs w:val="16"/>
                <w:lang w:val="en-US"/>
              </w:rPr>
              <w:t>o</w:t>
            </w:r>
            <w:r w:rsidRPr="00F76931">
              <w:rPr>
                <w:rFonts w:ascii="Arial" w:hAnsi="Arial" w:cs="Arial"/>
                <w:i/>
                <w:sz w:val="16"/>
                <w:szCs w:val="16"/>
              </w:rPr>
              <w:t xml:space="preserve">ve </w:t>
            </w:r>
            <w:r w:rsidRPr="00F76931">
              <w:rPr>
                <w:rFonts w:ascii="Arial" w:hAnsi="Arial" w:cs="Arial"/>
                <w:i/>
                <w:sz w:val="16"/>
                <w:szCs w:val="16"/>
                <w:lang w:val="en-US"/>
              </w:rPr>
              <w:t xml:space="preserve">         </w:t>
            </w:r>
            <w:r w:rsidRPr="00F76931">
              <w:rPr>
                <w:rFonts w:ascii="Arial" w:hAnsi="Arial" w:cs="Arial"/>
                <w:i/>
                <w:sz w:val="16"/>
                <w:szCs w:val="16"/>
              </w:rPr>
              <w:t>Ca</w:t>
            </w:r>
            <w:r w:rsidRPr="00F76931">
              <w:rPr>
                <w:rFonts w:ascii="Arial" w:hAnsi="Arial" w:cs="Arial"/>
                <w:i/>
                <w:sz w:val="16"/>
                <w:szCs w:val="16"/>
                <w:lang w:val="en-US"/>
              </w:rPr>
              <w:t>us</w:t>
            </w:r>
            <w:r w:rsidRPr="00F76931">
              <w:rPr>
                <w:rFonts w:ascii="Arial" w:hAnsi="Arial" w:cs="Arial"/>
                <w:i/>
                <w:sz w:val="16"/>
                <w:szCs w:val="16"/>
              </w:rPr>
              <w:t>ed unknown</w:t>
            </w:r>
          </w:p>
        </w:tc>
      </w:tr>
      <w:tr w:rsidR="00206CD6" w:rsidRPr="00F76931" w:rsidTr="00455739">
        <w:tc>
          <w:tcPr>
            <w:tcW w:w="605" w:type="dxa"/>
            <w:tcBorders>
              <w:top w:val="nil"/>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2729" w:type="dxa"/>
            <w:vMerge/>
            <w:tcBorders>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5671" w:type="dxa"/>
            <w:gridSpan w:val="5"/>
            <w:tcBorders>
              <w:top w:val="single" w:sz="4" w:space="0" w:color="auto"/>
              <w:left w:val="single" w:sz="4" w:space="0" w:color="auto"/>
              <w:bottom w:val="nil"/>
              <w:right w:val="single" w:sz="4" w:space="0" w:color="auto"/>
            </w:tcBorders>
            <w:shd w:val="clear" w:color="auto" w:fill="FFFFFF"/>
          </w:tcPr>
          <w:p w:rsidR="00206CD6" w:rsidRPr="00ED421B" w:rsidRDefault="00206CD6" w:rsidP="00455739">
            <w:pPr>
              <w:spacing w:before="120"/>
              <w:rPr>
                <w:rFonts w:ascii="Arial" w:hAnsi="Arial" w:cs="Arial"/>
                <w:sz w:val="16"/>
                <w:szCs w:val="16"/>
              </w:rPr>
            </w:pPr>
            <w:r w:rsidRPr="00F76931">
              <w:rPr>
                <w:rFonts w:ascii="Arial" w:hAnsi="Arial" w:cs="Arial"/>
                <w:sz w:val="16"/>
                <w:szCs w:val="16"/>
              </w:rPr>
              <w:t>□</w:t>
            </w:r>
            <w:r>
              <w:rPr>
                <w:rFonts w:ascii="Arial" w:hAnsi="Arial" w:cs="Arial"/>
                <w:sz w:val="16"/>
                <w:szCs w:val="16"/>
                <w:lang w:val="en-US"/>
              </w:rPr>
              <w:t xml:space="preserve"> </w:t>
            </w:r>
            <w:r w:rsidRPr="00F76931">
              <w:rPr>
                <w:rFonts w:ascii="Arial" w:hAnsi="Arial" w:cs="Arial"/>
                <w:sz w:val="16"/>
                <w:szCs w:val="16"/>
              </w:rPr>
              <w:t>Các nguyên nhân khác</w:t>
            </w:r>
            <w:r>
              <w:rPr>
                <w:rFonts w:ascii="Arial" w:hAnsi="Arial" w:cs="Arial"/>
                <w:sz w:val="16"/>
                <w:szCs w:val="16"/>
                <w:lang w:val="en-US"/>
              </w:rPr>
              <w:br/>
              <w:t xml:space="preserve">   </w:t>
            </w:r>
            <w:r w:rsidRPr="00F76931">
              <w:rPr>
                <w:rFonts w:ascii="Arial" w:hAnsi="Arial" w:cs="Arial"/>
                <w:i/>
                <w:sz w:val="16"/>
                <w:szCs w:val="16"/>
              </w:rPr>
              <w:t>Other ca</w:t>
            </w:r>
            <w:r w:rsidRPr="00F76931">
              <w:rPr>
                <w:rFonts w:ascii="Arial" w:hAnsi="Arial" w:cs="Arial"/>
                <w:i/>
                <w:sz w:val="16"/>
                <w:szCs w:val="16"/>
                <w:lang w:val="en-US"/>
              </w:rPr>
              <w:t>us</w:t>
            </w:r>
            <w:r w:rsidRPr="00F76931">
              <w:rPr>
                <w:rFonts w:ascii="Arial" w:hAnsi="Arial" w:cs="Arial"/>
                <w:i/>
                <w:sz w:val="16"/>
                <w:szCs w:val="16"/>
              </w:rPr>
              <w:t>ed</w:t>
            </w:r>
          </w:p>
        </w:tc>
      </w:tr>
      <w:tr w:rsidR="00206CD6" w:rsidRPr="00F76931" w:rsidTr="00455739">
        <w:tc>
          <w:tcPr>
            <w:tcW w:w="60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128</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3640"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Hàng hoá </w:t>
            </w:r>
            <w:r w:rsidRPr="00565891">
              <w:rPr>
                <w:rFonts w:ascii="Arial" w:hAnsi="Arial" w:cs="Arial"/>
                <w:sz w:val="16"/>
                <w:szCs w:val="16"/>
              </w:rPr>
              <w:t>đ</w:t>
            </w:r>
            <w:r w:rsidRPr="00F76931">
              <w:rPr>
                <w:rFonts w:ascii="Arial" w:hAnsi="Arial" w:cs="Arial"/>
                <w:sz w:val="16"/>
                <w:szCs w:val="16"/>
              </w:rPr>
              <w:t>ược bốc lên ở đâu ?</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Where was the cargo taken on board?</w:t>
            </w:r>
          </w:p>
        </w:tc>
        <w:tc>
          <w:tcPr>
            <w:tcW w:w="4760" w:type="dxa"/>
            <w:gridSpan w:val="3"/>
            <w:vMerge w:val="restart"/>
            <w:tcBorders>
              <w:top w:val="single" w:sz="4" w:space="0" w:color="auto"/>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Hàng hoá được bốc lên tàu có sự giám sát của cơ quan chức năng hay các t</w:t>
            </w:r>
            <w:r w:rsidRPr="00565891">
              <w:rPr>
                <w:rFonts w:ascii="Arial" w:hAnsi="Arial" w:cs="Arial"/>
                <w:sz w:val="16"/>
                <w:szCs w:val="16"/>
              </w:rPr>
              <w:t>ổ</w:t>
            </w:r>
            <w:r w:rsidRPr="00F76931">
              <w:rPr>
                <w:rFonts w:ascii="Arial" w:hAnsi="Arial" w:cs="Arial"/>
                <w:sz w:val="16"/>
                <w:szCs w:val="16"/>
              </w:rPr>
              <w:t xml:space="preserve"> chức khác không ?</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 xml:space="preserve">Did the </w:t>
            </w:r>
            <w:r w:rsidRPr="00F76931">
              <w:rPr>
                <w:rFonts w:ascii="Arial" w:hAnsi="Arial" w:cs="Arial"/>
                <w:i/>
                <w:sz w:val="16"/>
                <w:szCs w:val="16"/>
                <w:lang w:val="en-US"/>
              </w:rPr>
              <w:t>l</w:t>
            </w:r>
            <w:r w:rsidRPr="00F76931">
              <w:rPr>
                <w:rFonts w:ascii="Arial" w:hAnsi="Arial" w:cs="Arial"/>
                <w:i/>
                <w:sz w:val="16"/>
                <w:szCs w:val="16"/>
              </w:rPr>
              <w:t>oa</w:t>
            </w:r>
            <w:r w:rsidRPr="00F76931">
              <w:rPr>
                <w:rFonts w:ascii="Arial" w:hAnsi="Arial" w:cs="Arial"/>
                <w:i/>
                <w:sz w:val="16"/>
                <w:szCs w:val="16"/>
                <w:lang w:val="en-US"/>
              </w:rPr>
              <w:t>d</w:t>
            </w:r>
            <w:r w:rsidRPr="00F76931">
              <w:rPr>
                <w:rFonts w:ascii="Arial" w:hAnsi="Arial" w:cs="Arial"/>
                <w:i/>
                <w:sz w:val="16"/>
                <w:szCs w:val="16"/>
              </w:rPr>
              <w:t xml:space="preserve">ing take place under supervision of a </w:t>
            </w:r>
            <w:r w:rsidRPr="00F76931">
              <w:rPr>
                <w:rFonts w:ascii="Arial" w:hAnsi="Arial" w:cs="Arial"/>
                <w:i/>
                <w:sz w:val="16"/>
                <w:szCs w:val="16"/>
                <w:lang w:val="en-US"/>
              </w:rPr>
              <w:t>s</w:t>
            </w:r>
            <w:r w:rsidRPr="00F76931">
              <w:rPr>
                <w:rFonts w:ascii="Arial" w:hAnsi="Arial" w:cs="Arial"/>
                <w:i/>
                <w:sz w:val="16"/>
                <w:szCs w:val="16"/>
              </w:rPr>
              <w:t>tate authority or other institution?</w:t>
            </w:r>
          </w:p>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 xml:space="preserve">                                </w:t>
            </w:r>
            <w:r w:rsidRPr="00F76931">
              <w:rPr>
                <w:rFonts w:ascii="Arial" w:hAnsi="Arial" w:cs="Arial"/>
                <w:sz w:val="16"/>
                <w:szCs w:val="16"/>
              </w:rPr>
              <w:t>□ Có</w:t>
            </w:r>
            <w:r>
              <w:rPr>
                <w:rFonts w:ascii="Arial" w:hAnsi="Arial" w:cs="Arial"/>
                <w:sz w:val="16"/>
                <w:szCs w:val="16"/>
                <w:lang w:val="en-US"/>
              </w:rPr>
              <w:t xml:space="preserve">    </w:t>
            </w:r>
            <w:r w:rsidRPr="00F76931">
              <w:rPr>
                <w:rFonts w:ascii="Arial" w:hAnsi="Arial" w:cs="Arial"/>
                <w:sz w:val="16"/>
                <w:szCs w:val="16"/>
              </w:rPr>
              <w:t xml:space="preserve"> □ Không</w:t>
            </w:r>
            <w:r w:rsidRPr="00F76931">
              <w:rPr>
                <w:rFonts w:ascii="Arial" w:hAnsi="Arial" w:cs="Arial"/>
                <w:sz w:val="16"/>
                <w:szCs w:val="16"/>
                <w:lang w:val="en-US"/>
              </w:rPr>
              <w:br/>
            </w:r>
            <w:r w:rsidRPr="00F76931">
              <w:rPr>
                <w:rFonts w:ascii="Arial" w:hAnsi="Arial" w:cs="Arial"/>
                <w:i/>
                <w:sz w:val="16"/>
                <w:szCs w:val="16"/>
                <w:lang w:val="en-US"/>
              </w:rPr>
              <w:t xml:space="preserve">   </w:t>
            </w:r>
            <w:r>
              <w:rPr>
                <w:rFonts w:ascii="Arial" w:hAnsi="Arial" w:cs="Arial"/>
                <w:i/>
                <w:sz w:val="16"/>
                <w:szCs w:val="16"/>
                <w:lang w:val="en-US"/>
              </w:rPr>
              <w:t xml:space="preserve">                               </w:t>
            </w:r>
            <w:r w:rsidRPr="00F76931">
              <w:rPr>
                <w:rFonts w:ascii="Arial" w:hAnsi="Arial" w:cs="Arial"/>
                <w:i/>
                <w:sz w:val="16"/>
                <w:szCs w:val="16"/>
              </w:rPr>
              <w:t xml:space="preserve"> Yes </w:t>
            </w:r>
            <w:r w:rsidRPr="00F76931">
              <w:rPr>
                <w:rFonts w:ascii="Arial" w:hAnsi="Arial" w:cs="Arial"/>
                <w:i/>
                <w:sz w:val="16"/>
                <w:szCs w:val="16"/>
                <w:lang w:val="en-US"/>
              </w:rPr>
              <w:t xml:space="preserve">    </w:t>
            </w:r>
            <w:r w:rsidRPr="00F76931">
              <w:rPr>
                <w:rFonts w:ascii="Arial" w:hAnsi="Arial" w:cs="Arial"/>
                <w:i/>
                <w:sz w:val="16"/>
                <w:szCs w:val="16"/>
              </w:rPr>
              <w:t>No</w:t>
            </w:r>
            <w:r w:rsidRPr="00F76931">
              <w:rPr>
                <w:rFonts w:ascii="Arial" w:hAnsi="Arial" w:cs="Arial"/>
                <w:i/>
                <w:sz w:val="16"/>
                <w:szCs w:val="16"/>
                <w:lang w:val="en-US"/>
              </w:rPr>
              <w:br/>
            </w:r>
            <w:r w:rsidRPr="00F76931">
              <w:rPr>
                <w:rFonts w:ascii="Arial" w:hAnsi="Arial" w:cs="Arial"/>
                <w:sz w:val="16"/>
                <w:szCs w:val="16"/>
              </w:rPr>
              <w:t>Nếu có, cơ quan nào</w:t>
            </w:r>
            <w:r w:rsidRPr="00F76931">
              <w:rPr>
                <w:rFonts w:ascii="Arial" w:hAnsi="Arial" w:cs="Arial"/>
                <w:sz w:val="16"/>
                <w:szCs w:val="16"/>
                <w:lang w:val="en-US"/>
              </w:rPr>
              <w:br/>
            </w:r>
            <w:r w:rsidRPr="00F76931">
              <w:rPr>
                <w:rFonts w:ascii="Arial" w:hAnsi="Arial" w:cs="Arial"/>
                <w:i/>
                <w:sz w:val="16"/>
                <w:szCs w:val="16"/>
                <w:lang w:val="en-US"/>
              </w:rPr>
              <w:t>I</w:t>
            </w:r>
            <w:r w:rsidRPr="00F76931">
              <w:rPr>
                <w:rFonts w:ascii="Arial" w:hAnsi="Arial" w:cs="Arial"/>
                <w:i/>
                <w:sz w:val="16"/>
                <w:szCs w:val="16"/>
              </w:rPr>
              <w:t>f</w:t>
            </w:r>
            <w:r w:rsidRPr="00F76931">
              <w:rPr>
                <w:rFonts w:ascii="Arial" w:hAnsi="Arial" w:cs="Arial"/>
                <w:i/>
                <w:sz w:val="16"/>
                <w:szCs w:val="16"/>
                <w:lang w:val="en-US"/>
              </w:rPr>
              <w:t xml:space="preserve"> </w:t>
            </w:r>
            <w:r w:rsidRPr="00F76931">
              <w:rPr>
                <w:rFonts w:ascii="Arial" w:hAnsi="Arial" w:cs="Arial"/>
                <w:i/>
                <w:sz w:val="16"/>
                <w:szCs w:val="16"/>
              </w:rPr>
              <w:t>yes, indicate what authority</w:t>
            </w:r>
          </w:p>
        </w:tc>
      </w:tr>
      <w:tr w:rsidR="00206CD6" w:rsidRPr="00F76931" w:rsidTr="00455739">
        <w:tc>
          <w:tcPr>
            <w:tcW w:w="60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129</w:t>
            </w:r>
          </w:p>
        </w:tc>
        <w:tc>
          <w:tcPr>
            <w:tcW w:w="720" w:type="dxa"/>
            <w:vMerge/>
            <w:tcBorders>
              <w:left w:val="single" w:sz="4" w:space="0" w:color="auto"/>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3640"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Tất cả các hầm/két hàng có xếp đầ</w:t>
            </w:r>
            <w:r>
              <w:rPr>
                <w:rFonts w:ascii="Arial" w:hAnsi="Arial" w:cs="Arial"/>
                <w:sz w:val="16"/>
                <w:szCs w:val="16"/>
              </w:rPr>
              <w:t xml:space="preserve">y không? </w:t>
            </w:r>
            <w:r w:rsidRPr="00565891">
              <w:rPr>
                <w:rFonts w:ascii="Arial" w:hAnsi="Arial" w:cs="Arial"/>
                <w:sz w:val="16"/>
                <w:szCs w:val="16"/>
              </w:rPr>
              <w:br/>
            </w:r>
            <w:r>
              <w:rPr>
                <w:rFonts w:ascii="Arial" w:hAnsi="Arial" w:cs="Arial"/>
                <w:sz w:val="16"/>
                <w:szCs w:val="16"/>
                <w:lang w:val="en-US"/>
              </w:rPr>
              <w:t>W</w:t>
            </w:r>
            <w:r w:rsidRPr="00F76931">
              <w:rPr>
                <w:rFonts w:ascii="Arial" w:hAnsi="Arial" w:cs="Arial"/>
                <w:sz w:val="16"/>
                <w:szCs w:val="16"/>
              </w:rPr>
              <w:t>ere all ho</w:t>
            </w:r>
            <w:r>
              <w:rPr>
                <w:rFonts w:ascii="Arial" w:hAnsi="Arial" w:cs="Arial"/>
                <w:sz w:val="16"/>
                <w:szCs w:val="16"/>
                <w:lang w:val="en-US"/>
              </w:rPr>
              <w:t>l</w:t>
            </w:r>
            <w:r w:rsidRPr="00F76931">
              <w:rPr>
                <w:rFonts w:ascii="Arial" w:hAnsi="Arial" w:cs="Arial"/>
                <w:sz w:val="16"/>
                <w:szCs w:val="16"/>
              </w:rPr>
              <w:t xml:space="preserve">der/tanks </w:t>
            </w:r>
            <w:r>
              <w:rPr>
                <w:rFonts w:ascii="Arial" w:hAnsi="Arial" w:cs="Arial"/>
                <w:sz w:val="16"/>
                <w:szCs w:val="16"/>
                <w:lang w:val="en-US"/>
              </w:rPr>
              <w:t>fully l</w:t>
            </w:r>
            <w:r w:rsidRPr="00F76931">
              <w:rPr>
                <w:rFonts w:ascii="Arial" w:hAnsi="Arial" w:cs="Arial"/>
                <w:sz w:val="16"/>
                <w:szCs w:val="16"/>
              </w:rPr>
              <w:t>oaded?</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 C</w:t>
            </w:r>
            <w:r>
              <w:rPr>
                <w:rFonts w:ascii="Arial" w:hAnsi="Arial" w:cs="Arial"/>
                <w:sz w:val="16"/>
                <w:szCs w:val="16"/>
                <w:lang w:val="en-US"/>
              </w:rPr>
              <w:t>ó</w:t>
            </w:r>
            <w:r>
              <w:rPr>
                <w:rFonts w:ascii="Arial" w:hAnsi="Arial" w:cs="Arial"/>
                <w:sz w:val="16"/>
                <w:szCs w:val="16"/>
              </w:rPr>
              <w:t xml:space="preserve"> </w:t>
            </w:r>
            <w:r w:rsidRPr="00F76931">
              <w:rPr>
                <w:rFonts w:ascii="Arial" w:hAnsi="Arial" w:cs="Arial"/>
                <w:sz w:val="16"/>
                <w:szCs w:val="16"/>
              </w:rPr>
              <w:t xml:space="preserve"> </w:t>
            </w:r>
            <w:r>
              <w:rPr>
                <w:rFonts w:ascii="Arial" w:hAnsi="Arial" w:cs="Arial"/>
                <w:sz w:val="16"/>
                <w:szCs w:val="16"/>
                <w:lang w:val="en-US"/>
              </w:rPr>
              <w:t xml:space="preserve">    </w:t>
            </w:r>
            <w:r w:rsidRPr="00F76931">
              <w:rPr>
                <w:rFonts w:ascii="Arial" w:hAnsi="Arial" w:cs="Arial"/>
                <w:sz w:val="16"/>
                <w:szCs w:val="16"/>
              </w:rPr>
              <w:t>□</w:t>
            </w:r>
            <w:r>
              <w:rPr>
                <w:rFonts w:ascii="Arial" w:hAnsi="Arial" w:cs="Arial"/>
                <w:sz w:val="16"/>
                <w:szCs w:val="16"/>
                <w:lang w:val="en-US"/>
              </w:rPr>
              <w:t xml:space="preserve"> </w:t>
            </w:r>
            <w:r w:rsidRPr="00F76931">
              <w:rPr>
                <w:rFonts w:ascii="Arial" w:hAnsi="Arial" w:cs="Arial"/>
                <w:sz w:val="16"/>
                <w:szCs w:val="16"/>
              </w:rPr>
              <w:t xml:space="preserve">Không </w:t>
            </w:r>
            <w:r>
              <w:rPr>
                <w:rFonts w:ascii="Arial" w:hAnsi="Arial" w:cs="Arial"/>
                <w:sz w:val="16"/>
                <w:szCs w:val="16"/>
                <w:lang w:val="en-US"/>
              </w:rPr>
              <w:br/>
              <w:t xml:space="preserve">   </w:t>
            </w:r>
            <w:r w:rsidRPr="00F76931">
              <w:rPr>
                <w:rFonts w:ascii="Arial" w:hAnsi="Arial" w:cs="Arial"/>
                <w:sz w:val="16"/>
                <w:szCs w:val="16"/>
              </w:rPr>
              <w:t xml:space="preserve">Yes </w:t>
            </w:r>
            <w:r>
              <w:rPr>
                <w:rFonts w:ascii="Arial" w:hAnsi="Arial" w:cs="Arial"/>
                <w:sz w:val="16"/>
                <w:szCs w:val="16"/>
                <w:lang w:val="en-US"/>
              </w:rPr>
              <w:t xml:space="preserve">       </w:t>
            </w:r>
            <w:r w:rsidRPr="00F76931">
              <w:rPr>
                <w:rFonts w:ascii="Arial" w:hAnsi="Arial" w:cs="Arial"/>
                <w:sz w:val="16"/>
                <w:szCs w:val="16"/>
              </w:rPr>
              <w:t>No</w:t>
            </w:r>
          </w:p>
        </w:tc>
        <w:tc>
          <w:tcPr>
            <w:tcW w:w="4760" w:type="dxa"/>
            <w:gridSpan w:val="3"/>
            <w:vMerge/>
            <w:tcBorders>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60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130</w:t>
            </w:r>
          </w:p>
        </w:tc>
        <w:tc>
          <w:tcPr>
            <w:tcW w:w="720" w:type="dxa"/>
            <w:vMerge/>
            <w:tcBorders>
              <w:left w:val="single" w:sz="4" w:space="0" w:color="auto"/>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400" w:type="dxa"/>
            <w:gridSpan w:val="6"/>
            <w:tcBorders>
              <w:top w:val="single" w:sz="4" w:space="0" w:color="auto"/>
              <w:left w:val="single" w:sz="4" w:space="0" w:color="auto"/>
              <w:bottom w:val="nil"/>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 xml:space="preserve">Hàng hoá </w:t>
            </w:r>
            <w:r w:rsidRPr="00565891">
              <w:rPr>
                <w:rFonts w:ascii="Arial" w:hAnsi="Arial" w:cs="Arial"/>
                <w:sz w:val="16"/>
                <w:szCs w:val="16"/>
              </w:rPr>
              <w:t>tr</w:t>
            </w:r>
            <w:r w:rsidRPr="00F76931">
              <w:rPr>
                <w:rFonts w:ascii="Arial" w:hAnsi="Arial" w:cs="Arial"/>
                <w:sz w:val="16"/>
                <w:szCs w:val="16"/>
              </w:rPr>
              <w:t>ong h</w:t>
            </w:r>
            <w:r w:rsidRPr="00565891">
              <w:rPr>
                <w:rFonts w:ascii="Arial" w:hAnsi="Arial" w:cs="Arial"/>
                <w:sz w:val="16"/>
                <w:szCs w:val="16"/>
              </w:rPr>
              <w:t>ầ</w:t>
            </w:r>
            <w:r w:rsidRPr="00F76931">
              <w:rPr>
                <w:rFonts w:ascii="Arial" w:hAnsi="Arial" w:cs="Arial"/>
                <w:sz w:val="16"/>
                <w:szCs w:val="16"/>
              </w:rPr>
              <w:t>m và trên boong đã được chằng buộc đề phòng dịch chuyển như thế nào?</w:t>
            </w:r>
            <w:r w:rsidRPr="00565891">
              <w:rPr>
                <w:rFonts w:ascii="Arial" w:hAnsi="Arial" w:cs="Arial"/>
                <w:sz w:val="16"/>
                <w:szCs w:val="16"/>
              </w:rPr>
              <w:br/>
            </w:r>
            <w:r w:rsidRPr="00F76931">
              <w:rPr>
                <w:rFonts w:ascii="Arial" w:hAnsi="Arial" w:cs="Arial"/>
                <w:i/>
                <w:sz w:val="16"/>
                <w:szCs w:val="16"/>
              </w:rPr>
              <w:t>How w</w:t>
            </w:r>
            <w:r w:rsidRPr="00F76931">
              <w:rPr>
                <w:rFonts w:ascii="Arial" w:hAnsi="Arial" w:cs="Arial"/>
                <w:i/>
                <w:sz w:val="16"/>
                <w:szCs w:val="16"/>
                <w:lang w:val="en-US"/>
              </w:rPr>
              <w:t>a</w:t>
            </w:r>
            <w:r w:rsidRPr="00F76931">
              <w:rPr>
                <w:rFonts w:ascii="Arial" w:hAnsi="Arial" w:cs="Arial"/>
                <w:i/>
                <w:sz w:val="16"/>
                <w:szCs w:val="16"/>
              </w:rPr>
              <w:t>s the ho</w:t>
            </w:r>
            <w:r w:rsidRPr="00F76931">
              <w:rPr>
                <w:rFonts w:ascii="Arial" w:hAnsi="Arial" w:cs="Arial"/>
                <w:i/>
                <w:sz w:val="16"/>
                <w:szCs w:val="16"/>
                <w:lang w:val="en-US"/>
              </w:rPr>
              <w:t>l</w:t>
            </w:r>
            <w:r w:rsidRPr="00F76931">
              <w:rPr>
                <w:rFonts w:ascii="Arial" w:hAnsi="Arial" w:cs="Arial"/>
                <w:i/>
                <w:sz w:val="16"/>
                <w:szCs w:val="16"/>
              </w:rPr>
              <w:t>d and deck cargo secured against sh</w:t>
            </w:r>
            <w:r w:rsidRPr="00F76931">
              <w:rPr>
                <w:rFonts w:ascii="Arial" w:hAnsi="Arial" w:cs="Arial"/>
                <w:i/>
                <w:sz w:val="16"/>
                <w:szCs w:val="16"/>
                <w:lang w:val="en-US"/>
              </w:rPr>
              <w:t>ift</w:t>
            </w:r>
            <w:r w:rsidRPr="00F76931">
              <w:rPr>
                <w:rFonts w:ascii="Arial" w:hAnsi="Arial" w:cs="Arial"/>
                <w:i/>
                <w:sz w:val="16"/>
                <w:szCs w:val="16"/>
              </w:rPr>
              <w:t>ing?</w:t>
            </w:r>
          </w:p>
          <w:p w:rsidR="00206CD6" w:rsidRPr="00E956AA" w:rsidRDefault="00206CD6" w:rsidP="00455739">
            <w:pPr>
              <w:spacing w:before="120"/>
              <w:rPr>
                <w:rFonts w:ascii="Arial" w:hAnsi="Arial" w:cs="Arial"/>
                <w:sz w:val="16"/>
                <w:szCs w:val="16"/>
                <w:lang w:val="en-US"/>
              </w:rPr>
            </w:pPr>
          </w:p>
        </w:tc>
      </w:tr>
      <w:tr w:rsidR="00206CD6" w:rsidRPr="00F76931" w:rsidTr="00455739">
        <w:tc>
          <w:tcPr>
            <w:tcW w:w="60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131</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400" w:type="dxa"/>
            <w:gridSpan w:val="6"/>
            <w:tcBorders>
              <w:top w:val="single" w:sz="4" w:space="0" w:color="auto"/>
              <w:left w:val="single" w:sz="4" w:space="0" w:color="auto"/>
              <w:bottom w:val="nil"/>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Tàu đ</w:t>
            </w:r>
            <w:r w:rsidRPr="00565891">
              <w:rPr>
                <w:rFonts w:ascii="Arial" w:hAnsi="Arial" w:cs="Arial"/>
                <w:sz w:val="16"/>
                <w:szCs w:val="16"/>
              </w:rPr>
              <w:t>ã</w:t>
            </w:r>
            <w:r w:rsidRPr="00F76931">
              <w:rPr>
                <w:rFonts w:ascii="Arial" w:hAnsi="Arial" w:cs="Arial"/>
                <w:sz w:val="16"/>
                <w:szCs w:val="16"/>
              </w:rPr>
              <w:t xml:space="preserve"> vận chuyển hàng hoá loại này bao giờ chưa? </w:t>
            </w:r>
            <w:r w:rsidRPr="00565891">
              <w:rPr>
                <w:rFonts w:ascii="Arial" w:hAnsi="Arial" w:cs="Arial"/>
                <w:sz w:val="16"/>
                <w:szCs w:val="16"/>
              </w:rPr>
              <w:t xml:space="preserve">   </w:t>
            </w:r>
            <w:r w:rsidRPr="00F76931">
              <w:rPr>
                <w:rFonts w:ascii="Arial" w:hAnsi="Arial" w:cs="Arial"/>
                <w:sz w:val="16"/>
                <w:szCs w:val="16"/>
              </w:rPr>
              <w:t xml:space="preserve"> </w:t>
            </w:r>
            <w:r w:rsidRPr="00565891">
              <w:rPr>
                <w:rFonts w:ascii="Arial" w:hAnsi="Arial" w:cs="Arial"/>
                <w:sz w:val="16"/>
                <w:szCs w:val="16"/>
              </w:rPr>
              <w:t xml:space="preserve">                </w:t>
            </w:r>
            <w:r w:rsidRPr="00F76931">
              <w:rPr>
                <w:rFonts w:ascii="Arial" w:hAnsi="Arial" w:cs="Arial"/>
                <w:sz w:val="16"/>
                <w:szCs w:val="16"/>
              </w:rPr>
              <w:t>□</w:t>
            </w:r>
            <w:r>
              <w:rPr>
                <w:rFonts w:ascii="Arial" w:hAnsi="Arial" w:cs="Arial"/>
                <w:sz w:val="16"/>
                <w:szCs w:val="16"/>
                <w:lang w:val="en-US"/>
              </w:rPr>
              <w:t xml:space="preserve"> </w:t>
            </w:r>
            <w:r w:rsidRPr="00F76931">
              <w:rPr>
                <w:rFonts w:ascii="Arial" w:hAnsi="Arial" w:cs="Arial"/>
                <w:sz w:val="16"/>
                <w:szCs w:val="16"/>
              </w:rPr>
              <w:t>Có</w:t>
            </w:r>
            <w:r>
              <w:rPr>
                <w:rFonts w:ascii="Arial" w:hAnsi="Arial" w:cs="Arial"/>
                <w:sz w:val="16"/>
                <w:szCs w:val="16"/>
                <w:lang w:val="en-US"/>
              </w:rPr>
              <w:t xml:space="preserve">     </w:t>
            </w:r>
            <w:r w:rsidRPr="00F76931">
              <w:rPr>
                <w:rFonts w:ascii="Arial" w:hAnsi="Arial" w:cs="Arial"/>
                <w:sz w:val="16"/>
                <w:szCs w:val="16"/>
              </w:rPr>
              <w:t xml:space="preserve"> □ Không </w:t>
            </w:r>
            <w:r w:rsidRPr="00F76931">
              <w:rPr>
                <w:rFonts w:ascii="Arial" w:hAnsi="Arial" w:cs="Arial"/>
                <w:sz w:val="16"/>
                <w:szCs w:val="16"/>
                <w:lang w:val="en-US"/>
              </w:rPr>
              <w:br/>
            </w:r>
            <w:r w:rsidRPr="00F76931">
              <w:rPr>
                <w:rFonts w:ascii="Arial" w:hAnsi="Arial" w:cs="Arial"/>
                <w:i/>
                <w:sz w:val="16"/>
                <w:szCs w:val="16"/>
              </w:rPr>
              <w:t>Has the ship previous</w:t>
            </w:r>
            <w:r w:rsidRPr="00F76931">
              <w:rPr>
                <w:rFonts w:ascii="Arial" w:hAnsi="Arial" w:cs="Arial"/>
                <w:i/>
                <w:sz w:val="16"/>
                <w:szCs w:val="16"/>
                <w:lang w:val="en-US"/>
              </w:rPr>
              <w:t>l</w:t>
            </w:r>
            <w:r w:rsidRPr="00F76931">
              <w:rPr>
                <w:rFonts w:ascii="Arial" w:hAnsi="Arial" w:cs="Arial"/>
                <w:i/>
                <w:sz w:val="16"/>
                <w:szCs w:val="16"/>
              </w:rPr>
              <w:t>y carr</w:t>
            </w:r>
            <w:r w:rsidRPr="00F76931">
              <w:rPr>
                <w:rFonts w:ascii="Arial" w:hAnsi="Arial" w:cs="Arial"/>
                <w:i/>
                <w:sz w:val="16"/>
                <w:szCs w:val="16"/>
                <w:lang w:val="en-US"/>
              </w:rPr>
              <w:t>i</w:t>
            </w:r>
            <w:r w:rsidRPr="00F76931">
              <w:rPr>
                <w:rFonts w:ascii="Arial" w:hAnsi="Arial" w:cs="Arial"/>
                <w:i/>
                <w:sz w:val="16"/>
                <w:szCs w:val="16"/>
              </w:rPr>
              <w:t xml:space="preserve">ed the same type of cargo </w:t>
            </w:r>
            <w:r>
              <w:rPr>
                <w:rFonts w:ascii="Arial" w:hAnsi="Arial" w:cs="Arial"/>
                <w:i/>
                <w:sz w:val="16"/>
                <w:szCs w:val="16"/>
                <w:lang w:val="en-US"/>
              </w:rPr>
              <w:t xml:space="preserve">                     </w:t>
            </w:r>
            <w:r w:rsidRPr="00F76931">
              <w:rPr>
                <w:rFonts w:ascii="Arial" w:hAnsi="Arial" w:cs="Arial"/>
                <w:i/>
                <w:sz w:val="16"/>
                <w:szCs w:val="16"/>
              </w:rPr>
              <w:t>Yes</w:t>
            </w:r>
            <w:r w:rsidRPr="00F76931">
              <w:rPr>
                <w:rFonts w:ascii="Arial" w:hAnsi="Arial" w:cs="Arial"/>
                <w:i/>
                <w:sz w:val="16"/>
                <w:szCs w:val="16"/>
                <w:lang w:val="en-US"/>
              </w:rPr>
              <w:t xml:space="preserve">       </w:t>
            </w:r>
            <w:r w:rsidRPr="00F76931">
              <w:rPr>
                <w:rFonts w:ascii="Arial" w:hAnsi="Arial" w:cs="Arial"/>
                <w:i/>
                <w:sz w:val="16"/>
                <w:szCs w:val="16"/>
              </w:rPr>
              <w:t xml:space="preserve"> No</w:t>
            </w:r>
          </w:p>
          <w:p w:rsidR="00206CD6" w:rsidRPr="00E956AA" w:rsidRDefault="00206CD6" w:rsidP="00455739">
            <w:pPr>
              <w:spacing w:before="120"/>
              <w:rPr>
                <w:rFonts w:ascii="Arial" w:hAnsi="Arial" w:cs="Arial"/>
                <w:sz w:val="16"/>
                <w:szCs w:val="16"/>
                <w:lang w:val="en-US"/>
              </w:rPr>
            </w:pPr>
          </w:p>
        </w:tc>
      </w:tr>
      <w:tr w:rsidR="00206CD6" w:rsidRPr="00F76931" w:rsidTr="00455739">
        <w:tc>
          <w:tcPr>
            <w:tcW w:w="605"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132</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400" w:type="dxa"/>
            <w:gridSpan w:val="6"/>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Sau </w:t>
            </w:r>
            <w:r w:rsidRPr="00565891">
              <w:rPr>
                <w:rFonts w:ascii="Arial" w:hAnsi="Arial" w:cs="Arial"/>
                <w:sz w:val="16"/>
                <w:szCs w:val="16"/>
              </w:rPr>
              <w:t>l</w:t>
            </w:r>
            <w:r w:rsidRPr="00F76931">
              <w:rPr>
                <w:rFonts w:ascii="Arial" w:hAnsi="Arial" w:cs="Arial"/>
                <w:sz w:val="16"/>
                <w:szCs w:val="16"/>
              </w:rPr>
              <w:t xml:space="preserve">ần giám định khả năng đi biển gần nhất, tàu có hoán cải hoặc thay đổi </w:t>
            </w:r>
            <w:r w:rsidRPr="00565891">
              <w:rPr>
                <w:rFonts w:ascii="Arial" w:hAnsi="Arial" w:cs="Arial"/>
                <w:sz w:val="16"/>
                <w:szCs w:val="16"/>
              </w:rPr>
              <w:t>l</w:t>
            </w:r>
            <w:r w:rsidRPr="00F76931">
              <w:rPr>
                <w:rFonts w:ascii="Arial" w:hAnsi="Arial" w:cs="Arial"/>
                <w:sz w:val="16"/>
                <w:szCs w:val="16"/>
              </w:rPr>
              <w:t>àm ảnh hư</w:t>
            </w:r>
            <w:r w:rsidRPr="00565891">
              <w:rPr>
                <w:rFonts w:ascii="Arial" w:hAnsi="Arial" w:cs="Arial"/>
                <w:sz w:val="16"/>
                <w:szCs w:val="16"/>
              </w:rPr>
              <w:t>ở</w:t>
            </w:r>
            <w:r w:rsidRPr="00F76931">
              <w:rPr>
                <w:rFonts w:ascii="Arial" w:hAnsi="Arial" w:cs="Arial"/>
                <w:sz w:val="16"/>
                <w:szCs w:val="16"/>
              </w:rPr>
              <w:t>ng tới t</w:t>
            </w:r>
            <w:r w:rsidRPr="00565891">
              <w:rPr>
                <w:rFonts w:ascii="Arial" w:hAnsi="Arial" w:cs="Arial"/>
                <w:sz w:val="16"/>
                <w:szCs w:val="16"/>
              </w:rPr>
              <w:t>í</w:t>
            </w:r>
            <w:r w:rsidRPr="00F76931">
              <w:rPr>
                <w:rFonts w:ascii="Arial" w:hAnsi="Arial" w:cs="Arial"/>
                <w:sz w:val="16"/>
                <w:szCs w:val="16"/>
              </w:rPr>
              <w:t>nh ổn định không?</w:t>
            </w:r>
          </w:p>
          <w:p w:rsidR="00206CD6" w:rsidRPr="00F76931" w:rsidRDefault="00206CD6" w:rsidP="00455739">
            <w:pPr>
              <w:spacing w:before="120"/>
              <w:rPr>
                <w:rFonts w:ascii="Arial" w:hAnsi="Arial" w:cs="Arial"/>
                <w:sz w:val="16"/>
                <w:szCs w:val="16"/>
              </w:rPr>
            </w:pPr>
            <w:r w:rsidRPr="00F76931">
              <w:rPr>
                <w:rFonts w:ascii="Arial" w:hAnsi="Arial" w:cs="Arial"/>
                <w:i/>
                <w:sz w:val="16"/>
                <w:szCs w:val="16"/>
              </w:rPr>
              <w:lastRenderedPageBreak/>
              <w:t>Has the ship after the latest seaworthyness s</w:t>
            </w:r>
            <w:r w:rsidRPr="00F76931">
              <w:rPr>
                <w:rFonts w:ascii="Arial" w:hAnsi="Arial" w:cs="Arial"/>
                <w:i/>
                <w:sz w:val="16"/>
                <w:szCs w:val="16"/>
                <w:lang w:val="en-US"/>
              </w:rPr>
              <w:t>ur</w:t>
            </w:r>
            <w:r w:rsidRPr="00F76931">
              <w:rPr>
                <w:rFonts w:ascii="Arial" w:hAnsi="Arial" w:cs="Arial"/>
                <w:i/>
                <w:sz w:val="16"/>
                <w:szCs w:val="16"/>
              </w:rPr>
              <w:t>vey been rebu</w:t>
            </w:r>
            <w:r w:rsidRPr="00F76931">
              <w:rPr>
                <w:rFonts w:ascii="Arial" w:hAnsi="Arial" w:cs="Arial"/>
                <w:i/>
                <w:sz w:val="16"/>
                <w:szCs w:val="16"/>
                <w:lang w:val="en-US"/>
              </w:rPr>
              <w:t>il</w:t>
            </w:r>
            <w:r w:rsidRPr="00F76931">
              <w:rPr>
                <w:rFonts w:ascii="Arial" w:hAnsi="Arial" w:cs="Arial"/>
                <w:i/>
                <w:sz w:val="16"/>
                <w:szCs w:val="16"/>
              </w:rPr>
              <w:t>d or a</w:t>
            </w:r>
            <w:r w:rsidRPr="00F76931">
              <w:rPr>
                <w:rFonts w:ascii="Arial" w:hAnsi="Arial" w:cs="Arial"/>
                <w:i/>
                <w:sz w:val="16"/>
                <w:szCs w:val="16"/>
                <w:lang w:val="en-US"/>
              </w:rPr>
              <w:t>lt</w:t>
            </w:r>
            <w:r w:rsidRPr="00F76931">
              <w:rPr>
                <w:rFonts w:ascii="Arial" w:hAnsi="Arial" w:cs="Arial"/>
                <w:i/>
                <w:sz w:val="16"/>
                <w:szCs w:val="16"/>
              </w:rPr>
              <w:t>ered in such a way tha</w:t>
            </w:r>
            <w:r w:rsidRPr="00F76931">
              <w:rPr>
                <w:rFonts w:ascii="Arial" w:hAnsi="Arial" w:cs="Arial"/>
                <w:i/>
                <w:sz w:val="16"/>
                <w:szCs w:val="16"/>
                <w:lang w:val="en-US"/>
              </w:rPr>
              <w:t>t</w:t>
            </w:r>
            <w:r w:rsidRPr="00F76931">
              <w:rPr>
                <w:rFonts w:ascii="Arial" w:hAnsi="Arial" w:cs="Arial"/>
                <w:i/>
                <w:sz w:val="16"/>
                <w:szCs w:val="16"/>
              </w:rPr>
              <w:t xml:space="preserve"> it in</w:t>
            </w:r>
            <w:r w:rsidRPr="00F76931">
              <w:rPr>
                <w:rFonts w:ascii="Arial" w:hAnsi="Arial" w:cs="Arial"/>
                <w:i/>
                <w:sz w:val="16"/>
                <w:szCs w:val="16"/>
                <w:lang w:val="en-US"/>
              </w:rPr>
              <w:t>f</w:t>
            </w:r>
            <w:r w:rsidRPr="00F76931">
              <w:rPr>
                <w:rFonts w:ascii="Arial" w:hAnsi="Arial" w:cs="Arial"/>
                <w:i/>
                <w:sz w:val="16"/>
                <w:szCs w:val="16"/>
              </w:rPr>
              <w:t>luenced the stabi</w:t>
            </w:r>
            <w:r w:rsidRPr="00F76931">
              <w:rPr>
                <w:rFonts w:ascii="Arial" w:hAnsi="Arial" w:cs="Arial"/>
                <w:i/>
                <w:sz w:val="16"/>
                <w:szCs w:val="16"/>
                <w:lang w:val="en-US"/>
              </w:rPr>
              <w:t>lit</w:t>
            </w:r>
            <w:r w:rsidRPr="00F76931">
              <w:rPr>
                <w:rFonts w:ascii="Arial" w:hAnsi="Arial" w:cs="Arial"/>
                <w:i/>
                <w:sz w:val="16"/>
                <w:szCs w:val="16"/>
              </w:rPr>
              <w:t>y?</w:t>
            </w:r>
            <w:r w:rsidRPr="00F76931">
              <w:rPr>
                <w:rFonts w:ascii="Arial" w:hAnsi="Arial" w:cs="Arial"/>
                <w:sz w:val="16"/>
                <w:szCs w:val="16"/>
              </w:rPr>
              <w:t xml:space="preserve"> </w:t>
            </w:r>
            <w:r w:rsidRPr="00F76931">
              <w:rPr>
                <w:rFonts w:ascii="Arial" w:hAnsi="Arial" w:cs="Arial"/>
                <w:sz w:val="16"/>
                <w:szCs w:val="16"/>
                <w:lang w:val="en-US"/>
              </w:rPr>
              <w:br/>
            </w:r>
            <w:r w:rsidRPr="00F76931">
              <w:rPr>
                <w:rFonts w:ascii="Arial" w:hAnsi="Arial" w:cs="Arial"/>
                <w:sz w:val="16"/>
                <w:szCs w:val="16"/>
              </w:rPr>
              <w:t xml:space="preserve">□ Có </w:t>
            </w:r>
            <w:r>
              <w:rPr>
                <w:rFonts w:ascii="Arial" w:hAnsi="Arial" w:cs="Arial"/>
                <w:sz w:val="16"/>
                <w:szCs w:val="16"/>
                <w:lang w:val="en-US"/>
              </w:rPr>
              <w:t xml:space="preserve">         </w:t>
            </w:r>
            <w:r w:rsidRPr="00F76931">
              <w:rPr>
                <w:rFonts w:ascii="Arial" w:hAnsi="Arial" w:cs="Arial"/>
                <w:sz w:val="16"/>
                <w:szCs w:val="16"/>
              </w:rPr>
              <w:t>□ Không</w:t>
            </w:r>
            <w:r w:rsidRPr="00F76931">
              <w:rPr>
                <w:rFonts w:ascii="Arial" w:hAnsi="Arial" w:cs="Arial"/>
                <w:sz w:val="16"/>
                <w:szCs w:val="16"/>
                <w:lang w:val="en-US"/>
              </w:rPr>
              <w:br/>
              <w:t xml:space="preserve">   </w:t>
            </w:r>
            <w:r w:rsidRPr="00F76931">
              <w:rPr>
                <w:rFonts w:ascii="Arial" w:hAnsi="Arial" w:cs="Arial"/>
                <w:i/>
                <w:sz w:val="16"/>
                <w:szCs w:val="16"/>
                <w:lang w:val="en-US"/>
              </w:rPr>
              <w:t xml:space="preserve"> Yes   </w:t>
            </w:r>
            <w:r>
              <w:rPr>
                <w:rFonts w:ascii="Arial" w:hAnsi="Arial" w:cs="Arial"/>
                <w:i/>
                <w:sz w:val="16"/>
                <w:szCs w:val="16"/>
                <w:lang w:val="en-US"/>
              </w:rPr>
              <w:t xml:space="preserve">    </w:t>
            </w:r>
            <w:r w:rsidRPr="00F76931">
              <w:rPr>
                <w:rFonts w:ascii="Arial" w:hAnsi="Arial" w:cs="Arial"/>
                <w:i/>
                <w:sz w:val="16"/>
                <w:szCs w:val="16"/>
                <w:lang w:val="en-US"/>
              </w:rPr>
              <w:t xml:space="preserve"> No</w:t>
            </w:r>
            <w:r w:rsidRPr="00F76931">
              <w:rPr>
                <w:rFonts w:ascii="Arial" w:hAnsi="Arial" w:cs="Arial"/>
                <w:sz w:val="16"/>
                <w:szCs w:val="16"/>
                <w:lang w:val="en-US"/>
              </w:rPr>
              <w:br/>
              <w:t>Nếu có, mô tả các hoán cải</w:t>
            </w:r>
            <w:r w:rsidRPr="00F76931">
              <w:rPr>
                <w:rFonts w:ascii="Arial" w:hAnsi="Arial" w:cs="Arial"/>
                <w:sz w:val="16"/>
                <w:szCs w:val="16"/>
                <w:lang w:val="en-US"/>
              </w:rPr>
              <w:br/>
            </w:r>
            <w:r w:rsidRPr="00F76931">
              <w:rPr>
                <w:rFonts w:ascii="Arial" w:hAnsi="Arial" w:cs="Arial"/>
                <w:i/>
                <w:sz w:val="16"/>
                <w:szCs w:val="16"/>
                <w:lang w:val="en-US"/>
              </w:rPr>
              <w:t>If yes, describe the modification</w:t>
            </w:r>
            <w:r w:rsidRPr="00F76931">
              <w:rPr>
                <w:rFonts w:ascii="Arial" w:hAnsi="Arial" w:cs="Arial"/>
                <w:sz w:val="16"/>
                <w:szCs w:val="16"/>
                <w:lang w:val="en-US"/>
              </w:rPr>
              <w:br/>
            </w:r>
          </w:p>
        </w:tc>
      </w:tr>
      <w:tr w:rsidR="00206CD6" w:rsidRPr="00F76931" w:rsidTr="00455739">
        <w:tc>
          <w:tcPr>
            <w:tcW w:w="60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lastRenderedPageBreak/>
              <w:t>133</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324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Tàu có được cấp thông báo t</w:t>
            </w:r>
            <w:r w:rsidRPr="00565891">
              <w:rPr>
                <w:rFonts w:ascii="Arial" w:hAnsi="Arial" w:cs="Arial"/>
                <w:sz w:val="16"/>
                <w:szCs w:val="16"/>
              </w:rPr>
              <w:t>í</w:t>
            </w:r>
            <w:r w:rsidRPr="00F76931">
              <w:rPr>
                <w:rFonts w:ascii="Arial" w:hAnsi="Arial" w:cs="Arial"/>
                <w:sz w:val="16"/>
                <w:szCs w:val="16"/>
              </w:rPr>
              <w:t>nh ổn định được duyệt không?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Wers the ship pr</w:t>
            </w:r>
            <w:r w:rsidRPr="00F76931">
              <w:rPr>
                <w:rFonts w:ascii="Arial" w:hAnsi="Arial" w:cs="Arial"/>
                <w:i/>
                <w:sz w:val="16"/>
                <w:szCs w:val="16"/>
                <w:lang w:val="en-US"/>
              </w:rPr>
              <w:t>o</w:t>
            </w:r>
            <w:r w:rsidRPr="00F76931">
              <w:rPr>
                <w:rFonts w:ascii="Arial" w:hAnsi="Arial" w:cs="Arial"/>
                <w:i/>
                <w:sz w:val="16"/>
                <w:szCs w:val="16"/>
              </w:rPr>
              <w:t>vided w</w:t>
            </w:r>
            <w:r w:rsidRPr="00F76931">
              <w:rPr>
                <w:rFonts w:ascii="Arial" w:hAnsi="Arial" w:cs="Arial"/>
                <w:i/>
                <w:sz w:val="16"/>
                <w:szCs w:val="16"/>
                <w:lang w:val="en-US"/>
              </w:rPr>
              <w:t>it</w:t>
            </w:r>
            <w:r w:rsidRPr="00F76931">
              <w:rPr>
                <w:rFonts w:ascii="Arial" w:hAnsi="Arial" w:cs="Arial"/>
                <w:i/>
                <w:sz w:val="16"/>
                <w:szCs w:val="16"/>
              </w:rPr>
              <w:t>h appr</w:t>
            </w:r>
            <w:r w:rsidRPr="00F76931">
              <w:rPr>
                <w:rFonts w:ascii="Arial" w:hAnsi="Arial" w:cs="Arial"/>
                <w:i/>
                <w:sz w:val="16"/>
                <w:szCs w:val="16"/>
                <w:lang w:val="en-US"/>
              </w:rPr>
              <w:t>o</w:t>
            </w:r>
            <w:r w:rsidRPr="00F76931">
              <w:rPr>
                <w:rFonts w:ascii="Arial" w:hAnsi="Arial" w:cs="Arial"/>
                <w:i/>
                <w:sz w:val="16"/>
                <w:szCs w:val="16"/>
              </w:rPr>
              <w:t>ved stability ca</w:t>
            </w:r>
            <w:r w:rsidRPr="00F76931">
              <w:rPr>
                <w:rFonts w:ascii="Arial" w:hAnsi="Arial" w:cs="Arial"/>
                <w:i/>
                <w:sz w:val="16"/>
                <w:szCs w:val="16"/>
                <w:lang w:val="en-US"/>
              </w:rPr>
              <w:t>l</w:t>
            </w:r>
            <w:r w:rsidRPr="00F76931">
              <w:rPr>
                <w:rFonts w:ascii="Arial" w:hAnsi="Arial" w:cs="Arial"/>
                <w:i/>
                <w:sz w:val="16"/>
                <w:szCs w:val="16"/>
              </w:rPr>
              <w:t>cu</w:t>
            </w:r>
            <w:r w:rsidRPr="00F76931">
              <w:rPr>
                <w:rFonts w:ascii="Arial" w:hAnsi="Arial" w:cs="Arial"/>
                <w:i/>
                <w:sz w:val="16"/>
                <w:szCs w:val="16"/>
                <w:lang w:val="en-US"/>
              </w:rPr>
              <w:t>l</w:t>
            </w:r>
            <w:r w:rsidRPr="00F76931">
              <w:rPr>
                <w:rFonts w:ascii="Arial" w:hAnsi="Arial" w:cs="Arial"/>
                <w:i/>
                <w:sz w:val="16"/>
                <w:szCs w:val="16"/>
              </w:rPr>
              <w:t>ation?</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 C</w:t>
            </w:r>
            <w:r w:rsidRPr="00F76931">
              <w:rPr>
                <w:rFonts w:ascii="Arial" w:hAnsi="Arial" w:cs="Arial"/>
                <w:sz w:val="16"/>
                <w:szCs w:val="16"/>
                <w:lang w:val="en-US"/>
              </w:rPr>
              <w:t>ó</w:t>
            </w:r>
            <w:r>
              <w:rPr>
                <w:rFonts w:ascii="Arial" w:hAnsi="Arial" w:cs="Arial"/>
                <w:sz w:val="16"/>
                <w:szCs w:val="16"/>
                <w:lang w:val="en-US"/>
              </w:rPr>
              <w:t xml:space="preserve">       </w:t>
            </w:r>
            <w:r w:rsidRPr="00F76931">
              <w:rPr>
                <w:rFonts w:ascii="Arial" w:hAnsi="Arial" w:cs="Arial"/>
                <w:sz w:val="16"/>
                <w:szCs w:val="16"/>
              </w:rPr>
              <w:t xml:space="preserve"> □ Không </w:t>
            </w:r>
            <w:r w:rsidRPr="00F76931">
              <w:rPr>
                <w:rFonts w:ascii="Arial" w:hAnsi="Arial" w:cs="Arial"/>
                <w:sz w:val="16"/>
                <w:szCs w:val="16"/>
                <w:lang w:val="en-US"/>
              </w:rPr>
              <w:br/>
            </w:r>
            <w:r>
              <w:rPr>
                <w:rFonts w:ascii="Arial" w:hAnsi="Arial" w:cs="Arial"/>
                <w:i/>
                <w:sz w:val="16"/>
                <w:szCs w:val="16"/>
                <w:lang w:val="en-US"/>
              </w:rPr>
              <w:t xml:space="preserve"> </w:t>
            </w:r>
            <w:r w:rsidRPr="00F76931">
              <w:rPr>
                <w:rFonts w:ascii="Arial" w:hAnsi="Arial" w:cs="Arial"/>
                <w:i/>
                <w:sz w:val="16"/>
                <w:szCs w:val="16"/>
                <w:lang w:val="en-US"/>
              </w:rPr>
              <w:t xml:space="preserve"> </w:t>
            </w:r>
            <w:r w:rsidRPr="00F76931">
              <w:rPr>
                <w:rFonts w:ascii="Arial" w:hAnsi="Arial" w:cs="Arial"/>
                <w:i/>
                <w:sz w:val="16"/>
                <w:szCs w:val="16"/>
              </w:rPr>
              <w:t xml:space="preserve">Yes </w:t>
            </w:r>
            <w:r w:rsidRPr="00F76931">
              <w:rPr>
                <w:rFonts w:ascii="Arial" w:hAnsi="Arial" w:cs="Arial"/>
                <w:i/>
                <w:sz w:val="16"/>
                <w:szCs w:val="16"/>
                <w:lang w:val="en-US"/>
              </w:rPr>
              <w:t xml:space="preserve">  </w:t>
            </w:r>
            <w:r>
              <w:rPr>
                <w:rFonts w:ascii="Arial" w:hAnsi="Arial" w:cs="Arial"/>
                <w:i/>
                <w:sz w:val="16"/>
                <w:szCs w:val="16"/>
                <w:lang w:val="en-US"/>
              </w:rPr>
              <w:t xml:space="preserve">     </w:t>
            </w:r>
            <w:r w:rsidRPr="00F76931">
              <w:rPr>
                <w:rFonts w:ascii="Arial" w:hAnsi="Arial" w:cs="Arial"/>
                <w:i/>
                <w:sz w:val="16"/>
                <w:szCs w:val="16"/>
                <w:lang w:val="en-US"/>
              </w:rPr>
              <w:t xml:space="preserve"> </w:t>
            </w:r>
            <w:r w:rsidRPr="00F76931">
              <w:rPr>
                <w:rFonts w:ascii="Arial" w:hAnsi="Arial" w:cs="Arial"/>
                <w:i/>
                <w:sz w:val="16"/>
                <w:szCs w:val="16"/>
              </w:rPr>
              <w:t>No</w:t>
            </w:r>
          </w:p>
        </w:tc>
        <w:tc>
          <w:tcPr>
            <w:tcW w:w="2400"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Tàu c</w:t>
            </w:r>
            <w:r w:rsidRPr="00565891">
              <w:rPr>
                <w:rFonts w:ascii="Arial" w:hAnsi="Arial" w:cs="Arial"/>
                <w:sz w:val="16"/>
                <w:szCs w:val="16"/>
              </w:rPr>
              <w:t>ó</w:t>
            </w:r>
            <w:r w:rsidRPr="00F76931">
              <w:rPr>
                <w:rFonts w:ascii="Arial" w:hAnsi="Arial" w:cs="Arial"/>
                <w:sz w:val="16"/>
                <w:szCs w:val="16"/>
              </w:rPr>
              <w:t xml:space="preserve"> sơ đồ xếp hàng cho chuyến hành trình hiện thời không?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 xml:space="preserve">Had the ship a </w:t>
            </w:r>
            <w:r w:rsidRPr="00F76931">
              <w:rPr>
                <w:rFonts w:ascii="Arial" w:hAnsi="Arial" w:cs="Arial"/>
                <w:i/>
                <w:sz w:val="16"/>
                <w:szCs w:val="16"/>
                <w:lang w:val="en-US"/>
              </w:rPr>
              <w:t>c</w:t>
            </w:r>
            <w:r w:rsidRPr="00F76931">
              <w:rPr>
                <w:rFonts w:ascii="Arial" w:hAnsi="Arial" w:cs="Arial"/>
                <w:i/>
                <w:sz w:val="16"/>
                <w:szCs w:val="16"/>
              </w:rPr>
              <w:t>argo plan for the voyage in question?</w:t>
            </w:r>
          </w:p>
          <w:p w:rsidR="00206CD6" w:rsidRPr="00F76931" w:rsidRDefault="00206CD6" w:rsidP="00455739">
            <w:pPr>
              <w:spacing w:before="120"/>
              <w:rPr>
                <w:rFonts w:ascii="Arial" w:hAnsi="Arial" w:cs="Arial"/>
                <w:sz w:val="16"/>
                <w:szCs w:val="16"/>
              </w:rPr>
            </w:pPr>
            <w:r w:rsidRPr="00F76931">
              <w:rPr>
                <w:rFonts w:ascii="Arial" w:hAnsi="Arial" w:cs="Arial"/>
                <w:sz w:val="16"/>
                <w:szCs w:val="16"/>
                <w:lang w:val="en-US"/>
              </w:rPr>
              <w:t xml:space="preserve">          </w:t>
            </w:r>
            <w:r w:rsidRPr="00F76931">
              <w:rPr>
                <w:rFonts w:ascii="Arial" w:hAnsi="Arial" w:cs="Arial"/>
                <w:sz w:val="16"/>
                <w:szCs w:val="16"/>
              </w:rPr>
              <w:t>□ C</w:t>
            </w:r>
            <w:r w:rsidRPr="00F76931">
              <w:rPr>
                <w:rFonts w:ascii="Arial" w:hAnsi="Arial" w:cs="Arial"/>
                <w:sz w:val="16"/>
                <w:szCs w:val="16"/>
                <w:lang w:val="en-US"/>
              </w:rPr>
              <w:t>ó</w:t>
            </w:r>
            <w:r w:rsidRPr="00F76931">
              <w:rPr>
                <w:rFonts w:ascii="Arial" w:hAnsi="Arial" w:cs="Arial"/>
                <w:sz w:val="16"/>
                <w:szCs w:val="16"/>
              </w:rPr>
              <w:t xml:space="preserve"> </w:t>
            </w:r>
            <w:r>
              <w:rPr>
                <w:rFonts w:ascii="Arial" w:hAnsi="Arial" w:cs="Arial"/>
                <w:sz w:val="16"/>
                <w:szCs w:val="16"/>
                <w:lang w:val="en-US"/>
              </w:rPr>
              <w:t xml:space="preserve">   </w:t>
            </w:r>
            <w:r w:rsidRPr="00F76931">
              <w:rPr>
                <w:rFonts w:ascii="Arial" w:hAnsi="Arial" w:cs="Arial"/>
                <w:sz w:val="16"/>
                <w:szCs w:val="16"/>
              </w:rPr>
              <w:t xml:space="preserve">□ Không </w:t>
            </w:r>
            <w:r w:rsidRPr="00F76931">
              <w:rPr>
                <w:rFonts w:ascii="Arial" w:hAnsi="Arial" w:cs="Arial"/>
                <w:sz w:val="16"/>
                <w:szCs w:val="16"/>
                <w:lang w:val="en-US"/>
              </w:rPr>
              <w:br/>
            </w:r>
            <w:r w:rsidRPr="00F76931">
              <w:rPr>
                <w:rFonts w:ascii="Arial" w:hAnsi="Arial" w:cs="Arial"/>
                <w:i/>
                <w:sz w:val="16"/>
                <w:szCs w:val="16"/>
                <w:lang w:val="en-US"/>
              </w:rPr>
              <w:t xml:space="preserve">             </w:t>
            </w:r>
            <w:r w:rsidRPr="00F76931">
              <w:rPr>
                <w:rFonts w:ascii="Arial" w:hAnsi="Arial" w:cs="Arial"/>
                <w:i/>
                <w:sz w:val="16"/>
                <w:szCs w:val="16"/>
              </w:rPr>
              <w:t xml:space="preserve">Yes </w:t>
            </w:r>
            <w:r>
              <w:rPr>
                <w:rFonts w:ascii="Arial" w:hAnsi="Arial" w:cs="Arial"/>
                <w:i/>
                <w:sz w:val="16"/>
                <w:szCs w:val="16"/>
                <w:lang w:val="en-US"/>
              </w:rPr>
              <w:t xml:space="preserve">    </w:t>
            </w:r>
            <w:r w:rsidRPr="00F76931">
              <w:rPr>
                <w:rFonts w:ascii="Arial" w:hAnsi="Arial" w:cs="Arial"/>
                <w:i/>
                <w:sz w:val="16"/>
                <w:szCs w:val="16"/>
              </w:rPr>
              <w:t>No</w:t>
            </w:r>
          </w:p>
        </w:tc>
        <w:tc>
          <w:tcPr>
            <w:tcW w:w="276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Tàu có được </w:t>
            </w:r>
            <w:r w:rsidRPr="00565891">
              <w:rPr>
                <w:rFonts w:ascii="Arial" w:hAnsi="Arial" w:cs="Arial"/>
                <w:sz w:val="16"/>
                <w:szCs w:val="16"/>
              </w:rPr>
              <w:t>trang</w:t>
            </w:r>
            <w:r w:rsidRPr="00F76931">
              <w:rPr>
                <w:rFonts w:ascii="Arial" w:hAnsi="Arial" w:cs="Arial"/>
                <w:sz w:val="16"/>
                <w:szCs w:val="16"/>
              </w:rPr>
              <w:t xml:space="preserve"> bị thiết bị thích hợp</w:t>
            </w:r>
            <w:r w:rsidRPr="00565891">
              <w:rPr>
                <w:rFonts w:ascii="Arial" w:hAnsi="Arial" w:cs="Arial"/>
                <w:sz w:val="16"/>
                <w:szCs w:val="16"/>
              </w:rPr>
              <w:t xml:space="preserve"> </w:t>
            </w:r>
            <w:r w:rsidRPr="00F76931">
              <w:rPr>
                <w:rFonts w:ascii="Arial" w:hAnsi="Arial" w:cs="Arial"/>
                <w:sz w:val="16"/>
                <w:szCs w:val="16"/>
              </w:rPr>
              <w:t xml:space="preserve">để tính toán tính </w:t>
            </w:r>
            <w:r w:rsidRPr="00565891">
              <w:rPr>
                <w:rFonts w:ascii="Arial" w:hAnsi="Arial" w:cs="Arial"/>
                <w:sz w:val="16"/>
                <w:szCs w:val="16"/>
              </w:rPr>
              <w:t>ổ</w:t>
            </w:r>
            <w:r w:rsidRPr="00F76931">
              <w:rPr>
                <w:rFonts w:ascii="Arial" w:hAnsi="Arial" w:cs="Arial"/>
                <w:sz w:val="16"/>
                <w:szCs w:val="16"/>
              </w:rPr>
              <w:t>n định không?</w:t>
            </w:r>
          </w:p>
          <w:p w:rsidR="00206CD6" w:rsidRPr="00F76931" w:rsidRDefault="00206CD6" w:rsidP="00455739">
            <w:pPr>
              <w:spacing w:before="120"/>
              <w:rPr>
                <w:rFonts w:ascii="Arial" w:hAnsi="Arial" w:cs="Arial"/>
                <w:sz w:val="16"/>
                <w:szCs w:val="16"/>
              </w:rPr>
            </w:pPr>
            <w:r w:rsidRPr="00F76931">
              <w:rPr>
                <w:rFonts w:ascii="Arial" w:hAnsi="Arial" w:cs="Arial"/>
                <w:i/>
                <w:sz w:val="16"/>
                <w:szCs w:val="16"/>
              </w:rPr>
              <w:t>Is the ship prov</w:t>
            </w:r>
            <w:r w:rsidRPr="00F76931">
              <w:rPr>
                <w:rFonts w:ascii="Arial" w:hAnsi="Arial" w:cs="Arial"/>
                <w:i/>
                <w:sz w:val="16"/>
                <w:szCs w:val="16"/>
                <w:lang w:val="en-US"/>
              </w:rPr>
              <w:t>i</w:t>
            </w:r>
            <w:r w:rsidRPr="00F76931">
              <w:rPr>
                <w:rFonts w:ascii="Arial" w:hAnsi="Arial" w:cs="Arial"/>
                <w:i/>
                <w:sz w:val="16"/>
                <w:szCs w:val="16"/>
              </w:rPr>
              <w:t>ded wi</w:t>
            </w:r>
            <w:r w:rsidRPr="00F76931">
              <w:rPr>
                <w:rFonts w:ascii="Arial" w:hAnsi="Arial" w:cs="Arial"/>
                <w:i/>
                <w:sz w:val="16"/>
                <w:szCs w:val="16"/>
                <w:lang w:val="en-US"/>
              </w:rPr>
              <w:t>t</w:t>
            </w:r>
            <w:r w:rsidRPr="00F76931">
              <w:rPr>
                <w:rFonts w:ascii="Arial" w:hAnsi="Arial" w:cs="Arial"/>
                <w:i/>
                <w:sz w:val="16"/>
                <w:szCs w:val="16"/>
              </w:rPr>
              <w:t>h an approved instrument</w:t>
            </w:r>
            <w:r w:rsidRPr="00F76931">
              <w:rPr>
                <w:rFonts w:ascii="Arial" w:hAnsi="Arial" w:cs="Arial"/>
                <w:i/>
                <w:sz w:val="16"/>
                <w:szCs w:val="16"/>
                <w:lang w:val="en-US"/>
              </w:rPr>
              <w:t xml:space="preserve"> </w:t>
            </w:r>
            <w:r w:rsidRPr="00F76931">
              <w:rPr>
                <w:rFonts w:ascii="Arial" w:hAnsi="Arial" w:cs="Arial"/>
                <w:i/>
                <w:sz w:val="16"/>
                <w:szCs w:val="16"/>
              </w:rPr>
              <w:t>for stabi</w:t>
            </w:r>
            <w:r w:rsidRPr="00F76931">
              <w:rPr>
                <w:rFonts w:ascii="Arial" w:hAnsi="Arial" w:cs="Arial"/>
                <w:i/>
                <w:sz w:val="16"/>
                <w:szCs w:val="16"/>
                <w:lang w:val="en-US"/>
              </w:rPr>
              <w:t>l</w:t>
            </w:r>
            <w:r w:rsidRPr="00F76931">
              <w:rPr>
                <w:rFonts w:ascii="Arial" w:hAnsi="Arial" w:cs="Arial"/>
                <w:i/>
                <w:sz w:val="16"/>
                <w:szCs w:val="16"/>
              </w:rPr>
              <w:t>ity calcu</w:t>
            </w:r>
            <w:r w:rsidRPr="00F76931">
              <w:rPr>
                <w:rFonts w:ascii="Arial" w:hAnsi="Arial" w:cs="Arial"/>
                <w:i/>
                <w:sz w:val="16"/>
                <w:szCs w:val="16"/>
                <w:lang w:val="en-US"/>
              </w:rPr>
              <w:t>l</w:t>
            </w:r>
            <w:r w:rsidRPr="00F76931">
              <w:rPr>
                <w:rFonts w:ascii="Arial" w:hAnsi="Arial" w:cs="Arial"/>
                <w:i/>
                <w:sz w:val="16"/>
                <w:szCs w:val="16"/>
              </w:rPr>
              <w:t>at</w:t>
            </w:r>
            <w:r w:rsidRPr="00F76931">
              <w:rPr>
                <w:rFonts w:ascii="Arial" w:hAnsi="Arial" w:cs="Arial"/>
                <w:i/>
                <w:sz w:val="16"/>
                <w:szCs w:val="16"/>
                <w:lang w:val="en-US"/>
              </w:rPr>
              <w:t>i</w:t>
            </w:r>
            <w:r w:rsidRPr="00F76931">
              <w:rPr>
                <w:rFonts w:ascii="Arial" w:hAnsi="Arial" w:cs="Arial"/>
                <w:i/>
                <w:sz w:val="16"/>
                <w:szCs w:val="16"/>
              </w:rPr>
              <w:t>on</w:t>
            </w:r>
            <w:r w:rsidRPr="00F76931">
              <w:rPr>
                <w:rFonts w:ascii="Arial" w:hAnsi="Arial" w:cs="Arial"/>
                <w:i/>
                <w:sz w:val="16"/>
                <w:szCs w:val="16"/>
                <w:lang w:val="en-US"/>
              </w:rPr>
              <w:br/>
            </w:r>
            <w:r w:rsidRPr="00F76931">
              <w:rPr>
                <w:rFonts w:ascii="Arial" w:hAnsi="Arial" w:cs="Arial"/>
                <w:sz w:val="16"/>
                <w:szCs w:val="16"/>
                <w:lang w:val="en-US"/>
              </w:rPr>
              <w:t xml:space="preserve">          </w:t>
            </w:r>
            <w:r w:rsidRPr="00F76931">
              <w:rPr>
                <w:rFonts w:ascii="Arial" w:hAnsi="Arial" w:cs="Arial"/>
                <w:sz w:val="16"/>
                <w:szCs w:val="16"/>
              </w:rPr>
              <w:t xml:space="preserve"> □ C</w:t>
            </w:r>
            <w:r w:rsidRPr="00F76931">
              <w:rPr>
                <w:rFonts w:ascii="Arial" w:hAnsi="Arial" w:cs="Arial"/>
                <w:sz w:val="16"/>
                <w:szCs w:val="16"/>
                <w:lang w:val="en-US"/>
              </w:rPr>
              <w:t>ó</w:t>
            </w:r>
            <w:r w:rsidRPr="00F76931">
              <w:rPr>
                <w:rFonts w:ascii="Arial" w:hAnsi="Arial" w:cs="Arial"/>
                <w:sz w:val="16"/>
                <w:szCs w:val="16"/>
              </w:rPr>
              <w:t xml:space="preserve"> </w:t>
            </w:r>
            <w:r>
              <w:rPr>
                <w:rFonts w:ascii="Arial" w:hAnsi="Arial" w:cs="Arial"/>
                <w:sz w:val="16"/>
                <w:szCs w:val="16"/>
                <w:lang w:val="en-US"/>
              </w:rPr>
              <w:t xml:space="preserve">      </w:t>
            </w:r>
            <w:r w:rsidRPr="00F76931">
              <w:rPr>
                <w:rFonts w:ascii="Arial" w:hAnsi="Arial" w:cs="Arial"/>
                <w:sz w:val="16"/>
                <w:szCs w:val="16"/>
              </w:rPr>
              <w:t xml:space="preserve">□ Không </w:t>
            </w:r>
            <w:r w:rsidRPr="00F76931">
              <w:rPr>
                <w:rFonts w:ascii="Arial" w:hAnsi="Arial" w:cs="Arial"/>
                <w:sz w:val="16"/>
                <w:szCs w:val="16"/>
                <w:lang w:val="en-US"/>
              </w:rPr>
              <w:br/>
            </w:r>
            <w:r w:rsidRPr="00F76931">
              <w:rPr>
                <w:rFonts w:ascii="Arial" w:hAnsi="Arial" w:cs="Arial"/>
                <w:i/>
                <w:sz w:val="16"/>
                <w:szCs w:val="16"/>
                <w:lang w:val="en-US"/>
              </w:rPr>
              <w:t xml:space="preserve">    </w:t>
            </w:r>
            <w:r>
              <w:rPr>
                <w:rFonts w:ascii="Arial" w:hAnsi="Arial" w:cs="Arial"/>
                <w:i/>
                <w:sz w:val="16"/>
                <w:szCs w:val="16"/>
                <w:lang w:val="en-US"/>
              </w:rPr>
              <w:t xml:space="preserve">         </w:t>
            </w:r>
            <w:r w:rsidRPr="00F76931">
              <w:rPr>
                <w:rFonts w:ascii="Arial" w:hAnsi="Arial" w:cs="Arial"/>
                <w:i/>
                <w:sz w:val="16"/>
                <w:szCs w:val="16"/>
                <w:lang w:val="en-US"/>
              </w:rPr>
              <w:t xml:space="preserve"> </w:t>
            </w:r>
            <w:r w:rsidRPr="00F76931">
              <w:rPr>
                <w:rFonts w:ascii="Arial" w:hAnsi="Arial" w:cs="Arial"/>
                <w:i/>
                <w:sz w:val="16"/>
                <w:szCs w:val="16"/>
              </w:rPr>
              <w:t xml:space="preserve">Yes </w:t>
            </w:r>
            <w:r>
              <w:rPr>
                <w:rFonts w:ascii="Arial" w:hAnsi="Arial" w:cs="Arial"/>
                <w:i/>
                <w:sz w:val="16"/>
                <w:szCs w:val="16"/>
                <w:lang w:val="en-US"/>
              </w:rPr>
              <w:t xml:space="preserve">       </w:t>
            </w:r>
            <w:r w:rsidRPr="00F76931">
              <w:rPr>
                <w:rFonts w:ascii="Arial" w:hAnsi="Arial" w:cs="Arial"/>
                <w:i/>
                <w:sz w:val="16"/>
                <w:szCs w:val="16"/>
              </w:rPr>
              <w:t>No</w:t>
            </w:r>
          </w:p>
        </w:tc>
      </w:tr>
      <w:tr w:rsidR="00206CD6" w:rsidRPr="00F76931" w:rsidTr="00455739">
        <w:tc>
          <w:tcPr>
            <w:tcW w:w="60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134</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5640" w:type="dxa"/>
            <w:gridSpan w:val="5"/>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Có tính toán tính </w:t>
            </w:r>
            <w:r w:rsidRPr="00565891">
              <w:rPr>
                <w:rFonts w:ascii="Arial" w:hAnsi="Arial" w:cs="Arial"/>
                <w:sz w:val="16"/>
                <w:szCs w:val="16"/>
              </w:rPr>
              <w:t>ổ</w:t>
            </w:r>
            <w:r w:rsidRPr="00F76931">
              <w:rPr>
                <w:rFonts w:ascii="Arial" w:hAnsi="Arial" w:cs="Arial"/>
                <w:sz w:val="16"/>
                <w:szCs w:val="16"/>
              </w:rPr>
              <w:t>n định c</w:t>
            </w:r>
            <w:r w:rsidRPr="00565891">
              <w:rPr>
                <w:rFonts w:ascii="Arial" w:hAnsi="Arial" w:cs="Arial"/>
                <w:sz w:val="16"/>
                <w:szCs w:val="16"/>
              </w:rPr>
              <w:t>ủ</w:t>
            </w:r>
            <w:r w:rsidRPr="00F76931">
              <w:rPr>
                <w:rFonts w:ascii="Arial" w:hAnsi="Arial" w:cs="Arial"/>
                <w:sz w:val="16"/>
                <w:szCs w:val="16"/>
              </w:rPr>
              <w:t>a tàu l</w:t>
            </w:r>
            <w:r w:rsidRPr="00565891">
              <w:rPr>
                <w:rFonts w:ascii="Arial" w:hAnsi="Arial" w:cs="Arial"/>
                <w:sz w:val="16"/>
                <w:szCs w:val="16"/>
              </w:rPr>
              <w:t>ú</w:t>
            </w:r>
            <w:r w:rsidRPr="00F76931">
              <w:rPr>
                <w:rFonts w:ascii="Arial" w:hAnsi="Arial" w:cs="Arial"/>
                <w:sz w:val="16"/>
                <w:szCs w:val="16"/>
              </w:rPr>
              <w:t>c rời c</w:t>
            </w:r>
            <w:r w:rsidRPr="00565891">
              <w:rPr>
                <w:rFonts w:ascii="Arial" w:hAnsi="Arial" w:cs="Arial"/>
                <w:sz w:val="16"/>
                <w:szCs w:val="16"/>
              </w:rPr>
              <w:t>ả</w:t>
            </w:r>
            <w:r w:rsidRPr="00F76931">
              <w:rPr>
                <w:rFonts w:ascii="Arial" w:hAnsi="Arial" w:cs="Arial"/>
                <w:sz w:val="16"/>
                <w:szCs w:val="16"/>
              </w:rPr>
              <w:t>ng gần nhất không?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Was the</w:t>
            </w:r>
            <w:r w:rsidRPr="00F76931">
              <w:rPr>
                <w:rFonts w:ascii="Arial" w:hAnsi="Arial" w:cs="Arial"/>
                <w:i/>
                <w:sz w:val="16"/>
                <w:szCs w:val="16"/>
                <w:lang w:val="en-US"/>
              </w:rPr>
              <w:t xml:space="preserve"> </w:t>
            </w:r>
            <w:r w:rsidRPr="00F76931">
              <w:rPr>
                <w:rFonts w:ascii="Arial" w:hAnsi="Arial" w:cs="Arial"/>
                <w:i/>
                <w:sz w:val="16"/>
                <w:szCs w:val="16"/>
              </w:rPr>
              <w:t>stab</w:t>
            </w:r>
            <w:r w:rsidRPr="00F76931">
              <w:rPr>
                <w:rFonts w:ascii="Arial" w:hAnsi="Arial" w:cs="Arial"/>
                <w:i/>
                <w:sz w:val="16"/>
                <w:szCs w:val="16"/>
                <w:lang w:val="en-US"/>
              </w:rPr>
              <w:t>i</w:t>
            </w:r>
            <w:r w:rsidRPr="00F76931">
              <w:rPr>
                <w:rFonts w:ascii="Arial" w:hAnsi="Arial" w:cs="Arial"/>
                <w:i/>
                <w:sz w:val="16"/>
                <w:szCs w:val="16"/>
              </w:rPr>
              <w:t xml:space="preserve">lity </w:t>
            </w:r>
            <w:r w:rsidRPr="00F76931">
              <w:rPr>
                <w:rFonts w:ascii="Arial" w:hAnsi="Arial" w:cs="Arial"/>
                <w:i/>
                <w:sz w:val="16"/>
                <w:szCs w:val="16"/>
                <w:lang w:val="en-US"/>
              </w:rPr>
              <w:t xml:space="preserve">calculated for the </w:t>
            </w:r>
            <w:r w:rsidRPr="00F76931">
              <w:rPr>
                <w:rFonts w:ascii="Arial" w:hAnsi="Arial" w:cs="Arial"/>
                <w:i/>
                <w:sz w:val="16"/>
                <w:szCs w:val="16"/>
              </w:rPr>
              <w:t xml:space="preserve">ship’s condition at the </w:t>
            </w:r>
            <w:r w:rsidRPr="00F76931">
              <w:rPr>
                <w:rFonts w:ascii="Arial" w:hAnsi="Arial" w:cs="Arial"/>
                <w:i/>
                <w:sz w:val="16"/>
                <w:szCs w:val="16"/>
                <w:lang w:val="en-US"/>
              </w:rPr>
              <w:t>d</w:t>
            </w:r>
            <w:r w:rsidRPr="00F76931">
              <w:rPr>
                <w:rFonts w:ascii="Arial" w:hAnsi="Arial" w:cs="Arial"/>
                <w:i/>
                <w:sz w:val="16"/>
                <w:szCs w:val="16"/>
              </w:rPr>
              <w:t>epcarture</w:t>
            </w:r>
            <w:r w:rsidRPr="00F76931">
              <w:rPr>
                <w:rFonts w:ascii="Arial" w:hAnsi="Arial" w:cs="Arial"/>
                <w:i/>
                <w:sz w:val="16"/>
                <w:szCs w:val="16"/>
                <w:lang w:val="en-US"/>
              </w:rPr>
              <w:t xml:space="preserve"> f</w:t>
            </w:r>
            <w:r w:rsidRPr="00F76931">
              <w:rPr>
                <w:rFonts w:ascii="Arial" w:hAnsi="Arial" w:cs="Arial"/>
                <w:i/>
                <w:sz w:val="16"/>
                <w:szCs w:val="16"/>
              </w:rPr>
              <w:t xml:space="preserve">rom the </w:t>
            </w:r>
            <w:r w:rsidRPr="00F76931">
              <w:rPr>
                <w:rFonts w:ascii="Arial" w:hAnsi="Arial" w:cs="Arial"/>
                <w:i/>
                <w:sz w:val="16"/>
                <w:szCs w:val="16"/>
                <w:lang w:val="en-US"/>
              </w:rPr>
              <w:t>l</w:t>
            </w:r>
            <w:r w:rsidRPr="00F76931">
              <w:rPr>
                <w:rFonts w:ascii="Arial" w:hAnsi="Arial" w:cs="Arial"/>
                <w:i/>
                <w:sz w:val="16"/>
                <w:szCs w:val="16"/>
              </w:rPr>
              <w:t>ast port?</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 Có</w:t>
            </w:r>
            <w:r>
              <w:rPr>
                <w:rFonts w:ascii="Arial" w:hAnsi="Arial" w:cs="Arial"/>
                <w:sz w:val="16"/>
                <w:szCs w:val="16"/>
                <w:lang w:val="en-US"/>
              </w:rPr>
              <w:t xml:space="preserve">          </w:t>
            </w:r>
            <w:r w:rsidRPr="00F76931">
              <w:rPr>
                <w:rFonts w:ascii="Arial" w:hAnsi="Arial" w:cs="Arial"/>
                <w:sz w:val="16"/>
                <w:szCs w:val="16"/>
              </w:rPr>
              <w:t xml:space="preserve">□ Không </w:t>
            </w:r>
            <w:r w:rsidRPr="00F76931">
              <w:rPr>
                <w:rFonts w:ascii="Arial" w:hAnsi="Arial" w:cs="Arial"/>
                <w:sz w:val="16"/>
                <w:szCs w:val="16"/>
                <w:lang w:val="en-US"/>
              </w:rPr>
              <w:br/>
            </w:r>
            <w:r>
              <w:rPr>
                <w:rFonts w:ascii="Arial" w:hAnsi="Arial" w:cs="Arial"/>
                <w:i/>
                <w:sz w:val="16"/>
                <w:szCs w:val="16"/>
                <w:lang w:val="en-US"/>
              </w:rPr>
              <w:t xml:space="preserve">  </w:t>
            </w:r>
            <w:r w:rsidRPr="00F76931">
              <w:rPr>
                <w:rFonts w:ascii="Arial" w:hAnsi="Arial" w:cs="Arial"/>
                <w:i/>
                <w:sz w:val="16"/>
                <w:szCs w:val="16"/>
                <w:lang w:val="en-US"/>
              </w:rPr>
              <w:t xml:space="preserve"> </w:t>
            </w:r>
            <w:r w:rsidRPr="00F76931">
              <w:rPr>
                <w:rFonts w:ascii="Arial" w:hAnsi="Arial" w:cs="Arial"/>
                <w:i/>
                <w:sz w:val="16"/>
                <w:szCs w:val="16"/>
              </w:rPr>
              <w:t xml:space="preserve">Yes </w:t>
            </w:r>
            <w:r>
              <w:rPr>
                <w:rFonts w:ascii="Arial" w:hAnsi="Arial" w:cs="Arial"/>
                <w:i/>
                <w:sz w:val="16"/>
                <w:szCs w:val="16"/>
                <w:lang w:val="en-US"/>
              </w:rPr>
              <w:t xml:space="preserve">           </w:t>
            </w:r>
            <w:r w:rsidRPr="00F76931">
              <w:rPr>
                <w:rFonts w:ascii="Arial" w:hAnsi="Arial" w:cs="Arial"/>
                <w:i/>
                <w:sz w:val="16"/>
                <w:szCs w:val="16"/>
              </w:rPr>
              <w:t>No</w:t>
            </w:r>
          </w:p>
        </w:tc>
        <w:tc>
          <w:tcPr>
            <w:tcW w:w="276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Có </w:t>
            </w:r>
            <w:r w:rsidRPr="00565891">
              <w:rPr>
                <w:rFonts w:ascii="Arial" w:hAnsi="Arial" w:cs="Arial"/>
                <w:sz w:val="16"/>
                <w:szCs w:val="16"/>
              </w:rPr>
              <w:t>tí</w:t>
            </w:r>
            <w:r w:rsidRPr="00F76931">
              <w:rPr>
                <w:rFonts w:ascii="Arial" w:hAnsi="Arial" w:cs="Arial"/>
                <w:sz w:val="16"/>
                <w:szCs w:val="16"/>
              </w:rPr>
              <w:t xml:space="preserve">nh toán tính </w:t>
            </w:r>
            <w:r w:rsidRPr="00565891">
              <w:rPr>
                <w:rFonts w:ascii="Arial" w:hAnsi="Arial" w:cs="Arial"/>
                <w:sz w:val="16"/>
                <w:szCs w:val="16"/>
              </w:rPr>
              <w:t>ổ</w:t>
            </w:r>
            <w:r w:rsidRPr="00F76931">
              <w:rPr>
                <w:rFonts w:ascii="Arial" w:hAnsi="Arial" w:cs="Arial"/>
                <w:sz w:val="16"/>
                <w:szCs w:val="16"/>
              </w:rPr>
              <w:t>n định của tàu kh</w:t>
            </w:r>
            <w:r w:rsidRPr="00565891">
              <w:rPr>
                <w:rFonts w:ascii="Arial" w:hAnsi="Arial" w:cs="Arial"/>
                <w:sz w:val="16"/>
                <w:szCs w:val="16"/>
              </w:rPr>
              <w:t>i</w:t>
            </w:r>
            <w:r w:rsidRPr="00F76931">
              <w:rPr>
                <w:rFonts w:ascii="Arial" w:hAnsi="Arial" w:cs="Arial"/>
                <w:sz w:val="16"/>
                <w:szCs w:val="16"/>
              </w:rPr>
              <w:t xml:space="preserve"> đến cảng </w:t>
            </w:r>
            <w:r w:rsidRPr="00565891">
              <w:rPr>
                <w:rFonts w:ascii="Arial" w:hAnsi="Arial" w:cs="Arial"/>
                <w:sz w:val="16"/>
                <w:szCs w:val="16"/>
              </w:rPr>
              <w:t>dỡ</w:t>
            </w:r>
            <w:r w:rsidRPr="00F76931">
              <w:rPr>
                <w:rFonts w:ascii="Arial" w:hAnsi="Arial" w:cs="Arial"/>
                <w:sz w:val="16"/>
                <w:szCs w:val="16"/>
              </w:rPr>
              <w:t xml:space="preserve"> không?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Ditto before arriva</w:t>
            </w:r>
            <w:r w:rsidRPr="00F76931">
              <w:rPr>
                <w:rFonts w:ascii="Arial" w:hAnsi="Arial" w:cs="Arial"/>
                <w:i/>
                <w:sz w:val="16"/>
                <w:szCs w:val="16"/>
                <w:lang w:val="en-US"/>
              </w:rPr>
              <w:t>l</w:t>
            </w:r>
            <w:r w:rsidRPr="00F76931">
              <w:rPr>
                <w:rFonts w:ascii="Arial" w:hAnsi="Arial" w:cs="Arial"/>
                <w:i/>
                <w:sz w:val="16"/>
                <w:szCs w:val="16"/>
              </w:rPr>
              <w:t xml:space="preserve"> to the </w:t>
            </w:r>
            <w:r w:rsidRPr="00F76931">
              <w:rPr>
                <w:rFonts w:ascii="Arial" w:hAnsi="Arial" w:cs="Arial"/>
                <w:i/>
                <w:sz w:val="16"/>
                <w:szCs w:val="16"/>
                <w:lang w:val="en-US"/>
              </w:rPr>
              <w:t>unl</w:t>
            </w:r>
            <w:r w:rsidRPr="00F76931">
              <w:rPr>
                <w:rFonts w:ascii="Arial" w:hAnsi="Arial" w:cs="Arial"/>
                <w:i/>
                <w:sz w:val="16"/>
                <w:szCs w:val="16"/>
              </w:rPr>
              <w:t>oading port?</w:t>
            </w:r>
          </w:p>
          <w:p w:rsidR="00206CD6" w:rsidRPr="00F76931" w:rsidRDefault="00206CD6" w:rsidP="00455739">
            <w:pPr>
              <w:spacing w:before="120"/>
              <w:rPr>
                <w:rFonts w:ascii="Arial" w:hAnsi="Arial" w:cs="Arial"/>
                <w:sz w:val="16"/>
                <w:szCs w:val="16"/>
              </w:rPr>
            </w:pPr>
            <w:r w:rsidRPr="00F76931">
              <w:rPr>
                <w:rFonts w:ascii="Arial" w:hAnsi="Arial" w:cs="Arial"/>
                <w:sz w:val="16"/>
                <w:szCs w:val="16"/>
                <w:lang w:val="en-US"/>
              </w:rPr>
              <w:t xml:space="preserve">                </w:t>
            </w:r>
            <w:r w:rsidRPr="00F76931">
              <w:rPr>
                <w:rFonts w:ascii="Arial" w:hAnsi="Arial" w:cs="Arial"/>
                <w:sz w:val="16"/>
                <w:szCs w:val="16"/>
              </w:rPr>
              <w:t>□ C</w:t>
            </w:r>
            <w:r w:rsidRPr="00F76931">
              <w:rPr>
                <w:rFonts w:ascii="Arial" w:hAnsi="Arial" w:cs="Arial"/>
                <w:sz w:val="16"/>
                <w:szCs w:val="16"/>
                <w:lang w:val="en-US"/>
              </w:rPr>
              <w:t>ó</w:t>
            </w:r>
            <w:r w:rsidRPr="00F76931">
              <w:rPr>
                <w:rFonts w:ascii="Arial" w:hAnsi="Arial" w:cs="Arial"/>
                <w:sz w:val="16"/>
                <w:szCs w:val="16"/>
              </w:rPr>
              <w:t xml:space="preserve"> </w:t>
            </w:r>
            <w:r>
              <w:rPr>
                <w:rFonts w:ascii="Arial" w:hAnsi="Arial" w:cs="Arial"/>
                <w:sz w:val="16"/>
                <w:szCs w:val="16"/>
                <w:lang w:val="en-US"/>
              </w:rPr>
              <w:t xml:space="preserve">     </w:t>
            </w:r>
            <w:r w:rsidRPr="00F76931">
              <w:rPr>
                <w:rFonts w:ascii="Arial" w:hAnsi="Arial" w:cs="Arial"/>
                <w:sz w:val="16"/>
                <w:szCs w:val="16"/>
              </w:rPr>
              <w:t>□ Không</w:t>
            </w:r>
            <w:r w:rsidRPr="00F76931">
              <w:rPr>
                <w:rFonts w:ascii="Arial" w:hAnsi="Arial" w:cs="Arial"/>
                <w:sz w:val="16"/>
                <w:szCs w:val="16"/>
                <w:lang w:val="en-US"/>
              </w:rPr>
              <w:br/>
            </w:r>
            <w:r w:rsidRPr="00F76931">
              <w:rPr>
                <w:rFonts w:ascii="Arial" w:hAnsi="Arial" w:cs="Arial"/>
                <w:i/>
                <w:sz w:val="16"/>
                <w:szCs w:val="16"/>
              </w:rPr>
              <w:t xml:space="preserve"> </w:t>
            </w:r>
            <w:r>
              <w:rPr>
                <w:rFonts w:ascii="Arial" w:hAnsi="Arial" w:cs="Arial"/>
                <w:i/>
                <w:sz w:val="16"/>
                <w:szCs w:val="16"/>
                <w:lang w:val="en-US"/>
              </w:rPr>
              <w:t xml:space="preserve">                  </w:t>
            </w:r>
            <w:r w:rsidRPr="00F76931">
              <w:rPr>
                <w:rFonts w:ascii="Arial" w:hAnsi="Arial" w:cs="Arial"/>
                <w:i/>
                <w:sz w:val="16"/>
                <w:szCs w:val="16"/>
              </w:rPr>
              <w:t>Yes</w:t>
            </w:r>
            <w:r w:rsidRPr="00F76931">
              <w:rPr>
                <w:rFonts w:ascii="Arial" w:hAnsi="Arial" w:cs="Arial"/>
                <w:i/>
                <w:sz w:val="16"/>
                <w:szCs w:val="16"/>
                <w:lang w:val="en-US"/>
              </w:rPr>
              <w:t xml:space="preserve"> </w:t>
            </w:r>
            <w:r>
              <w:rPr>
                <w:rFonts w:ascii="Arial" w:hAnsi="Arial" w:cs="Arial"/>
                <w:i/>
                <w:sz w:val="16"/>
                <w:szCs w:val="16"/>
                <w:lang w:val="en-US"/>
              </w:rPr>
              <w:t xml:space="preserve">  </w:t>
            </w:r>
            <w:r w:rsidRPr="00F76931">
              <w:rPr>
                <w:rFonts w:ascii="Arial" w:hAnsi="Arial" w:cs="Arial"/>
                <w:i/>
                <w:sz w:val="16"/>
                <w:szCs w:val="16"/>
                <w:lang w:val="en-US"/>
              </w:rPr>
              <w:t xml:space="preserve">   </w:t>
            </w:r>
            <w:r w:rsidRPr="00F76931">
              <w:rPr>
                <w:rFonts w:ascii="Arial" w:hAnsi="Arial" w:cs="Arial"/>
                <w:i/>
                <w:sz w:val="16"/>
                <w:szCs w:val="16"/>
              </w:rPr>
              <w:t xml:space="preserve"> No</w:t>
            </w:r>
          </w:p>
        </w:tc>
      </w:tr>
      <w:tr w:rsidR="00206CD6" w:rsidRPr="00F76931" w:rsidTr="00455739">
        <w:tc>
          <w:tcPr>
            <w:tcW w:w="60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135</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4511" w:type="dxa"/>
            <w:gridSpan w:val="4"/>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Tính </w:t>
            </w:r>
            <w:r w:rsidRPr="00565891">
              <w:rPr>
                <w:rFonts w:ascii="Arial" w:hAnsi="Arial" w:cs="Arial"/>
                <w:sz w:val="16"/>
                <w:szCs w:val="16"/>
              </w:rPr>
              <w:t>ổ</w:t>
            </w:r>
            <w:r w:rsidRPr="00F76931">
              <w:rPr>
                <w:rFonts w:ascii="Arial" w:hAnsi="Arial" w:cs="Arial"/>
                <w:sz w:val="16"/>
                <w:szCs w:val="16"/>
              </w:rPr>
              <w:t>n định c</w:t>
            </w:r>
            <w:r w:rsidRPr="00565891">
              <w:rPr>
                <w:rFonts w:ascii="Arial" w:hAnsi="Arial" w:cs="Arial"/>
                <w:sz w:val="16"/>
                <w:szCs w:val="16"/>
              </w:rPr>
              <w:t>ủ</w:t>
            </w:r>
            <w:r w:rsidRPr="00F76931">
              <w:rPr>
                <w:rFonts w:ascii="Arial" w:hAnsi="Arial" w:cs="Arial"/>
                <w:sz w:val="16"/>
                <w:szCs w:val="16"/>
              </w:rPr>
              <w:t>a t</w:t>
            </w:r>
            <w:r w:rsidRPr="00565891">
              <w:rPr>
                <w:rFonts w:ascii="Arial" w:hAnsi="Arial" w:cs="Arial"/>
                <w:sz w:val="16"/>
                <w:szCs w:val="16"/>
              </w:rPr>
              <w:t>à</w:t>
            </w:r>
            <w:r w:rsidRPr="00F76931">
              <w:rPr>
                <w:rFonts w:ascii="Arial" w:hAnsi="Arial" w:cs="Arial"/>
                <w:sz w:val="16"/>
                <w:szCs w:val="16"/>
              </w:rPr>
              <w:t>u có th</w:t>
            </w:r>
            <w:r w:rsidRPr="00565891">
              <w:rPr>
                <w:rFonts w:ascii="Arial" w:hAnsi="Arial" w:cs="Arial"/>
                <w:sz w:val="16"/>
                <w:szCs w:val="16"/>
              </w:rPr>
              <w:t>ỏa</w:t>
            </w:r>
            <w:r w:rsidRPr="00F76931">
              <w:rPr>
                <w:rFonts w:ascii="Arial" w:hAnsi="Arial" w:cs="Arial"/>
                <w:sz w:val="16"/>
                <w:szCs w:val="16"/>
              </w:rPr>
              <w:t xml:space="preserve"> mãn không?</w:t>
            </w:r>
            <w:r w:rsidRPr="00565891">
              <w:rPr>
                <w:rFonts w:ascii="Arial" w:hAnsi="Arial" w:cs="Arial"/>
                <w:sz w:val="16"/>
                <w:szCs w:val="16"/>
              </w:rPr>
              <w:br/>
            </w:r>
            <w:r w:rsidRPr="00F76931">
              <w:rPr>
                <w:rFonts w:ascii="Arial" w:hAnsi="Arial" w:cs="Arial"/>
                <w:i/>
                <w:sz w:val="16"/>
                <w:szCs w:val="16"/>
              </w:rPr>
              <w:t>Was the stabi</w:t>
            </w:r>
            <w:r w:rsidRPr="00F76931">
              <w:rPr>
                <w:rFonts w:ascii="Arial" w:hAnsi="Arial" w:cs="Arial"/>
                <w:i/>
                <w:sz w:val="16"/>
                <w:szCs w:val="16"/>
                <w:lang w:val="en-US"/>
              </w:rPr>
              <w:t>li</w:t>
            </w:r>
            <w:r w:rsidRPr="00F76931">
              <w:rPr>
                <w:rFonts w:ascii="Arial" w:hAnsi="Arial" w:cs="Arial"/>
                <w:i/>
                <w:sz w:val="16"/>
                <w:szCs w:val="16"/>
              </w:rPr>
              <w:t>ty sat</w:t>
            </w:r>
            <w:r w:rsidRPr="00F76931">
              <w:rPr>
                <w:rFonts w:ascii="Arial" w:hAnsi="Arial" w:cs="Arial"/>
                <w:i/>
                <w:sz w:val="16"/>
                <w:szCs w:val="16"/>
                <w:lang w:val="en-US"/>
              </w:rPr>
              <w:t>i</w:t>
            </w:r>
            <w:r w:rsidRPr="00F76931">
              <w:rPr>
                <w:rFonts w:ascii="Arial" w:hAnsi="Arial" w:cs="Arial"/>
                <w:i/>
                <w:sz w:val="16"/>
                <w:szCs w:val="16"/>
              </w:rPr>
              <w:t>sfactory?</w:t>
            </w:r>
          </w:p>
          <w:p w:rsidR="00206CD6" w:rsidRPr="00F76931" w:rsidRDefault="00206CD6" w:rsidP="00455739">
            <w:pPr>
              <w:spacing w:before="120"/>
              <w:rPr>
                <w:rFonts w:ascii="Arial" w:hAnsi="Arial" w:cs="Arial"/>
                <w:sz w:val="16"/>
                <w:szCs w:val="16"/>
              </w:rPr>
            </w:pPr>
            <w:r w:rsidRPr="00F76931">
              <w:rPr>
                <w:rFonts w:ascii="Arial" w:hAnsi="Arial" w:cs="Arial"/>
                <w:sz w:val="16"/>
                <w:szCs w:val="16"/>
                <w:lang w:val="en-US"/>
              </w:rPr>
              <w:t xml:space="preserve">                           </w:t>
            </w:r>
            <w:r w:rsidRPr="00F76931">
              <w:rPr>
                <w:rFonts w:ascii="Arial" w:hAnsi="Arial" w:cs="Arial"/>
                <w:sz w:val="16"/>
                <w:szCs w:val="16"/>
              </w:rPr>
              <w:t xml:space="preserve">□ Có </w:t>
            </w:r>
            <w:r>
              <w:rPr>
                <w:rFonts w:ascii="Arial" w:hAnsi="Arial" w:cs="Arial"/>
                <w:sz w:val="16"/>
                <w:szCs w:val="16"/>
                <w:lang w:val="en-US"/>
              </w:rPr>
              <w:t xml:space="preserve">      </w:t>
            </w:r>
            <w:r w:rsidRPr="00F76931">
              <w:rPr>
                <w:rFonts w:ascii="Arial" w:hAnsi="Arial" w:cs="Arial"/>
                <w:sz w:val="16"/>
                <w:szCs w:val="16"/>
              </w:rPr>
              <w:t xml:space="preserve">□ Không </w:t>
            </w:r>
            <w:r w:rsidRPr="00F76931">
              <w:rPr>
                <w:rFonts w:ascii="Arial" w:hAnsi="Arial" w:cs="Arial"/>
                <w:sz w:val="16"/>
                <w:szCs w:val="16"/>
                <w:lang w:val="en-US"/>
              </w:rPr>
              <w:br/>
              <w:t xml:space="preserve">                              </w:t>
            </w:r>
            <w:r w:rsidRPr="00F76931">
              <w:rPr>
                <w:rFonts w:ascii="Arial" w:hAnsi="Arial" w:cs="Arial"/>
                <w:i/>
                <w:sz w:val="16"/>
                <w:szCs w:val="16"/>
              </w:rPr>
              <w:t xml:space="preserve">Yes </w:t>
            </w:r>
            <w:r w:rsidRPr="00F76931">
              <w:rPr>
                <w:rFonts w:ascii="Arial" w:hAnsi="Arial" w:cs="Arial"/>
                <w:i/>
                <w:sz w:val="16"/>
                <w:szCs w:val="16"/>
                <w:lang w:val="en-US"/>
              </w:rPr>
              <w:t xml:space="preserve">   </w:t>
            </w:r>
            <w:r>
              <w:rPr>
                <w:rFonts w:ascii="Arial" w:hAnsi="Arial" w:cs="Arial"/>
                <w:i/>
                <w:sz w:val="16"/>
                <w:szCs w:val="16"/>
                <w:lang w:val="en-US"/>
              </w:rPr>
              <w:t xml:space="preserve">     </w:t>
            </w:r>
            <w:r w:rsidRPr="00F76931">
              <w:rPr>
                <w:rFonts w:ascii="Arial" w:hAnsi="Arial" w:cs="Arial"/>
                <w:i/>
                <w:sz w:val="16"/>
                <w:szCs w:val="16"/>
              </w:rPr>
              <w:t>No</w:t>
            </w:r>
          </w:p>
        </w:tc>
        <w:tc>
          <w:tcPr>
            <w:tcW w:w="3889"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Chu kỳ lắc ngang của tàu tính bằng giây</w:t>
            </w:r>
            <w:r w:rsidRPr="00F76931">
              <w:rPr>
                <w:rFonts w:ascii="Arial" w:hAnsi="Arial" w:cs="Arial"/>
                <w:sz w:val="16"/>
                <w:szCs w:val="16"/>
                <w:lang w:val="en-US"/>
              </w:rPr>
              <w:br/>
            </w:r>
            <w:r w:rsidRPr="00F76931">
              <w:rPr>
                <w:rFonts w:ascii="Arial" w:hAnsi="Arial" w:cs="Arial"/>
                <w:i/>
                <w:sz w:val="16"/>
                <w:szCs w:val="16"/>
              </w:rPr>
              <w:t>Indicate the ro</w:t>
            </w:r>
            <w:r w:rsidRPr="00F76931">
              <w:rPr>
                <w:rFonts w:ascii="Arial" w:hAnsi="Arial" w:cs="Arial"/>
                <w:i/>
                <w:sz w:val="16"/>
                <w:szCs w:val="16"/>
                <w:lang w:val="en-US"/>
              </w:rPr>
              <w:t>ll</w:t>
            </w:r>
            <w:r w:rsidRPr="00F76931">
              <w:rPr>
                <w:rFonts w:ascii="Arial" w:hAnsi="Arial" w:cs="Arial"/>
                <w:i/>
                <w:sz w:val="16"/>
                <w:szCs w:val="16"/>
              </w:rPr>
              <w:t>ing per</w:t>
            </w:r>
            <w:r w:rsidRPr="00F76931">
              <w:rPr>
                <w:rFonts w:ascii="Arial" w:hAnsi="Arial" w:cs="Arial"/>
                <w:i/>
                <w:sz w:val="16"/>
                <w:szCs w:val="16"/>
                <w:lang w:val="en-US"/>
              </w:rPr>
              <w:t>i</w:t>
            </w:r>
            <w:r w:rsidRPr="00F76931">
              <w:rPr>
                <w:rFonts w:ascii="Arial" w:hAnsi="Arial" w:cs="Arial"/>
                <w:i/>
                <w:sz w:val="16"/>
                <w:szCs w:val="16"/>
              </w:rPr>
              <w:t xml:space="preserve">od </w:t>
            </w:r>
            <w:r w:rsidRPr="00F76931">
              <w:rPr>
                <w:rFonts w:ascii="Arial" w:hAnsi="Arial" w:cs="Arial"/>
                <w:i/>
                <w:sz w:val="16"/>
                <w:szCs w:val="16"/>
                <w:lang w:val="en-US"/>
              </w:rPr>
              <w:t>i</w:t>
            </w:r>
            <w:r w:rsidRPr="00F76931">
              <w:rPr>
                <w:rFonts w:ascii="Arial" w:hAnsi="Arial" w:cs="Arial"/>
                <w:i/>
                <w:sz w:val="16"/>
                <w:szCs w:val="16"/>
              </w:rPr>
              <w:t>n seconds</w:t>
            </w:r>
          </w:p>
        </w:tc>
      </w:tr>
      <w:tr w:rsidR="00206CD6" w:rsidRPr="00F76931" w:rsidTr="00455739">
        <w:tc>
          <w:tcPr>
            <w:tcW w:w="60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136</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400" w:type="dxa"/>
            <w:gridSpan w:val="6"/>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Đã làm gì đ</w:t>
            </w:r>
            <w:r w:rsidRPr="00565891">
              <w:rPr>
                <w:rFonts w:ascii="Arial" w:hAnsi="Arial" w:cs="Arial"/>
                <w:sz w:val="16"/>
                <w:szCs w:val="16"/>
              </w:rPr>
              <w:t>ể</w:t>
            </w:r>
            <w:r w:rsidRPr="00F76931">
              <w:rPr>
                <w:rFonts w:ascii="Arial" w:hAnsi="Arial" w:cs="Arial"/>
                <w:sz w:val="16"/>
                <w:szCs w:val="16"/>
              </w:rPr>
              <w:t xml:space="preserve"> tìm ra nguyên nhân nghiêng? (kiểm tra, đo két..)</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rPr>
              <w:t>What was do</w:t>
            </w:r>
            <w:r w:rsidRPr="00F76931">
              <w:rPr>
                <w:rFonts w:ascii="Arial" w:hAnsi="Arial" w:cs="Arial"/>
                <w:i/>
                <w:sz w:val="16"/>
                <w:szCs w:val="16"/>
                <w:lang w:val="en-US"/>
              </w:rPr>
              <w:t>ne</w:t>
            </w:r>
            <w:r w:rsidRPr="00F76931">
              <w:rPr>
                <w:rFonts w:ascii="Arial" w:hAnsi="Arial" w:cs="Arial"/>
                <w:i/>
                <w:sz w:val="16"/>
                <w:szCs w:val="16"/>
              </w:rPr>
              <w:t xml:space="preserve"> to</w:t>
            </w:r>
            <w:r w:rsidRPr="00F76931">
              <w:rPr>
                <w:rFonts w:ascii="Arial" w:hAnsi="Arial" w:cs="Arial"/>
                <w:i/>
                <w:sz w:val="16"/>
                <w:szCs w:val="16"/>
                <w:lang w:val="en-US"/>
              </w:rPr>
              <w:t xml:space="preserve"> find out the reason for the list? </w:t>
            </w:r>
            <w:r w:rsidRPr="00F76931">
              <w:rPr>
                <w:rFonts w:ascii="Arial" w:hAnsi="Arial" w:cs="Arial"/>
                <w:i/>
                <w:sz w:val="16"/>
                <w:szCs w:val="16"/>
              </w:rPr>
              <w:t>(</w:t>
            </w:r>
            <w:r w:rsidRPr="00F76931">
              <w:rPr>
                <w:rFonts w:ascii="Arial" w:hAnsi="Arial" w:cs="Arial"/>
                <w:i/>
                <w:sz w:val="16"/>
                <w:szCs w:val="16"/>
                <w:lang w:val="en-US"/>
              </w:rPr>
              <w:t>I</w:t>
            </w:r>
            <w:r w:rsidRPr="00F76931">
              <w:rPr>
                <w:rFonts w:ascii="Arial" w:hAnsi="Arial" w:cs="Arial"/>
                <w:i/>
                <w:sz w:val="16"/>
                <w:szCs w:val="16"/>
              </w:rPr>
              <w:t>nspections, sounding, etc)</w:t>
            </w:r>
          </w:p>
          <w:p w:rsidR="00206CD6" w:rsidRPr="00E956AA" w:rsidRDefault="00206CD6" w:rsidP="00455739">
            <w:pPr>
              <w:spacing w:before="120"/>
              <w:rPr>
                <w:rFonts w:ascii="Arial" w:hAnsi="Arial" w:cs="Arial"/>
                <w:i/>
                <w:sz w:val="16"/>
                <w:szCs w:val="16"/>
                <w:lang w:val="en-US"/>
              </w:rPr>
            </w:pPr>
          </w:p>
        </w:tc>
      </w:tr>
      <w:tr w:rsidR="00206CD6" w:rsidRPr="00F76931" w:rsidTr="00455739">
        <w:tc>
          <w:tcPr>
            <w:tcW w:w="60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137</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400" w:type="dxa"/>
            <w:gridSpan w:val="6"/>
            <w:tcBorders>
              <w:top w:val="single" w:sz="4" w:space="0" w:color="auto"/>
              <w:left w:val="single" w:sz="4" w:space="0" w:color="auto"/>
              <w:bottom w:val="nil"/>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Nêu nguyên nhân làm tăng độ nghiêng, nếu có th</w:t>
            </w:r>
            <w:r w:rsidRPr="00F76931">
              <w:rPr>
                <w:rFonts w:ascii="Arial" w:hAnsi="Arial" w:cs="Arial"/>
                <w:sz w:val="16"/>
                <w:szCs w:val="16"/>
                <w:lang w:val="en-US"/>
              </w:rPr>
              <w:t>ể</w:t>
            </w:r>
            <w:r w:rsidRPr="00F76931">
              <w:rPr>
                <w:rFonts w:ascii="Arial" w:hAnsi="Arial" w:cs="Arial"/>
                <w:sz w:val="16"/>
                <w:szCs w:val="16"/>
                <w:lang w:val="en-US"/>
              </w:rPr>
              <w:br/>
            </w:r>
            <w:r w:rsidRPr="00F76931">
              <w:rPr>
                <w:rFonts w:ascii="Arial" w:hAnsi="Arial" w:cs="Arial"/>
                <w:i/>
                <w:sz w:val="16"/>
                <w:szCs w:val="16"/>
              </w:rPr>
              <w:t xml:space="preserve">Indicate, </w:t>
            </w:r>
            <w:r w:rsidRPr="00F76931">
              <w:rPr>
                <w:rFonts w:ascii="Arial" w:hAnsi="Arial" w:cs="Arial"/>
                <w:i/>
                <w:sz w:val="16"/>
                <w:szCs w:val="16"/>
                <w:lang w:val="en-US"/>
              </w:rPr>
              <w:t>i</w:t>
            </w:r>
            <w:r w:rsidRPr="00F76931">
              <w:rPr>
                <w:rFonts w:ascii="Arial" w:hAnsi="Arial" w:cs="Arial"/>
                <w:i/>
                <w:sz w:val="16"/>
                <w:szCs w:val="16"/>
              </w:rPr>
              <w:t xml:space="preserve">f possible, the cause of the increasing </w:t>
            </w:r>
            <w:r w:rsidRPr="00F76931">
              <w:rPr>
                <w:rFonts w:ascii="Arial" w:hAnsi="Arial" w:cs="Arial"/>
                <w:i/>
                <w:sz w:val="16"/>
                <w:szCs w:val="16"/>
                <w:lang w:val="en-US"/>
              </w:rPr>
              <w:t>l</w:t>
            </w:r>
            <w:r w:rsidRPr="00F76931">
              <w:rPr>
                <w:rFonts w:ascii="Arial" w:hAnsi="Arial" w:cs="Arial"/>
                <w:i/>
                <w:sz w:val="16"/>
                <w:szCs w:val="16"/>
              </w:rPr>
              <w:t>ist</w:t>
            </w:r>
          </w:p>
          <w:p w:rsidR="00206CD6" w:rsidRPr="00E956AA" w:rsidRDefault="00206CD6" w:rsidP="00455739">
            <w:pPr>
              <w:spacing w:before="120"/>
              <w:rPr>
                <w:rFonts w:ascii="Arial" w:hAnsi="Arial" w:cs="Arial"/>
                <w:sz w:val="16"/>
                <w:szCs w:val="16"/>
                <w:lang w:val="en-US"/>
              </w:rPr>
            </w:pPr>
          </w:p>
        </w:tc>
      </w:tr>
      <w:tr w:rsidR="00206CD6" w:rsidRPr="00F76931" w:rsidTr="00455739">
        <w:tc>
          <w:tcPr>
            <w:tcW w:w="60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138</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400" w:type="dxa"/>
            <w:gridSpan w:val="6"/>
            <w:tcBorders>
              <w:top w:val="single" w:sz="4" w:space="0" w:color="auto"/>
              <w:left w:val="single" w:sz="4" w:space="0" w:color="auto"/>
              <w:bottom w:val="nil"/>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 xml:space="preserve">Đã làm gì để tàu khỏi nghiêng hoặc </w:t>
            </w:r>
            <w:r w:rsidRPr="00565891">
              <w:rPr>
                <w:rFonts w:ascii="Arial" w:hAnsi="Arial" w:cs="Arial"/>
                <w:sz w:val="16"/>
                <w:szCs w:val="16"/>
              </w:rPr>
              <w:t>l</w:t>
            </w:r>
            <w:r w:rsidRPr="00F76931">
              <w:rPr>
                <w:rFonts w:ascii="Arial" w:hAnsi="Arial" w:cs="Arial"/>
                <w:sz w:val="16"/>
                <w:szCs w:val="16"/>
              </w:rPr>
              <w:t xml:space="preserve">àm cho tàu cân bằng trở </w:t>
            </w:r>
            <w:r w:rsidRPr="00565891">
              <w:rPr>
                <w:rFonts w:ascii="Arial" w:hAnsi="Arial" w:cs="Arial"/>
                <w:sz w:val="16"/>
                <w:szCs w:val="16"/>
              </w:rPr>
              <w:t>l</w:t>
            </w:r>
            <w:r w:rsidRPr="00F76931">
              <w:rPr>
                <w:rFonts w:ascii="Arial" w:hAnsi="Arial" w:cs="Arial"/>
                <w:sz w:val="16"/>
                <w:szCs w:val="16"/>
              </w:rPr>
              <w:t>ại?</w:t>
            </w:r>
            <w:r w:rsidRPr="00565891">
              <w:rPr>
                <w:rFonts w:ascii="Arial" w:hAnsi="Arial" w:cs="Arial"/>
                <w:sz w:val="16"/>
                <w:szCs w:val="16"/>
              </w:rPr>
              <w:br/>
            </w:r>
            <w:r w:rsidRPr="00F76931">
              <w:rPr>
                <w:rFonts w:ascii="Arial" w:hAnsi="Arial" w:cs="Arial"/>
                <w:i/>
                <w:sz w:val="16"/>
                <w:szCs w:val="16"/>
              </w:rPr>
              <w:t>What was do</w:t>
            </w:r>
            <w:r w:rsidRPr="00F76931">
              <w:rPr>
                <w:rFonts w:ascii="Arial" w:hAnsi="Arial" w:cs="Arial"/>
                <w:i/>
                <w:sz w:val="16"/>
                <w:szCs w:val="16"/>
                <w:lang w:val="en-US"/>
              </w:rPr>
              <w:t>ne</w:t>
            </w:r>
            <w:r w:rsidRPr="00F76931">
              <w:rPr>
                <w:rFonts w:ascii="Arial" w:hAnsi="Arial" w:cs="Arial"/>
                <w:i/>
                <w:sz w:val="16"/>
                <w:szCs w:val="16"/>
              </w:rPr>
              <w:t xml:space="preserve"> to stop </w:t>
            </w:r>
            <w:r w:rsidRPr="00F76931">
              <w:rPr>
                <w:rFonts w:ascii="Arial" w:hAnsi="Arial" w:cs="Arial"/>
                <w:i/>
                <w:sz w:val="16"/>
                <w:szCs w:val="16"/>
                <w:lang w:val="en-US"/>
              </w:rPr>
              <w:t>f</w:t>
            </w:r>
            <w:r w:rsidRPr="00F76931">
              <w:rPr>
                <w:rFonts w:ascii="Arial" w:hAnsi="Arial" w:cs="Arial"/>
                <w:i/>
                <w:sz w:val="16"/>
                <w:szCs w:val="16"/>
              </w:rPr>
              <w:t xml:space="preserve">urther </w:t>
            </w:r>
            <w:r w:rsidRPr="00F76931">
              <w:rPr>
                <w:rFonts w:ascii="Arial" w:hAnsi="Arial" w:cs="Arial"/>
                <w:i/>
                <w:sz w:val="16"/>
                <w:szCs w:val="16"/>
                <w:lang w:val="en-US"/>
              </w:rPr>
              <w:t>l</w:t>
            </w:r>
            <w:r w:rsidRPr="00F76931">
              <w:rPr>
                <w:rFonts w:ascii="Arial" w:hAnsi="Arial" w:cs="Arial"/>
                <w:i/>
                <w:sz w:val="16"/>
                <w:szCs w:val="16"/>
              </w:rPr>
              <w:t xml:space="preserve">ist or to right </w:t>
            </w:r>
            <w:r w:rsidRPr="00F76931">
              <w:rPr>
                <w:rFonts w:ascii="Arial" w:hAnsi="Arial" w:cs="Arial"/>
                <w:i/>
                <w:sz w:val="16"/>
                <w:szCs w:val="16"/>
                <w:lang w:val="en-US"/>
              </w:rPr>
              <w:t>t</w:t>
            </w:r>
            <w:r w:rsidRPr="00F76931">
              <w:rPr>
                <w:rFonts w:ascii="Arial" w:hAnsi="Arial" w:cs="Arial"/>
                <w:i/>
                <w:sz w:val="16"/>
                <w:szCs w:val="16"/>
              </w:rPr>
              <w:t>he sh</w:t>
            </w:r>
            <w:r w:rsidRPr="00F76931">
              <w:rPr>
                <w:rFonts w:ascii="Arial" w:hAnsi="Arial" w:cs="Arial"/>
                <w:i/>
                <w:sz w:val="16"/>
                <w:szCs w:val="16"/>
                <w:lang w:val="en-US"/>
              </w:rPr>
              <w:t>i</w:t>
            </w:r>
            <w:r w:rsidRPr="00F76931">
              <w:rPr>
                <w:rFonts w:ascii="Arial" w:hAnsi="Arial" w:cs="Arial"/>
                <w:i/>
                <w:sz w:val="16"/>
                <w:szCs w:val="16"/>
              </w:rPr>
              <w:t>p?</w:t>
            </w:r>
          </w:p>
          <w:p w:rsidR="00206CD6" w:rsidRPr="00E956AA" w:rsidRDefault="00206CD6" w:rsidP="00455739">
            <w:pPr>
              <w:spacing w:before="120"/>
              <w:rPr>
                <w:rFonts w:ascii="Arial" w:hAnsi="Arial" w:cs="Arial"/>
                <w:sz w:val="16"/>
                <w:szCs w:val="16"/>
                <w:lang w:val="en-US"/>
              </w:rPr>
            </w:pPr>
          </w:p>
        </w:tc>
      </w:tr>
      <w:tr w:rsidR="00206CD6" w:rsidRPr="00F76931" w:rsidTr="00455739">
        <w:tc>
          <w:tcPr>
            <w:tcW w:w="60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139</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400" w:type="dxa"/>
            <w:gridSpan w:val="6"/>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Việc nghiêng tàu đã x</w:t>
            </w:r>
            <w:r w:rsidRPr="00565891">
              <w:rPr>
                <w:rFonts w:ascii="Arial" w:hAnsi="Arial" w:cs="Arial"/>
                <w:sz w:val="16"/>
                <w:szCs w:val="16"/>
              </w:rPr>
              <w:t>ả</w:t>
            </w:r>
            <w:r w:rsidRPr="00F76931">
              <w:rPr>
                <w:rFonts w:ascii="Arial" w:hAnsi="Arial" w:cs="Arial"/>
                <w:sz w:val="16"/>
                <w:szCs w:val="16"/>
              </w:rPr>
              <w:t>y ra như thế nào?</w:t>
            </w:r>
            <w:r w:rsidRPr="00565891">
              <w:rPr>
                <w:rFonts w:ascii="Arial" w:hAnsi="Arial" w:cs="Arial"/>
                <w:sz w:val="16"/>
                <w:szCs w:val="16"/>
              </w:rPr>
              <w:br/>
            </w:r>
            <w:r w:rsidRPr="00F76931">
              <w:rPr>
                <w:rFonts w:ascii="Arial" w:hAnsi="Arial" w:cs="Arial"/>
                <w:sz w:val="16"/>
                <w:szCs w:val="16"/>
              </w:rPr>
              <w:t>How did the hee</w:t>
            </w:r>
            <w:r w:rsidRPr="00F76931">
              <w:rPr>
                <w:rFonts w:ascii="Arial" w:hAnsi="Arial" w:cs="Arial"/>
                <w:sz w:val="16"/>
                <w:szCs w:val="16"/>
                <w:lang w:val="en-US"/>
              </w:rPr>
              <w:t>l</w:t>
            </w:r>
            <w:r w:rsidRPr="00F76931">
              <w:rPr>
                <w:rFonts w:ascii="Arial" w:hAnsi="Arial" w:cs="Arial"/>
                <w:sz w:val="16"/>
                <w:szCs w:val="16"/>
              </w:rPr>
              <w:t>ing occur?</w:t>
            </w:r>
          </w:p>
          <w:p w:rsidR="00206CD6" w:rsidRPr="00F76931" w:rsidRDefault="00206CD6" w:rsidP="00455739">
            <w:pPr>
              <w:spacing w:before="120"/>
              <w:rPr>
                <w:rFonts w:ascii="Arial" w:hAnsi="Arial" w:cs="Arial"/>
                <w:sz w:val="16"/>
                <w:szCs w:val="16"/>
              </w:rPr>
            </w:pPr>
            <w:r w:rsidRPr="00F76931">
              <w:rPr>
                <w:rFonts w:ascii="Arial" w:hAnsi="Arial" w:cs="Arial"/>
                <w:sz w:val="16"/>
                <w:szCs w:val="16"/>
                <w:lang w:val="en-US"/>
              </w:rPr>
              <w:t xml:space="preserve">                                   </w:t>
            </w:r>
            <w:r w:rsidRPr="00F76931">
              <w:rPr>
                <w:rFonts w:ascii="Arial" w:hAnsi="Arial" w:cs="Arial"/>
                <w:sz w:val="16"/>
                <w:szCs w:val="16"/>
              </w:rPr>
              <w:t xml:space="preserve">□ Đột ngột </w:t>
            </w:r>
            <w:r>
              <w:rPr>
                <w:rFonts w:ascii="Arial" w:hAnsi="Arial" w:cs="Arial"/>
                <w:sz w:val="16"/>
                <w:szCs w:val="16"/>
                <w:lang w:val="en-US"/>
              </w:rPr>
              <w:t xml:space="preserve">        </w:t>
            </w:r>
            <w:r w:rsidRPr="00F76931">
              <w:rPr>
                <w:rFonts w:ascii="Arial" w:hAnsi="Arial" w:cs="Arial"/>
                <w:sz w:val="16"/>
                <w:szCs w:val="16"/>
              </w:rPr>
              <w:t xml:space="preserve">□ Độ nghiêng tăng từ từ </w:t>
            </w:r>
            <w:r w:rsidRPr="00F76931">
              <w:rPr>
                <w:rFonts w:ascii="Arial" w:hAnsi="Arial" w:cs="Arial"/>
                <w:sz w:val="16"/>
                <w:szCs w:val="16"/>
                <w:lang w:val="en-US"/>
              </w:rPr>
              <w:br/>
              <w:t xml:space="preserve">                                     </w:t>
            </w:r>
            <w:r w:rsidRPr="00F76931">
              <w:rPr>
                <w:rFonts w:ascii="Arial" w:hAnsi="Arial" w:cs="Arial"/>
                <w:sz w:val="16"/>
                <w:szCs w:val="16"/>
              </w:rPr>
              <w:t>Su</w:t>
            </w:r>
            <w:r w:rsidRPr="00F76931">
              <w:rPr>
                <w:rFonts w:ascii="Arial" w:hAnsi="Arial" w:cs="Arial"/>
                <w:sz w:val="16"/>
                <w:szCs w:val="16"/>
                <w:lang w:val="en-US"/>
              </w:rPr>
              <w:t>d</w:t>
            </w:r>
            <w:r w:rsidRPr="00F76931">
              <w:rPr>
                <w:rFonts w:ascii="Arial" w:hAnsi="Arial" w:cs="Arial"/>
                <w:sz w:val="16"/>
                <w:szCs w:val="16"/>
              </w:rPr>
              <w:t>den</w:t>
            </w:r>
            <w:r w:rsidRPr="00F76931">
              <w:rPr>
                <w:rFonts w:ascii="Arial" w:hAnsi="Arial" w:cs="Arial"/>
                <w:sz w:val="16"/>
                <w:szCs w:val="16"/>
                <w:lang w:val="en-US"/>
              </w:rPr>
              <w:t>l</w:t>
            </w:r>
            <w:r w:rsidRPr="00F76931">
              <w:rPr>
                <w:rFonts w:ascii="Arial" w:hAnsi="Arial" w:cs="Arial"/>
                <w:sz w:val="16"/>
                <w:szCs w:val="16"/>
              </w:rPr>
              <w:t xml:space="preserve">y </w:t>
            </w:r>
            <w:r w:rsidRPr="00F76931">
              <w:rPr>
                <w:rFonts w:ascii="Arial" w:hAnsi="Arial" w:cs="Arial"/>
                <w:sz w:val="16"/>
                <w:szCs w:val="16"/>
                <w:lang w:val="en-US"/>
              </w:rPr>
              <w:t xml:space="preserve">         </w:t>
            </w:r>
            <w:r w:rsidRPr="00F76931">
              <w:rPr>
                <w:rFonts w:ascii="Arial" w:hAnsi="Arial" w:cs="Arial"/>
                <w:sz w:val="16"/>
                <w:szCs w:val="16"/>
              </w:rPr>
              <w:t>Gra</w:t>
            </w:r>
            <w:r w:rsidRPr="00F76931">
              <w:rPr>
                <w:rFonts w:ascii="Arial" w:hAnsi="Arial" w:cs="Arial"/>
                <w:sz w:val="16"/>
                <w:szCs w:val="16"/>
                <w:lang w:val="en-US"/>
              </w:rPr>
              <w:t>d</w:t>
            </w:r>
            <w:r w:rsidRPr="00F76931">
              <w:rPr>
                <w:rFonts w:ascii="Arial" w:hAnsi="Arial" w:cs="Arial"/>
                <w:sz w:val="16"/>
                <w:szCs w:val="16"/>
              </w:rPr>
              <w:t>ua</w:t>
            </w:r>
            <w:r w:rsidRPr="00F76931">
              <w:rPr>
                <w:rFonts w:ascii="Arial" w:hAnsi="Arial" w:cs="Arial"/>
                <w:sz w:val="16"/>
                <w:szCs w:val="16"/>
                <w:lang w:val="en-US"/>
              </w:rPr>
              <w:t>ll</w:t>
            </w:r>
            <w:r w:rsidRPr="00F76931">
              <w:rPr>
                <w:rFonts w:ascii="Arial" w:hAnsi="Arial" w:cs="Arial"/>
                <w:sz w:val="16"/>
                <w:szCs w:val="16"/>
              </w:rPr>
              <w:t>y increasing</w:t>
            </w:r>
          </w:p>
        </w:tc>
      </w:tr>
      <w:tr w:rsidR="00206CD6" w:rsidRPr="00F76931" w:rsidTr="00455739">
        <w:tc>
          <w:tcPr>
            <w:tcW w:w="60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140</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400" w:type="dxa"/>
            <w:gridSpan w:val="6"/>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Nếu </w:t>
            </w:r>
            <w:r w:rsidRPr="00565891">
              <w:rPr>
                <w:rFonts w:ascii="Arial" w:hAnsi="Arial" w:cs="Arial"/>
                <w:sz w:val="16"/>
                <w:szCs w:val="16"/>
              </w:rPr>
              <w:t>t</w:t>
            </w:r>
            <w:r w:rsidRPr="00F76931">
              <w:rPr>
                <w:rFonts w:ascii="Arial" w:hAnsi="Arial" w:cs="Arial"/>
                <w:sz w:val="16"/>
                <w:szCs w:val="16"/>
              </w:rPr>
              <w:t>àu bị lật úp do độ ngh</w:t>
            </w:r>
            <w:r w:rsidRPr="00565891">
              <w:rPr>
                <w:rFonts w:ascii="Arial" w:hAnsi="Arial" w:cs="Arial"/>
                <w:sz w:val="16"/>
                <w:szCs w:val="16"/>
              </w:rPr>
              <w:t>i</w:t>
            </w:r>
            <w:r w:rsidRPr="00F76931">
              <w:rPr>
                <w:rFonts w:ascii="Arial" w:hAnsi="Arial" w:cs="Arial"/>
                <w:sz w:val="16"/>
                <w:szCs w:val="16"/>
              </w:rPr>
              <w:t>êng tăng từ từ, kh</w:t>
            </w:r>
            <w:r w:rsidRPr="00565891">
              <w:rPr>
                <w:rFonts w:ascii="Arial" w:hAnsi="Arial" w:cs="Arial"/>
                <w:sz w:val="16"/>
                <w:szCs w:val="16"/>
              </w:rPr>
              <w:t>i</w:t>
            </w:r>
            <w:r w:rsidRPr="00F76931">
              <w:rPr>
                <w:rFonts w:ascii="Arial" w:hAnsi="Arial" w:cs="Arial"/>
                <w:sz w:val="16"/>
                <w:szCs w:val="16"/>
              </w:rPr>
              <w:t xml:space="preserve"> n</w:t>
            </w:r>
            <w:r w:rsidRPr="00565891">
              <w:rPr>
                <w:rFonts w:ascii="Arial" w:hAnsi="Arial" w:cs="Arial"/>
                <w:sz w:val="16"/>
                <w:szCs w:val="16"/>
              </w:rPr>
              <w:t>à</w:t>
            </w:r>
            <w:r w:rsidRPr="00F76931">
              <w:rPr>
                <w:rFonts w:ascii="Arial" w:hAnsi="Arial" w:cs="Arial"/>
                <w:sz w:val="16"/>
                <w:szCs w:val="16"/>
              </w:rPr>
              <w:t xml:space="preserve">o thì xác định được tình thế </w:t>
            </w:r>
            <w:r w:rsidRPr="00565891">
              <w:rPr>
                <w:rFonts w:ascii="Arial" w:hAnsi="Arial" w:cs="Arial"/>
                <w:sz w:val="16"/>
                <w:szCs w:val="16"/>
              </w:rPr>
              <w:t>l</w:t>
            </w:r>
            <w:r w:rsidRPr="00F76931">
              <w:rPr>
                <w:rFonts w:ascii="Arial" w:hAnsi="Arial" w:cs="Arial"/>
                <w:sz w:val="16"/>
                <w:szCs w:val="16"/>
              </w:rPr>
              <w:t>à nguy cấp?</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lang w:val="en-US"/>
              </w:rPr>
              <w:t>I</w:t>
            </w:r>
            <w:r w:rsidRPr="00F76931">
              <w:rPr>
                <w:rFonts w:ascii="Arial" w:hAnsi="Arial" w:cs="Arial"/>
                <w:i/>
                <w:sz w:val="16"/>
                <w:szCs w:val="16"/>
              </w:rPr>
              <w:t>f the capsi</w:t>
            </w:r>
            <w:r w:rsidRPr="00F76931">
              <w:rPr>
                <w:rFonts w:ascii="Arial" w:hAnsi="Arial" w:cs="Arial"/>
                <w:i/>
                <w:sz w:val="16"/>
                <w:szCs w:val="16"/>
                <w:lang w:val="en-US"/>
              </w:rPr>
              <w:t>z</w:t>
            </w:r>
            <w:r w:rsidRPr="00F76931">
              <w:rPr>
                <w:rFonts w:ascii="Arial" w:hAnsi="Arial" w:cs="Arial"/>
                <w:i/>
                <w:sz w:val="16"/>
                <w:szCs w:val="16"/>
              </w:rPr>
              <w:t xml:space="preserve">ing occurred </w:t>
            </w:r>
            <w:r w:rsidRPr="00F76931">
              <w:rPr>
                <w:rFonts w:ascii="Arial" w:hAnsi="Arial" w:cs="Arial"/>
                <w:i/>
                <w:sz w:val="16"/>
                <w:szCs w:val="16"/>
                <w:lang w:val="en-US"/>
              </w:rPr>
              <w:t>wi</w:t>
            </w:r>
            <w:r w:rsidRPr="00F76931">
              <w:rPr>
                <w:rFonts w:ascii="Arial" w:hAnsi="Arial" w:cs="Arial"/>
                <w:i/>
                <w:sz w:val="16"/>
                <w:szCs w:val="16"/>
              </w:rPr>
              <w:t>th a gradua</w:t>
            </w:r>
            <w:r w:rsidRPr="00F76931">
              <w:rPr>
                <w:rFonts w:ascii="Arial" w:hAnsi="Arial" w:cs="Arial"/>
                <w:i/>
                <w:sz w:val="16"/>
                <w:szCs w:val="16"/>
                <w:lang w:val="en-US"/>
              </w:rPr>
              <w:t>ll</w:t>
            </w:r>
            <w:r w:rsidRPr="00F76931">
              <w:rPr>
                <w:rFonts w:ascii="Arial" w:hAnsi="Arial" w:cs="Arial"/>
                <w:i/>
                <w:sz w:val="16"/>
                <w:szCs w:val="16"/>
              </w:rPr>
              <w:t xml:space="preserve">y </w:t>
            </w:r>
            <w:r w:rsidRPr="00F76931">
              <w:rPr>
                <w:rFonts w:ascii="Arial" w:hAnsi="Arial" w:cs="Arial"/>
                <w:i/>
                <w:sz w:val="16"/>
                <w:szCs w:val="16"/>
                <w:lang w:val="en-US"/>
              </w:rPr>
              <w:t>i</w:t>
            </w:r>
            <w:r w:rsidRPr="00F76931">
              <w:rPr>
                <w:rFonts w:ascii="Arial" w:hAnsi="Arial" w:cs="Arial"/>
                <w:i/>
                <w:sz w:val="16"/>
                <w:szCs w:val="16"/>
              </w:rPr>
              <w:t xml:space="preserve">ncreasing </w:t>
            </w:r>
            <w:r w:rsidRPr="00F76931">
              <w:rPr>
                <w:rFonts w:ascii="Arial" w:hAnsi="Arial" w:cs="Arial"/>
                <w:i/>
                <w:sz w:val="16"/>
                <w:szCs w:val="16"/>
                <w:lang w:val="en-US"/>
              </w:rPr>
              <w:t>l</w:t>
            </w:r>
            <w:r w:rsidRPr="00F76931">
              <w:rPr>
                <w:rFonts w:ascii="Arial" w:hAnsi="Arial" w:cs="Arial"/>
                <w:i/>
                <w:sz w:val="16"/>
                <w:szCs w:val="16"/>
              </w:rPr>
              <w:t>ist, when was it establ</w:t>
            </w:r>
            <w:r w:rsidRPr="00F76931">
              <w:rPr>
                <w:rFonts w:ascii="Arial" w:hAnsi="Arial" w:cs="Arial"/>
                <w:i/>
                <w:sz w:val="16"/>
                <w:szCs w:val="16"/>
                <w:lang w:val="en-US"/>
              </w:rPr>
              <w:t>i</w:t>
            </w:r>
            <w:r w:rsidRPr="00F76931">
              <w:rPr>
                <w:rFonts w:ascii="Arial" w:hAnsi="Arial" w:cs="Arial"/>
                <w:i/>
                <w:sz w:val="16"/>
                <w:szCs w:val="16"/>
              </w:rPr>
              <w:t>shed that the situation was critica</w:t>
            </w:r>
            <w:r w:rsidRPr="00F76931">
              <w:rPr>
                <w:rFonts w:ascii="Arial" w:hAnsi="Arial" w:cs="Arial"/>
                <w:i/>
                <w:sz w:val="16"/>
                <w:szCs w:val="16"/>
                <w:lang w:val="en-US"/>
              </w:rPr>
              <w:t>l</w:t>
            </w:r>
            <w:r w:rsidRPr="00F76931">
              <w:rPr>
                <w:rFonts w:ascii="Arial" w:hAnsi="Arial" w:cs="Arial"/>
                <w:i/>
                <w:sz w:val="16"/>
                <w:szCs w:val="16"/>
              </w:rPr>
              <w:t>?</w:t>
            </w:r>
          </w:p>
          <w:p w:rsidR="00206CD6" w:rsidRPr="00E956AA" w:rsidRDefault="00206CD6" w:rsidP="00455739">
            <w:pPr>
              <w:spacing w:before="120"/>
              <w:rPr>
                <w:rFonts w:ascii="Arial" w:hAnsi="Arial" w:cs="Arial"/>
                <w:i/>
                <w:sz w:val="16"/>
                <w:szCs w:val="16"/>
                <w:lang w:val="en-US"/>
              </w:rPr>
            </w:pPr>
          </w:p>
        </w:tc>
      </w:tr>
      <w:tr w:rsidR="00206CD6" w:rsidRPr="00F76931" w:rsidTr="00455739">
        <w:tc>
          <w:tcPr>
            <w:tcW w:w="605"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141</w:t>
            </w:r>
          </w:p>
        </w:tc>
        <w:tc>
          <w:tcPr>
            <w:tcW w:w="720" w:type="dxa"/>
            <w:vMerge/>
            <w:tcBorders>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400" w:type="dxa"/>
            <w:gridSpan w:val="6"/>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w:t>
            </w:r>
            <w:r w:rsidRPr="00565891">
              <w:rPr>
                <w:rFonts w:ascii="Arial" w:hAnsi="Arial" w:cs="Arial"/>
                <w:sz w:val="16"/>
                <w:szCs w:val="16"/>
              </w:rPr>
              <w:t>ê</w:t>
            </w:r>
            <w:r w:rsidRPr="00F76931">
              <w:rPr>
                <w:rFonts w:ascii="Arial" w:hAnsi="Arial" w:cs="Arial"/>
                <w:sz w:val="16"/>
                <w:szCs w:val="16"/>
              </w:rPr>
              <w:t>u nguyên nhân lật, nếu có thể</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lang w:val="en-US"/>
              </w:rPr>
              <w:t>Indi</w:t>
            </w:r>
            <w:r w:rsidRPr="00F76931">
              <w:rPr>
                <w:rFonts w:ascii="Arial" w:hAnsi="Arial" w:cs="Arial"/>
                <w:i/>
                <w:sz w:val="16"/>
                <w:szCs w:val="16"/>
              </w:rPr>
              <w:t>ca</w:t>
            </w:r>
            <w:r w:rsidRPr="00F76931">
              <w:rPr>
                <w:rFonts w:ascii="Arial" w:hAnsi="Arial" w:cs="Arial"/>
                <w:i/>
                <w:sz w:val="16"/>
                <w:szCs w:val="16"/>
                <w:lang w:val="en-US"/>
              </w:rPr>
              <w:t>t</w:t>
            </w:r>
            <w:r w:rsidRPr="00F76931">
              <w:rPr>
                <w:rFonts w:ascii="Arial" w:hAnsi="Arial" w:cs="Arial"/>
                <w:i/>
                <w:sz w:val="16"/>
                <w:szCs w:val="16"/>
              </w:rPr>
              <w:t>e, if possib</w:t>
            </w:r>
            <w:r w:rsidRPr="00F76931">
              <w:rPr>
                <w:rFonts w:ascii="Arial" w:hAnsi="Arial" w:cs="Arial"/>
                <w:i/>
                <w:sz w:val="16"/>
                <w:szCs w:val="16"/>
                <w:lang w:val="en-US"/>
              </w:rPr>
              <w:t>l</w:t>
            </w:r>
            <w:r w:rsidRPr="00F76931">
              <w:rPr>
                <w:rFonts w:ascii="Arial" w:hAnsi="Arial" w:cs="Arial"/>
                <w:i/>
                <w:sz w:val="16"/>
                <w:szCs w:val="16"/>
              </w:rPr>
              <w:t>e, the cause of the caps</w:t>
            </w:r>
            <w:r w:rsidRPr="00F76931">
              <w:rPr>
                <w:rFonts w:ascii="Arial" w:hAnsi="Arial" w:cs="Arial"/>
                <w:i/>
                <w:sz w:val="16"/>
                <w:szCs w:val="16"/>
                <w:lang w:val="en-US"/>
              </w:rPr>
              <w:t>iz</w:t>
            </w:r>
            <w:r w:rsidRPr="00F76931">
              <w:rPr>
                <w:rFonts w:ascii="Arial" w:hAnsi="Arial" w:cs="Arial"/>
                <w:i/>
                <w:sz w:val="16"/>
                <w:szCs w:val="16"/>
              </w:rPr>
              <w:t>ing</w:t>
            </w:r>
          </w:p>
          <w:p w:rsidR="00206CD6" w:rsidRPr="00F76931" w:rsidRDefault="00206CD6" w:rsidP="00455739">
            <w:pPr>
              <w:spacing w:before="120"/>
              <w:rPr>
                <w:rFonts w:ascii="Arial" w:hAnsi="Arial" w:cs="Arial"/>
                <w:sz w:val="16"/>
                <w:szCs w:val="16"/>
              </w:rPr>
            </w:pPr>
          </w:p>
        </w:tc>
      </w:tr>
    </w:tbl>
    <w:p w:rsidR="00206CD6" w:rsidRPr="00E956AA" w:rsidRDefault="00206CD6" w:rsidP="00206CD6">
      <w:pPr>
        <w:spacing w:before="120"/>
        <w:rPr>
          <w:rFonts w:ascii="Arial" w:hAnsi="Arial" w:cs="Arial"/>
          <w:i/>
          <w:sz w:val="20"/>
        </w:rPr>
      </w:pPr>
      <w:bookmarkStart w:id="16" w:name="bookmark19"/>
      <w:r w:rsidRPr="00F76931">
        <w:rPr>
          <w:rFonts w:ascii="Arial" w:hAnsi="Arial" w:cs="Arial"/>
          <w:b/>
          <w:sz w:val="20"/>
        </w:rPr>
        <w:t>E. Điền trong trường hợp tai nạn c</w:t>
      </w:r>
      <w:r w:rsidRPr="00565891">
        <w:rPr>
          <w:rFonts w:ascii="Arial" w:hAnsi="Arial" w:cs="Arial"/>
          <w:b/>
          <w:sz w:val="20"/>
        </w:rPr>
        <w:t>ó</w:t>
      </w:r>
      <w:r w:rsidRPr="00F76931">
        <w:rPr>
          <w:rFonts w:ascii="Arial" w:hAnsi="Arial" w:cs="Arial"/>
          <w:b/>
          <w:sz w:val="20"/>
        </w:rPr>
        <w:t xml:space="preserve"> sự rò r</w:t>
      </w:r>
      <w:bookmarkEnd w:id="16"/>
      <w:r w:rsidRPr="00565891">
        <w:rPr>
          <w:rFonts w:ascii="Arial" w:hAnsi="Arial" w:cs="Arial"/>
          <w:b/>
          <w:sz w:val="20"/>
        </w:rPr>
        <w:t>ỉ</w:t>
      </w:r>
      <w:r>
        <w:rPr>
          <w:rFonts w:ascii="Arial" w:hAnsi="Arial" w:cs="Arial"/>
          <w:b/>
          <w:sz w:val="20"/>
          <w:lang w:val="en-US"/>
        </w:rPr>
        <w:br/>
      </w:r>
      <w:r w:rsidRPr="00E956AA">
        <w:rPr>
          <w:rFonts w:ascii="Arial" w:hAnsi="Arial" w:cs="Arial"/>
          <w:i/>
          <w:sz w:val="20"/>
          <w:lang w:val="en-US"/>
        </w:rPr>
        <w:t>E.</w:t>
      </w:r>
      <w:r w:rsidRPr="00E956AA">
        <w:rPr>
          <w:rFonts w:ascii="Arial" w:hAnsi="Arial" w:cs="Arial"/>
          <w:i/>
          <w:sz w:val="20"/>
        </w:rPr>
        <w:t xml:space="preserve">To be </w:t>
      </w:r>
      <w:r w:rsidRPr="00E956AA">
        <w:rPr>
          <w:rFonts w:ascii="Arial" w:hAnsi="Arial" w:cs="Arial"/>
          <w:i/>
          <w:sz w:val="20"/>
          <w:lang w:val="en-US"/>
        </w:rPr>
        <w:t>fill</w:t>
      </w:r>
      <w:r w:rsidRPr="00E956AA">
        <w:rPr>
          <w:rFonts w:ascii="Arial" w:hAnsi="Arial" w:cs="Arial"/>
          <w:i/>
          <w:sz w:val="20"/>
        </w:rPr>
        <w:t xml:space="preserve">ed </w:t>
      </w:r>
      <w:r w:rsidRPr="00E956AA">
        <w:rPr>
          <w:rFonts w:ascii="Arial" w:hAnsi="Arial" w:cs="Arial"/>
          <w:i/>
          <w:sz w:val="20"/>
          <w:lang w:val="en-US"/>
        </w:rPr>
        <w:t>in</w:t>
      </w:r>
      <w:r w:rsidRPr="00E956AA">
        <w:rPr>
          <w:rFonts w:ascii="Arial" w:hAnsi="Arial" w:cs="Arial"/>
          <w:i/>
          <w:sz w:val="20"/>
        </w:rPr>
        <w:t xml:space="preserve"> if the acc</w:t>
      </w:r>
      <w:r w:rsidRPr="00E956AA">
        <w:rPr>
          <w:rFonts w:ascii="Arial" w:hAnsi="Arial" w:cs="Arial"/>
          <w:i/>
          <w:sz w:val="20"/>
          <w:lang w:val="en-US"/>
        </w:rPr>
        <w:t>i</w:t>
      </w:r>
      <w:r w:rsidRPr="00E956AA">
        <w:rPr>
          <w:rFonts w:ascii="Arial" w:hAnsi="Arial" w:cs="Arial"/>
          <w:i/>
          <w:sz w:val="20"/>
        </w:rPr>
        <w:t xml:space="preserve">dent </w:t>
      </w:r>
      <w:r w:rsidRPr="00E956AA">
        <w:rPr>
          <w:rFonts w:ascii="Arial" w:hAnsi="Arial" w:cs="Arial"/>
          <w:i/>
          <w:sz w:val="20"/>
          <w:lang w:val="en-US"/>
        </w:rPr>
        <w:t xml:space="preserve">includes </w:t>
      </w:r>
      <w:r w:rsidRPr="00E956AA">
        <w:rPr>
          <w:rFonts w:ascii="Arial" w:hAnsi="Arial" w:cs="Arial"/>
          <w:i/>
          <w:sz w:val="20"/>
        </w:rPr>
        <w:t xml:space="preserve">a </w:t>
      </w:r>
      <w:r w:rsidRPr="00E956AA">
        <w:rPr>
          <w:rFonts w:ascii="Arial" w:hAnsi="Arial" w:cs="Arial"/>
          <w:i/>
          <w:sz w:val="20"/>
          <w:lang w:val="en-US"/>
        </w:rPr>
        <w:t>l</w:t>
      </w:r>
      <w:r w:rsidRPr="00E956AA">
        <w:rPr>
          <w:rFonts w:ascii="Arial" w:hAnsi="Arial" w:cs="Arial"/>
          <w:i/>
          <w:sz w:val="20"/>
        </w:rPr>
        <w:t>eakage</w:t>
      </w:r>
    </w:p>
    <w:tbl>
      <w:tblPr>
        <w:tblW w:w="9725" w:type="dxa"/>
        <w:tblLayout w:type="fixed"/>
        <w:tblCellMar>
          <w:left w:w="0" w:type="dxa"/>
          <w:right w:w="0" w:type="dxa"/>
        </w:tblCellMar>
        <w:tblLook w:val="0000" w:firstRow="0" w:lastRow="0" w:firstColumn="0" w:lastColumn="0" w:noHBand="0" w:noVBand="0"/>
      </w:tblPr>
      <w:tblGrid>
        <w:gridCol w:w="605"/>
        <w:gridCol w:w="720"/>
        <w:gridCol w:w="1901"/>
        <w:gridCol w:w="471"/>
        <w:gridCol w:w="3330"/>
        <w:gridCol w:w="2698"/>
      </w:tblGrid>
      <w:tr w:rsidR="00206CD6" w:rsidRPr="00F76931" w:rsidTr="00455739">
        <w:trPr>
          <w:cantSplit/>
        </w:trPr>
        <w:tc>
          <w:tcPr>
            <w:tcW w:w="605" w:type="dxa"/>
            <w:vMerge w:val="restart"/>
            <w:tcBorders>
              <w:top w:val="single" w:sz="4" w:space="0" w:color="auto"/>
              <w:left w:val="single" w:sz="4" w:space="0" w:color="auto"/>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142</w:t>
            </w:r>
          </w:p>
        </w:tc>
        <w:tc>
          <w:tcPr>
            <w:tcW w:w="720" w:type="dxa"/>
            <w:vMerge w:val="restart"/>
            <w:tcBorders>
              <w:top w:val="single" w:sz="4" w:space="0" w:color="auto"/>
              <w:left w:val="single" w:sz="4" w:space="0" w:color="auto"/>
              <w:right w:val="nil"/>
            </w:tcBorders>
            <w:shd w:val="clear" w:color="auto" w:fill="FFFFFF"/>
            <w:textDirection w:val="btLr"/>
          </w:tcPr>
          <w:p w:rsidR="00206CD6" w:rsidRPr="00F76931" w:rsidRDefault="00206CD6" w:rsidP="00455739">
            <w:pPr>
              <w:spacing w:before="120"/>
              <w:ind w:left="113" w:right="113"/>
              <w:jc w:val="center"/>
              <w:rPr>
                <w:rFonts w:ascii="Arial" w:hAnsi="Arial" w:cs="Arial"/>
                <w:sz w:val="16"/>
                <w:szCs w:val="16"/>
                <w:lang w:val="en-US"/>
              </w:rPr>
            </w:pPr>
            <w:r w:rsidRPr="00F76931">
              <w:rPr>
                <w:rFonts w:ascii="Arial" w:hAnsi="Arial" w:cs="Arial"/>
                <w:b/>
                <w:sz w:val="16"/>
                <w:szCs w:val="16"/>
                <w:lang w:val="en-US"/>
              </w:rPr>
              <w:t>RÒ RỈ</w:t>
            </w:r>
            <w:r w:rsidRPr="00F76931">
              <w:rPr>
                <w:rFonts w:ascii="Arial" w:hAnsi="Arial" w:cs="Arial"/>
                <w:sz w:val="16"/>
                <w:szCs w:val="16"/>
                <w:lang w:val="en-US"/>
              </w:rPr>
              <w:br/>
            </w:r>
            <w:r w:rsidRPr="00F76931">
              <w:rPr>
                <w:rFonts w:ascii="Arial" w:hAnsi="Arial" w:cs="Arial"/>
                <w:i/>
                <w:sz w:val="16"/>
                <w:szCs w:val="16"/>
                <w:lang w:val="en-US"/>
              </w:rPr>
              <w:t>LEAKAGE</w:t>
            </w:r>
          </w:p>
        </w:tc>
        <w:tc>
          <w:tcPr>
            <w:tcW w:w="190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Loại rò rỉ</w:t>
            </w:r>
          </w:p>
        </w:tc>
        <w:tc>
          <w:tcPr>
            <w:tcW w:w="6499" w:type="dxa"/>
            <w:gridSpan w:val="3"/>
            <w:tcBorders>
              <w:top w:val="single" w:sz="4" w:space="0" w:color="auto"/>
              <w:left w:val="nil"/>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cantSplit/>
        </w:trPr>
        <w:tc>
          <w:tcPr>
            <w:tcW w:w="605" w:type="dxa"/>
            <w:vMerge/>
            <w:tcBorders>
              <w:left w:val="single" w:sz="4" w:space="0" w:color="auto"/>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901" w:type="dxa"/>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 xml:space="preserve">Type </w:t>
            </w:r>
            <w:r w:rsidRPr="00F76931">
              <w:rPr>
                <w:rFonts w:ascii="Arial" w:hAnsi="Arial" w:cs="Arial"/>
                <w:sz w:val="16"/>
                <w:szCs w:val="16"/>
                <w:lang w:val="en-US"/>
              </w:rPr>
              <w:t>of leakage</w:t>
            </w:r>
          </w:p>
        </w:tc>
        <w:tc>
          <w:tcPr>
            <w:tcW w:w="6499" w:type="dxa"/>
            <w:gridSpan w:val="3"/>
            <w:tcBorders>
              <w:top w:val="nil"/>
              <w:left w:val="nil"/>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rPr>
          <w:cantSplit/>
        </w:trPr>
        <w:tc>
          <w:tcPr>
            <w:tcW w:w="605" w:type="dxa"/>
            <w:vMerge/>
            <w:tcBorders>
              <w:left w:val="single" w:sz="4" w:space="0" w:color="auto"/>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901" w:type="dxa"/>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 Bên </w:t>
            </w:r>
            <w:r w:rsidRPr="00F76931">
              <w:rPr>
                <w:rFonts w:ascii="Arial" w:hAnsi="Arial" w:cs="Arial"/>
                <w:sz w:val="16"/>
                <w:szCs w:val="16"/>
                <w:lang w:val="en-US"/>
              </w:rPr>
              <w:t>tr</w:t>
            </w:r>
            <w:r w:rsidRPr="00F76931">
              <w:rPr>
                <w:rFonts w:ascii="Arial" w:hAnsi="Arial" w:cs="Arial"/>
                <w:sz w:val="16"/>
                <w:szCs w:val="16"/>
              </w:rPr>
              <w:t>ong</w:t>
            </w:r>
          </w:p>
        </w:tc>
        <w:tc>
          <w:tcPr>
            <w:tcW w:w="6499" w:type="dxa"/>
            <w:gridSpan w:val="3"/>
            <w:tcBorders>
              <w:top w:val="nil"/>
              <w:left w:val="nil"/>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Bên ngoài</w:t>
            </w:r>
          </w:p>
        </w:tc>
      </w:tr>
      <w:tr w:rsidR="00206CD6" w:rsidRPr="00F76931" w:rsidTr="00455739">
        <w:trPr>
          <w:cantSplit/>
        </w:trPr>
        <w:tc>
          <w:tcPr>
            <w:tcW w:w="605" w:type="dxa"/>
            <w:vMerge/>
            <w:tcBorders>
              <w:left w:val="single" w:sz="4" w:space="0" w:color="auto"/>
              <w:bottom w:val="single" w:sz="4" w:space="0" w:color="auto"/>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1901" w:type="dxa"/>
            <w:tcBorders>
              <w:top w:val="nil"/>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 xml:space="preserve">   </w:t>
            </w:r>
            <w:r w:rsidRPr="00F76931">
              <w:rPr>
                <w:rFonts w:ascii="Arial" w:hAnsi="Arial" w:cs="Arial"/>
                <w:i/>
                <w:sz w:val="16"/>
                <w:szCs w:val="16"/>
                <w:lang w:val="en-US"/>
              </w:rPr>
              <w:t>Internal</w:t>
            </w:r>
          </w:p>
        </w:tc>
        <w:tc>
          <w:tcPr>
            <w:tcW w:w="6499" w:type="dxa"/>
            <w:gridSpan w:val="3"/>
            <w:tcBorders>
              <w:top w:val="nil"/>
              <w:left w:val="nil"/>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 xml:space="preserve">    </w:t>
            </w:r>
            <w:r w:rsidRPr="00F76931">
              <w:rPr>
                <w:rFonts w:ascii="Arial" w:hAnsi="Arial" w:cs="Arial"/>
                <w:i/>
                <w:sz w:val="16"/>
                <w:szCs w:val="16"/>
              </w:rPr>
              <w:t>Exte</w:t>
            </w:r>
            <w:r w:rsidRPr="00F76931">
              <w:rPr>
                <w:rFonts w:ascii="Arial" w:hAnsi="Arial" w:cs="Arial"/>
                <w:i/>
                <w:sz w:val="16"/>
                <w:szCs w:val="16"/>
                <w:lang w:val="en-US"/>
              </w:rPr>
              <w:t>nal</w:t>
            </w:r>
          </w:p>
        </w:tc>
      </w:tr>
      <w:tr w:rsidR="00206CD6" w:rsidRPr="00F76931" w:rsidTr="00455739">
        <w:tc>
          <w:tcPr>
            <w:tcW w:w="605" w:type="dxa"/>
            <w:vMerge w:val="restart"/>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143</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2372" w:type="dxa"/>
            <w:gridSpan w:val="2"/>
            <w:vMerge w:val="restart"/>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Rò r</w:t>
            </w:r>
            <w:r w:rsidRPr="00F76931">
              <w:rPr>
                <w:rFonts w:ascii="Arial" w:hAnsi="Arial" w:cs="Arial"/>
                <w:sz w:val="16"/>
                <w:szCs w:val="16"/>
                <w:lang w:val="en-US"/>
              </w:rPr>
              <w:t>ỉ</w:t>
            </w:r>
            <w:r w:rsidRPr="00F76931">
              <w:rPr>
                <w:rFonts w:ascii="Arial" w:hAnsi="Arial" w:cs="Arial"/>
                <w:sz w:val="16"/>
                <w:szCs w:val="16"/>
                <w:lang w:val="en-US"/>
              </w:rPr>
              <w:br/>
            </w:r>
            <w:r w:rsidRPr="00F76931">
              <w:rPr>
                <w:rFonts w:ascii="Arial" w:hAnsi="Arial" w:cs="Arial"/>
                <w:i/>
                <w:sz w:val="16"/>
                <w:szCs w:val="16"/>
              </w:rPr>
              <w:t>Leakage</w:t>
            </w:r>
          </w:p>
        </w:tc>
        <w:tc>
          <w:tcPr>
            <w:tcW w:w="333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Nơi b</w:t>
            </w:r>
            <w:r w:rsidRPr="00F76931">
              <w:rPr>
                <w:rFonts w:ascii="Arial" w:hAnsi="Arial" w:cs="Arial"/>
                <w:sz w:val="16"/>
                <w:szCs w:val="16"/>
                <w:lang w:val="en-US"/>
              </w:rPr>
              <w:t>ắ</w:t>
            </w:r>
            <w:r w:rsidRPr="00F76931">
              <w:rPr>
                <w:rFonts w:ascii="Arial" w:hAnsi="Arial" w:cs="Arial"/>
                <w:sz w:val="16"/>
                <w:szCs w:val="16"/>
              </w:rPr>
              <w:t>t nguồn</w:t>
            </w:r>
            <w:r w:rsidRPr="00F76931">
              <w:rPr>
                <w:rFonts w:ascii="Arial" w:hAnsi="Arial" w:cs="Arial"/>
                <w:sz w:val="16"/>
                <w:szCs w:val="16"/>
                <w:lang w:val="en-US"/>
              </w:rPr>
              <w:br/>
            </w:r>
            <w:r w:rsidRPr="00F76931">
              <w:rPr>
                <w:rFonts w:ascii="Arial" w:hAnsi="Arial" w:cs="Arial"/>
                <w:i/>
                <w:sz w:val="16"/>
                <w:szCs w:val="16"/>
              </w:rPr>
              <w:t xml:space="preserve">Place </w:t>
            </w:r>
            <w:r w:rsidRPr="00F76931">
              <w:rPr>
                <w:rFonts w:ascii="Arial" w:hAnsi="Arial" w:cs="Arial"/>
                <w:i/>
                <w:sz w:val="16"/>
                <w:szCs w:val="16"/>
                <w:lang w:val="en-US"/>
              </w:rPr>
              <w:t>w</w:t>
            </w:r>
            <w:r w:rsidRPr="00F76931">
              <w:rPr>
                <w:rFonts w:ascii="Arial" w:hAnsi="Arial" w:cs="Arial"/>
                <w:i/>
                <w:sz w:val="16"/>
                <w:szCs w:val="16"/>
              </w:rPr>
              <w:t>here it s</w:t>
            </w:r>
            <w:r w:rsidRPr="00F76931">
              <w:rPr>
                <w:rFonts w:ascii="Arial" w:hAnsi="Arial" w:cs="Arial"/>
                <w:i/>
                <w:sz w:val="16"/>
                <w:szCs w:val="16"/>
                <w:lang w:val="en-US"/>
              </w:rPr>
              <w:t>t</w:t>
            </w:r>
            <w:r w:rsidRPr="00F76931">
              <w:rPr>
                <w:rFonts w:ascii="Arial" w:hAnsi="Arial" w:cs="Arial"/>
                <w:i/>
                <w:sz w:val="16"/>
                <w:szCs w:val="16"/>
              </w:rPr>
              <w:t>arted</w:t>
            </w:r>
          </w:p>
        </w:tc>
        <w:tc>
          <w:tcPr>
            <w:tcW w:w="2698" w:type="dxa"/>
            <w:tcBorders>
              <w:top w:val="single" w:sz="4" w:space="0" w:color="auto"/>
              <w:left w:val="single" w:sz="4" w:space="0" w:color="auto"/>
              <w:bottom w:val="nil"/>
              <w:right w:val="single" w:sz="4" w:space="0" w:color="auto"/>
            </w:tcBorders>
            <w:shd w:val="clear" w:color="auto" w:fill="FFFFFF"/>
          </w:tcPr>
          <w:p w:rsidR="00206CD6" w:rsidRPr="00CC76C0" w:rsidRDefault="00206CD6" w:rsidP="00455739">
            <w:pPr>
              <w:spacing w:before="120"/>
              <w:rPr>
                <w:rFonts w:ascii="Arial" w:hAnsi="Arial" w:cs="Arial"/>
                <w:sz w:val="16"/>
                <w:szCs w:val="16"/>
                <w:lang w:val="en-US"/>
              </w:rPr>
            </w:pPr>
            <w:r w:rsidRPr="00F76931">
              <w:rPr>
                <w:rFonts w:ascii="Arial" w:hAnsi="Arial" w:cs="Arial"/>
                <w:sz w:val="16"/>
                <w:szCs w:val="16"/>
              </w:rPr>
              <w:t>Được phát hiện như thế nào?</w:t>
            </w:r>
            <w:r w:rsidRPr="00565891">
              <w:rPr>
                <w:rFonts w:ascii="Arial" w:hAnsi="Arial" w:cs="Arial"/>
                <w:sz w:val="16"/>
                <w:szCs w:val="16"/>
              </w:rPr>
              <w:br/>
            </w:r>
            <w:r w:rsidRPr="00F76931">
              <w:rPr>
                <w:rFonts w:ascii="Arial" w:hAnsi="Arial" w:cs="Arial"/>
                <w:i/>
                <w:sz w:val="16"/>
                <w:szCs w:val="16"/>
              </w:rPr>
              <w:t>How was it detected?</w:t>
            </w:r>
            <w:r>
              <w:rPr>
                <w:rFonts w:ascii="Arial" w:hAnsi="Arial" w:cs="Arial"/>
                <w:sz w:val="16"/>
                <w:szCs w:val="16"/>
              </w:rPr>
              <w:t xml:space="preserve"> </w:t>
            </w:r>
          </w:p>
        </w:tc>
      </w:tr>
      <w:tr w:rsidR="00206CD6" w:rsidRPr="00F76931" w:rsidTr="00455739">
        <w:tc>
          <w:tcPr>
            <w:tcW w:w="605" w:type="dxa"/>
            <w:vMerge/>
            <w:tcBorders>
              <w:top w:val="nil"/>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2372" w:type="dxa"/>
            <w:gridSpan w:val="2"/>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333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Ai phát hiện ra?</w:t>
            </w:r>
            <w:r w:rsidRPr="00F76931">
              <w:rPr>
                <w:rFonts w:ascii="Arial" w:hAnsi="Arial" w:cs="Arial"/>
                <w:sz w:val="16"/>
                <w:szCs w:val="16"/>
                <w:lang w:val="en-US"/>
              </w:rPr>
              <w:br/>
            </w:r>
            <w:r w:rsidRPr="00F76931">
              <w:rPr>
                <w:rFonts w:ascii="Arial" w:hAnsi="Arial" w:cs="Arial"/>
                <w:i/>
                <w:sz w:val="16"/>
                <w:szCs w:val="16"/>
              </w:rPr>
              <w:t>Detected by whom?</w:t>
            </w:r>
          </w:p>
        </w:tc>
        <w:tc>
          <w:tcPr>
            <w:tcW w:w="2698"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Phát hiện khi nào?</w:t>
            </w:r>
            <w:r w:rsidRPr="00F76931">
              <w:rPr>
                <w:rFonts w:ascii="Arial" w:hAnsi="Arial" w:cs="Arial"/>
                <w:sz w:val="16"/>
                <w:szCs w:val="16"/>
                <w:lang w:val="en-US"/>
              </w:rPr>
              <w:br/>
            </w:r>
            <w:r w:rsidRPr="00F76931">
              <w:rPr>
                <w:rFonts w:ascii="Arial" w:hAnsi="Arial" w:cs="Arial"/>
                <w:i/>
                <w:sz w:val="16"/>
                <w:szCs w:val="16"/>
              </w:rPr>
              <w:t xml:space="preserve">When was </w:t>
            </w:r>
            <w:r w:rsidRPr="00F76931">
              <w:rPr>
                <w:rFonts w:ascii="Arial" w:hAnsi="Arial" w:cs="Arial"/>
                <w:i/>
                <w:sz w:val="16"/>
                <w:szCs w:val="16"/>
                <w:lang w:val="en-US"/>
              </w:rPr>
              <w:t>i</w:t>
            </w:r>
            <w:r w:rsidRPr="00F76931">
              <w:rPr>
                <w:rFonts w:ascii="Arial" w:hAnsi="Arial" w:cs="Arial"/>
                <w:i/>
                <w:sz w:val="16"/>
                <w:szCs w:val="16"/>
              </w:rPr>
              <w:t>t detected?</w:t>
            </w:r>
          </w:p>
        </w:tc>
      </w:tr>
      <w:tr w:rsidR="00206CD6" w:rsidRPr="00F76931" w:rsidTr="00455739">
        <w:tc>
          <w:tcPr>
            <w:tcW w:w="60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144</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400" w:type="dxa"/>
            <w:gridSpan w:val="4"/>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Đ</w:t>
            </w:r>
            <w:r w:rsidRPr="00565891">
              <w:rPr>
                <w:rFonts w:ascii="Arial" w:hAnsi="Arial" w:cs="Arial"/>
                <w:sz w:val="16"/>
                <w:szCs w:val="16"/>
              </w:rPr>
              <w:t>ã</w:t>
            </w:r>
            <w:r w:rsidRPr="00F76931">
              <w:rPr>
                <w:rFonts w:ascii="Arial" w:hAnsi="Arial" w:cs="Arial"/>
                <w:sz w:val="16"/>
                <w:szCs w:val="16"/>
              </w:rPr>
              <w:t xml:space="preserve"> làm gì để ngăn chặn/hạn chế rò r</w:t>
            </w:r>
            <w:r w:rsidRPr="00565891">
              <w:rPr>
                <w:rFonts w:ascii="Arial" w:hAnsi="Arial" w:cs="Arial"/>
                <w:sz w:val="16"/>
                <w:szCs w:val="16"/>
              </w:rPr>
              <w:t>ỉ</w:t>
            </w:r>
            <w:r w:rsidRPr="00F76931">
              <w:rPr>
                <w:rFonts w:ascii="Arial" w:hAnsi="Arial" w:cs="Arial"/>
                <w:sz w:val="16"/>
                <w:szCs w:val="16"/>
              </w:rPr>
              <w:t>?</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lang w:val="en-US"/>
              </w:rPr>
              <w:lastRenderedPageBreak/>
              <w:t>W</w:t>
            </w:r>
            <w:r w:rsidRPr="00F76931">
              <w:rPr>
                <w:rFonts w:ascii="Arial" w:hAnsi="Arial" w:cs="Arial"/>
                <w:i/>
                <w:sz w:val="16"/>
                <w:szCs w:val="16"/>
              </w:rPr>
              <w:t>hat was do</w:t>
            </w:r>
            <w:r w:rsidRPr="00F76931">
              <w:rPr>
                <w:rFonts w:ascii="Arial" w:hAnsi="Arial" w:cs="Arial"/>
                <w:i/>
                <w:sz w:val="16"/>
                <w:szCs w:val="16"/>
                <w:lang w:val="en-US"/>
              </w:rPr>
              <w:t>ne</w:t>
            </w:r>
            <w:r w:rsidRPr="00F76931">
              <w:rPr>
                <w:rFonts w:ascii="Arial" w:hAnsi="Arial" w:cs="Arial"/>
                <w:i/>
                <w:sz w:val="16"/>
                <w:szCs w:val="16"/>
              </w:rPr>
              <w:t xml:space="preserve"> to s</w:t>
            </w:r>
            <w:r w:rsidRPr="00F76931">
              <w:rPr>
                <w:rFonts w:ascii="Arial" w:hAnsi="Arial" w:cs="Arial"/>
                <w:i/>
                <w:sz w:val="16"/>
                <w:szCs w:val="16"/>
                <w:lang w:val="en-US"/>
              </w:rPr>
              <w:t>t</w:t>
            </w:r>
            <w:r w:rsidRPr="00F76931">
              <w:rPr>
                <w:rFonts w:ascii="Arial" w:hAnsi="Arial" w:cs="Arial"/>
                <w:i/>
                <w:sz w:val="16"/>
                <w:szCs w:val="16"/>
              </w:rPr>
              <w:t>op/mi</w:t>
            </w:r>
            <w:r w:rsidRPr="00F76931">
              <w:rPr>
                <w:rFonts w:ascii="Arial" w:hAnsi="Arial" w:cs="Arial"/>
                <w:i/>
                <w:sz w:val="16"/>
                <w:szCs w:val="16"/>
                <w:lang w:val="en-US"/>
              </w:rPr>
              <w:t>nimize</w:t>
            </w:r>
            <w:r w:rsidRPr="00F76931">
              <w:rPr>
                <w:rFonts w:ascii="Arial" w:hAnsi="Arial" w:cs="Arial"/>
                <w:i/>
                <w:sz w:val="16"/>
                <w:szCs w:val="16"/>
              </w:rPr>
              <w:t xml:space="preserve"> the </w:t>
            </w:r>
            <w:r w:rsidRPr="00F76931">
              <w:rPr>
                <w:rFonts w:ascii="Arial" w:hAnsi="Arial" w:cs="Arial"/>
                <w:i/>
                <w:sz w:val="16"/>
                <w:szCs w:val="16"/>
                <w:lang w:val="en-US"/>
              </w:rPr>
              <w:t>l</w:t>
            </w:r>
            <w:r w:rsidRPr="00F76931">
              <w:rPr>
                <w:rFonts w:ascii="Arial" w:hAnsi="Arial" w:cs="Arial"/>
                <w:i/>
                <w:sz w:val="16"/>
                <w:szCs w:val="16"/>
              </w:rPr>
              <w:t>eakage?</w:t>
            </w:r>
          </w:p>
          <w:p w:rsidR="00206CD6" w:rsidRPr="00017708" w:rsidRDefault="00206CD6" w:rsidP="00455739">
            <w:pPr>
              <w:spacing w:before="120"/>
              <w:rPr>
                <w:rFonts w:ascii="Arial" w:hAnsi="Arial" w:cs="Arial"/>
                <w:i/>
                <w:sz w:val="16"/>
                <w:szCs w:val="16"/>
                <w:lang w:val="en-US"/>
              </w:rPr>
            </w:pPr>
          </w:p>
        </w:tc>
      </w:tr>
      <w:tr w:rsidR="00206CD6" w:rsidRPr="00F76931" w:rsidTr="00455739">
        <w:tc>
          <w:tcPr>
            <w:tcW w:w="60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lastRenderedPageBreak/>
              <w:t>145</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400" w:type="dxa"/>
            <w:gridSpan w:val="4"/>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Nêu mức độ rò r</w:t>
            </w:r>
            <w:r w:rsidRPr="00565891">
              <w:rPr>
                <w:rFonts w:ascii="Arial" w:hAnsi="Arial" w:cs="Arial"/>
                <w:sz w:val="16"/>
                <w:szCs w:val="16"/>
              </w:rPr>
              <w:t>ỉ</w:t>
            </w:r>
            <w:r w:rsidRPr="00F76931">
              <w:rPr>
                <w:rFonts w:ascii="Arial" w:hAnsi="Arial" w:cs="Arial"/>
                <w:sz w:val="16"/>
                <w:szCs w:val="16"/>
              </w:rPr>
              <w:t>, nếu có thể</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lang w:val="en-US"/>
              </w:rPr>
              <w:t>I</w:t>
            </w:r>
            <w:r w:rsidRPr="00F76931">
              <w:rPr>
                <w:rFonts w:ascii="Arial" w:hAnsi="Arial" w:cs="Arial"/>
                <w:i/>
                <w:sz w:val="16"/>
                <w:szCs w:val="16"/>
              </w:rPr>
              <w:t>ndicate, if possib</w:t>
            </w:r>
            <w:r w:rsidRPr="00F76931">
              <w:rPr>
                <w:rFonts w:ascii="Arial" w:hAnsi="Arial" w:cs="Arial"/>
                <w:i/>
                <w:sz w:val="16"/>
                <w:szCs w:val="16"/>
                <w:lang w:val="en-US"/>
              </w:rPr>
              <w:t>l</w:t>
            </w:r>
            <w:r w:rsidRPr="00F76931">
              <w:rPr>
                <w:rFonts w:ascii="Arial" w:hAnsi="Arial" w:cs="Arial"/>
                <w:i/>
                <w:sz w:val="16"/>
                <w:szCs w:val="16"/>
              </w:rPr>
              <w:t>e, the s</w:t>
            </w:r>
            <w:r w:rsidRPr="00F76931">
              <w:rPr>
                <w:rFonts w:ascii="Arial" w:hAnsi="Arial" w:cs="Arial"/>
                <w:i/>
                <w:sz w:val="16"/>
                <w:szCs w:val="16"/>
                <w:lang w:val="en-US"/>
              </w:rPr>
              <w:t>ize</w:t>
            </w:r>
            <w:r w:rsidRPr="00F76931">
              <w:rPr>
                <w:rFonts w:ascii="Arial" w:hAnsi="Arial" w:cs="Arial"/>
                <w:i/>
                <w:sz w:val="16"/>
                <w:szCs w:val="16"/>
              </w:rPr>
              <w:t xml:space="preserve"> of the </w:t>
            </w:r>
            <w:r w:rsidRPr="00F76931">
              <w:rPr>
                <w:rFonts w:ascii="Arial" w:hAnsi="Arial" w:cs="Arial"/>
                <w:i/>
                <w:sz w:val="16"/>
                <w:szCs w:val="16"/>
                <w:lang w:val="en-US"/>
              </w:rPr>
              <w:t>l</w:t>
            </w:r>
            <w:r w:rsidRPr="00F76931">
              <w:rPr>
                <w:rFonts w:ascii="Arial" w:hAnsi="Arial" w:cs="Arial"/>
                <w:i/>
                <w:sz w:val="16"/>
                <w:szCs w:val="16"/>
              </w:rPr>
              <w:t>eakage.</w:t>
            </w:r>
          </w:p>
          <w:p w:rsidR="00206CD6" w:rsidRPr="00017708" w:rsidRDefault="00206CD6" w:rsidP="00455739">
            <w:pPr>
              <w:spacing w:before="120"/>
              <w:rPr>
                <w:rFonts w:ascii="Arial" w:hAnsi="Arial" w:cs="Arial"/>
                <w:i/>
                <w:sz w:val="16"/>
                <w:szCs w:val="16"/>
                <w:lang w:val="en-US"/>
              </w:rPr>
            </w:pPr>
          </w:p>
        </w:tc>
      </w:tr>
      <w:tr w:rsidR="00206CD6" w:rsidRPr="00F76931" w:rsidTr="00455739">
        <w:tc>
          <w:tcPr>
            <w:tcW w:w="605"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146</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400" w:type="dxa"/>
            <w:gridSpan w:val="4"/>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Các hậu quả </w:t>
            </w:r>
            <w:r w:rsidRPr="00565891">
              <w:rPr>
                <w:rFonts w:ascii="Arial" w:hAnsi="Arial" w:cs="Arial"/>
                <w:sz w:val="16"/>
                <w:szCs w:val="16"/>
              </w:rPr>
              <w:t>do</w:t>
            </w:r>
            <w:r w:rsidRPr="00F76931">
              <w:rPr>
                <w:rFonts w:ascii="Arial" w:hAnsi="Arial" w:cs="Arial"/>
                <w:sz w:val="16"/>
                <w:szCs w:val="16"/>
              </w:rPr>
              <w:t xml:space="preserve"> rò r</w:t>
            </w:r>
            <w:r w:rsidRPr="00565891">
              <w:rPr>
                <w:rFonts w:ascii="Arial" w:hAnsi="Arial" w:cs="Arial"/>
                <w:sz w:val="16"/>
                <w:szCs w:val="16"/>
              </w:rPr>
              <w:t>ỉ</w:t>
            </w:r>
            <w:r w:rsidRPr="00F76931">
              <w:rPr>
                <w:rFonts w:ascii="Arial" w:hAnsi="Arial" w:cs="Arial"/>
                <w:sz w:val="16"/>
                <w:szCs w:val="16"/>
              </w:rPr>
              <w:t>?</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rPr>
              <w:t>What are the consequences of the leakage?</w:t>
            </w:r>
          </w:p>
          <w:p w:rsidR="00206CD6" w:rsidRPr="00017708" w:rsidRDefault="00206CD6" w:rsidP="00455739">
            <w:pPr>
              <w:spacing w:before="120"/>
              <w:rPr>
                <w:rFonts w:ascii="Arial" w:hAnsi="Arial" w:cs="Arial"/>
                <w:i/>
                <w:sz w:val="16"/>
                <w:szCs w:val="16"/>
                <w:lang w:val="en-US"/>
              </w:rPr>
            </w:pPr>
          </w:p>
        </w:tc>
      </w:tr>
      <w:tr w:rsidR="00206CD6" w:rsidRPr="00F76931" w:rsidTr="00455739">
        <w:tc>
          <w:tcPr>
            <w:tcW w:w="605"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147</w:t>
            </w:r>
          </w:p>
        </w:tc>
        <w:tc>
          <w:tcPr>
            <w:tcW w:w="720" w:type="dxa"/>
            <w:vMerge/>
            <w:tcBorders>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400" w:type="dxa"/>
            <w:gridSpan w:val="4"/>
            <w:tcBorders>
              <w:top w:val="single" w:sz="4" w:space="0" w:color="auto"/>
              <w:left w:val="single" w:sz="4" w:space="0" w:color="auto"/>
              <w:bottom w:val="single" w:sz="4" w:space="0" w:color="auto"/>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Nêu nguyên nhân của rò r</w:t>
            </w:r>
            <w:r w:rsidRPr="00F76931">
              <w:rPr>
                <w:rFonts w:ascii="Arial" w:hAnsi="Arial" w:cs="Arial"/>
                <w:sz w:val="16"/>
                <w:szCs w:val="16"/>
                <w:lang w:val="en-US"/>
              </w:rPr>
              <w:t>ỉ</w:t>
            </w:r>
            <w:r w:rsidRPr="00F76931">
              <w:rPr>
                <w:rFonts w:ascii="Arial" w:hAnsi="Arial" w:cs="Arial"/>
                <w:sz w:val="16"/>
                <w:szCs w:val="16"/>
              </w:rPr>
              <w:t>, nếu c</w:t>
            </w:r>
            <w:r w:rsidRPr="00F76931">
              <w:rPr>
                <w:rFonts w:ascii="Arial" w:hAnsi="Arial" w:cs="Arial"/>
                <w:sz w:val="16"/>
                <w:szCs w:val="16"/>
                <w:lang w:val="en-US"/>
              </w:rPr>
              <w:t>ó</w:t>
            </w:r>
            <w:r w:rsidRPr="00F76931">
              <w:rPr>
                <w:rFonts w:ascii="Arial" w:hAnsi="Arial" w:cs="Arial"/>
                <w:sz w:val="16"/>
                <w:szCs w:val="16"/>
              </w:rPr>
              <w:t xml:space="preserve"> thể </w:t>
            </w:r>
            <w:r w:rsidRPr="00F76931">
              <w:rPr>
                <w:rFonts w:ascii="Arial" w:hAnsi="Arial" w:cs="Arial"/>
                <w:sz w:val="16"/>
                <w:szCs w:val="16"/>
                <w:lang w:val="en-US"/>
              </w:rPr>
              <w:br/>
            </w:r>
            <w:r w:rsidRPr="00F76931">
              <w:rPr>
                <w:rFonts w:ascii="Arial" w:hAnsi="Arial" w:cs="Arial"/>
                <w:i/>
                <w:sz w:val="16"/>
                <w:szCs w:val="16"/>
              </w:rPr>
              <w:t>Indica</w:t>
            </w:r>
            <w:r w:rsidRPr="00F76931">
              <w:rPr>
                <w:rFonts w:ascii="Arial" w:hAnsi="Arial" w:cs="Arial"/>
                <w:i/>
                <w:sz w:val="16"/>
                <w:szCs w:val="16"/>
                <w:lang w:val="en-US"/>
              </w:rPr>
              <w:t>t</w:t>
            </w:r>
            <w:r w:rsidRPr="00F76931">
              <w:rPr>
                <w:rFonts w:ascii="Arial" w:hAnsi="Arial" w:cs="Arial"/>
                <w:i/>
                <w:sz w:val="16"/>
                <w:szCs w:val="16"/>
              </w:rPr>
              <w:t>e, if possible, the cause of the leakage</w:t>
            </w:r>
          </w:p>
          <w:p w:rsidR="00206CD6" w:rsidRPr="00017708" w:rsidRDefault="00206CD6" w:rsidP="00455739">
            <w:pPr>
              <w:spacing w:before="120"/>
              <w:rPr>
                <w:rFonts w:ascii="Arial" w:hAnsi="Arial" w:cs="Arial"/>
                <w:sz w:val="16"/>
                <w:szCs w:val="16"/>
                <w:lang w:val="en-US"/>
              </w:rPr>
            </w:pPr>
          </w:p>
        </w:tc>
      </w:tr>
    </w:tbl>
    <w:p w:rsidR="00206CD6" w:rsidRPr="00017708" w:rsidRDefault="00206CD6" w:rsidP="00206CD6">
      <w:pPr>
        <w:spacing w:before="120"/>
        <w:rPr>
          <w:rFonts w:ascii="Arial" w:hAnsi="Arial" w:cs="Arial"/>
          <w:i/>
          <w:sz w:val="20"/>
          <w:lang w:val="en-US"/>
        </w:rPr>
      </w:pPr>
      <w:r w:rsidRPr="00565891">
        <w:rPr>
          <w:rFonts w:ascii="Arial" w:hAnsi="Arial" w:cs="Arial"/>
          <w:b/>
          <w:sz w:val="20"/>
        </w:rPr>
        <w:t xml:space="preserve">F. </w:t>
      </w:r>
      <w:r w:rsidRPr="00F76931">
        <w:rPr>
          <w:rFonts w:ascii="Arial" w:hAnsi="Arial" w:cs="Arial"/>
          <w:b/>
          <w:sz w:val="20"/>
        </w:rPr>
        <w:t>Điề</w:t>
      </w:r>
      <w:r w:rsidRPr="00565891">
        <w:rPr>
          <w:rFonts w:ascii="Arial" w:hAnsi="Arial" w:cs="Arial"/>
          <w:b/>
          <w:sz w:val="20"/>
        </w:rPr>
        <w:t xml:space="preserve">n </w:t>
      </w:r>
      <w:r>
        <w:rPr>
          <w:rFonts w:ascii="Arial" w:hAnsi="Arial" w:cs="Arial"/>
          <w:b/>
          <w:sz w:val="20"/>
        </w:rPr>
        <w:t>trong trư</w:t>
      </w:r>
      <w:r w:rsidRPr="00565891">
        <w:rPr>
          <w:rFonts w:ascii="Arial" w:hAnsi="Arial" w:cs="Arial"/>
          <w:b/>
          <w:sz w:val="20"/>
        </w:rPr>
        <w:t>ờn</w:t>
      </w:r>
      <w:r w:rsidRPr="00F76931">
        <w:rPr>
          <w:rFonts w:ascii="Arial" w:hAnsi="Arial" w:cs="Arial"/>
          <w:b/>
          <w:sz w:val="20"/>
        </w:rPr>
        <w:t xml:space="preserve">g </w:t>
      </w:r>
      <w:r w:rsidRPr="00565891">
        <w:rPr>
          <w:rFonts w:ascii="Arial" w:hAnsi="Arial" w:cs="Arial"/>
          <w:b/>
          <w:sz w:val="20"/>
        </w:rPr>
        <w:t>h</w:t>
      </w:r>
      <w:r w:rsidRPr="00F76931">
        <w:rPr>
          <w:rFonts w:ascii="Arial" w:hAnsi="Arial" w:cs="Arial"/>
          <w:b/>
          <w:sz w:val="20"/>
        </w:rPr>
        <w:t>ợp tai nạn do hư hỏng máy</w:t>
      </w:r>
      <w:r>
        <w:rPr>
          <w:rFonts w:ascii="Arial" w:hAnsi="Arial" w:cs="Arial"/>
          <w:b/>
          <w:sz w:val="20"/>
          <w:lang w:val="en-US"/>
        </w:rPr>
        <w:br/>
      </w:r>
      <w:r w:rsidRPr="00017708">
        <w:rPr>
          <w:rFonts w:ascii="Arial" w:hAnsi="Arial" w:cs="Arial"/>
          <w:i/>
          <w:sz w:val="20"/>
          <w:lang w:val="en-US"/>
        </w:rPr>
        <w:t xml:space="preserve">F. </w:t>
      </w:r>
      <w:r w:rsidRPr="00017708">
        <w:rPr>
          <w:rFonts w:ascii="Arial" w:hAnsi="Arial" w:cs="Arial"/>
          <w:i/>
          <w:sz w:val="20"/>
        </w:rPr>
        <w:t>To be</w:t>
      </w:r>
      <w:r w:rsidRPr="00017708">
        <w:rPr>
          <w:rFonts w:ascii="Arial" w:hAnsi="Arial" w:cs="Arial"/>
          <w:i/>
          <w:sz w:val="20"/>
          <w:lang w:val="en-US"/>
        </w:rPr>
        <w:t xml:space="preserve"> fil</w:t>
      </w:r>
      <w:r w:rsidRPr="00017708">
        <w:rPr>
          <w:rFonts w:ascii="Arial" w:hAnsi="Arial" w:cs="Arial"/>
          <w:i/>
          <w:sz w:val="20"/>
        </w:rPr>
        <w:t xml:space="preserve">led in if the accident was caused by </w:t>
      </w:r>
      <w:r w:rsidRPr="00017708">
        <w:rPr>
          <w:rFonts w:ascii="Arial" w:hAnsi="Arial" w:cs="Arial"/>
          <w:i/>
          <w:sz w:val="20"/>
          <w:lang w:val="en-US"/>
        </w:rPr>
        <w:t>e</w:t>
      </w:r>
      <w:r w:rsidRPr="00017708">
        <w:rPr>
          <w:rFonts w:ascii="Arial" w:hAnsi="Arial" w:cs="Arial"/>
          <w:i/>
          <w:sz w:val="20"/>
        </w:rPr>
        <w:t>ngine</w:t>
      </w:r>
      <w:r w:rsidRPr="00017708">
        <w:rPr>
          <w:rFonts w:ascii="Arial" w:hAnsi="Arial" w:cs="Arial"/>
          <w:i/>
          <w:sz w:val="20"/>
          <w:lang w:val="en-US"/>
        </w:rPr>
        <w:t xml:space="preserve"> f</w:t>
      </w:r>
      <w:r w:rsidRPr="00017708">
        <w:rPr>
          <w:rFonts w:ascii="Arial" w:hAnsi="Arial" w:cs="Arial"/>
          <w:i/>
          <w:sz w:val="20"/>
        </w:rPr>
        <w:t>ail</w:t>
      </w:r>
      <w:r w:rsidRPr="00017708">
        <w:rPr>
          <w:rFonts w:ascii="Arial" w:hAnsi="Arial" w:cs="Arial"/>
          <w:i/>
          <w:sz w:val="20"/>
          <w:lang w:val="en-US"/>
        </w:rPr>
        <w:t>ure</w:t>
      </w:r>
    </w:p>
    <w:tbl>
      <w:tblPr>
        <w:tblW w:w="9725" w:type="dxa"/>
        <w:tblLayout w:type="fixed"/>
        <w:tblCellMar>
          <w:left w:w="0" w:type="dxa"/>
          <w:right w:w="0" w:type="dxa"/>
        </w:tblCellMar>
        <w:tblLook w:val="0000" w:firstRow="0" w:lastRow="0" w:firstColumn="0" w:lastColumn="0" w:noHBand="0" w:noVBand="0"/>
      </w:tblPr>
      <w:tblGrid>
        <w:gridCol w:w="536"/>
        <w:gridCol w:w="850"/>
        <w:gridCol w:w="8339"/>
      </w:tblGrid>
      <w:tr w:rsidR="00206CD6" w:rsidRPr="00F76931" w:rsidTr="00455739">
        <w:tc>
          <w:tcPr>
            <w:tcW w:w="536"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148</w:t>
            </w:r>
          </w:p>
        </w:tc>
        <w:tc>
          <w:tcPr>
            <w:tcW w:w="850" w:type="dxa"/>
            <w:vMerge w:val="restart"/>
            <w:tcBorders>
              <w:top w:val="single" w:sz="4" w:space="0" w:color="auto"/>
              <w:left w:val="single" w:sz="4" w:space="0" w:color="auto"/>
              <w:bottom w:val="nil"/>
              <w:right w:val="nil"/>
            </w:tcBorders>
            <w:shd w:val="clear" w:color="auto" w:fill="FFFFFF"/>
            <w:textDirection w:val="btL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b/>
                <w:sz w:val="16"/>
                <w:szCs w:val="16"/>
                <w:lang w:val="en-US"/>
              </w:rPr>
              <w:t>HỎNG MÁY</w:t>
            </w:r>
            <w:r w:rsidRPr="00F76931">
              <w:rPr>
                <w:rFonts w:ascii="Arial" w:hAnsi="Arial" w:cs="Arial"/>
                <w:sz w:val="16"/>
                <w:szCs w:val="16"/>
                <w:lang w:val="en-US"/>
              </w:rPr>
              <w:br/>
            </w:r>
            <w:r w:rsidRPr="00F76931">
              <w:rPr>
                <w:rFonts w:ascii="Arial" w:hAnsi="Arial" w:cs="Arial"/>
                <w:i/>
                <w:sz w:val="16"/>
                <w:szCs w:val="16"/>
                <w:lang w:val="en-US"/>
              </w:rPr>
              <w:t>ENGINE FAILURE</w:t>
            </w:r>
          </w:p>
        </w:tc>
        <w:tc>
          <w:tcPr>
            <w:tcW w:w="8339"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M</w:t>
            </w:r>
            <w:r w:rsidRPr="00F76931">
              <w:rPr>
                <w:rFonts w:ascii="Arial" w:hAnsi="Arial" w:cs="Arial"/>
                <w:sz w:val="16"/>
                <w:szCs w:val="16"/>
                <w:lang w:val="en-US"/>
              </w:rPr>
              <w:t>ô</w:t>
            </w:r>
            <w:r w:rsidRPr="00F76931">
              <w:rPr>
                <w:rFonts w:ascii="Arial" w:hAnsi="Arial" w:cs="Arial"/>
                <w:sz w:val="16"/>
                <w:szCs w:val="16"/>
              </w:rPr>
              <w:t xml:space="preserve"> tả hư hỏng</w:t>
            </w:r>
            <w:r w:rsidRPr="00F76931">
              <w:rPr>
                <w:rFonts w:ascii="Arial" w:hAnsi="Arial" w:cs="Arial"/>
                <w:sz w:val="16"/>
                <w:szCs w:val="16"/>
                <w:lang w:val="en-US"/>
              </w:rPr>
              <w:br/>
            </w:r>
            <w:r w:rsidRPr="00F76931">
              <w:rPr>
                <w:rFonts w:ascii="Arial" w:hAnsi="Arial" w:cs="Arial"/>
                <w:sz w:val="16"/>
                <w:szCs w:val="16"/>
              </w:rPr>
              <w:t>Describ</w:t>
            </w:r>
            <w:r w:rsidRPr="00F76931">
              <w:rPr>
                <w:rFonts w:ascii="Arial" w:hAnsi="Arial" w:cs="Arial"/>
                <w:sz w:val="16"/>
                <w:szCs w:val="16"/>
                <w:lang w:val="en-US"/>
              </w:rPr>
              <w:t>l</w:t>
            </w:r>
            <w:r w:rsidRPr="00F76931">
              <w:rPr>
                <w:rFonts w:ascii="Arial" w:hAnsi="Arial" w:cs="Arial"/>
                <w:sz w:val="16"/>
                <w:szCs w:val="16"/>
              </w:rPr>
              <w:t xml:space="preserve">e </w:t>
            </w:r>
            <w:r w:rsidRPr="00F76931">
              <w:rPr>
                <w:rFonts w:ascii="Arial" w:hAnsi="Arial" w:cs="Arial"/>
                <w:sz w:val="16"/>
                <w:szCs w:val="16"/>
                <w:lang w:val="en-US"/>
              </w:rPr>
              <w:t>t</w:t>
            </w:r>
            <w:r w:rsidRPr="00F76931">
              <w:rPr>
                <w:rFonts w:ascii="Arial" w:hAnsi="Arial" w:cs="Arial"/>
                <w:sz w:val="16"/>
                <w:szCs w:val="16"/>
              </w:rPr>
              <w:t>he damage</w:t>
            </w:r>
          </w:p>
        </w:tc>
      </w:tr>
      <w:tr w:rsidR="00206CD6" w:rsidRPr="00F76931" w:rsidTr="00455739">
        <w:tc>
          <w:tcPr>
            <w:tcW w:w="536"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149</w:t>
            </w:r>
          </w:p>
        </w:tc>
        <w:tc>
          <w:tcPr>
            <w:tcW w:w="85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339"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Hư hỏng đã bắt đầu xảy ra ở bộ phận hoặc hệ thống nào?</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In which component or System did the damage initia</w:t>
            </w:r>
            <w:r w:rsidRPr="00F76931">
              <w:rPr>
                <w:rFonts w:ascii="Arial" w:hAnsi="Arial" w:cs="Arial"/>
                <w:i/>
                <w:sz w:val="16"/>
                <w:szCs w:val="16"/>
                <w:lang w:val="en-US"/>
              </w:rPr>
              <w:t>lly</w:t>
            </w:r>
            <w:r w:rsidRPr="00F76931">
              <w:rPr>
                <w:rFonts w:ascii="Arial" w:hAnsi="Arial" w:cs="Arial"/>
                <w:i/>
                <w:sz w:val="16"/>
                <w:szCs w:val="16"/>
              </w:rPr>
              <w:t xml:space="preserve"> occur?</w:t>
            </w:r>
          </w:p>
        </w:tc>
      </w:tr>
      <w:tr w:rsidR="00206CD6" w:rsidRPr="00F76931" w:rsidTr="00455739">
        <w:tc>
          <w:tcPr>
            <w:tcW w:w="536"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150</w:t>
            </w:r>
          </w:p>
        </w:tc>
        <w:tc>
          <w:tcPr>
            <w:tcW w:w="85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339"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Các thông số k</w:t>
            </w:r>
            <w:r w:rsidRPr="00565891">
              <w:rPr>
                <w:rFonts w:ascii="Arial" w:hAnsi="Arial" w:cs="Arial"/>
                <w:i/>
                <w:sz w:val="16"/>
                <w:szCs w:val="16"/>
              </w:rPr>
              <w:t>ỹ</w:t>
            </w:r>
            <w:r w:rsidRPr="00F76931">
              <w:rPr>
                <w:rFonts w:ascii="Arial" w:hAnsi="Arial" w:cs="Arial"/>
                <w:i/>
                <w:sz w:val="16"/>
                <w:szCs w:val="16"/>
              </w:rPr>
              <w:t xml:space="preserve"> thuật của bộ phận/hệ thống nói trên? (Nhà sản xuất, loại, số hiệu, tuổi V.V..)</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Technica</w:t>
            </w:r>
            <w:r w:rsidRPr="00F76931">
              <w:rPr>
                <w:rFonts w:ascii="Arial" w:hAnsi="Arial" w:cs="Arial"/>
                <w:i/>
                <w:sz w:val="16"/>
                <w:szCs w:val="16"/>
                <w:lang w:val="en-US"/>
              </w:rPr>
              <w:t>l</w:t>
            </w:r>
            <w:r w:rsidRPr="00F76931">
              <w:rPr>
                <w:rFonts w:ascii="Arial" w:hAnsi="Arial" w:cs="Arial"/>
                <w:i/>
                <w:sz w:val="16"/>
                <w:szCs w:val="16"/>
              </w:rPr>
              <w:t xml:space="preserve"> data for componen</w:t>
            </w:r>
            <w:r w:rsidRPr="00F76931">
              <w:rPr>
                <w:rFonts w:ascii="Arial" w:hAnsi="Arial" w:cs="Arial"/>
                <w:i/>
                <w:sz w:val="16"/>
                <w:szCs w:val="16"/>
                <w:lang w:val="en-US"/>
              </w:rPr>
              <w:t>t/</w:t>
            </w:r>
            <w:r w:rsidRPr="00F76931">
              <w:rPr>
                <w:rFonts w:ascii="Arial" w:hAnsi="Arial" w:cs="Arial"/>
                <w:i/>
                <w:sz w:val="16"/>
                <w:szCs w:val="16"/>
              </w:rPr>
              <w:t>system where the damage occurred (man</w:t>
            </w:r>
            <w:r w:rsidRPr="00F76931">
              <w:rPr>
                <w:rFonts w:ascii="Arial" w:hAnsi="Arial" w:cs="Arial"/>
                <w:i/>
                <w:sz w:val="16"/>
                <w:szCs w:val="16"/>
                <w:lang w:val="en-US"/>
              </w:rPr>
              <w:t>u</w:t>
            </w:r>
            <w:r w:rsidRPr="00F76931">
              <w:rPr>
                <w:rFonts w:ascii="Arial" w:hAnsi="Arial" w:cs="Arial"/>
                <w:i/>
                <w:sz w:val="16"/>
                <w:szCs w:val="16"/>
              </w:rPr>
              <w:t xml:space="preserve">facturer, type, </w:t>
            </w:r>
            <w:r w:rsidRPr="00F76931">
              <w:rPr>
                <w:rFonts w:ascii="Arial" w:hAnsi="Arial" w:cs="Arial"/>
                <w:i/>
                <w:sz w:val="16"/>
                <w:szCs w:val="16"/>
                <w:lang w:val="en-US"/>
              </w:rPr>
              <w:t>mar</w:t>
            </w:r>
            <w:r w:rsidRPr="00F76931">
              <w:rPr>
                <w:rFonts w:ascii="Arial" w:hAnsi="Arial" w:cs="Arial"/>
                <w:i/>
                <w:sz w:val="16"/>
                <w:szCs w:val="16"/>
              </w:rPr>
              <w:t>k, age.etc.)</w:t>
            </w:r>
          </w:p>
        </w:tc>
      </w:tr>
      <w:tr w:rsidR="00206CD6" w:rsidRPr="00F76931" w:rsidTr="00455739">
        <w:tc>
          <w:tcPr>
            <w:tcW w:w="536"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151</w:t>
            </w:r>
          </w:p>
        </w:tc>
        <w:tc>
          <w:tcPr>
            <w:tcW w:w="850" w:type="dxa"/>
            <w:vMerge/>
            <w:tcBorders>
              <w:top w:val="nil"/>
              <w:left w:val="single" w:sz="4" w:space="0" w:color="auto"/>
              <w:bottom w:val="single" w:sz="4" w:space="0" w:color="auto"/>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339" w:type="dxa"/>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Thời gian của lần kiểm tra phân cấp, kiểm </w:t>
            </w:r>
            <w:r w:rsidRPr="00565891">
              <w:rPr>
                <w:rFonts w:ascii="Arial" w:hAnsi="Arial" w:cs="Arial"/>
                <w:sz w:val="16"/>
                <w:szCs w:val="16"/>
              </w:rPr>
              <w:t>tr</w:t>
            </w:r>
            <w:r w:rsidRPr="00F76931">
              <w:rPr>
                <w:rFonts w:ascii="Arial" w:hAnsi="Arial" w:cs="Arial"/>
                <w:sz w:val="16"/>
                <w:szCs w:val="16"/>
              </w:rPr>
              <w:t>a/ giám định hoặc các cuộc kiểm tra do cơ quan khác tiến hành?</w:t>
            </w:r>
            <w:r w:rsidRPr="00565891">
              <w:rPr>
                <w:rFonts w:ascii="Arial" w:hAnsi="Arial" w:cs="Arial"/>
                <w:sz w:val="16"/>
                <w:szCs w:val="16"/>
              </w:rPr>
              <w:br/>
            </w:r>
            <w:r w:rsidRPr="00F76931">
              <w:rPr>
                <w:rFonts w:ascii="Arial" w:hAnsi="Arial" w:cs="Arial"/>
                <w:i/>
                <w:sz w:val="16"/>
                <w:szCs w:val="16"/>
              </w:rPr>
              <w:t xml:space="preserve">When was the </w:t>
            </w:r>
            <w:r w:rsidRPr="00F76931">
              <w:rPr>
                <w:rFonts w:ascii="Arial" w:hAnsi="Arial" w:cs="Arial"/>
                <w:i/>
                <w:sz w:val="16"/>
                <w:szCs w:val="16"/>
                <w:lang w:val="en-US"/>
              </w:rPr>
              <w:t>l</w:t>
            </w:r>
            <w:r w:rsidRPr="00F76931">
              <w:rPr>
                <w:rFonts w:ascii="Arial" w:hAnsi="Arial" w:cs="Arial"/>
                <w:i/>
                <w:sz w:val="16"/>
                <w:szCs w:val="16"/>
              </w:rPr>
              <w:t>ast time this componen</w:t>
            </w:r>
            <w:r w:rsidRPr="00F76931">
              <w:rPr>
                <w:rFonts w:ascii="Arial" w:hAnsi="Arial" w:cs="Arial"/>
                <w:i/>
                <w:sz w:val="16"/>
                <w:szCs w:val="16"/>
                <w:lang w:val="en-US"/>
              </w:rPr>
              <w:t>t/</w:t>
            </w:r>
            <w:r w:rsidRPr="00F76931">
              <w:rPr>
                <w:rFonts w:ascii="Arial" w:hAnsi="Arial" w:cs="Arial"/>
                <w:i/>
                <w:sz w:val="16"/>
                <w:szCs w:val="16"/>
              </w:rPr>
              <w:t xml:space="preserve">system </w:t>
            </w:r>
            <w:r w:rsidRPr="00F76931">
              <w:rPr>
                <w:rFonts w:ascii="Arial" w:hAnsi="Arial" w:cs="Arial"/>
                <w:i/>
                <w:sz w:val="16"/>
                <w:szCs w:val="16"/>
                <w:lang w:val="en-US"/>
              </w:rPr>
              <w:t>c</w:t>
            </w:r>
            <w:r w:rsidRPr="00F76931">
              <w:rPr>
                <w:rFonts w:ascii="Arial" w:hAnsi="Arial" w:cs="Arial"/>
                <w:i/>
                <w:sz w:val="16"/>
                <w:szCs w:val="16"/>
              </w:rPr>
              <w:t>lassed, inspected/surveyed or orthe</w:t>
            </w:r>
            <w:r w:rsidRPr="00F76931">
              <w:rPr>
                <w:rFonts w:ascii="Arial" w:hAnsi="Arial" w:cs="Arial"/>
                <w:i/>
                <w:sz w:val="16"/>
                <w:szCs w:val="16"/>
                <w:lang w:val="en-US"/>
              </w:rPr>
              <w:t>w</w:t>
            </w:r>
            <w:r w:rsidRPr="00F76931">
              <w:rPr>
                <w:rFonts w:ascii="Arial" w:hAnsi="Arial" w:cs="Arial"/>
                <w:i/>
                <w:sz w:val="16"/>
                <w:szCs w:val="16"/>
              </w:rPr>
              <w:t>ise contro</w:t>
            </w:r>
            <w:r w:rsidRPr="00F76931">
              <w:rPr>
                <w:rFonts w:ascii="Arial" w:hAnsi="Arial" w:cs="Arial"/>
                <w:i/>
                <w:sz w:val="16"/>
                <w:szCs w:val="16"/>
                <w:lang w:val="en-US"/>
              </w:rPr>
              <w:t>ll</w:t>
            </w:r>
            <w:r w:rsidRPr="00F76931">
              <w:rPr>
                <w:rFonts w:ascii="Arial" w:hAnsi="Arial" w:cs="Arial"/>
                <w:i/>
                <w:sz w:val="16"/>
                <w:szCs w:val="16"/>
              </w:rPr>
              <w:t>ed by ou</w:t>
            </w:r>
            <w:r w:rsidRPr="00F76931">
              <w:rPr>
                <w:rFonts w:ascii="Arial" w:hAnsi="Arial" w:cs="Arial"/>
                <w:i/>
                <w:sz w:val="16"/>
                <w:szCs w:val="16"/>
                <w:lang w:val="en-US"/>
              </w:rPr>
              <w:t>t</w:t>
            </w:r>
            <w:r w:rsidRPr="00F76931">
              <w:rPr>
                <w:rFonts w:ascii="Arial" w:hAnsi="Arial" w:cs="Arial"/>
                <w:i/>
                <w:sz w:val="16"/>
                <w:szCs w:val="16"/>
              </w:rPr>
              <w:t>sider?</w:t>
            </w:r>
          </w:p>
        </w:tc>
      </w:tr>
    </w:tbl>
    <w:p w:rsidR="00206CD6" w:rsidRDefault="00206CD6" w:rsidP="00206CD6">
      <w:pPr>
        <w:spacing w:before="120"/>
        <w:rPr>
          <w:rFonts w:ascii="Arial" w:hAnsi="Arial" w:cs="Arial"/>
          <w:sz w:val="20"/>
          <w:lang w:val="en-US"/>
        </w:rPr>
      </w:pPr>
    </w:p>
    <w:tbl>
      <w:tblPr>
        <w:tblW w:w="9725" w:type="dxa"/>
        <w:tblLayout w:type="fixed"/>
        <w:tblCellMar>
          <w:left w:w="0" w:type="dxa"/>
          <w:right w:w="0" w:type="dxa"/>
        </w:tblCellMar>
        <w:tblLook w:val="0000" w:firstRow="0" w:lastRow="0" w:firstColumn="0" w:lastColumn="0" w:noHBand="0" w:noVBand="0"/>
      </w:tblPr>
      <w:tblGrid>
        <w:gridCol w:w="544"/>
        <w:gridCol w:w="835"/>
        <w:gridCol w:w="4309"/>
        <w:gridCol w:w="2117"/>
        <w:gridCol w:w="1920"/>
      </w:tblGrid>
      <w:tr w:rsidR="00206CD6" w:rsidRPr="00F76931" w:rsidTr="00455739">
        <w:trPr>
          <w:cantSplit/>
        </w:trPr>
        <w:tc>
          <w:tcPr>
            <w:tcW w:w="544"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152</w:t>
            </w:r>
          </w:p>
        </w:tc>
        <w:tc>
          <w:tcPr>
            <w:tcW w:w="835" w:type="dxa"/>
            <w:vMerge w:val="restart"/>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4309"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Hư hỏng đã được phát hiện như thế nào? </w:t>
            </w:r>
            <w:r w:rsidRPr="00565891">
              <w:rPr>
                <w:rFonts w:ascii="Arial" w:hAnsi="Arial" w:cs="Arial"/>
                <w:sz w:val="16"/>
                <w:szCs w:val="16"/>
              </w:rPr>
              <w:br/>
            </w:r>
            <w:r w:rsidRPr="00F76931">
              <w:rPr>
                <w:rFonts w:ascii="Arial" w:hAnsi="Arial" w:cs="Arial"/>
                <w:i/>
                <w:sz w:val="16"/>
                <w:szCs w:val="16"/>
              </w:rPr>
              <w:t>Ho</w:t>
            </w:r>
            <w:r w:rsidRPr="00F76931">
              <w:rPr>
                <w:rFonts w:ascii="Arial" w:hAnsi="Arial" w:cs="Arial"/>
                <w:i/>
                <w:sz w:val="16"/>
                <w:szCs w:val="16"/>
                <w:lang w:val="en-US"/>
              </w:rPr>
              <w:t>w</w:t>
            </w:r>
            <w:r w:rsidRPr="00F76931">
              <w:rPr>
                <w:rFonts w:ascii="Arial" w:hAnsi="Arial" w:cs="Arial"/>
                <w:i/>
                <w:sz w:val="16"/>
                <w:szCs w:val="16"/>
              </w:rPr>
              <w:t xml:space="preserve"> </w:t>
            </w:r>
            <w:r w:rsidRPr="00F76931">
              <w:rPr>
                <w:rFonts w:ascii="Arial" w:hAnsi="Arial" w:cs="Arial"/>
                <w:i/>
                <w:sz w:val="16"/>
                <w:szCs w:val="16"/>
                <w:lang w:val="en-US"/>
              </w:rPr>
              <w:t>w</w:t>
            </w:r>
            <w:r w:rsidRPr="00F76931">
              <w:rPr>
                <w:rFonts w:ascii="Arial" w:hAnsi="Arial" w:cs="Arial"/>
                <w:i/>
                <w:sz w:val="16"/>
                <w:szCs w:val="16"/>
              </w:rPr>
              <w:t>as the damage detected?</w:t>
            </w:r>
          </w:p>
        </w:tc>
        <w:tc>
          <w:tcPr>
            <w:tcW w:w="2117"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Ai đã phát hiện ra?</w:t>
            </w:r>
            <w:r w:rsidRPr="00565891">
              <w:rPr>
                <w:rFonts w:ascii="Arial" w:hAnsi="Arial" w:cs="Arial"/>
                <w:sz w:val="16"/>
                <w:szCs w:val="16"/>
              </w:rPr>
              <w:br/>
            </w:r>
            <w:r w:rsidRPr="00F76931">
              <w:rPr>
                <w:rFonts w:ascii="Arial" w:hAnsi="Arial" w:cs="Arial"/>
                <w:i/>
                <w:sz w:val="16"/>
                <w:szCs w:val="16"/>
              </w:rPr>
              <w:t>By whom?</w:t>
            </w:r>
          </w:p>
        </w:tc>
        <w:tc>
          <w:tcPr>
            <w:tcW w:w="192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Khi nào?</w:t>
            </w:r>
            <w:r w:rsidRPr="00F76931">
              <w:rPr>
                <w:rFonts w:ascii="Arial" w:hAnsi="Arial" w:cs="Arial"/>
                <w:sz w:val="16"/>
                <w:szCs w:val="16"/>
                <w:lang w:val="en-US"/>
              </w:rPr>
              <w:br/>
            </w:r>
            <w:r w:rsidRPr="00F76931">
              <w:rPr>
                <w:rFonts w:ascii="Arial" w:hAnsi="Arial" w:cs="Arial"/>
                <w:i/>
                <w:sz w:val="16"/>
                <w:szCs w:val="16"/>
              </w:rPr>
              <w:t>When?</w:t>
            </w:r>
          </w:p>
        </w:tc>
      </w:tr>
      <w:tr w:rsidR="00206CD6" w:rsidRPr="00F76931" w:rsidTr="00455739">
        <w:trPr>
          <w:cantSplit/>
        </w:trPr>
        <w:tc>
          <w:tcPr>
            <w:tcW w:w="544"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153</w:t>
            </w:r>
          </w:p>
        </w:tc>
        <w:tc>
          <w:tcPr>
            <w:tcW w:w="835"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4309"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i/>
                <w:sz w:val="16"/>
                <w:szCs w:val="16"/>
              </w:rPr>
            </w:pPr>
            <w:r w:rsidRPr="00F76931">
              <w:rPr>
                <w:rFonts w:ascii="Arial" w:hAnsi="Arial" w:cs="Arial"/>
                <w:sz w:val="16"/>
                <w:szCs w:val="16"/>
              </w:rPr>
              <w:t>Có người trực ca buồng máy khi hư hỏng xảy ra không?</w:t>
            </w:r>
            <w:r w:rsidRPr="00565891">
              <w:rPr>
                <w:rFonts w:ascii="Arial" w:hAnsi="Arial" w:cs="Arial"/>
                <w:sz w:val="16"/>
                <w:szCs w:val="16"/>
              </w:rPr>
              <w:br/>
            </w:r>
            <w:r w:rsidRPr="00F76931">
              <w:rPr>
                <w:rFonts w:ascii="Arial" w:hAnsi="Arial" w:cs="Arial"/>
                <w:i/>
                <w:sz w:val="16"/>
                <w:szCs w:val="16"/>
              </w:rPr>
              <w:t>Was the mach</w:t>
            </w:r>
            <w:r w:rsidRPr="00F76931">
              <w:rPr>
                <w:rFonts w:ascii="Arial" w:hAnsi="Arial" w:cs="Arial"/>
                <w:i/>
                <w:sz w:val="16"/>
                <w:szCs w:val="16"/>
                <w:lang w:val="en-US"/>
              </w:rPr>
              <w:t>i</w:t>
            </w:r>
            <w:r w:rsidRPr="00F76931">
              <w:rPr>
                <w:rFonts w:ascii="Arial" w:hAnsi="Arial" w:cs="Arial"/>
                <w:i/>
                <w:sz w:val="16"/>
                <w:szCs w:val="16"/>
              </w:rPr>
              <w:t>nery space manned when the damage occurred?</w:t>
            </w:r>
          </w:p>
          <w:p w:rsidR="00206CD6" w:rsidRPr="00F76931" w:rsidRDefault="00206CD6" w:rsidP="00455739">
            <w:pPr>
              <w:spacing w:before="120"/>
              <w:rPr>
                <w:rFonts w:ascii="Arial" w:hAnsi="Arial" w:cs="Arial"/>
                <w:sz w:val="16"/>
                <w:szCs w:val="16"/>
              </w:rPr>
            </w:pPr>
            <w:r w:rsidRPr="00F76931">
              <w:rPr>
                <w:rFonts w:ascii="Arial" w:hAnsi="Arial" w:cs="Arial"/>
                <w:sz w:val="16"/>
                <w:szCs w:val="16"/>
                <w:lang w:val="en-US"/>
              </w:rPr>
              <w:t xml:space="preserve">                             </w:t>
            </w:r>
            <w:r w:rsidRPr="00F76931">
              <w:rPr>
                <w:rFonts w:ascii="Arial" w:hAnsi="Arial" w:cs="Arial"/>
                <w:sz w:val="16"/>
                <w:szCs w:val="16"/>
              </w:rPr>
              <w:t xml:space="preserve">□ Có </w:t>
            </w:r>
            <w:r>
              <w:rPr>
                <w:rFonts w:ascii="Arial" w:hAnsi="Arial" w:cs="Arial"/>
                <w:sz w:val="16"/>
                <w:szCs w:val="16"/>
                <w:lang w:val="en-US"/>
              </w:rPr>
              <w:t xml:space="preserve">    </w:t>
            </w:r>
            <w:r w:rsidRPr="00F76931">
              <w:rPr>
                <w:rFonts w:ascii="Arial" w:hAnsi="Arial" w:cs="Arial"/>
                <w:sz w:val="16"/>
                <w:szCs w:val="16"/>
              </w:rPr>
              <w:t>□ Không</w:t>
            </w:r>
            <w:r w:rsidRPr="00F76931">
              <w:rPr>
                <w:rFonts w:ascii="Arial" w:hAnsi="Arial" w:cs="Arial"/>
                <w:sz w:val="16"/>
                <w:szCs w:val="16"/>
                <w:lang w:val="en-US"/>
              </w:rPr>
              <w:br/>
              <w:t xml:space="preserve">                              </w:t>
            </w:r>
            <w:r w:rsidRPr="00F76931">
              <w:rPr>
                <w:rFonts w:ascii="Arial" w:hAnsi="Arial" w:cs="Arial"/>
                <w:i/>
                <w:sz w:val="16"/>
                <w:szCs w:val="16"/>
              </w:rPr>
              <w:t xml:space="preserve"> Yes </w:t>
            </w:r>
            <w:r>
              <w:rPr>
                <w:rFonts w:ascii="Arial" w:hAnsi="Arial" w:cs="Arial"/>
                <w:i/>
                <w:sz w:val="16"/>
                <w:szCs w:val="16"/>
                <w:lang w:val="en-US"/>
              </w:rPr>
              <w:t xml:space="preserve">   </w:t>
            </w:r>
            <w:r w:rsidRPr="00F76931">
              <w:rPr>
                <w:rFonts w:ascii="Arial" w:hAnsi="Arial" w:cs="Arial"/>
                <w:i/>
                <w:sz w:val="16"/>
                <w:szCs w:val="16"/>
                <w:lang w:val="en-US"/>
              </w:rPr>
              <w:t xml:space="preserve">  </w:t>
            </w:r>
            <w:r w:rsidRPr="00F76931">
              <w:rPr>
                <w:rFonts w:ascii="Arial" w:hAnsi="Arial" w:cs="Arial"/>
                <w:i/>
                <w:sz w:val="16"/>
                <w:szCs w:val="16"/>
              </w:rPr>
              <w:t>No</w:t>
            </w:r>
          </w:p>
        </w:tc>
        <w:tc>
          <w:tcPr>
            <w:tcW w:w="4037"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Ai đã hoặc lần cuối ở trong buồng máy trước khi hư h</w:t>
            </w:r>
            <w:r w:rsidRPr="00565891">
              <w:rPr>
                <w:rFonts w:ascii="Arial" w:hAnsi="Arial" w:cs="Arial"/>
                <w:sz w:val="16"/>
                <w:szCs w:val="16"/>
              </w:rPr>
              <w:t>ỏ</w:t>
            </w:r>
            <w:r w:rsidRPr="00F76931">
              <w:rPr>
                <w:rFonts w:ascii="Arial" w:hAnsi="Arial" w:cs="Arial"/>
                <w:sz w:val="16"/>
                <w:szCs w:val="16"/>
              </w:rPr>
              <w:t xml:space="preserve">ng xảy ra? </w:t>
            </w:r>
            <w:r w:rsidRPr="00565891">
              <w:rPr>
                <w:rFonts w:ascii="Arial" w:hAnsi="Arial" w:cs="Arial"/>
                <w:sz w:val="16"/>
                <w:szCs w:val="16"/>
              </w:rPr>
              <w:br/>
            </w:r>
            <w:r w:rsidRPr="00F76931">
              <w:rPr>
                <w:rFonts w:ascii="Arial" w:hAnsi="Arial" w:cs="Arial"/>
                <w:sz w:val="16"/>
                <w:szCs w:val="16"/>
              </w:rPr>
              <w:t xml:space="preserve">Who </w:t>
            </w:r>
            <w:r w:rsidRPr="00F76931">
              <w:rPr>
                <w:rFonts w:ascii="Arial" w:hAnsi="Arial" w:cs="Arial"/>
                <w:sz w:val="16"/>
                <w:szCs w:val="16"/>
                <w:lang w:val="en-US"/>
              </w:rPr>
              <w:t>w</w:t>
            </w:r>
            <w:r w:rsidRPr="00F76931">
              <w:rPr>
                <w:rFonts w:ascii="Arial" w:hAnsi="Arial" w:cs="Arial"/>
                <w:sz w:val="16"/>
                <w:szCs w:val="16"/>
              </w:rPr>
              <w:t xml:space="preserve">as the </w:t>
            </w:r>
            <w:r w:rsidRPr="00F76931">
              <w:rPr>
                <w:rFonts w:ascii="Arial" w:hAnsi="Arial" w:cs="Arial"/>
                <w:sz w:val="16"/>
                <w:szCs w:val="16"/>
                <w:lang w:val="en-US"/>
              </w:rPr>
              <w:t>l</w:t>
            </w:r>
            <w:r w:rsidRPr="00F76931">
              <w:rPr>
                <w:rFonts w:ascii="Arial" w:hAnsi="Arial" w:cs="Arial"/>
                <w:sz w:val="16"/>
                <w:szCs w:val="16"/>
              </w:rPr>
              <w:t>ast person in the mach</w:t>
            </w:r>
            <w:r w:rsidRPr="00F76931">
              <w:rPr>
                <w:rFonts w:ascii="Arial" w:hAnsi="Arial" w:cs="Arial"/>
                <w:sz w:val="16"/>
                <w:szCs w:val="16"/>
                <w:lang w:val="en-US"/>
              </w:rPr>
              <w:t>ine</w:t>
            </w:r>
            <w:r w:rsidRPr="00F76931">
              <w:rPr>
                <w:rFonts w:ascii="Arial" w:hAnsi="Arial" w:cs="Arial"/>
                <w:sz w:val="16"/>
                <w:szCs w:val="16"/>
              </w:rPr>
              <w:t>ry space before the accident occurred?</w:t>
            </w:r>
          </w:p>
        </w:tc>
      </w:tr>
      <w:tr w:rsidR="00206CD6" w:rsidRPr="00F76931" w:rsidTr="00455739">
        <w:trPr>
          <w:cantSplit/>
        </w:trPr>
        <w:tc>
          <w:tcPr>
            <w:tcW w:w="544"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154</w:t>
            </w:r>
          </w:p>
        </w:tc>
        <w:tc>
          <w:tcPr>
            <w:tcW w:w="835"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8346" w:type="dxa"/>
            <w:gridSpan w:val="3"/>
            <w:tcBorders>
              <w:top w:val="single" w:sz="4" w:space="0" w:color="auto"/>
              <w:left w:val="single" w:sz="4" w:space="0" w:color="auto"/>
              <w:bottom w:val="nil"/>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Nêu diễn biến c</w:t>
            </w:r>
            <w:r w:rsidRPr="00F76931">
              <w:rPr>
                <w:rFonts w:ascii="Arial" w:hAnsi="Arial" w:cs="Arial"/>
                <w:sz w:val="16"/>
                <w:szCs w:val="16"/>
                <w:lang w:val="en-US"/>
              </w:rPr>
              <w:t>á</w:t>
            </w:r>
            <w:r w:rsidRPr="00F76931">
              <w:rPr>
                <w:rFonts w:ascii="Arial" w:hAnsi="Arial" w:cs="Arial"/>
                <w:sz w:val="16"/>
                <w:szCs w:val="16"/>
              </w:rPr>
              <w:t>c sự việc theo tr</w:t>
            </w:r>
            <w:r w:rsidRPr="00F76931">
              <w:rPr>
                <w:rFonts w:ascii="Arial" w:hAnsi="Arial" w:cs="Arial"/>
                <w:sz w:val="16"/>
                <w:szCs w:val="16"/>
                <w:lang w:val="en-US"/>
              </w:rPr>
              <w:t>ì</w:t>
            </w:r>
            <w:r w:rsidRPr="00F76931">
              <w:rPr>
                <w:rFonts w:ascii="Arial" w:hAnsi="Arial" w:cs="Arial"/>
                <w:sz w:val="16"/>
                <w:szCs w:val="16"/>
              </w:rPr>
              <w:t>nh tự thời gian, nếu có thể</w:t>
            </w:r>
            <w:r>
              <w:rPr>
                <w:rFonts w:ascii="Arial" w:hAnsi="Arial" w:cs="Arial"/>
                <w:sz w:val="16"/>
                <w:szCs w:val="16"/>
                <w:lang w:val="en-US"/>
              </w:rPr>
              <w:br/>
            </w:r>
            <w:r w:rsidRPr="00F76931">
              <w:rPr>
                <w:rFonts w:ascii="Arial" w:hAnsi="Arial" w:cs="Arial"/>
                <w:i/>
                <w:sz w:val="16"/>
                <w:szCs w:val="16"/>
              </w:rPr>
              <w:t>Give, if possib</w:t>
            </w:r>
            <w:r w:rsidRPr="00F76931">
              <w:rPr>
                <w:rFonts w:ascii="Arial" w:hAnsi="Arial" w:cs="Arial"/>
                <w:i/>
                <w:sz w:val="16"/>
                <w:szCs w:val="16"/>
                <w:lang w:val="en-US"/>
              </w:rPr>
              <w:t>l</w:t>
            </w:r>
            <w:r w:rsidRPr="00F76931">
              <w:rPr>
                <w:rFonts w:ascii="Arial" w:hAnsi="Arial" w:cs="Arial"/>
                <w:i/>
                <w:sz w:val="16"/>
                <w:szCs w:val="16"/>
              </w:rPr>
              <w:t>e, a description of the course of even</w:t>
            </w:r>
            <w:r w:rsidRPr="00F76931">
              <w:rPr>
                <w:rFonts w:ascii="Arial" w:hAnsi="Arial" w:cs="Arial"/>
                <w:i/>
                <w:sz w:val="16"/>
                <w:szCs w:val="16"/>
                <w:lang w:val="en-US"/>
              </w:rPr>
              <w:t>t</w:t>
            </w:r>
            <w:r w:rsidRPr="00F76931">
              <w:rPr>
                <w:rFonts w:ascii="Arial" w:hAnsi="Arial" w:cs="Arial"/>
                <w:i/>
                <w:sz w:val="16"/>
                <w:szCs w:val="16"/>
              </w:rPr>
              <w:t xml:space="preserve">s </w:t>
            </w:r>
            <w:r w:rsidRPr="00F76931">
              <w:rPr>
                <w:rFonts w:ascii="Arial" w:hAnsi="Arial" w:cs="Arial"/>
                <w:i/>
                <w:sz w:val="16"/>
                <w:szCs w:val="16"/>
                <w:lang w:val="en-US"/>
              </w:rPr>
              <w:t>i</w:t>
            </w:r>
            <w:r w:rsidRPr="00F76931">
              <w:rPr>
                <w:rFonts w:ascii="Arial" w:hAnsi="Arial" w:cs="Arial"/>
                <w:i/>
                <w:sz w:val="16"/>
                <w:szCs w:val="16"/>
              </w:rPr>
              <w:t>n chrono</w:t>
            </w:r>
            <w:r w:rsidRPr="00F76931">
              <w:rPr>
                <w:rFonts w:ascii="Arial" w:hAnsi="Arial" w:cs="Arial"/>
                <w:i/>
                <w:sz w:val="16"/>
                <w:szCs w:val="16"/>
                <w:lang w:val="en-US"/>
              </w:rPr>
              <w:t>l</w:t>
            </w:r>
            <w:r w:rsidRPr="00F76931">
              <w:rPr>
                <w:rFonts w:ascii="Arial" w:hAnsi="Arial" w:cs="Arial"/>
                <w:i/>
                <w:sz w:val="16"/>
                <w:szCs w:val="16"/>
              </w:rPr>
              <w:t>ogica</w:t>
            </w:r>
            <w:r w:rsidRPr="00F76931">
              <w:rPr>
                <w:rFonts w:ascii="Arial" w:hAnsi="Arial" w:cs="Arial"/>
                <w:i/>
                <w:sz w:val="16"/>
                <w:szCs w:val="16"/>
                <w:lang w:val="en-US"/>
              </w:rPr>
              <w:t>l</w:t>
            </w:r>
            <w:r w:rsidRPr="00F76931">
              <w:rPr>
                <w:rFonts w:ascii="Arial" w:hAnsi="Arial" w:cs="Arial"/>
                <w:i/>
                <w:sz w:val="16"/>
                <w:szCs w:val="16"/>
              </w:rPr>
              <w:t xml:space="preserve"> order</w:t>
            </w:r>
          </w:p>
          <w:p w:rsidR="00206CD6" w:rsidRPr="00794419" w:rsidRDefault="00206CD6" w:rsidP="00455739">
            <w:pPr>
              <w:spacing w:before="120"/>
              <w:rPr>
                <w:rFonts w:ascii="Arial" w:hAnsi="Arial" w:cs="Arial"/>
                <w:sz w:val="16"/>
                <w:szCs w:val="16"/>
                <w:lang w:val="en-US"/>
              </w:rPr>
            </w:pPr>
          </w:p>
        </w:tc>
      </w:tr>
      <w:tr w:rsidR="00206CD6" w:rsidRPr="00F76931" w:rsidTr="00455739">
        <w:trPr>
          <w:cantSplit/>
        </w:trPr>
        <w:tc>
          <w:tcPr>
            <w:tcW w:w="544"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155</w:t>
            </w:r>
          </w:p>
        </w:tc>
        <w:tc>
          <w:tcPr>
            <w:tcW w:w="835"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8346" w:type="dxa"/>
            <w:gridSpan w:val="3"/>
            <w:tcBorders>
              <w:top w:val="single" w:sz="4" w:space="0" w:color="auto"/>
              <w:left w:val="single" w:sz="4" w:space="0" w:color="auto"/>
              <w:bottom w:val="nil"/>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Đ</w:t>
            </w:r>
            <w:r w:rsidRPr="00565891">
              <w:rPr>
                <w:rFonts w:ascii="Arial" w:hAnsi="Arial" w:cs="Arial"/>
                <w:sz w:val="16"/>
                <w:szCs w:val="16"/>
              </w:rPr>
              <w:t xml:space="preserve">ã </w:t>
            </w:r>
            <w:r w:rsidRPr="00F76931">
              <w:rPr>
                <w:rFonts w:ascii="Arial" w:hAnsi="Arial" w:cs="Arial"/>
                <w:sz w:val="16"/>
                <w:szCs w:val="16"/>
              </w:rPr>
              <w:t>làm gì đ</w:t>
            </w:r>
            <w:r w:rsidRPr="00565891">
              <w:rPr>
                <w:rFonts w:ascii="Arial" w:hAnsi="Arial" w:cs="Arial"/>
                <w:sz w:val="16"/>
                <w:szCs w:val="16"/>
              </w:rPr>
              <w:t>ể</w:t>
            </w:r>
            <w:r w:rsidRPr="00F76931">
              <w:rPr>
                <w:rFonts w:ascii="Arial" w:hAnsi="Arial" w:cs="Arial"/>
                <w:sz w:val="16"/>
                <w:szCs w:val="16"/>
              </w:rPr>
              <w:t xml:space="preserve"> </w:t>
            </w:r>
            <w:r w:rsidRPr="00565891">
              <w:rPr>
                <w:rFonts w:ascii="Arial" w:hAnsi="Arial" w:cs="Arial"/>
                <w:sz w:val="16"/>
                <w:szCs w:val="16"/>
              </w:rPr>
              <w:t>h</w:t>
            </w:r>
            <w:r w:rsidRPr="00F76931">
              <w:rPr>
                <w:rFonts w:ascii="Arial" w:hAnsi="Arial" w:cs="Arial"/>
                <w:sz w:val="16"/>
                <w:szCs w:val="16"/>
              </w:rPr>
              <w:t>ạn chế hư hỏng?</w:t>
            </w:r>
            <w:r w:rsidRPr="00565891">
              <w:rPr>
                <w:rFonts w:ascii="Arial" w:hAnsi="Arial" w:cs="Arial"/>
                <w:sz w:val="16"/>
                <w:szCs w:val="16"/>
              </w:rPr>
              <w:br/>
            </w:r>
            <w:r w:rsidRPr="00F76931">
              <w:rPr>
                <w:rFonts w:ascii="Arial" w:hAnsi="Arial" w:cs="Arial"/>
                <w:i/>
                <w:sz w:val="16"/>
                <w:szCs w:val="16"/>
              </w:rPr>
              <w:t>Wha</w:t>
            </w:r>
            <w:r w:rsidRPr="00F76931">
              <w:rPr>
                <w:rFonts w:ascii="Arial" w:hAnsi="Arial" w:cs="Arial"/>
                <w:i/>
                <w:sz w:val="16"/>
                <w:szCs w:val="16"/>
                <w:lang w:val="en-US"/>
              </w:rPr>
              <w:t>t</w:t>
            </w:r>
            <w:r w:rsidRPr="00F76931">
              <w:rPr>
                <w:rFonts w:ascii="Arial" w:hAnsi="Arial" w:cs="Arial"/>
                <w:i/>
                <w:sz w:val="16"/>
                <w:szCs w:val="16"/>
              </w:rPr>
              <w:t xml:space="preserve"> was done to lim</w:t>
            </w:r>
            <w:r w:rsidRPr="00F76931">
              <w:rPr>
                <w:rFonts w:ascii="Arial" w:hAnsi="Arial" w:cs="Arial"/>
                <w:i/>
                <w:sz w:val="16"/>
                <w:szCs w:val="16"/>
                <w:lang w:val="en-US"/>
              </w:rPr>
              <w:t>i</w:t>
            </w:r>
            <w:r w:rsidRPr="00F76931">
              <w:rPr>
                <w:rFonts w:ascii="Arial" w:hAnsi="Arial" w:cs="Arial"/>
                <w:i/>
                <w:sz w:val="16"/>
                <w:szCs w:val="16"/>
              </w:rPr>
              <w:t>t the exten</w:t>
            </w:r>
            <w:r w:rsidRPr="00F76931">
              <w:rPr>
                <w:rFonts w:ascii="Arial" w:hAnsi="Arial" w:cs="Arial"/>
                <w:i/>
                <w:sz w:val="16"/>
                <w:szCs w:val="16"/>
                <w:lang w:val="en-US"/>
              </w:rPr>
              <w:t>t</w:t>
            </w:r>
            <w:r w:rsidRPr="00F76931">
              <w:rPr>
                <w:rFonts w:ascii="Arial" w:hAnsi="Arial" w:cs="Arial"/>
                <w:i/>
                <w:sz w:val="16"/>
                <w:szCs w:val="16"/>
              </w:rPr>
              <w:t xml:space="preserve"> of the damage?</w:t>
            </w:r>
          </w:p>
          <w:p w:rsidR="00206CD6" w:rsidRPr="00794419" w:rsidRDefault="00206CD6" w:rsidP="00455739">
            <w:pPr>
              <w:spacing w:before="120"/>
              <w:rPr>
                <w:rFonts w:ascii="Arial" w:hAnsi="Arial" w:cs="Arial"/>
                <w:sz w:val="16"/>
                <w:szCs w:val="16"/>
                <w:lang w:val="en-US"/>
              </w:rPr>
            </w:pPr>
          </w:p>
        </w:tc>
      </w:tr>
      <w:tr w:rsidR="00206CD6" w:rsidRPr="00F76931" w:rsidTr="00455739">
        <w:trPr>
          <w:cantSplit/>
        </w:trPr>
        <w:tc>
          <w:tcPr>
            <w:tcW w:w="544"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156</w:t>
            </w:r>
          </w:p>
        </w:tc>
        <w:tc>
          <w:tcPr>
            <w:tcW w:w="835"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8346" w:type="dxa"/>
            <w:gridSpan w:val="3"/>
            <w:tcBorders>
              <w:top w:val="single" w:sz="4" w:space="0" w:color="auto"/>
              <w:left w:val="single" w:sz="4" w:space="0" w:color="auto"/>
              <w:bottom w:val="nil"/>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N</w:t>
            </w:r>
            <w:r w:rsidRPr="00F76931">
              <w:rPr>
                <w:rFonts w:ascii="Arial" w:hAnsi="Arial" w:cs="Arial"/>
                <w:sz w:val="16"/>
                <w:szCs w:val="16"/>
                <w:lang w:val="en-US"/>
              </w:rPr>
              <w:t>ê</w:t>
            </w:r>
            <w:r w:rsidRPr="00F76931">
              <w:rPr>
                <w:rFonts w:ascii="Arial" w:hAnsi="Arial" w:cs="Arial"/>
                <w:sz w:val="16"/>
                <w:szCs w:val="16"/>
              </w:rPr>
              <w:t>u nguy</w:t>
            </w:r>
            <w:r w:rsidRPr="00F76931">
              <w:rPr>
                <w:rFonts w:ascii="Arial" w:hAnsi="Arial" w:cs="Arial"/>
                <w:sz w:val="16"/>
                <w:szCs w:val="16"/>
                <w:lang w:val="en-US"/>
              </w:rPr>
              <w:t>ê</w:t>
            </w:r>
            <w:r w:rsidRPr="00F76931">
              <w:rPr>
                <w:rFonts w:ascii="Arial" w:hAnsi="Arial" w:cs="Arial"/>
                <w:sz w:val="16"/>
                <w:szCs w:val="16"/>
              </w:rPr>
              <w:t>n nhân hư hỏng, nếu có thể</w:t>
            </w:r>
            <w:r>
              <w:rPr>
                <w:rFonts w:ascii="Arial" w:hAnsi="Arial" w:cs="Arial"/>
                <w:sz w:val="16"/>
                <w:szCs w:val="16"/>
                <w:lang w:val="en-US"/>
              </w:rPr>
              <w:br/>
            </w:r>
            <w:r w:rsidRPr="00F76931">
              <w:rPr>
                <w:rFonts w:ascii="Arial" w:hAnsi="Arial" w:cs="Arial"/>
                <w:i/>
                <w:sz w:val="16"/>
                <w:szCs w:val="16"/>
              </w:rPr>
              <w:t>Ind</w:t>
            </w:r>
            <w:r w:rsidRPr="00F76931">
              <w:rPr>
                <w:rFonts w:ascii="Arial" w:hAnsi="Arial" w:cs="Arial"/>
                <w:i/>
                <w:sz w:val="16"/>
                <w:szCs w:val="16"/>
                <w:lang w:val="en-US"/>
              </w:rPr>
              <w:t>i</w:t>
            </w:r>
            <w:r w:rsidRPr="00F76931">
              <w:rPr>
                <w:rFonts w:ascii="Arial" w:hAnsi="Arial" w:cs="Arial"/>
                <w:i/>
                <w:sz w:val="16"/>
                <w:szCs w:val="16"/>
              </w:rPr>
              <w:t xml:space="preserve">cate, if possible, the cause of the </w:t>
            </w:r>
            <w:r w:rsidRPr="00F76931">
              <w:rPr>
                <w:rFonts w:ascii="Arial" w:hAnsi="Arial" w:cs="Arial"/>
                <w:i/>
                <w:sz w:val="16"/>
                <w:szCs w:val="16"/>
                <w:lang w:val="en-US"/>
              </w:rPr>
              <w:t>f</w:t>
            </w:r>
            <w:r w:rsidRPr="00F76931">
              <w:rPr>
                <w:rFonts w:ascii="Arial" w:hAnsi="Arial" w:cs="Arial"/>
                <w:i/>
                <w:sz w:val="16"/>
                <w:szCs w:val="16"/>
              </w:rPr>
              <w:t>ai</w:t>
            </w:r>
            <w:r w:rsidRPr="00F76931">
              <w:rPr>
                <w:rFonts w:ascii="Arial" w:hAnsi="Arial" w:cs="Arial"/>
                <w:i/>
                <w:sz w:val="16"/>
                <w:szCs w:val="16"/>
                <w:lang w:val="en-US"/>
              </w:rPr>
              <w:t>l</w:t>
            </w:r>
            <w:r w:rsidRPr="00F76931">
              <w:rPr>
                <w:rFonts w:ascii="Arial" w:hAnsi="Arial" w:cs="Arial"/>
                <w:i/>
                <w:sz w:val="16"/>
                <w:szCs w:val="16"/>
              </w:rPr>
              <w:t>ure damage</w:t>
            </w:r>
          </w:p>
          <w:p w:rsidR="00206CD6" w:rsidRPr="00794419" w:rsidRDefault="00206CD6" w:rsidP="00455739">
            <w:pPr>
              <w:spacing w:before="120"/>
              <w:rPr>
                <w:rFonts w:ascii="Arial" w:hAnsi="Arial" w:cs="Arial"/>
                <w:sz w:val="16"/>
                <w:szCs w:val="16"/>
                <w:lang w:val="en-US"/>
              </w:rPr>
            </w:pPr>
          </w:p>
        </w:tc>
      </w:tr>
      <w:tr w:rsidR="00206CD6" w:rsidRPr="00F76931" w:rsidTr="00455739">
        <w:trPr>
          <w:cantSplit/>
        </w:trPr>
        <w:tc>
          <w:tcPr>
            <w:tcW w:w="544"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157</w:t>
            </w:r>
          </w:p>
        </w:tc>
        <w:tc>
          <w:tcPr>
            <w:tcW w:w="835" w:type="dxa"/>
            <w:vMerge/>
            <w:tcBorders>
              <w:top w:val="nil"/>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346" w:type="dxa"/>
            <w:gridSpan w:val="3"/>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Những hư h</w:t>
            </w:r>
            <w:r w:rsidRPr="00F76931">
              <w:rPr>
                <w:rFonts w:ascii="Arial" w:hAnsi="Arial" w:cs="Arial"/>
                <w:sz w:val="16"/>
                <w:szCs w:val="16"/>
                <w:lang w:val="en-US"/>
              </w:rPr>
              <w:t>ỏ</w:t>
            </w:r>
            <w:r w:rsidRPr="00F76931">
              <w:rPr>
                <w:rFonts w:ascii="Arial" w:hAnsi="Arial" w:cs="Arial"/>
                <w:sz w:val="16"/>
                <w:szCs w:val="16"/>
              </w:rPr>
              <w:t>ng c</w:t>
            </w:r>
            <w:r w:rsidRPr="00F76931">
              <w:rPr>
                <w:rFonts w:ascii="Arial" w:hAnsi="Arial" w:cs="Arial"/>
                <w:sz w:val="16"/>
                <w:szCs w:val="16"/>
                <w:lang w:val="en-US"/>
              </w:rPr>
              <w:t>ó</w:t>
            </w:r>
            <w:r w:rsidRPr="00F76931">
              <w:rPr>
                <w:rFonts w:ascii="Arial" w:hAnsi="Arial" w:cs="Arial"/>
                <w:sz w:val="16"/>
                <w:szCs w:val="16"/>
              </w:rPr>
              <w:t xml:space="preserve"> th</w:t>
            </w:r>
            <w:r w:rsidRPr="00F76931">
              <w:rPr>
                <w:rFonts w:ascii="Arial" w:hAnsi="Arial" w:cs="Arial"/>
                <w:sz w:val="16"/>
                <w:szCs w:val="16"/>
                <w:lang w:val="en-US"/>
              </w:rPr>
              <w:t>ể</w:t>
            </w:r>
            <w:r w:rsidRPr="00F76931">
              <w:rPr>
                <w:rFonts w:ascii="Arial" w:hAnsi="Arial" w:cs="Arial"/>
                <w:sz w:val="16"/>
                <w:szCs w:val="16"/>
              </w:rPr>
              <w:t xml:space="preserve"> liên quan tới</w:t>
            </w:r>
            <w:r w:rsidRPr="00F76931">
              <w:rPr>
                <w:rFonts w:ascii="Arial" w:hAnsi="Arial" w:cs="Arial"/>
                <w:sz w:val="16"/>
                <w:szCs w:val="16"/>
                <w:lang w:val="en-US"/>
              </w:rPr>
              <w:br/>
            </w:r>
            <w:r w:rsidRPr="00F76931">
              <w:rPr>
                <w:rFonts w:ascii="Arial" w:hAnsi="Arial" w:cs="Arial"/>
                <w:sz w:val="16"/>
                <w:szCs w:val="16"/>
              </w:rPr>
              <w:t>The fa</w:t>
            </w:r>
            <w:r w:rsidRPr="00F76931">
              <w:rPr>
                <w:rFonts w:ascii="Arial" w:hAnsi="Arial" w:cs="Arial"/>
                <w:sz w:val="16"/>
                <w:szCs w:val="16"/>
                <w:lang w:val="en-US"/>
              </w:rPr>
              <w:t>ilu</w:t>
            </w:r>
            <w:r w:rsidRPr="00F76931">
              <w:rPr>
                <w:rFonts w:ascii="Arial" w:hAnsi="Arial" w:cs="Arial"/>
                <w:sz w:val="16"/>
                <w:szCs w:val="16"/>
              </w:rPr>
              <w:t>re migh</w:t>
            </w:r>
            <w:r w:rsidRPr="00F76931">
              <w:rPr>
                <w:rFonts w:ascii="Arial" w:hAnsi="Arial" w:cs="Arial"/>
                <w:sz w:val="16"/>
                <w:szCs w:val="16"/>
                <w:lang w:val="en-US"/>
              </w:rPr>
              <w:t>t</w:t>
            </w:r>
            <w:r w:rsidRPr="00F76931">
              <w:rPr>
                <w:rFonts w:ascii="Arial" w:hAnsi="Arial" w:cs="Arial"/>
                <w:sz w:val="16"/>
                <w:szCs w:val="16"/>
              </w:rPr>
              <w:t xml:space="preserve"> be re</w:t>
            </w:r>
            <w:r w:rsidRPr="00F76931">
              <w:rPr>
                <w:rFonts w:ascii="Arial" w:hAnsi="Arial" w:cs="Arial"/>
                <w:sz w:val="16"/>
                <w:szCs w:val="16"/>
                <w:lang w:val="en-US"/>
              </w:rPr>
              <w:t>l</w:t>
            </w:r>
            <w:r w:rsidRPr="00F76931">
              <w:rPr>
                <w:rFonts w:ascii="Arial" w:hAnsi="Arial" w:cs="Arial"/>
                <w:sz w:val="16"/>
                <w:szCs w:val="16"/>
              </w:rPr>
              <w:t>ated to</w:t>
            </w:r>
          </w:p>
          <w:p w:rsidR="00206CD6" w:rsidRPr="00565891" w:rsidRDefault="00206CD6" w:rsidP="00455739">
            <w:pPr>
              <w:spacing w:before="120"/>
              <w:rPr>
                <w:rFonts w:ascii="Arial" w:hAnsi="Arial" w:cs="Arial"/>
                <w:i/>
                <w:sz w:val="16"/>
                <w:szCs w:val="16"/>
              </w:rPr>
            </w:pPr>
            <w:r w:rsidRPr="00F76931">
              <w:rPr>
                <w:rFonts w:ascii="Arial" w:hAnsi="Arial" w:cs="Arial"/>
                <w:sz w:val="16"/>
                <w:szCs w:val="16"/>
              </w:rPr>
              <w:t>□</w:t>
            </w:r>
            <w:r w:rsidRPr="00565891">
              <w:rPr>
                <w:rFonts w:ascii="Arial" w:hAnsi="Arial" w:cs="Arial"/>
                <w:sz w:val="16"/>
                <w:szCs w:val="16"/>
              </w:rPr>
              <w:t xml:space="preserve"> </w:t>
            </w:r>
            <w:r w:rsidRPr="00F76931">
              <w:rPr>
                <w:rFonts w:ascii="Arial" w:hAnsi="Arial" w:cs="Arial"/>
                <w:sz w:val="16"/>
                <w:szCs w:val="16"/>
              </w:rPr>
              <w:t xml:space="preserve">Thiếu sót trong chế độ bảo dưỡng </w:t>
            </w:r>
            <w:r w:rsidRPr="00565891">
              <w:rPr>
                <w:rFonts w:ascii="Arial" w:hAnsi="Arial" w:cs="Arial"/>
                <w:sz w:val="16"/>
                <w:szCs w:val="16"/>
              </w:rPr>
              <w:t xml:space="preserve">   </w:t>
            </w:r>
            <w:r w:rsidRPr="00F76931">
              <w:rPr>
                <w:rFonts w:ascii="Arial" w:hAnsi="Arial" w:cs="Arial"/>
                <w:sz w:val="16"/>
                <w:szCs w:val="16"/>
              </w:rPr>
              <w:t xml:space="preserve">□ Lỗi của hệ thống/thiết bị giám sát </w:t>
            </w:r>
            <w:r w:rsidRPr="00565891">
              <w:rPr>
                <w:rFonts w:ascii="Arial" w:hAnsi="Arial" w:cs="Arial"/>
                <w:sz w:val="16"/>
                <w:szCs w:val="16"/>
              </w:rPr>
              <w:t xml:space="preserve">     </w:t>
            </w:r>
            <w:r w:rsidRPr="00F76931">
              <w:rPr>
                <w:rFonts w:ascii="Arial" w:hAnsi="Arial" w:cs="Arial"/>
                <w:sz w:val="16"/>
                <w:szCs w:val="16"/>
              </w:rPr>
              <w:t>□ Không tuân th</w:t>
            </w:r>
            <w:r w:rsidRPr="00565891">
              <w:rPr>
                <w:rFonts w:ascii="Arial" w:hAnsi="Arial" w:cs="Arial"/>
                <w:sz w:val="16"/>
                <w:szCs w:val="16"/>
              </w:rPr>
              <w:t>ủ</w:t>
            </w:r>
            <w:r w:rsidRPr="00F76931">
              <w:rPr>
                <w:rFonts w:ascii="Arial" w:hAnsi="Arial" w:cs="Arial"/>
                <w:sz w:val="16"/>
                <w:szCs w:val="16"/>
              </w:rPr>
              <w:t xml:space="preserve"> các đ</w:t>
            </w:r>
            <w:r w:rsidRPr="00565891">
              <w:rPr>
                <w:rFonts w:ascii="Arial" w:hAnsi="Arial" w:cs="Arial"/>
                <w:sz w:val="16"/>
                <w:szCs w:val="16"/>
              </w:rPr>
              <w:t>ị</w:t>
            </w:r>
            <w:r w:rsidRPr="00F76931">
              <w:rPr>
                <w:rFonts w:ascii="Arial" w:hAnsi="Arial" w:cs="Arial"/>
                <w:sz w:val="16"/>
                <w:szCs w:val="16"/>
              </w:rPr>
              <w:t>nh kỳ</w:t>
            </w:r>
            <w:r w:rsidRPr="00565891">
              <w:rPr>
                <w:rFonts w:ascii="Arial" w:hAnsi="Arial" w:cs="Arial"/>
                <w:sz w:val="16"/>
                <w:szCs w:val="16"/>
              </w:rPr>
              <w:br/>
              <w:t xml:space="preserve">  </w:t>
            </w:r>
            <w:r w:rsidRPr="00F76931">
              <w:rPr>
                <w:rFonts w:ascii="Arial" w:hAnsi="Arial" w:cs="Arial"/>
                <w:i/>
                <w:sz w:val="16"/>
                <w:szCs w:val="16"/>
              </w:rPr>
              <w:t xml:space="preserve">Lack of routine </w:t>
            </w:r>
            <w:r w:rsidRPr="00565891">
              <w:rPr>
                <w:rFonts w:ascii="Arial" w:hAnsi="Arial" w:cs="Arial"/>
                <w:i/>
                <w:sz w:val="16"/>
                <w:szCs w:val="16"/>
              </w:rPr>
              <w:t xml:space="preserve">                                     </w:t>
            </w:r>
            <w:r w:rsidRPr="00F76931">
              <w:rPr>
                <w:rFonts w:ascii="Arial" w:hAnsi="Arial" w:cs="Arial"/>
                <w:i/>
                <w:sz w:val="16"/>
                <w:szCs w:val="16"/>
              </w:rPr>
              <w:t>Fai</w:t>
            </w:r>
            <w:r w:rsidRPr="00565891">
              <w:rPr>
                <w:rFonts w:ascii="Arial" w:hAnsi="Arial" w:cs="Arial"/>
                <w:i/>
                <w:sz w:val="16"/>
                <w:szCs w:val="16"/>
              </w:rPr>
              <w:t>lu</w:t>
            </w:r>
            <w:r w:rsidRPr="00F76931">
              <w:rPr>
                <w:rFonts w:ascii="Arial" w:hAnsi="Arial" w:cs="Arial"/>
                <w:i/>
                <w:sz w:val="16"/>
                <w:szCs w:val="16"/>
              </w:rPr>
              <w:t>re in supervision system</w:t>
            </w:r>
            <w:r w:rsidRPr="00F76931">
              <w:rPr>
                <w:rFonts w:ascii="Arial" w:hAnsi="Arial" w:cs="Arial"/>
                <w:sz w:val="16"/>
                <w:szCs w:val="16"/>
              </w:rPr>
              <w:t xml:space="preserve"> </w:t>
            </w:r>
            <w:r w:rsidRPr="00565891">
              <w:rPr>
                <w:rFonts w:ascii="Arial" w:hAnsi="Arial" w:cs="Arial"/>
                <w:sz w:val="16"/>
                <w:szCs w:val="16"/>
              </w:rPr>
              <w:t xml:space="preserve">                </w:t>
            </w:r>
            <w:r w:rsidRPr="00565891">
              <w:rPr>
                <w:rFonts w:ascii="Arial" w:hAnsi="Arial" w:cs="Arial"/>
                <w:i/>
                <w:sz w:val="16"/>
                <w:szCs w:val="16"/>
              </w:rPr>
              <w:t>Not following</w:t>
            </w:r>
            <w:r w:rsidRPr="00F76931">
              <w:rPr>
                <w:rFonts w:ascii="Arial" w:hAnsi="Arial" w:cs="Arial"/>
                <w:i/>
                <w:sz w:val="16"/>
                <w:szCs w:val="16"/>
              </w:rPr>
              <w:t xml:space="preserve"> procedures</w:t>
            </w:r>
            <w:r w:rsidRPr="00565891">
              <w:rPr>
                <w:rFonts w:ascii="Arial" w:hAnsi="Arial" w:cs="Arial"/>
                <w:i/>
                <w:sz w:val="16"/>
                <w:szCs w:val="16"/>
              </w:rPr>
              <w:br/>
            </w:r>
          </w:p>
          <w:p w:rsidR="00206CD6" w:rsidRPr="00540651" w:rsidRDefault="00206CD6" w:rsidP="00455739">
            <w:pPr>
              <w:spacing w:before="120"/>
              <w:rPr>
                <w:rFonts w:ascii="Arial" w:hAnsi="Arial" w:cs="Arial"/>
                <w:sz w:val="16"/>
                <w:szCs w:val="16"/>
              </w:rPr>
            </w:pPr>
            <w:r w:rsidRPr="00F76931">
              <w:rPr>
                <w:rFonts w:ascii="Arial" w:hAnsi="Arial" w:cs="Arial"/>
                <w:sz w:val="16"/>
                <w:szCs w:val="16"/>
              </w:rPr>
              <w:t>Các thiếu sót giám sát khác:</w:t>
            </w:r>
            <w:r>
              <w:rPr>
                <w:rFonts w:ascii="Arial" w:hAnsi="Arial" w:cs="Arial"/>
                <w:sz w:val="16"/>
                <w:szCs w:val="16"/>
                <w:lang w:val="en-US"/>
              </w:rPr>
              <w:br/>
            </w:r>
            <w:r w:rsidRPr="00F76931">
              <w:rPr>
                <w:rFonts w:ascii="Arial" w:hAnsi="Arial" w:cs="Arial"/>
                <w:i/>
                <w:sz w:val="16"/>
                <w:szCs w:val="16"/>
              </w:rPr>
              <w:t>Other superv</w:t>
            </w:r>
            <w:r w:rsidRPr="00F76931">
              <w:rPr>
                <w:rFonts w:ascii="Arial" w:hAnsi="Arial" w:cs="Arial"/>
                <w:i/>
                <w:sz w:val="16"/>
                <w:szCs w:val="16"/>
                <w:lang w:val="en-US"/>
              </w:rPr>
              <w:t>is</w:t>
            </w:r>
            <w:r w:rsidRPr="00F76931">
              <w:rPr>
                <w:rFonts w:ascii="Arial" w:hAnsi="Arial" w:cs="Arial"/>
                <w:i/>
                <w:sz w:val="16"/>
                <w:szCs w:val="16"/>
              </w:rPr>
              <w:t>ion fai</w:t>
            </w:r>
            <w:r w:rsidRPr="00F76931">
              <w:rPr>
                <w:rFonts w:ascii="Arial" w:hAnsi="Arial" w:cs="Arial"/>
                <w:i/>
                <w:sz w:val="16"/>
                <w:szCs w:val="16"/>
                <w:lang w:val="en-US"/>
              </w:rPr>
              <w:t>lure</w:t>
            </w:r>
          </w:p>
        </w:tc>
      </w:tr>
    </w:tbl>
    <w:p w:rsidR="00206CD6" w:rsidRPr="00794419" w:rsidRDefault="00206CD6" w:rsidP="00206CD6">
      <w:pPr>
        <w:spacing w:before="120"/>
        <w:rPr>
          <w:rFonts w:ascii="Arial" w:hAnsi="Arial" w:cs="Arial"/>
          <w:i/>
          <w:sz w:val="20"/>
          <w:lang w:val="en-US"/>
        </w:rPr>
      </w:pPr>
      <w:r w:rsidRPr="00F76931">
        <w:rPr>
          <w:rFonts w:ascii="Arial" w:hAnsi="Arial" w:cs="Arial"/>
          <w:b/>
          <w:sz w:val="20"/>
          <w:lang w:val="en-US"/>
        </w:rPr>
        <w:t xml:space="preserve">G. </w:t>
      </w:r>
      <w:r w:rsidRPr="00F76931">
        <w:rPr>
          <w:rFonts w:ascii="Arial" w:hAnsi="Arial" w:cs="Arial"/>
          <w:b/>
          <w:sz w:val="20"/>
        </w:rPr>
        <w:t>Điền trong tr</w:t>
      </w:r>
      <w:r w:rsidRPr="00F76931">
        <w:rPr>
          <w:rFonts w:ascii="Arial" w:hAnsi="Arial" w:cs="Arial"/>
          <w:b/>
          <w:sz w:val="20"/>
          <w:lang w:val="en-US"/>
        </w:rPr>
        <w:t>ường</w:t>
      </w:r>
      <w:r w:rsidRPr="00F76931">
        <w:rPr>
          <w:rFonts w:ascii="Arial" w:hAnsi="Arial" w:cs="Arial"/>
          <w:b/>
          <w:sz w:val="20"/>
        </w:rPr>
        <w:t xml:space="preserve"> hợp tai nạ</w:t>
      </w:r>
      <w:r w:rsidRPr="00F76931">
        <w:rPr>
          <w:rFonts w:ascii="Arial" w:hAnsi="Arial" w:cs="Arial"/>
          <w:b/>
          <w:sz w:val="20"/>
          <w:lang w:val="en-US"/>
        </w:rPr>
        <w:t>n</w:t>
      </w:r>
      <w:r w:rsidRPr="00F76931">
        <w:rPr>
          <w:rFonts w:ascii="Arial" w:hAnsi="Arial" w:cs="Arial"/>
          <w:b/>
          <w:sz w:val="20"/>
        </w:rPr>
        <w:t xml:space="preserve"> gây ô nhiễm/xả thải</w:t>
      </w:r>
      <w:r w:rsidRPr="00F76931">
        <w:rPr>
          <w:rFonts w:ascii="Arial" w:hAnsi="Arial" w:cs="Arial"/>
          <w:b/>
          <w:sz w:val="20"/>
          <w:lang w:val="en-US"/>
        </w:rPr>
        <w:br/>
      </w:r>
      <w:r w:rsidRPr="00794419">
        <w:rPr>
          <w:rFonts w:ascii="Arial" w:hAnsi="Arial" w:cs="Arial"/>
          <w:sz w:val="20"/>
          <w:lang w:val="en-US"/>
        </w:rPr>
        <w:t xml:space="preserve">G. </w:t>
      </w:r>
      <w:r w:rsidRPr="00794419">
        <w:rPr>
          <w:rFonts w:ascii="Arial" w:hAnsi="Arial" w:cs="Arial"/>
          <w:i/>
          <w:sz w:val="20"/>
          <w:lang w:val="en-US"/>
        </w:rPr>
        <w:t>To be filled if the accident caused pollution/ discharge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
        <w:gridCol w:w="728"/>
        <w:gridCol w:w="1738"/>
        <w:gridCol w:w="897"/>
        <w:gridCol w:w="1367"/>
        <w:gridCol w:w="877"/>
        <w:gridCol w:w="1337"/>
        <w:gridCol w:w="1080"/>
        <w:gridCol w:w="1320"/>
      </w:tblGrid>
      <w:tr w:rsidR="00206CD6" w:rsidRPr="00F76931" w:rsidTr="00455739">
        <w:tc>
          <w:tcPr>
            <w:tcW w:w="484" w:type="dxa"/>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158</w:t>
            </w:r>
          </w:p>
        </w:tc>
        <w:tc>
          <w:tcPr>
            <w:tcW w:w="728" w:type="dxa"/>
          </w:tcPr>
          <w:p w:rsidR="00206CD6" w:rsidRPr="00F76931" w:rsidRDefault="00206CD6" w:rsidP="00455739">
            <w:pPr>
              <w:spacing w:before="120"/>
              <w:rPr>
                <w:rFonts w:ascii="Arial" w:hAnsi="Arial" w:cs="Arial"/>
                <w:sz w:val="16"/>
                <w:szCs w:val="16"/>
                <w:lang w:val="en-US"/>
              </w:rPr>
            </w:pPr>
          </w:p>
        </w:tc>
        <w:tc>
          <w:tcPr>
            <w:tcW w:w="8616" w:type="dxa"/>
            <w:gridSpan w:val="7"/>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Loại ô nhiễm (Nêu rõ đặc tính kỹ thuật, tính chất của chất thải ra)</w:t>
            </w:r>
            <w:r w:rsidRPr="00F76931">
              <w:rPr>
                <w:rFonts w:ascii="Arial" w:hAnsi="Arial" w:cs="Arial"/>
                <w:sz w:val="16"/>
                <w:szCs w:val="16"/>
                <w:lang w:val="en-US"/>
              </w:rPr>
              <w:br/>
            </w:r>
            <w:r w:rsidRPr="00F76931">
              <w:rPr>
                <w:rFonts w:ascii="Arial" w:hAnsi="Arial" w:cs="Arial"/>
                <w:i/>
                <w:sz w:val="16"/>
                <w:szCs w:val="16"/>
                <w:lang w:val="en-US"/>
              </w:rPr>
              <w:t>Type of pollution</w:t>
            </w:r>
            <w:r w:rsidRPr="00F76931">
              <w:rPr>
                <w:rFonts w:ascii="Arial" w:hAnsi="Arial" w:cs="Arial"/>
                <w:sz w:val="16"/>
                <w:szCs w:val="16"/>
                <w:lang w:val="en-US"/>
              </w:rPr>
              <w:t xml:space="preserve"> </w:t>
            </w:r>
            <w:r w:rsidRPr="00F76931">
              <w:rPr>
                <w:rFonts w:ascii="Arial" w:hAnsi="Arial" w:cs="Arial"/>
                <w:i/>
                <w:sz w:val="16"/>
                <w:szCs w:val="16"/>
                <w:lang w:val="en-US"/>
              </w:rPr>
              <w:t>(teachical and characteristic designation of the discharge substance)</w:t>
            </w:r>
          </w:p>
        </w:tc>
      </w:tr>
      <w:tr w:rsidR="00206CD6" w:rsidRPr="00F76931" w:rsidTr="004557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84" w:type="dxa"/>
            <w:tcBorders>
              <w:top w:val="single" w:sz="4" w:space="0" w:color="auto"/>
              <w:left w:val="single" w:sz="4" w:space="0" w:color="auto"/>
              <w:bottom w:val="single" w:sz="4" w:space="0" w:color="auto"/>
            </w:tcBorders>
            <w:shd w:val="clear" w:color="auto" w:fill="auto"/>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159</w:t>
            </w:r>
          </w:p>
        </w:tc>
        <w:tc>
          <w:tcPr>
            <w:tcW w:w="728" w:type="dxa"/>
            <w:vMerge w:val="restart"/>
            <w:tcBorders>
              <w:top w:val="single" w:sz="4" w:space="0" w:color="auto"/>
              <w:left w:val="single" w:sz="4" w:space="0" w:color="auto"/>
            </w:tcBorders>
            <w:shd w:val="clear" w:color="auto" w:fill="auto"/>
            <w:textDirection w:val="btLr"/>
          </w:tcPr>
          <w:p w:rsidR="00206CD6" w:rsidRPr="00565891" w:rsidRDefault="00206CD6" w:rsidP="00455739">
            <w:pPr>
              <w:spacing w:before="120"/>
              <w:ind w:left="113" w:right="113"/>
              <w:jc w:val="center"/>
              <w:rPr>
                <w:rFonts w:ascii="Arial" w:hAnsi="Arial" w:cs="Arial"/>
                <w:b/>
                <w:sz w:val="20"/>
                <w:szCs w:val="20"/>
                <w:lang w:val="fr-FR"/>
              </w:rPr>
            </w:pPr>
            <w:r w:rsidRPr="00565891">
              <w:rPr>
                <w:rFonts w:ascii="Arial" w:hAnsi="Arial" w:cs="Arial"/>
                <w:b/>
                <w:sz w:val="20"/>
                <w:szCs w:val="20"/>
                <w:lang w:val="fr-FR"/>
              </w:rPr>
              <w:t xml:space="preserve">Ô NHIỄM XẢ THẢI </w:t>
            </w:r>
            <w:r w:rsidRPr="00565891">
              <w:rPr>
                <w:rFonts w:ascii="Arial" w:hAnsi="Arial" w:cs="Arial"/>
                <w:b/>
                <w:sz w:val="20"/>
                <w:szCs w:val="20"/>
                <w:lang w:val="fr-FR"/>
              </w:rPr>
              <w:br/>
              <w:t>POLLUTION/DISCHARGE</w:t>
            </w:r>
          </w:p>
        </w:tc>
        <w:tc>
          <w:tcPr>
            <w:tcW w:w="1738" w:type="dxa"/>
            <w:vMerge w:val="restart"/>
            <w:tcBorders>
              <w:top w:val="single" w:sz="4" w:space="0" w:color="auto"/>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Ô nhiễm xảy ra liên quan đ</w:t>
            </w:r>
            <w:r w:rsidRPr="00565891">
              <w:rPr>
                <w:rFonts w:ascii="Arial" w:hAnsi="Arial" w:cs="Arial"/>
                <w:sz w:val="16"/>
                <w:szCs w:val="16"/>
                <w:lang w:val="fr-FR"/>
              </w:rPr>
              <w:t>ế</w:t>
            </w:r>
            <w:r w:rsidRPr="00F76931">
              <w:rPr>
                <w:rFonts w:ascii="Arial" w:hAnsi="Arial" w:cs="Arial"/>
                <w:sz w:val="16"/>
                <w:szCs w:val="16"/>
              </w:rPr>
              <w:t>n</w:t>
            </w:r>
          </w:p>
          <w:p w:rsidR="00206CD6" w:rsidRPr="003377DC" w:rsidRDefault="00206CD6" w:rsidP="00455739">
            <w:pPr>
              <w:spacing w:before="120"/>
              <w:rPr>
                <w:rFonts w:ascii="Arial" w:hAnsi="Arial" w:cs="Arial"/>
                <w:i/>
                <w:sz w:val="16"/>
                <w:szCs w:val="16"/>
                <w:lang w:val="en-US"/>
              </w:rPr>
            </w:pPr>
            <w:r w:rsidRPr="00F76931">
              <w:rPr>
                <w:rFonts w:ascii="Arial" w:hAnsi="Arial" w:cs="Arial"/>
                <w:i/>
                <w:sz w:val="16"/>
                <w:szCs w:val="16"/>
              </w:rPr>
              <w:t>D</w:t>
            </w:r>
            <w:r w:rsidRPr="00F76931">
              <w:rPr>
                <w:rFonts w:ascii="Arial" w:hAnsi="Arial" w:cs="Arial"/>
                <w:i/>
                <w:sz w:val="16"/>
                <w:szCs w:val="16"/>
                <w:lang w:val="en-US"/>
              </w:rPr>
              <w:t>i</w:t>
            </w:r>
            <w:r w:rsidRPr="00F76931">
              <w:rPr>
                <w:rFonts w:ascii="Arial" w:hAnsi="Arial" w:cs="Arial"/>
                <w:i/>
                <w:sz w:val="16"/>
                <w:szCs w:val="16"/>
              </w:rPr>
              <w:t>d the po</w:t>
            </w:r>
            <w:r w:rsidRPr="00F76931">
              <w:rPr>
                <w:rFonts w:ascii="Arial" w:hAnsi="Arial" w:cs="Arial"/>
                <w:i/>
                <w:sz w:val="16"/>
                <w:szCs w:val="16"/>
                <w:lang w:val="en-US"/>
              </w:rPr>
              <w:t>l</w:t>
            </w:r>
            <w:r w:rsidRPr="00F76931">
              <w:rPr>
                <w:rFonts w:ascii="Arial" w:hAnsi="Arial" w:cs="Arial"/>
                <w:i/>
                <w:sz w:val="16"/>
                <w:szCs w:val="16"/>
              </w:rPr>
              <w:t xml:space="preserve">lution occur </w:t>
            </w:r>
            <w:r w:rsidRPr="00F76931">
              <w:rPr>
                <w:rFonts w:ascii="Arial" w:hAnsi="Arial" w:cs="Arial"/>
                <w:i/>
                <w:sz w:val="16"/>
                <w:szCs w:val="16"/>
              </w:rPr>
              <w:lastRenderedPageBreak/>
              <w:t>in connection with</w:t>
            </w:r>
          </w:p>
        </w:tc>
        <w:tc>
          <w:tcPr>
            <w:tcW w:w="897"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lastRenderedPageBreak/>
              <w:t xml:space="preserve">□ Đâm va </w:t>
            </w:r>
            <w:r w:rsidRPr="00F76931">
              <w:rPr>
                <w:rFonts w:ascii="Arial" w:hAnsi="Arial" w:cs="Arial"/>
                <w:sz w:val="16"/>
                <w:szCs w:val="16"/>
                <w:lang w:val="en-US"/>
              </w:rPr>
              <w:t xml:space="preserve">        </w:t>
            </w:r>
            <w:r w:rsidRPr="00F76931">
              <w:rPr>
                <w:rFonts w:ascii="Arial" w:hAnsi="Arial" w:cs="Arial"/>
                <w:i/>
                <w:sz w:val="16"/>
                <w:szCs w:val="16"/>
              </w:rPr>
              <w:t>Col</w:t>
            </w:r>
            <w:r w:rsidRPr="00F76931">
              <w:rPr>
                <w:rFonts w:ascii="Arial" w:hAnsi="Arial" w:cs="Arial"/>
                <w:i/>
                <w:sz w:val="16"/>
                <w:szCs w:val="16"/>
                <w:lang w:val="en-US"/>
              </w:rPr>
              <w:t>i</w:t>
            </w:r>
            <w:r w:rsidRPr="00F76931">
              <w:rPr>
                <w:rFonts w:ascii="Arial" w:hAnsi="Arial" w:cs="Arial"/>
                <w:i/>
                <w:sz w:val="16"/>
                <w:szCs w:val="16"/>
              </w:rPr>
              <w:t>ision</w:t>
            </w:r>
          </w:p>
        </w:tc>
        <w:tc>
          <w:tcPr>
            <w:tcW w:w="1367"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w:t>
            </w:r>
            <w:r>
              <w:rPr>
                <w:rFonts w:ascii="Arial" w:hAnsi="Arial" w:cs="Arial"/>
                <w:sz w:val="16"/>
                <w:szCs w:val="16"/>
                <w:lang w:val="en-US"/>
              </w:rPr>
              <w:t xml:space="preserve"> </w:t>
            </w:r>
            <w:r w:rsidRPr="00F76931">
              <w:rPr>
                <w:rFonts w:ascii="Arial" w:hAnsi="Arial" w:cs="Arial"/>
                <w:sz w:val="16"/>
                <w:szCs w:val="16"/>
              </w:rPr>
              <w:t>Bốc/d</w:t>
            </w:r>
            <w:r>
              <w:rPr>
                <w:rFonts w:ascii="Arial" w:hAnsi="Arial" w:cs="Arial"/>
                <w:sz w:val="16"/>
                <w:szCs w:val="16"/>
                <w:lang w:val="en-US"/>
              </w:rPr>
              <w:t>ỡ</w:t>
            </w:r>
            <w:r w:rsidRPr="00F76931">
              <w:rPr>
                <w:rFonts w:ascii="Arial" w:hAnsi="Arial" w:cs="Arial"/>
                <w:sz w:val="16"/>
                <w:szCs w:val="16"/>
              </w:rPr>
              <w:t xml:space="preserve"> hàng </w:t>
            </w:r>
            <w:r w:rsidRPr="00F76931">
              <w:rPr>
                <w:rFonts w:ascii="Arial" w:hAnsi="Arial" w:cs="Arial"/>
                <w:i/>
                <w:sz w:val="16"/>
                <w:szCs w:val="16"/>
              </w:rPr>
              <w:t>Loading/unloading</w:t>
            </w:r>
          </w:p>
        </w:tc>
        <w:tc>
          <w:tcPr>
            <w:tcW w:w="877" w:type="dxa"/>
            <w:tcBorders>
              <w:top w:val="single" w:sz="4" w:space="0" w:color="auto"/>
              <w:left w:val="single" w:sz="4" w:space="0" w:color="auto"/>
              <w:bottom w:val="nil"/>
              <w:right w:val="nil"/>
            </w:tcBorders>
            <w:shd w:val="clear" w:color="auto" w:fill="FFFFFF"/>
          </w:tcPr>
          <w:p w:rsidR="00206CD6" w:rsidRPr="00711BB7" w:rsidRDefault="00206CD6" w:rsidP="00455739">
            <w:pPr>
              <w:spacing w:before="120"/>
              <w:rPr>
                <w:rFonts w:ascii="Arial" w:hAnsi="Arial" w:cs="Arial"/>
                <w:sz w:val="16"/>
                <w:szCs w:val="16"/>
              </w:rPr>
            </w:pPr>
            <w:r w:rsidRPr="00F76931">
              <w:rPr>
                <w:rFonts w:ascii="Arial" w:hAnsi="Arial" w:cs="Arial"/>
                <w:sz w:val="16"/>
                <w:szCs w:val="16"/>
              </w:rPr>
              <w:t>□ Nhận nhiên liệu</w:t>
            </w:r>
            <w:r>
              <w:rPr>
                <w:rFonts w:ascii="Arial" w:hAnsi="Arial" w:cs="Arial"/>
                <w:sz w:val="16"/>
                <w:szCs w:val="16"/>
                <w:lang w:val="en-US"/>
              </w:rPr>
              <w:br/>
            </w:r>
            <w:r w:rsidRPr="00F76931">
              <w:rPr>
                <w:rFonts w:ascii="Arial" w:hAnsi="Arial" w:cs="Arial"/>
                <w:i/>
                <w:sz w:val="16"/>
                <w:szCs w:val="16"/>
              </w:rPr>
              <w:t>Bunkering</w:t>
            </w:r>
          </w:p>
        </w:tc>
        <w:tc>
          <w:tcPr>
            <w:tcW w:w="1337"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 Di chuyển hàng hoặc nhiên liệu </w:t>
            </w:r>
            <w:r w:rsidRPr="00F76931">
              <w:rPr>
                <w:rFonts w:ascii="Arial" w:hAnsi="Arial" w:cs="Arial"/>
                <w:i/>
                <w:sz w:val="16"/>
                <w:szCs w:val="16"/>
              </w:rPr>
              <w:t xml:space="preserve">Transfer of cargo </w:t>
            </w:r>
            <w:r w:rsidRPr="00F76931">
              <w:rPr>
                <w:rFonts w:ascii="Arial" w:hAnsi="Arial" w:cs="Arial"/>
                <w:i/>
                <w:sz w:val="16"/>
                <w:szCs w:val="16"/>
              </w:rPr>
              <w:lastRenderedPageBreak/>
              <w:t>or</w:t>
            </w:r>
            <w:r w:rsidRPr="00F76931">
              <w:rPr>
                <w:rFonts w:ascii="Arial" w:hAnsi="Arial" w:cs="Arial"/>
                <w:sz w:val="16"/>
                <w:szCs w:val="16"/>
              </w:rPr>
              <w:t xml:space="preserve"> bunker</w:t>
            </w:r>
          </w:p>
        </w:tc>
        <w:tc>
          <w:tcPr>
            <w:tcW w:w="1080" w:type="dxa"/>
            <w:tcBorders>
              <w:top w:val="single" w:sz="4" w:space="0" w:color="auto"/>
              <w:left w:val="single" w:sz="4" w:space="0" w:color="auto"/>
              <w:bottom w:val="nil"/>
              <w:right w:val="nil"/>
            </w:tcBorders>
            <w:shd w:val="clear" w:color="auto" w:fill="FFFFFF"/>
          </w:tcPr>
          <w:p w:rsidR="00206CD6" w:rsidRPr="0002282E" w:rsidRDefault="00206CD6" w:rsidP="00455739">
            <w:pPr>
              <w:spacing w:before="120"/>
              <w:rPr>
                <w:rFonts w:ascii="Arial" w:hAnsi="Arial" w:cs="Arial"/>
                <w:sz w:val="16"/>
                <w:szCs w:val="16"/>
              </w:rPr>
            </w:pPr>
            <w:r w:rsidRPr="00F76931">
              <w:rPr>
                <w:rFonts w:ascii="Arial" w:hAnsi="Arial" w:cs="Arial"/>
                <w:sz w:val="16"/>
                <w:szCs w:val="16"/>
              </w:rPr>
              <w:lastRenderedPageBreak/>
              <w:t>□ Vệ sinh két</w:t>
            </w:r>
            <w:r>
              <w:rPr>
                <w:rFonts w:ascii="Arial" w:hAnsi="Arial" w:cs="Arial"/>
                <w:sz w:val="16"/>
                <w:szCs w:val="16"/>
                <w:lang w:val="en-US"/>
              </w:rPr>
              <w:br/>
            </w:r>
            <w:r w:rsidRPr="00F76931">
              <w:rPr>
                <w:rFonts w:ascii="Arial" w:hAnsi="Arial" w:cs="Arial"/>
                <w:i/>
                <w:sz w:val="16"/>
                <w:szCs w:val="16"/>
              </w:rPr>
              <w:t>T</w:t>
            </w:r>
            <w:r w:rsidRPr="00F76931">
              <w:rPr>
                <w:rFonts w:ascii="Arial" w:hAnsi="Arial" w:cs="Arial"/>
                <w:i/>
                <w:sz w:val="16"/>
                <w:szCs w:val="16"/>
                <w:lang w:val="en-US"/>
              </w:rPr>
              <w:t>an</w:t>
            </w:r>
            <w:r w:rsidRPr="00F76931">
              <w:rPr>
                <w:rFonts w:ascii="Arial" w:hAnsi="Arial" w:cs="Arial"/>
                <w:i/>
                <w:sz w:val="16"/>
                <w:szCs w:val="16"/>
              </w:rPr>
              <w:t>k</w:t>
            </w:r>
            <w:r>
              <w:rPr>
                <w:rFonts w:ascii="Arial" w:hAnsi="Arial" w:cs="Arial"/>
                <w:i/>
                <w:sz w:val="16"/>
                <w:szCs w:val="16"/>
                <w:lang w:val="en-US"/>
              </w:rPr>
              <w:t xml:space="preserve"> </w:t>
            </w:r>
            <w:r w:rsidRPr="00F76931">
              <w:rPr>
                <w:rFonts w:ascii="Arial" w:hAnsi="Arial" w:cs="Arial"/>
                <w:i/>
                <w:sz w:val="16"/>
                <w:szCs w:val="16"/>
              </w:rPr>
              <w:t>c</w:t>
            </w:r>
            <w:r w:rsidRPr="00F76931">
              <w:rPr>
                <w:rFonts w:ascii="Arial" w:hAnsi="Arial" w:cs="Arial"/>
                <w:i/>
                <w:sz w:val="16"/>
                <w:szCs w:val="16"/>
                <w:lang w:val="en-US"/>
              </w:rPr>
              <w:t>l</w:t>
            </w:r>
            <w:r w:rsidRPr="00F76931">
              <w:rPr>
                <w:rFonts w:ascii="Arial" w:hAnsi="Arial" w:cs="Arial"/>
                <w:i/>
                <w:sz w:val="16"/>
                <w:szCs w:val="16"/>
              </w:rPr>
              <w:t>eaning</w:t>
            </w:r>
          </w:p>
        </w:tc>
        <w:tc>
          <w:tcPr>
            <w:tcW w:w="132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Vứt</w:t>
            </w:r>
            <w:r>
              <w:rPr>
                <w:rFonts w:ascii="Arial" w:hAnsi="Arial" w:cs="Arial"/>
                <w:sz w:val="16"/>
                <w:szCs w:val="16"/>
                <w:lang w:val="en-US"/>
              </w:rPr>
              <w:t xml:space="preserve"> n</w:t>
            </w:r>
            <w:r w:rsidRPr="00F76931">
              <w:rPr>
                <w:rFonts w:ascii="Arial" w:hAnsi="Arial" w:cs="Arial"/>
                <w:sz w:val="16"/>
                <w:szCs w:val="16"/>
              </w:rPr>
              <w:t>goài</w:t>
            </w:r>
            <w:r>
              <w:rPr>
                <w:rFonts w:ascii="Arial" w:hAnsi="Arial" w:cs="Arial"/>
                <w:sz w:val="16"/>
                <w:szCs w:val="16"/>
                <w:lang w:val="en-US"/>
              </w:rPr>
              <w:t xml:space="preserve"> </w:t>
            </w:r>
            <w:r w:rsidRPr="00F76931">
              <w:rPr>
                <w:rFonts w:ascii="Arial" w:hAnsi="Arial" w:cs="Arial"/>
                <w:sz w:val="16"/>
                <w:szCs w:val="16"/>
              </w:rPr>
              <w:t>biển</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Dumping in open sea</w:t>
            </w:r>
          </w:p>
        </w:tc>
      </w:tr>
      <w:tr w:rsidR="00206CD6" w:rsidRPr="00F76931" w:rsidTr="004557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84" w:type="dxa"/>
            <w:tcBorders>
              <w:top w:val="single" w:sz="4" w:space="0" w:color="auto"/>
              <w:left w:val="single" w:sz="4" w:space="0" w:color="auto"/>
              <w:bottom w:val="single" w:sz="4" w:space="0" w:color="auto"/>
            </w:tcBorders>
            <w:shd w:val="clear" w:color="auto" w:fill="auto"/>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lastRenderedPageBreak/>
              <w:t>159</w:t>
            </w:r>
          </w:p>
        </w:tc>
        <w:tc>
          <w:tcPr>
            <w:tcW w:w="728" w:type="dxa"/>
            <w:vMerge/>
            <w:tcBorders>
              <w:left w:val="single" w:sz="4" w:space="0" w:color="auto"/>
            </w:tcBorders>
            <w:shd w:val="clear" w:color="auto" w:fill="auto"/>
          </w:tcPr>
          <w:p w:rsidR="00206CD6" w:rsidRPr="00F76931" w:rsidRDefault="00206CD6" w:rsidP="00455739">
            <w:pPr>
              <w:spacing w:before="120"/>
              <w:rPr>
                <w:rFonts w:ascii="Arial" w:hAnsi="Arial" w:cs="Arial"/>
                <w:sz w:val="16"/>
                <w:szCs w:val="16"/>
              </w:rPr>
            </w:pPr>
          </w:p>
        </w:tc>
        <w:tc>
          <w:tcPr>
            <w:tcW w:w="1738" w:type="dxa"/>
            <w:vMerge/>
            <w:tcBorders>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lang w:val="en-US"/>
              </w:rPr>
            </w:pPr>
          </w:p>
        </w:tc>
        <w:tc>
          <w:tcPr>
            <w:tcW w:w="897"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 Mắc cạn </w:t>
            </w:r>
            <w:r w:rsidRPr="00F76931">
              <w:rPr>
                <w:rFonts w:ascii="Arial" w:hAnsi="Arial" w:cs="Arial"/>
                <w:i/>
                <w:sz w:val="16"/>
                <w:szCs w:val="16"/>
              </w:rPr>
              <w:t>Grounding</w:t>
            </w:r>
          </w:p>
        </w:tc>
        <w:tc>
          <w:tcPr>
            <w:tcW w:w="1367"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 Lật </w:t>
            </w:r>
            <w:r w:rsidRPr="00F76931">
              <w:rPr>
                <w:rFonts w:ascii="Arial" w:hAnsi="Arial" w:cs="Arial"/>
                <w:sz w:val="16"/>
                <w:szCs w:val="16"/>
                <w:lang w:val="en-US"/>
              </w:rPr>
              <w:t>ú</w:t>
            </w:r>
            <w:r w:rsidRPr="00F76931">
              <w:rPr>
                <w:rFonts w:ascii="Arial" w:hAnsi="Arial" w:cs="Arial"/>
                <w:sz w:val="16"/>
                <w:szCs w:val="16"/>
              </w:rPr>
              <w:t xml:space="preserve">p </w:t>
            </w:r>
            <w:r w:rsidRPr="00F76931">
              <w:rPr>
                <w:rFonts w:ascii="Arial" w:hAnsi="Arial" w:cs="Arial"/>
                <w:i/>
                <w:sz w:val="16"/>
                <w:szCs w:val="16"/>
              </w:rPr>
              <w:t>Caps</w:t>
            </w:r>
            <w:r w:rsidRPr="00F76931">
              <w:rPr>
                <w:rFonts w:ascii="Arial" w:hAnsi="Arial" w:cs="Arial"/>
                <w:i/>
                <w:sz w:val="16"/>
                <w:szCs w:val="16"/>
                <w:lang w:val="en-US"/>
              </w:rPr>
              <w:t>iz</w:t>
            </w:r>
            <w:r w:rsidRPr="00F76931">
              <w:rPr>
                <w:rFonts w:ascii="Arial" w:hAnsi="Arial" w:cs="Arial"/>
                <w:i/>
                <w:sz w:val="16"/>
                <w:szCs w:val="16"/>
              </w:rPr>
              <w:t>ing</w:t>
            </w:r>
          </w:p>
        </w:tc>
        <w:tc>
          <w:tcPr>
            <w:tcW w:w="877"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Rò r</w:t>
            </w:r>
            <w:r w:rsidRPr="00F76931">
              <w:rPr>
                <w:rFonts w:ascii="Arial" w:hAnsi="Arial" w:cs="Arial"/>
                <w:sz w:val="16"/>
                <w:szCs w:val="16"/>
                <w:lang w:val="en-US"/>
              </w:rPr>
              <w:t>ỉ</w:t>
            </w:r>
            <w:r w:rsidRPr="00F76931">
              <w:rPr>
                <w:rFonts w:ascii="Arial" w:hAnsi="Arial" w:cs="Arial"/>
                <w:sz w:val="16"/>
                <w:szCs w:val="16"/>
              </w:rPr>
              <w:t xml:space="preserve"> </w:t>
            </w:r>
            <w:r w:rsidRPr="00F76931">
              <w:rPr>
                <w:rFonts w:ascii="Arial" w:hAnsi="Arial" w:cs="Arial"/>
                <w:i/>
                <w:sz w:val="16"/>
                <w:szCs w:val="16"/>
              </w:rPr>
              <w:t>Leakage</w:t>
            </w:r>
          </w:p>
        </w:tc>
        <w:tc>
          <w:tcPr>
            <w:tcW w:w="1337"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Hư h</w:t>
            </w:r>
            <w:r w:rsidRPr="00F76931">
              <w:rPr>
                <w:rFonts w:ascii="Arial" w:hAnsi="Arial" w:cs="Arial"/>
                <w:sz w:val="16"/>
                <w:szCs w:val="16"/>
                <w:lang w:val="en-US"/>
              </w:rPr>
              <w:t>ỏ</w:t>
            </w:r>
            <w:r w:rsidRPr="00F76931">
              <w:rPr>
                <w:rFonts w:ascii="Arial" w:hAnsi="Arial" w:cs="Arial"/>
                <w:sz w:val="16"/>
                <w:szCs w:val="16"/>
              </w:rPr>
              <w:t xml:space="preserve">ng thiết bị </w:t>
            </w:r>
            <w:r>
              <w:rPr>
                <w:rFonts w:ascii="Arial" w:hAnsi="Arial" w:cs="Arial"/>
                <w:sz w:val="16"/>
                <w:szCs w:val="16"/>
                <w:lang w:val="en-US"/>
              </w:rPr>
              <w:br/>
            </w:r>
            <w:r w:rsidRPr="00F76931">
              <w:rPr>
                <w:rFonts w:ascii="Arial" w:hAnsi="Arial" w:cs="Arial"/>
                <w:i/>
                <w:sz w:val="16"/>
                <w:szCs w:val="16"/>
              </w:rPr>
              <w:t>Equipment failure</w:t>
            </w:r>
          </w:p>
        </w:tc>
        <w:tc>
          <w:tcPr>
            <w:tcW w:w="240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Các nguyên nhân khác</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Other cause</w:t>
            </w:r>
          </w:p>
        </w:tc>
      </w:tr>
      <w:tr w:rsidR="00206CD6" w:rsidRPr="00F76931" w:rsidTr="004557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84" w:type="dxa"/>
            <w:tcBorders>
              <w:top w:val="single" w:sz="4" w:space="0" w:color="auto"/>
              <w:left w:val="single" w:sz="4" w:space="0" w:color="auto"/>
              <w:bottom w:val="single" w:sz="4" w:space="0" w:color="auto"/>
            </w:tcBorders>
            <w:shd w:val="clear" w:color="auto" w:fill="auto"/>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160</w:t>
            </w:r>
          </w:p>
        </w:tc>
        <w:tc>
          <w:tcPr>
            <w:tcW w:w="728" w:type="dxa"/>
            <w:vMerge/>
            <w:tcBorders>
              <w:left w:val="single" w:sz="4" w:space="0" w:color="auto"/>
            </w:tcBorders>
            <w:shd w:val="clear" w:color="auto" w:fill="auto"/>
          </w:tcPr>
          <w:p w:rsidR="00206CD6" w:rsidRPr="00F76931" w:rsidRDefault="00206CD6" w:rsidP="00455739">
            <w:pPr>
              <w:spacing w:before="120"/>
              <w:rPr>
                <w:rFonts w:ascii="Arial" w:hAnsi="Arial" w:cs="Arial"/>
                <w:sz w:val="16"/>
                <w:szCs w:val="16"/>
              </w:rPr>
            </w:pPr>
          </w:p>
        </w:tc>
        <w:tc>
          <w:tcPr>
            <w:tcW w:w="4002"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Việc xả th</w:t>
            </w:r>
            <w:r w:rsidRPr="00565891">
              <w:rPr>
                <w:rFonts w:ascii="Arial" w:hAnsi="Arial" w:cs="Arial"/>
                <w:sz w:val="16"/>
                <w:szCs w:val="16"/>
              </w:rPr>
              <w:t>ả</w:t>
            </w:r>
            <w:r w:rsidRPr="00F76931">
              <w:rPr>
                <w:rFonts w:ascii="Arial" w:hAnsi="Arial" w:cs="Arial"/>
                <w:sz w:val="16"/>
                <w:szCs w:val="16"/>
              </w:rPr>
              <w:t>i c</w:t>
            </w:r>
            <w:r w:rsidRPr="00565891">
              <w:rPr>
                <w:rFonts w:ascii="Arial" w:hAnsi="Arial" w:cs="Arial"/>
                <w:sz w:val="16"/>
                <w:szCs w:val="16"/>
              </w:rPr>
              <w:t>ó</w:t>
            </w:r>
            <w:r w:rsidRPr="00F76931">
              <w:rPr>
                <w:rFonts w:ascii="Arial" w:hAnsi="Arial" w:cs="Arial"/>
                <w:sz w:val="16"/>
                <w:szCs w:val="16"/>
              </w:rPr>
              <w:t xml:space="preserve"> phải do thiếu sót trong quá tr</w:t>
            </w:r>
            <w:r w:rsidRPr="00565891">
              <w:rPr>
                <w:rFonts w:ascii="Arial" w:hAnsi="Arial" w:cs="Arial"/>
                <w:sz w:val="16"/>
                <w:szCs w:val="16"/>
              </w:rPr>
              <w:t>ì</w:t>
            </w:r>
            <w:r w:rsidRPr="00F76931">
              <w:rPr>
                <w:rFonts w:ascii="Arial" w:hAnsi="Arial" w:cs="Arial"/>
                <w:sz w:val="16"/>
                <w:szCs w:val="16"/>
              </w:rPr>
              <w:t>nh vận hành thiết bị trên tàu không?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Was the discharge caused by fau</w:t>
            </w:r>
            <w:r w:rsidRPr="00F76931">
              <w:rPr>
                <w:rFonts w:ascii="Arial" w:hAnsi="Arial" w:cs="Arial"/>
                <w:i/>
                <w:sz w:val="16"/>
                <w:szCs w:val="16"/>
                <w:lang w:val="en-US"/>
              </w:rPr>
              <w:t>l</w:t>
            </w:r>
            <w:r w:rsidRPr="00F76931">
              <w:rPr>
                <w:rFonts w:ascii="Arial" w:hAnsi="Arial" w:cs="Arial"/>
                <w:i/>
                <w:sz w:val="16"/>
                <w:szCs w:val="16"/>
              </w:rPr>
              <w:t>ty handing of equipment on board?</w:t>
            </w:r>
          </w:p>
          <w:p w:rsidR="00206CD6" w:rsidRPr="00F76931" w:rsidRDefault="00206CD6" w:rsidP="00455739">
            <w:pPr>
              <w:spacing w:before="120"/>
              <w:rPr>
                <w:rFonts w:ascii="Arial" w:hAnsi="Arial" w:cs="Arial"/>
                <w:sz w:val="16"/>
                <w:szCs w:val="16"/>
              </w:rPr>
            </w:pPr>
            <w:r w:rsidRPr="00F76931">
              <w:rPr>
                <w:rFonts w:ascii="Arial" w:hAnsi="Arial" w:cs="Arial"/>
                <w:i/>
                <w:sz w:val="16"/>
                <w:szCs w:val="16"/>
              </w:rPr>
              <w:t xml:space="preserve">□ Có □ Không </w:t>
            </w:r>
            <w:r>
              <w:rPr>
                <w:rFonts w:ascii="Arial" w:hAnsi="Arial" w:cs="Arial"/>
                <w:i/>
                <w:sz w:val="16"/>
                <w:szCs w:val="16"/>
                <w:lang w:val="en-US"/>
              </w:rPr>
              <w:br/>
              <w:t xml:space="preserve"> </w:t>
            </w:r>
            <w:r w:rsidRPr="00F76931">
              <w:rPr>
                <w:rFonts w:ascii="Arial" w:hAnsi="Arial" w:cs="Arial"/>
                <w:i/>
                <w:sz w:val="16"/>
                <w:szCs w:val="16"/>
              </w:rPr>
              <w:t>Yes</w:t>
            </w:r>
            <w:r>
              <w:rPr>
                <w:rFonts w:ascii="Arial" w:hAnsi="Arial" w:cs="Arial"/>
                <w:i/>
                <w:sz w:val="16"/>
                <w:szCs w:val="16"/>
                <w:lang w:val="en-US"/>
              </w:rPr>
              <w:t xml:space="preserve">   </w:t>
            </w:r>
            <w:r w:rsidRPr="00F76931">
              <w:rPr>
                <w:rFonts w:ascii="Arial" w:hAnsi="Arial" w:cs="Arial"/>
                <w:i/>
                <w:sz w:val="16"/>
                <w:szCs w:val="16"/>
              </w:rPr>
              <w:t xml:space="preserve"> No</w:t>
            </w:r>
          </w:p>
        </w:tc>
        <w:tc>
          <w:tcPr>
            <w:tcW w:w="4614" w:type="dxa"/>
            <w:gridSpan w:val="4"/>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Nếu chất th</w:t>
            </w:r>
            <w:r w:rsidRPr="00565891">
              <w:rPr>
                <w:rFonts w:ascii="Arial" w:hAnsi="Arial" w:cs="Arial"/>
                <w:sz w:val="16"/>
                <w:szCs w:val="16"/>
              </w:rPr>
              <w:t>ả</w:t>
            </w:r>
            <w:r w:rsidRPr="00F76931">
              <w:rPr>
                <w:rFonts w:ascii="Arial" w:hAnsi="Arial" w:cs="Arial"/>
                <w:sz w:val="16"/>
                <w:szCs w:val="16"/>
              </w:rPr>
              <w:t xml:space="preserve">i là dầu hoặc hàng hoá nguy hiểm, tàu có </w:t>
            </w:r>
            <w:r w:rsidRPr="00565891">
              <w:rPr>
                <w:rFonts w:ascii="Arial" w:hAnsi="Arial" w:cs="Arial"/>
                <w:sz w:val="16"/>
                <w:szCs w:val="16"/>
              </w:rPr>
              <w:t>đ</w:t>
            </w:r>
            <w:r w:rsidRPr="00F76931">
              <w:rPr>
                <w:rFonts w:ascii="Arial" w:hAnsi="Arial" w:cs="Arial"/>
                <w:sz w:val="16"/>
                <w:szCs w:val="16"/>
              </w:rPr>
              <w:t>ược cấp gi</w:t>
            </w:r>
            <w:r w:rsidRPr="00565891">
              <w:rPr>
                <w:rFonts w:ascii="Arial" w:hAnsi="Arial" w:cs="Arial"/>
                <w:sz w:val="16"/>
                <w:szCs w:val="16"/>
              </w:rPr>
              <w:t>ấ</w:t>
            </w:r>
            <w:r w:rsidRPr="00F76931">
              <w:rPr>
                <w:rFonts w:ascii="Arial" w:hAnsi="Arial" w:cs="Arial"/>
                <w:sz w:val="16"/>
                <w:szCs w:val="16"/>
              </w:rPr>
              <w:t>y chứng nhận cho loại hàng đ</w:t>
            </w:r>
            <w:r w:rsidRPr="00565891">
              <w:rPr>
                <w:rFonts w:ascii="Arial" w:hAnsi="Arial" w:cs="Arial"/>
                <w:sz w:val="16"/>
                <w:szCs w:val="16"/>
              </w:rPr>
              <w:t>ó</w:t>
            </w:r>
            <w:r w:rsidRPr="00F76931">
              <w:rPr>
                <w:rFonts w:ascii="Arial" w:hAnsi="Arial" w:cs="Arial"/>
                <w:sz w:val="16"/>
                <w:szCs w:val="16"/>
              </w:rPr>
              <w:t xml:space="preserve"> không?</w:t>
            </w:r>
            <w:r w:rsidRPr="00565891">
              <w:rPr>
                <w:rFonts w:ascii="Arial" w:hAnsi="Arial" w:cs="Arial"/>
                <w:sz w:val="16"/>
                <w:szCs w:val="16"/>
              </w:rPr>
              <w:br/>
            </w:r>
            <w:r w:rsidRPr="00F76931">
              <w:rPr>
                <w:rFonts w:ascii="Arial" w:hAnsi="Arial" w:cs="Arial"/>
                <w:sz w:val="16"/>
                <w:szCs w:val="16"/>
                <w:lang w:val="en-US"/>
              </w:rPr>
              <w:t>I</w:t>
            </w:r>
            <w:r w:rsidRPr="00F76931">
              <w:rPr>
                <w:rFonts w:ascii="Arial" w:hAnsi="Arial" w:cs="Arial"/>
                <w:sz w:val="16"/>
                <w:szCs w:val="16"/>
              </w:rPr>
              <w:t>f the discharge consisted of oil or h</w:t>
            </w:r>
            <w:r w:rsidRPr="00F76931">
              <w:rPr>
                <w:rFonts w:ascii="Arial" w:hAnsi="Arial" w:cs="Arial"/>
                <w:sz w:val="16"/>
                <w:szCs w:val="16"/>
                <w:lang w:val="en-US"/>
              </w:rPr>
              <w:t>azar</w:t>
            </w:r>
            <w:r w:rsidRPr="00F76931">
              <w:rPr>
                <w:rFonts w:ascii="Arial" w:hAnsi="Arial" w:cs="Arial"/>
                <w:sz w:val="16"/>
                <w:szCs w:val="16"/>
              </w:rPr>
              <w:t xml:space="preserve">dous cargo, </w:t>
            </w:r>
            <w:r w:rsidRPr="00F76931">
              <w:rPr>
                <w:rFonts w:ascii="Arial" w:hAnsi="Arial" w:cs="Arial"/>
                <w:sz w:val="16"/>
                <w:szCs w:val="16"/>
                <w:lang w:val="en-US"/>
              </w:rPr>
              <w:t>w</w:t>
            </w:r>
            <w:r w:rsidRPr="00F76931">
              <w:rPr>
                <w:rFonts w:ascii="Arial" w:hAnsi="Arial" w:cs="Arial"/>
                <w:sz w:val="16"/>
                <w:szCs w:val="16"/>
              </w:rPr>
              <w:t>as the sh</w:t>
            </w:r>
            <w:r w:rsidRPr="00F76931">
              <w:rPr>
                <w:rFonts w:ascii="Arial" w:hAnsi="Arial" w:cs="Arial"/>
                <w:sz w:val="16"/>
                <w:szCs w:val="16"/>
                <w:lang w:val="en-US"/>
              </w:rPr>
              <w:t>i</w:t>
            </w:r>
            <w:r w:rsidRPr="00F76931">
              <w:rPr>
                <w:rFonts w:ascii="Arial" w:hAnsi="Arial" w:cs="Arial"/>
                <w:sz w:val="16"/>
                <w:szCs w:val="16"/>
              </w:rPr>
              <w:t>p provided w</w:t>
            </w:r>
            <w:r w:rsidRPr="00F76931">
              <w:rPr>
                <w:rFonts w:ascii="Arial" w:hAnsi="Arial" w:cs="Arial"/>
                <w:sz w:val="16"/>
                <w:szCs w:val="16"/>
                <w:lang w:val="en-US"/>
              </w:rPr>
              <w:t>ith</w:t>
            </w:r>
            <w:r w:rsidRPr="00F76931">
              <w:rPr>
                <w:rFonts w:ascii="Arial" w:hAnsi="Arial" w:cs="Arial"/>
                <w:sz w:val="16"/>
                <w:szCs w:val="16"/>
              </w:rPr>
              <w:t xml:space="preserve"> a valid cert</w:t>
            </w:r>
            <w:r w:rsidRPr="00F76931">
              <w:rPr>
                <w:rFonts w:ascii="Arial" w:hAnsi="Arial" w:cs="Arial"/>
                <w:sz w:val="16"/>
                <w:szCs w:val="16"/>
                <w:lang w:val="en-US"/>
              </w:rPr>
              <w:t>i</w:t>
            </w:r>
            <w:r w:rsidRPr="00F76931">
              <w:rPr>
                <w:rFonts w:ascii="Arial" w:hAnsi="Arial" w:cs="Arial"/>
                <w:sz w:val="16"/>
                <w:szCs w:val="16"/>
              </w:rPr>
              <w:t xml:space="preserve">ficate for such cargo? </w:t>
            </w:r>
            <w:r w:rsidRPr="00F76931">
              <w:rPr>
                <w:rFonts w:ascii="Arial" w:hAnsi="Arial" w:cs="Arial"/>
                <w:sz w:val="16"/>
                <w:szCs w:val="16"/>
                <w:lang w:val="en-US"/>
              </w:rPr>
              <w:br/>
              <w:t xml:space="preserve">                       </w:t>
            </w:r>
            <w:r w:rsidRPr="00F76931">
              <w:rPr>
                <w:rFonts w:ascii="Arial" w:hAnsi="Arial" w:cs="Arial"/>
                <w:sz w:val="16"/>
                <w:szCs w:val="16"/>
              </w:rPr>
              <w:t xml:space="preserve">□ Có </w:t>
            </w:r>
            <w:r>
              <w:rPr>
                <w:rFonts w:ascii="Arial" w:hAnsi="Arial" w:cs="Arial"/>
                <w:sz w:val="16"/>
                <w:szCs w:val="16"/>
                <w:lang w:val="en-US"/>
              </w:rPr>
              <w:t xml:space="preserve">   </w:t>
            </w:r>
            <w:r w:rsidRPr="00F76931">
              <w:rPr>
                <w:rFonts w:ascii="Arial" w:hAnsi="Arial" w:cs="Arial"/>
                <w:sz w:val="16"/>
                <w:szCs w:val="16"/>
              </w:rPr>
              <w:t xml:space="preserve">□ Không </w:t>
            </w:r>
            <w:r w:rsidRPr="00F76931">
              <w:rPr>
                <w:rFonts w:ascii="Arial" w:hAnsi="Arial" w:cs="Arial"/>
                <w:sz w:val="16"/>
                <w:szCs w:val="16"/>
                <w:lang w:val="en-US"/>
              </w:rPr>
              <w:br/>
            </w:r>
            <w:r w:rsidRPr="00F76931">
              <w:rPr>
                <w:rFonts w:ascii="Arial" w:hAnsi="Arial" w:cs="Arial"/>
                <w:i/>
                <w:sz w:val="16"/>
                <w:szCs w:val="16"/>
                <w:lang w:val="en-US"/>
              </w:rPr>
              <w:t xml:space="preserve">                          </w:t>
            </w:r>
            <w:r w:rsidRPr="00F76931">
              <w:rPr>
                <w:rFonts w:ascii="Arial" w:hAnsi="Arial" w:cs="Arial"/>
                <w:i/>
                <w:sz w:val="16"/>
                <w:szCs w:val="16"/>
              </w:rPr>
              <w:t xml:space="preserve">Yes </w:t>
            </w:r>
            <w:r w:rsidRPr="00F76931">
              <w:rPr>
                <w:rFonts w:ascii="Arial" w:hAnsi="Arial" w:cs="Arial"/>
                <w:i/>
                <w:sz w:val="16"/>
                <w:szCs w:val="16"/>
                <w:lang w:val="en-US"/>
              </w:rPr>
              <w:t xml:space="preserve">   </w:t>
            </w:r>
            <w:r w:rsidRPr="00F76931">
              <w:rPr>
                <w:rFonts w:ascii="Arial" w:hAnsi="Arial" w:cs="Arial"/>
                <w:i/>
                <w:sz w:val="16"/>
                <w:szCs w:val="16"/>
              </w:rPr>
              <w:t>No</w:t>
            </w:r>
          </w:p>
        </w:tc>
      </w:tr>
      <w:tr w:rsidR="00206CD6" w:rsidRPr="00F76931" w:rsidTr="004557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84" w:type="dxa"/>
            <w:tcBorders>
              <w:top w:val="single" w:sz="4" w:space="0" w:color="auto"/>
              <w:left w:val="single" w:sz="4" w:space="0" w:color="auto"/>
              <w:bottom w:val="single" w:sz="4" w:space="0" w:color="auto"/>
            </w:tcBorders>
            <w:shd w:val="clear" w:color="auto" w:fill="auto"/>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161</w:t>
            </w:r>
          </w:p>
        </w:tc>
        <w:tc>
          <w:tcPr>
            <w:tcW w:w="728" w:type="dxa"/>
            <w:vMerge/>
            <w:tcBorders>
              <w:left w:val="single" w:sz="4" w:space="0" w:color="auto"/>
              <w:bottom w:val="single" w:sz="4" w:space="0" w:color="auto"/>
            </w:tcBorders>
            <w:shd w:val="clear" w:color="auto" w:fill="auto"/>
          </w:tcPr>
          <w:p w:rsidR="00206CD6" w:rsidRPr="00F76931" w:rsidRDefault="00206CD6" w:rsidP="00455739">
            <w:pPr>
              <w:spacing w:before="120"/>
              <w:rPr>
                <w:rFonts w:ascii="Arial" w:hAnsi="Arial" w:cs="Arial"/>
                <w:sz w:val="16"/>
                <w:szCs w:val="16"/>
              </w:rPr>
            </w:pPr>
          </w:p>
        </w:tc>
        <w:tc>
          <w:tcPr>
            <w:tcW w:w="4002" w:type="dxa"/>
            <w:gridSpan w:val="3"/>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Nêu số lượng thải b</w:t>
            </w:r>
            <w:r w:rsidRPr="00F76931">
              <w:rPr>
                <w:rFonts w:ascii="Arial" w:hAnsi="Arial" w:cs="Arial"/>
                <w:sz w:val="16"/>
                <w:szCs w:val="16"/>
                <w:lang w:val="en-US"/>
              </w:rPr>
              <w:t>ằ</w:t>
            </w:r>
            <w:r w:rsidRPr="00F76931">
              <w:rPr>
                <w:rFonts w:ascii="Arial" w:hAnsi="Arial" w:cs="Arial"/>
                <w:sz w:val="16"/>
                <w:szCs w:val="16"/>
              </w:rPr>
              <w:t>ng lít</w:t>
            </w:r>
            <w:r w:rsidRPr="00F76931">
              <w:rPr>
                <w:rFonts w:ascii="Arial" w:hAnsi="Arial" w:cs="Arial"/>
                <w:sz w:val="16"/>
                <w:szCs w:val="16"/>
                <w:lang w:val="en-US"/>
              </w:rPr>
              <w:br/>
            </w:r>
            <w:r w:rsidRPr="00F76931">
              <w:rPr>
                <w:rFonts w:ascii="Arial" w:hAnsi="Arial" w:cs="Arial"/>
                <w:i/>
                <w:sz w:val="16"/>
                <w:szCs w:val="16"/>
                <w:lang w:val="en-US"/>
              </w:rPr>
              <w:t>I</w:t>
            </w:r>
            <w:r w:rsidRPr="00F76931">
              <w:rPr>
                <w:rFonts w:ascii="Arial" w:hAnsi="Arial" w:cs="Arial"/>
                <w:i/>
                <w:sz w:val="16"/>
                <w:szCs w:val="16"/>
              </w:rPr>
              <w:t>ndicate the amount discharge in litre</w:t>
            </w:r>
          </w:p>
        </w:tc>
        <w:tc>
          <w:tcPr>
            <w:tcW w:w="4614" w:type="dxa"/>
            <w:gridSpan w:val="4"/>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Nêu kích thước của vệt dầu hoặc các chất lỏng độc hại khác</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 xml:space="preserve">Indicate the </w:t>
            </w:r>
            <w:r w:rsidRPr="00F76931">
              <w:rPr>
                <w:rFonts w:ascii="Arial" w:hAnsi="Arial" w:cs="Arial"/>
                <w:i/>
                <w:sz w:val="16"/>
                <w:szCs w:val="16"/>
                <w:lang w:val="en-US"/>
              </w:rPr>
              <w:t xml:space="preserve">size </w:t>
            </w:r>
            <w:r w:rsidRPr="00F76931">
              <w:rPr>
                <w:rFonts w:ascii="Arial" w:hAnsi="Arial" w:cs="Arial"/>
                <w:i/>
                <w:sz w:val="16"/>
                <w:szCs w:val="16"/>
              </w:rPr>
              <w:t>of oi</w:t>
            </w:r>
            <w:r w:rsidRPr="00F76931">
              <w:rPr>
                <w:rFonts w:ascii="Arial" w:hAnsi="Arial" w:cs="Arial"/>
                <w:i/>
                <w:sz w:val="16"/>
                <w:szCs w:val="16"/>
                <w:lang w:val="en-US"/>
              </w:rPr>
              <w:t>l</w:t>
            </w:r>
            <w:r w:rsidRPr="00F76931">
              <w:rPr>
                <w:rFonts w:ascii="Arial" w:hAnsi="Arial" w:cs="Arial"/>
                <w:i/>
                <w:sz w:val="16"/>
                <w:szCs w:val="16"/>
              </w:rPr>
              <w:t>slick or other liquid hazardous substance</w:t>
            </w:r>
          </w:p>
        </w:tc>
      </w:tr>
    </w:tbl>
    <w:p w:rsidR="00206CD6" w:rsidRPr="00F76931" w:rsidRDefault="00206CD6" w:rsidP="00206CD6">
      <w:pPr>
        <w:spacing w:before="120"/>
        <w:rPr>
          <w:rFonts w:ascii="Arial" w:hAnsi="Arial" w:cs="Arial"/>
          <w:sz w:val="20"/>
          <w:lang w:val="en-US"/>
        </w:rPr>
      </w:pPr>
    </w:p>
    <w:tbl>
      <w:tblPr>
        <w:tblW w:w="9725" w:type="dxa"/>
        <w:tblLayout w:type="fixed"/>
        <w:tblCellMar>
          <w:left w:w="0" w:type="dxa"/>
          <w:right w:w="0" w:type="dxa"/>
        </w:tblCellMar>
        <w:tblLook w:val="0000" w:firstRow="0" w:lastRow="0" w:firstColumn="0" w:lastColumn="0" w:noHBand="0" w:noVBand="0"/>
      </w:tblPr>
      <w:tblGrid>
        <w:gridCol w:w="605"/>
        <w:gridCol w:w="509"/>
        <w:gridCol w:w="2408"/>
        <w:gridCol w:w="1602"/>
        <w:gridCol w:w="1638"/>
        <w:gridCol w:w="2228"/>
        <w:gridCol w:w="735"/>
      </w:tblGrid>
      <w:tr w:rsidR="00206CD6" w:rsidRPr="00F76931" w:rsidTr="00455739">
        <w:trPr>
          <w:cantSplit/>
        </w:trPr>
        <w:tc>
          <w:tcPr>
            <w:tcW w:w="60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162</w:t>
            </w:r>
          </w:p>
        </w:tc>
        <w:tc>
          <w:tcPr>
            <w:tcW w:w="509" w:type="dxa"/>
            <w:vMerge w:val="restart"/>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8611" w:type="dxa"/>
            <w:gridSpan w:val="5"/>
            <w:tcBorders>
              <w:top w:val="single" w:sz="4" w:space="0" w:color="auto"/>
              <w:left w:val="single" w:sz="4" w:space="0" w:color="auto"/>
              <w:bottom w:val="nil"/>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Mô t</w:t>
            </w:r>
            <w:r w:rsidRPr="00F76931">
              <w:rPr>
                <w:rFonts w:ascii="Arial" w:hAnsi="Arial" w:cs="Arial"/>
                <w:sz w:val="16"/>
                <w:szCs w:val="16"/>
                <w:lang w:val="en-US"/>
              </w:rPr>
              <w:t>ả</w:t>
            </w:r>
            <w:r w:rsidRPr="00F76931">
              <w:rPr>
                <w:rFonts w:ascii="Arial" w:hAnsi="Arial" w:cs="Arial"/>
                <w:sz w:val="16"/>
                <w:szCs w:val="16"/>
              </w:rPr>
              <w:t xml:space="preserve"> việc xả thải đã xảy ra như th</w:t>
            </w:r>
            <w:r w:rsidRPr="00F76931">
              <w:rPr>
                <w:rFonts w:ascii="Arial" w:hAnsi="Arial" w:cs="Arial"/>
                <w:sz w:val="16"/>
                <w:szCs w:val="16"/>
                <w:lang w:val="en-US"/>
              </w:rPr>
              <w:t>ế</w:t>
            </w:r>
            <w:r w:rsidRPr="00F76931">
              <w:rPr>
                <w:rFonts w:ascii="Arial" w:hAnsi="Arial" w:cs="Arial"/>
                <w:sz w:val="16"/>
                <w:szCs w:val="16"/>
              </w:rPr>
              <w:t xml:space="preserve"> nào</w:t>
            </w:r>
            <w:r w:rsidRPr="00F76931">
              <w:rPr>
                <w:rFonts w:ascii="Arial" w:hAnsi="Arial" w:cs="Arial"/>
                <w:sz w:val="16"/>
                <w:szCs w:val="16"/>
                <w:lang w:val="en-US"/>
              </w:rPr>
              <w:br/>
            </w:r>
            <w:r w:rsidRPr="00F76931">
              <w:rPr>
                <w:rFonts w:ascii="Arial" w:hAnsi="Arial" w:cs="Arial"/>
                <w:i/>
                <w:sz w:val="16"/>
                <w:szCs w:val="16"/>
              </w:rPr>
              <w:t>Describ</w:t>
            </w:r>
            <w:r w:rsidRPr="00F76931">
              <w:rPr>
                <w:rFonts w:ascii="Arial" w:hAnsi="Arial" w:cs="Arial"/>
                <w:i/>
                <w:sz w:val="16"/>
                <w:szCs w:val="16"/>
                <w:lang w:val="en-US"/>
              </w:rPr>
              <w:t>l</w:t>
            </w:r>
            <w:r w:rsidRPr="00F76931">
              <w:rPr>
                <w:rFonts w:ascii="Arial" w:hAnsi="Arial" w:cs="Arial"/>
                <w:i/>
                <w:sz w:val="16"/>
                <w:szCs w:val="16"/>
              </w:rPr>
              <w:t>e how the discharge occurred</w:t>
            </w:r>
          </w:p>
          <w:p w:rsidR="00206CD6" w:rsidRPr="00794419" w:rsidRDefault="00206CD6" w:rsidP="00455739">
            <w:pPr>
              <w:spacing w:before="120"/>
              <w:rPr>
                <w:rFonts w:ascii="Arial" w:hAnsi="Arial" w:cs="Arial"/>
                <w:sz w:val="16"/>
                <w:szCs w:val="16"/>
                <w:lang w:val="en-US"/>
              </w:rPr>
            </w:pPr>
          </w:p>
        </w:tc>
      </w:tr>
      <w:tr w:rsidR="00206CD6" w:rsidRPr="00F76931" w:rsidTr="00455739">
        <w:trPr>
          <w:cantSplit/>
        </w:trPr>
        <w:tc>
          <w:tcPr>
            <w:tcW w:w="605"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163</w:t>
            </w:r>
          </w:p>
        </w:tc>
        <w:tc>
          <w:tcPr>
            <w:tcW w:w="509" w:type="dxa"/>
            <w:vMerge/>
            <w:tcBorders>
              <w:top w:val="nil"/>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8611" w:type="dxa"/>
            <w:gridSpan w:val="5"/>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Đã làm g</w:t>
            </w:r>
            <w:r w:rsidRPr="00565891">
              <w:rPr>
                <w:rFonts w:ascii="Arial" w:hAnsi="Arial" w:cs="Arial"/>
                <w:sz w:val="16"/>
                <w:szCs w:val="16"/>
              </w:rPr>
              <w:t>ì</w:t>
            </w:r>
            <w:r w:rsidRPr="00F76931">
              <w:rPr>
                <w:rFonts w:ascii="Arial" w:hAnsi="Arial" w:cs="Arial"/>
                <w:sz w:val="16"/>
                <w:szCs w:val="16"/>
              </w:rPr>
              <w:t xml:space="preserve"> nhằm hạn chế/ngừng việc xà thải hoặc nh</w:t>
            </w:r>
            <w:r w:rsidRPr="00565891">
              <w:rPr>
                <w:rFonts w:ascii="Arial" w:hAnsi="Arial" w:cs="Arial"/>
                <w:sz w:val="16"/>
                <w:szCs w:val="16"/>
              </w:rPr>
              <w:t>ằ</w:t>
            </w:r>
            <w:r w:rsidRPr="00F76931">
              <w:rPr>
                <w:rFonts w:ascii="Arial" w:hAnsi="Arial" w:cs="Arial"/>
                <w:sz w:val="16"/>
                <w:szCs w:val="16"/>
              </w:rPr>
              <w:t>m hạn chế sự lan rộng?</w:t>
            </w:r>
          </w:p>
          <w:p w:rsidR="00206CD6" w:rsidRPr="00F76931" w:rsidRDefault="00206CD6" w:rsidP="00455739">
            <w:pPr>
              <w:spacing w:before="120"/>
              <w:rPr>
                <w:rFonts w:ascii="Arial" w:hAnsi="Arial" w:cs="Arial"/>
                <w:sz w:val="16"/>
                <w:szCs w:val="16"/>
              </w:rPr>
            </w:pPr>
            <w:r w:rsidRPr="00F76931">
              <w:rPr>
                <w:rFonts w:ascii="Arial" w:hAnsi="Arial" w:cs="Arial"/>
                <w:i/>
                <w:sz w:val="16"/>
                <w:szCs w:val="16"/>
              </w:rPr>
              <w:t>Wha</w:t>
            </w:r>
            <w:r w:rsidRPr="00F76931">
              <w:rPr>
                <w:rFonts w:ascii="Arial" w:hAnsi="Arial" w:cs="Arial"/>
                <w:i/>
                <w:sz w:val="16"/>
                <w:szCs w:val="16"/>
                <w:lang w:val="en-US"/>
              </w:rPr>
              <w:t>t</w:t>
            </w:r>
            <w:r w:rsidRPr="00F76931">
              <w:rPr>
                <w:rFonts w:ascii="Arial" w:hAnsi="Arial" w:cs="Arial"/>
                <w:i/>
                <w:sz w:val="16"/>
                <w:szCs w:val="16"/>
              </w:rPr>
              <w:t xml:space="preserve"> was done in order to minim</w:t>
            </w:r>
            <w:r w:rsidRPr="00F76931">
              <w:rPr>
                <w:rFonts w:ascii="Arial" w:hAnsi="Arial" w:cs="Arial"/>
                <w:i/>
                <w:sz w:val="16"/>
                <w:szCs w:val="16"/>
                <w:lang w:val="en-US"/>
              </w:rPr>
              <w:t>i</w:t>
            </w:r>
            <w:r w:rsidRPr="00F76931">
              <w:rPr>
                <w:rFonts w:ascii="Arial" w:hAnsi="Arial" w:cs="Arial"/>
                <w:i/>
                <w:sz w:val="16"/>
                <w:szCs w:val="16"/>
              </w:rPr>
              <w:t>ze</w:t>
            </w:r>
            <w:r w:rsidRPr="00F76931">
              <w:rPr>
                <w:rFonts w:ascii="Arial" w:hAnsi="Arial" w:cs="Arial"/>
                <w:i/>
                <w:sz w:val="16"/>
                <w:szCs w:val="16"/>
                <w:lang w:val="en-US"/>
              </w:rPr>
              <w:t>/</w:t>
            </w:r>
            <w:r w:rsidRPr="00F76931">
              <w:rPr>
                <w:rFonts w:ascii="Arial" w:hAnsi="Arial" w:cs="Arial"/>
                <w:i/>
                <w:sz w:val="16"/>
                <w:szCs w:val="16"/>
              </w:rPr>
              <w:t>stop the discharge or in order to limit the spread</w:t>
            </w:r>
            <w:r w:rsidRPr="00F76931">
              <w:rPr>
                <w:rFonts w:ascii="Arial" w:hAnsi="Arial" w:cs="Arial"/>
                <w:i/>
                <w:sz w:val="16"/>
                <w:szCs w:val="16"/>
                <w:lang w:val="en-US"/>
              </w:rPr>
              <w:t>in</w:t>
            </w:r>
            <w:r w:rsidRPr="00F76931">
              <w:rPr>
                <w:rFonts w:ascii="Arial" w:hAnsi="Arial" w:cs="Arial"/>
                <w:i/>
                <w:sz w:val="16"/>
                <w:szCs w:val="16"/>
              </w:rPr>
              <w:t>g?</w:t>
            </w:r>
            <w:r w:rsidRPr="00F76931">
              <w:rPr>
                <w:rFonts w:ascii="Arial" w:hAnsi="Arial" w:cs="Arial"/>
                <w:i/>
                <w:sz w:val="16"/>
                <w:szCs w:val="16"/>
                <w:lang w:val="en-US"/>
              </w:rPr>
              <w:br/>
            </w:r>
            <w:r w:rsidRPr="00F76931">
              <w:rPr>
                <w:rFonts w:ascii="Arial" w:hAnsi="Arial" w:cs="Arial"/>
                <w:sz w:val="16"/>
                <w:szCs w:val="16"/>
              </w:rPr>
              <w:t>Đã thông b</w:t>
            </w:r>
            <w:r w:rsidRPr="00F76931">
              <w:rPr>
                <w:rFonts w:ascii="Arial" w:hAnsi="Arial" w:cs="Arial"/>
                <w:sz w:val="16"/>
                <w:szCs w:val="16"/>
                <w:lang w:val="en-US"/>
              </w:rPr>
              <w:t>á</w:t>
            </w:r>
            <w:r w:rsidRPr="00F76931">
              <w:rPr>
                <w:rFonts w:ascii="Arial" w:hAnsi="Arial" w:cs="Arial"/>
                <w:sz w:val="16"/>
                <w:szCs w:val="16"/>
              </w:rPr>
              <w:t>o về việc thải cho ai và như thế nào?</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rPr>
              <w:t>Who were noti</w:t>
            </w:r>
            <w:r w:rsidRPr="00F76931">
              <w:rPr>
                <w:rFonts w:ascii="Arial" w:hAnsi="Arial" w:cs="Arial"/>
                <w:i/>
                <w:sz w:val="16"/>
                <w:szCs w:val="16"/>
                <w:lang w:val="en-US"/>
              </w:rPr>
              <w:t>fi</w:t>
            </w:r>
            <w:r w:rsidRPr="00F76931">
              <w:rPr>
                <w:rFonts w:ascii="Arial" w:hAnsi="Arial" w:cs="Arial"/>
                <w:i/>
                <w:sz w:val="16"/>
                <w:szCs w:val="16"/>
              </w:rPr>
              <w:t>ed concerning the discharge and h</w:t>
            </w:r>
            <w:r w:rsidRPr="00F76931">
              <w:rPr>
                <w:rFonts w:ascii="Arial" w:hAnsi="Arial" w:cs="Arial"/>
                <w:i/>
                <w:sz w:val="16"/>
                <w:szCs w:val="16"/>
                <w:lang w:val="en-US"/>
              </w:rPr>
              <w:t>o</w:t>
            </w:r>
            <w:r w:rsidRPr="00F76931">
              <w:rPr>
                <w:rFonts w:ascii="Arial" w:hAnsi="Arial" w:cs="Arial"/>
                <w:i/>
                <w:sz w:val="16"/>
                <w:szCs w:val="16"/>
              </w:rPr>
              <w:t>w?</w:t>
            </w:r>
          </w:p>
          <w:p w:rsidR="00206CD6" w:rsidRPr="00794419" w:rsidRDefault="00206CD6" w:rsidP="00455739">
            <w:pPr>
              <w:spacing w:before="120"/>
              <w:rPr>
                <w:rFonts w:ascii="Arial" w:hAnsi="Arial" w:cs="Arial"/>
                <w:i/>
                <w:sz w:val="16"/>
                <w:szCs w:val="16"/>
                <w:lang w:val="en-US"/>
              </w:rPr>
            </w:pPr>
          </w:p>
        </w:tc>
      </w:tr>
      <w:tr w:rsidR="00206CD6" w:rsidRPr="00F76931" w:rsidTr="00455739">
        <w:trPr>
          <w:cantSplit/>
        </w:trPr>
        <w:tc>
          <w:tcPr>
            <w:tcW w:w="605"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164</w:t>
            </w:r>
          </w:p>
        </w:tc>
        <w:tc>
          <w:tcPr>
            <w:tcW w:w="509" w:type="dxa"/>
            <w:vMerge/>
            <w:tcBorders>
              <w:top w:val="nil"/>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2408"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Báo cáo việc xà thải đã được gửi</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Report on the discharge sent</w:t>
            </w:r>
          </w:p>
        </w:tc>
        <w:tc>
          <w:tcPr>
            <w:tcW w:w="1602"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Ngày</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Datẽ</w:t>
            </w:r>
          </w:p>
        </w:tc>
        <w:tc>
          <w:tcPr>
            <w:tcW w:w="1638"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Thời gian Time</w:t>
            </w:r>
          </w:p>
        </w:tc>
        <w:tc>
          <w:tcPr>
            <w:tcW w:w="2228"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Cho</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To</w:t>
            </w:r>
          </w:p>
        </w:tc>
        <w:tc>
          <w:tcPr>
            <w:tcW w:w="735" w:type="dxa"/>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Người gửi By</w:t>
            </w:r>
          </w:p>
        </w:tc>
      </w:tr>
    </w:tbl>
    <w:p w:rsidR="00206CD6" w:rsidRPr="00794419" w:rsidRDefault="00206CD6" w:rsidP="00206CD6">
      <w:pPr>
        <w:spacing w:before="120"/>
        <w:rPr>
          <w:rFonts w:ascii="Arial" w:hAnsi="Arial" w:cs="Arial"/>
          <w:sz w:val="20"/>
        </w:rPr>
      </w:pPr>
      <w:r w:rsidRPr="00F76931">
        <w:rPr>
          <w:rFonts w:ascii="Arial" w:hAnsi="Arial" w:cs="Arial"/>
          <w:b/>
          <w:sz w:val="20"/>
          <w:lang w:val="en-US"/>
        </w:rPr>
        <w:t xml:space="preserve">H. </w:t>
      </w:r>
      <w:r w:rsidRPr="00F76931">
        <w:rPr>
          <w:rFonts w:ascii="Arial" w:hAnsi="Arial" w:cs="Arial"/>
          <w:b/>
          <w:sz w:val="20"/>
        </w:rPr>
        <w:t xml:space="preserve">Điền trong trường hợp tai </w:t>
      </w:r>
      <w:r w:rsidRPr="00F76931">
        <w:rPr>
          <w:rFonts w:ascii="Arial" w:hAnsi="Arial" w:cs="Arial"/>
          <w:b/>
          <w:sz w:val="20"/>
          <w:lang w:val="en-US"/>
        </w:rPr>
        <w:t>n</w:t>
      </w:r>
      <w:r w:rsidRPr="00F76931">
        <w:rPr>
          <w:rFonts w:ascii="Arial" w:hAnsi="Arial" w:cs="Arial"/>
          <w:b/>
          <w:sz w:val="20"/>
        </w:rPr>
        <w:t>ạn gây thương tật/nh</w:t>
      </w:r>
      <w:r w:rsidRPr="00F76931">
        <w:rPr>
          <w:rFonts w:ascii="Arial" w:hAnsi="Arial" w:cs="Arial"/>
          <w:b/>
          <w:sz w:val="20"/>
          <w:lang w:val="en-US"/>
        </w:rPr>
        <w:t>iễ</w:t>
      </w:r>
      <w:r w:rsidRPr="00F76931">
        <w:rPr>
          <w:rFonts w:ascii="Arial" w:hAnsi="Arial" w:cs="Arial"/>
          <w:b/>
          <w:sz w:val="20"/>
        </w:rPr>
        <w:t>m độc/chết</w:t>
      </w:r>
      <w:r>
        <w:rPr>
          <w:rFonts w:ascii="Arial" w:hAnsi="Arial" w:cs="Arial"/>
          <w:b/>
          <w:sz w:val="20"/>
          <w:lang w:val="en-US"/>
        </w:rPr>
        <w:br/>
      </w:r>
      <w:r w:rsidRPr="00794419">
        <w:rPr>
          <w:rFonts w:ascii="Arial" w:hAnsi="Arial" w:cs="Arial"/>
          <w:i/>
          <w:sz w:val="20"/>
          <w:lang w:val="en-US"/>
        </w:rPr>
        <w:t xml:space="preserve">H. </w:t>
      </w:r>
      <w:r w:rsidRPr="00794419">
        <w:rPr>
          <w:rFonts w:ascii="Arial" w:hAnsi="Arial" w:cs="Arial"/>
          <w:i/>
          <w:sz w:val="20"/>
        </w:rPr>
        <w:t xml:space="preserve">To be </w:t>
      </w:r>
      <w:r w:rsidRPr="00794419">
        <w:rPr>
          <w:rFonts w:ascii="Arial" w:hAnsi="Arial" w:cs="Arial"/>
          <w:i/>
          <w:sz w:val="20"/>
          <w:lang w:val="en-US"/>
        </w:rPr>
        <w:t>filled</w:t>
      </w:r>
      <w:r w:rsidRPr="00794419">
        <w:rPr>
          <w:rFonts w:ascii="Arial" w:hAnsi="Arial" w:cs="Arial"/>
          <w:i/>
          <w:sz w:val="20"/>
        </w:rPr>
        <w:t xml:space="preserve"> in </w:t>
      </w:r>
      <w:r w:rsidRPr="00794419">
        <w:rPr>
          <w:rFonts w:ascii="Arial" w:hAnsi="Arial" w:cs="Arial"/>
          <w:i/>
          <w:sz w:val="20"/>
          <w:lang w:val="en-US"/>
        </w:rPr>
        <w:t>i</w:t>
      </w:r>
      <w:r w:rsidRPr="00794419">
        <w:rPr>
          <w:rFonts w:ascii="Arial" w:hAnsi="Arial" w:cs="Arial"/>
          <w:i/>
          <w:sz w:val="20"/>
        </w:rPr>
        <w:t>f ihe acc</w:t>
      </w:r>
      <w:r w:rsidRPr="00794419">
        <w:rPr>
          <w:rFonts w:ascii="Arial" w:hAnsi="Arial" w:cs="Arial"/>
          <w:i/>
          <w:sz w:val="20"/>
          <w:lang w:val="en-US"/>
        </w:rPr>
        <w:t>i</w:t>
      </w:r>
      <w:r w:rsidRPr="00794419">
        <w:rPr>
          <w:rFonts w:ascii="Arial" w:hAnsi="Arial" w:cs="Arial"/>
          <w:i/>
          <w:sz w:val="20"/>
        </w:rPr>
        <w:t>den</w:t>
      </w:r>
      <w:r w:rsidRPr="00794419">
        <w:rPr>
          <w:rFonts w:ascii="Arial" w:hAnsi="Arial" w:cs="Arial"/>
          <w:i/>
          <w:sz w:val="20"/>
          <w:lang w:val="en-US"/>
        </w:rPr>
        <w:t>t</w:t>
      </w:r>
      <w:r w:rsidRPr="00794419">
        <w:rPr>
          <w:rFonts w:ascii="Arial" w:hAnsi="Arial" w:cs="Arial"/>
          <w:i/>
          <w:sz w:val="20"/>
        </w:rPr>
        <w:t xml:space="preserve"> caused in</w:t>
      </w:r>
      <w:r w:rsidRPr="00794419">
        <w:rPr>
          <w:rFonts w:ascii="Arial" w:hAnsi="Arial" w:cs="Arial"/>
          <w:i/>
          <w:sz w:val="20"/>
          <w:lang w:val="en-US"/>
        </w:rPr>
        <w:t>ju</w:t>
      </w:r>
      <w:r w:rsidRPr="00794419">
        <w:rPr>
          <w:rFonts w:ascii="Arial" w:hAnsi="Arial" w:cs="Arial"/>
          <w:i/>
          <w:sz w:val="20"/>
        </w:rPr>
        <w:t>ry/poisoning/dea</w:t>
      </w:r>
      <w:r w:rsidRPr="00794419">
        <w:rPr>
          <w:rFonts w:ascii="Arial" w:hAnsi="Arial" w:cs="Arial"/>
          <w:i/>
          <w:sz w:val="20"/>
          <w:lang w:val="en-US"/>
        </w:rPr>
        <w:t>t</w:t>
      </w:r>
      <w:r w:rsidRPr="00794419">
        <w:rPr>
          <w:rFonts w:ascii="Arial" w:hAnsi="Arial" w:cs="Arial"/>
          <w:i/>
          <w:sz w:val="20"/>
        </w:rPr>
        <w:t>h</w:t>
      </w:r>
    </w:p>
    <w:tbl>
      <w:tblPr>
        <w:tblW w:w="10080" w:type="dxa"/>
        <w:tblInd w:w="-115" w:type="dxa"/>
        <w:tblLayout w:type="fixed"/>
        <w:tblCellMar>
          <w:left w:w="0" w:type="dxa"/>
          <w:right w:w="0" w:type="dxa"/>
        </w:tblCellMar>
        <w:tblLook w:val="0000" w:firstRow="0" w:lastRow="0" w:firstColumn="0" w:lastColumn="0" w:noHBand="0" w:noVBand="0"/>
      </w:tblPr>
      <w:tblGrid>
        <w:gridCol w:w="600"/>
        <w:gridCol w:w="720"/>
        <w:gridCol w:w="3120"/>
        <w:gridCol w:w="1200"/>
        <w:gridCol w:w="865"/>
        <w:gridCol w:w="335"/>
        <w:gridCol w:w="1570"/>
        <w:gridCol w:w="1670"/>
      </w:tblGrid>
      <w:tr w:rsidR="00206CD6" w:rsidRPr="00F76931" w:rsidTr="00455739">
        <w:tc>
          <w:tcPr>
            <w:tcW w:w="60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720" w:type="dxa"/>
            <w:vMerge w:val="restart"/>
            <w:tcBorders>
              <w:top w:val="single" w:sz="4" w:space="0" w:color="auto"/>
              <w:left w:val="single" w:sz="4" w:space="0" w:color="auto"/>
              <w:bottom w:val="nil"/>
              <w:right w:val="nil"/>
            </w:tcBorders>
            <w:shd w:val="clear" w:color="auto" w:fill="FFFFFF"/>
            <w:textDirection w:val="btLr"/>
          </w:tcPr>
          <w:p w:rsidR="00206CD6" w:rsidRPr="00C47550" w:rsidRDefault="00206CD6" w:rsidP="00455739">
            <w:pPr>
              <w:spacing w:before="120"/>
              <w:jc w:val="center"/>
              <w:rPr>
                <w:rFonts w:ascii="Arial" w:hAnsi="Arial" w:cs="Arial"/>
                <w:b/>
                <w:sz w:val="20"/>
                <w:szCs w:val="20"/>
              </w:rPr>
            </w:pPr>
            <w:r w:rsidRPr="00C47550">
              <w:rPr>
                <w:rFonts w:ascii="Arial" w:hAnsi="Arial" w:cs="Arial"/>
                <w:b/>
                <w:sz w:val="20"/>
                <w:szCs w:val="20"/>
              </w:rPr>
              <w:t>BỊ THƯƠNG / NHIỄM Đ</w:t>
            </w:r>
            <w:r>
              <w:rPr>
                <w:rFonts w:ascii="Arial" w:hAnsi="Arial" w:cs="Arial"/>
                <w:b/>
                <w:sz w:val="20"/>
                <w:szCs w:val="20"/>
                <w:lang w:val="en-US"/>
              </w:rPr>
              <w:t>ỘC</w:t>
            </w:r>
            <w:r w:rsidRPr="00C47550">
              <w:rPr>
                <w:rFonts w:ascii="Arial" w:hAnsi="Arial" w:cs="Arial"/>
                <w:b/>
                <w:sz w:val="20"/>
                <w:szCs w:val="20"/>
              </w:rPr>
              <w:t>/ CHÉT</w:t>
            </w:r>
          </w:p>
          <w:p w:rsidR="00206CD6" w:rsidRPr="00C47550" w:rsidRDefault="00206CD6" w:rsidP="00455739">
            <w:pPr>
              <w:spacing w:before="120"/>
              <w:jc w:val="center"/>
              <w:rPr>
                <w:rFonts w:ascii="Arial" w:hAnsi="Arial" w:cs="Arial"/>
                <w:b/>
                <w:sz w:val="20"/>
                <w:szCs w:val="20"/>
              </w:rPr>
            </w:pPr>
            <w:r>
              <w:rPr>
                <w:rFonts w:ascii="Arial" w:hAnsi="Arial" w:cs="Arial"/>
                <w:b/>
                <w:sz w:val="20"/>
                <w:szCs w:val="20"/>
              </w:rPr>
              <w:t>INJ</w:t>
            </w:r>
            <w:r>
              <w:rPr>
                <w:rFonts w:ascii="Arial" w:hAnsi="Arial" w:cs="Arial"/>
                <w:b/>
                <w:sz w:val="20"/>
                <w:szCs w:val="20"/>
                <w:lang w:val="en-US"/>
              </w:rPr>
              <w:t>U</w:t>
            </w:r>
            <w:r>
              <w:rPr>
                <w:rFonts w:ascii="Arial" w:hAnsi="Arial" w:cs="Arial"/>
                <w:b/>
                <w:sz w:val="20"/>
                <w:szCs w:val="20"/>
              </w:rPr>
              <w:t>RY/PO</w:t>
            </w:r>
            <w:r>
              <w:rPr>
                <w:rFonts w:ascii="Arial" w:hAnsi="Arial" w:cs="Arial"/>
                <w:b/>
                <w:sz w:val="20"/>
                <w:szCs w:val="20"/>
                <w:lang w:val="en-US"/>
              </w:rPr>
              <w:t>I</w:t>
            </w:r>
            <w:r>
              <w:rPr>
                <w:rFonts w:ascii="Arial" w:hAnsi="Arial" w:cs="Arial"/>
                <w:b/>
                <w:sz w:val="20"/>
                <w:szCs w:val="20"/>
              </w:rPr>
              <w:t>SONING/D</w:t>
            </w:r>
            <w:r>
              <w:rPr>
                <w:rFonts w:ascii="Arial" w:hAnsi="Arial" w:cs="Arial"/>
                <w:b/>
                <w:sz w:val="20"/>
                <w:szCs w:val="20"/>
                <w:lang w:val="en-US"/>
              </w:rPr>
              <w:t>E</w:t>
            </w:r>
            <w:r>
              <w:rPr>
                <w:rFonts w:ascii="Arial" w:hAnsi="Arial" w:cs="Arial"/>
                <w:b/>
                <w:sz w:val="20"/>
                <w:szCs w:val="20"/>
              </w:rPr>
              <w:t>A</w:t>
            </w:r>
            <w:r w:rsidRPr="00C47550">
              <w:rPr>
                <w:rFonts w:ascii="Arial" w:hAnsi="Arial" w:cs="Arial"/>
                <w:b/>
                <w:sz w:val="20"/>
                <w:szCs w:val="20"/>
              </w:rPr>
              <w:t>TH</w:t>
            </w:r>
          </w:p>
        </w:tc>
        <w:tc>
          <w:tcPr>
            <w:tcW w:w="312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20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 xml:space="preserve">BỊ THƯƠNG </w:t>
            </w:r>
            <w:r w:rsidRPr="00F76931">
              <w:rPr>
                <w:rFonts w:ascii="Arial" w:hAnsi="Arial" w:cs="Arial"/>
                <w:i/>
                <w:sz w:val="16"/>
                <w:szCs w:val="16"/>
              </w:rPr>
              <w:t>INJURED</w:t>
            </w:r>
          </w:p>
        </w:tc>
        <w:tc>
          <w:tcPr>
            <w:tcW w:w="120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NH</w:t>
            </w:r>
            <w:r w:rsidRPr="00F76931">
              <w:rPr>
                <w:rFonts w:ascii="Arial" w:hAnsi="Arial" w:cs="Arial"/>
                <w:sz w:val="16"/>
                <w:szCs w:val="16"/>
                <w:lang w:val="en-US"/>
              </w:rPr>
              <w:t>IỄ</w:t>
            </w:r>
            <w:r w:rsidRPr="00F76931">
              <w:rPr>
                <w:rFonts w:ascii="Arial" w:hAnsi="Arial" w:cs="Arial"/>
                <w:sz w:val="16"/>
                <w:szCs w:val="16"/>
              </w:rPr>
              <w:t xml:space="preserve">M ĐỘC </w:t>
            </w:r>
            <w:r w:rsidRPr="00F76931">
              <w:rPr>
                <w:rFonts w:ascii="Arial" w:hAnsi="Arial" w:cs="Arial"/>
                <w:i/>
                <w:sz w:val="16"/>
                <w:szCs w:val="16"/>
              </w:rPr>
              <w:t>PO</w:t>
            </w:r>
            <w:r w:rsidRPr="00F76931">
              <w:rPr>
                <w:rFonts w:ascii="Arial" w:hAnsi="Arial" w:cs="Arial"/>
                <w:i/>
                <w:sz w:val="16"/>
                <w:szCs w:val="16"/>
                <w:lang w:val="en-US"/>
              </w:rPr>
              <w:t>I</w:t>
            </w:r>
            <w:r w:rsidRPr="00F76931">
              <w:rPr>
                <w:rFonts w:ascii="Arial" w:hAnsi="Arial" w:cs="Arial"/>
                <w:i/>
                <w:sz w:val="16"/>
                <w:szCs w:val="16"/>
              </w:rPr>
              <w:t>SONED</w:t>
            </w:r>
          </w:p>
        </w:tc>
        <w:tc>
          <w:tcPr>
            <w:tcW w:w="157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M</w:t>
            </w:r>
            <w:r w:rsidRPr="00F76931">
              <w:rPr>
                <w:rFonts w:ascii="Arial" w:hAnsi="Arial" w:cs="Arial"/>
                <w:sz w:val="16"/>
                <w:szCs w:val="16"/>
                <w:lang w:val="en-US"/>
              </w:rPr>
              <w:t>Ấ</w:t>
            </w:r>
            <w:r w:rsidRPr="00F76931">
              <w:rPr>
                <w:rFonts w:ascii="Arial" w:hAnsi="Arial" w:cs="Arial"/>
                <w:sz w:val="16"/>
                <w:szCs w:val="16"/>
              </w:rPr>
              <w:t>TTÍCH</w:t>
            </w:r>
          </w:p>
          <w:p w:rsidR="00206CD6" w:rsidRPr="00F76931" w:rsidRDefault="00206CD6" w:rsidP="00455739">
            <w:pPr>
              <w:spacing w:before="120"/>
              <w:jc w:val="center"/>
              <w:rPr>
                <w:rFonts w:ascii="Arial" w:hAnsi="Arial" w:cs="Arial"/>
                <w:i/>
                <w:sz w:val="16"/>
                <w:szCs w:val="16"/>
              </w:rPr>
            </w:pPr>
            <w:r w:rsidRPr="00F76931">
              <w:rPr>
                <w:rFonts w:ascii="Arial" w:hAnsi="Arial" w:cs="Arial"/>
                <w:i/>
                <w:sz w:val="16"/>
                <w:szCs w:val="16"/>
              </w:rPr>
              <w:t>DISAPPEARED</w:t>
            </w:r>
          </w:p>
        </w:tc>
        <w:tc>
          <w:tcPr>
            <w:tcW w:w="167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CH</w:t>
            </w:r>
            <w:r w:rsidRPr="00F76931">
              <w:rPr>
                <w:rFonts w:ascii="Arial" w:hAnsi="Arial" w:cs="Arial"/>
                <w:sz w:val="16"/>
                <w:szCs w:val="16"/>
                <w:lang w:val="en-US"/>
              </w:rPr>
              <w:t>Ế</w:t>
            </w:r>
            <w:r w:rsidRPr="00F76931">
              <w:rPr>
                <w:rFonts w:ascii="Arial" w:hAnsi="Arial" w:cs="Arial"/>
                <w:sz w:val="16"/>
                <w:szCs w:val="16"/>
              </w:rPr>
              <w:t>T</w:t>
            </w:r>
          </w:p>
          <w:p w:rsidR="00206CD6" w:rsidRPr="00F76931" w:rsidRDefault="00206CD6" w:rsidP="00455739">
            <w:pPr>
              <w:spacing w:before="120"/>
              <w:jc w:val="center"/>
              <w:rPr>
                <w:rFonts w:ascii="Arial" w:hAnsi="Arial" w:cs="Arial"/>
                <w:i/>
                <w:sz w:val="16"/>
                <w:szCs w:val="16"/>
              </w:rPr>
            </w:pPr>
            <w:r w:rsidRPr="00F76931">
              <w:rPr>
                <w:rFonts w:ascii="Arial" w:hAnsi="Arial" w:cs="Arial"/>
                <w:i/>
                <w:sz w:val="16"/>
                <w:szCs w:val="16"/>
              </w:rPr>
              <w:t>DEAD</w:t>
            </w:r>
          </w:p>
        </w:tc>
      </w:tr>
      <w:tr w:rsidR="00206CD6" w:rsidRPr="00F76931" w:rsidTr="00455739">
        <w:tc>
          <w:tcPr>
            <w:tcW w:w="60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165</w:t>
            </w:r>
          </w:p>
        </w:tc>
        <w:tc>
          <w:tcPr>
            <w:tcW w:w="72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312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Thuyền viên</w:t>
            </w:r>
            <w:r w:rsidRPr="00F76931">
              <w:rPr>
                <w:rFonts w:ascii="Arial" w:hAnsi="Arial" w:cs="Arial"/>
                <w:sz w:val="16"/>
                <w:szCs w:val="16"/>
                <w:lang w:val="en-US"/>
              </w:rPr>
              <w:br/>
            </w:r>
            <w:r w:rsidRPr="00F76931">
              <w:rPr>
                <w:rFonts w:ascii="Arial" w:hAnsi="Arial" w:cs="Arial"/>
                <w:i/>
                <w:sz w:val="16"/>
                <w:szCs w:val="16"/>
              </w:rPr>
              <w:t>C</w:t>
            </w:r>
            <w:r w:rsidRPr="00F76931">
              <w:rPr>
                <w:rFonts w:ascii="Arial" w:hAnsi="Arial" w:cs="Arial"/>
                <w:i/>
                <w:sz w:val="16"/>
                <w:szCs w:val="16"/>
                <w:lang w:val="en-US"/>
              </w:rPr>
              <w:t>rew</w:t>
            </w:r>
            <w:r w:rsidRPr="00F76931">
              <w:rPr>
                <w:rFonts w:ascii="Arial" w:hAnsi="Arial" w:cs="Arial"/>
                <w:i/>
                <w:sz w:val="16"/>
                <w:szCs w:val="16"/>
              </w:rPr>
              <w:t xml:space="preserve"> members</w:t>
            </w:r>
          </w:p>
        </w:tc>
        <w:tc>
          <w:tcPr>
            <w:tcW w:w="120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20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57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67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600" w:type="dxa"/>
            <w:vMerge w:val="restart"/>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166</w:t>
            </w:r>
          </w:p>
        </w:tc>
        <w:tc>
          <w:tcPr>
            <w:tcW w:w="72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312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Hành khách </w:t>
            </w:r>
            <w:r w:rsidRPr="00F76931">
              <w:rPr>
                <w:rFonts w:ascii="Arial" w:hAnsi="Arial" w:cs="Arial"/>
                <w:sz w:val="16"/>
                <w:szCs w:val="16"/>
                <w:lang w:val="en-US"/>
              </w:rPr>
              <w:br/>
            </w:r>
            <w:r w:rsidRPr="00F76931">
              <w:rPr>
                <w:rFonts w:ascii="Arial" w:hAnsi="Arial" w:cs="Arial"/>
                <w:i/>
                <w:sz w:val="16"/>
                <w:szCs w:val="16"/>
                <w:lang w:val="en-US"/>
              </w:rPr>
              <w:t>P</w:t>
            </w:r>
            <w:r w:rsidRPr="00F76931">
              <w:rPr>
                <w:rFonts w:ascii="Arial" w:hAnsi="Arial" w:cs="Arial"/>
                <w:i/>
                <w:sz w:val="16"/>
                <w:szCs w:val="16"/>
              </w:rPr>
              <w:t>assengers</w:t>
            </w:r>
          </w:p>
        </w:tc>
        <w:tc>
          <w:tcPr>
            <w:tcW w:w="120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20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57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67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600" w:type="dxa"/>
            <w:vMerge/>
            <w:tcBorders>
              <w:top w:val="nil"/>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p>
        </w:tc>
        <w:tc>
          <w:tcPr>
            <w:tcW w:w="72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312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Những người khác trên tàu</w:t>
            </w:r>
            <w:r w:rsidRPr="00F76931">
              <w:rPr>
                <w:rFonts w:ascii="Arial" w:hAnsi="Arial" w:cs="Arial"/>
                <w:sz w:val="16"/>
                <w:szCs w:val="16"/>
                <w:lang w:val="en-US"/>
              </w:rPr>
              <w:br/>
            </w:r>
            <w:r w:rsidRPr="00F76931">
              <w:rPr>
                <w:rFonts w:ascii="Arial" w:hAnsi="Arial" w:cs="Arial"/>
                <w:i/>
                <w:sz w:val="16"/>
                <w:szCs w:val="16"/>
              </w:rPr>
              <w:t>Other persons o</w:t>
            </w:r>
            <w:r w:rsidRPr="00F76931">
              <w:rPr>
                <w:rFonts w:ascii="Arial" w:hAnsi="Arial" w:cs="Arial"/>
                <w:i/>
                <w:sz w:val="16"/>
                <w:szCs w:val="16"/>
                <w:lang w:val="en-US"/>
              </w:rPr>
              <w:t>n</w:t>
            </w:r>
            <w:r w:rsidRPr="00F76931">
              <w:rPr>
                <w:rFonts w:ascii="Arial" w:hAnsi="Arial" w:cs="Arial"/>
                <w:i/>
                <w:sz w:val="16"/>
                <w:szCs w:val="16"/>
              </w:rPr>
              <w:t>board</w:t>
            </w:r>
          </w:p>
        </w:tc>
        <w:tc>
          <w:tcPr>
            <w:tcW w:w="120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20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57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67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60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167</w:t>
            </w:r>
          </w:p>
        </w:tc>
        <w:tc>
          <w:tcPr>
            <w:tcW w:w="72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312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Những người khác ngoài tàu</w:t>
            </w:r>
            <w:r w:rsidRPr="00F76931">
              <w:rPr>
                <w:rFonts w:ascii="Arial" w:hAnsi="Arial" w:cs="Arial"/>
                <w:sz w:val="16"/>
                <w:szCs w:val="16"/>
                <w:lang w:val="en-US"/>
              </w:rPr>
              <w:br/>
            </w:r>
            <w:r w:rsidRPr="00F76931">
              <w:rPr>
                <w:rFonts w:ascii="Arial" w:hAnsi="Arial" w:cs="Arial"/>
                <w:i/>
                <w:sz w:val="16"/>
                <w:szCs w:val="16"/>
              </w:rPr>
              <w:t>Persons outside the ship</w:t>
            </w:r>
          </w:p>
        </w:tc>
        <w:tc>
          <w:tcPr>
            <w:tcW w:w="120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200" w:type="dxa"/>
            <w:gridSpan w:val="2"/>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57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p>
        </w:tc>
        <w:tc>
          <w:tcPr>
            <w:tcW w:w="1670"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p>
        </w:tc>
      </w:tr>
      <w:tr w:rsidR="00206CD6" w:rsidRPr="00F76931" w:rsidTr="00455739">
        <w:tc>
          <w:tcPr>
            <w:tcW w:w="60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168</w:t>
            </w:r>
          </w:p>
        </w:tc>
        <w:tc>
          <w:tcPr>
            <w:tcW w:w="72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5520" w:type="dxa"/>
            <w:gridSpan w:val="4"/>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Tai nạn/thiệt hại phát sinh trực tiếp từ các sự cố khác không</w:t>
            </w:r>
            <w:r w:rsidRPr="00F76931">
              <w:rPr>
                <w:rFonts w:ascii="Arial" w:hAnsi="Arial" w:cs="Arial"/>
                <w:sz w:val="16"/>
                <w:szCs w:val="16"/>
                <w:lang w:val="en-US"/>
              </w:rPr>
              <w:br/>
            </w:r>
            <w:r w:rsidRPr="00F76931">
              <w:rPr>
                <w:rFonts w:ascii="Arial" w:hAnsi="Arial" w:cs="Arial"/>
                <w:i/>
                <w:sz w:val="16"/>
                <w:szCs w:val="16"/>
              </w:rPr>
              <w:t>Was the accident/damage direct</w:t>
            </w:r>
            <w:r w:rsidRPr="00F76931">
              <w:rPr>
                <w:rFonts w:ascii="Arial" w:hAnsi="Arial" w:cs="Arial"/>
                <w:i/>
                <w:sz w:val="16"/>
                <w:szCs w:val="16"/>
                <w:lang w:val="en-US"/>
              </w:rPr>
              <w:t>l</w:t>
            </w:r>
            <w:r w:rsidRPr="00F76931">
              <w:rPr>
                <w:rFonts w:ascii="Arial" w:hAnsi="Arial" w:cs="Arial"/>
                <w:i/>
                <w:sz w:val="16"/>
                <w:szCs w:val="16"/>
              </w:rPr>
              <w:t>y caused by anoiher occurrence</w:t>
            </w:r>
          </w:p>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 xml:space="preserve">                                          </w:t>
            </w:r>
            <w:r w:rsidRPr="00F76931">
              <w:rPr>
                <w:rFonts w:ascii="Arial" w:hAnsi="Arial" w:cs="Arial"/>
                <w:sz w:val="16"/>
                <w:szCs w:val="16"/>
              </w:rPr>
              <w:t>□ Có □ Không</w:t>
            </w:r>
            <w:r w:rsidRPr="00F76931">
              <w:rPr>
                <w:rFonts w:ascii="Arial" w:hAnsi="Arial" w:cs="Arial"/>
                <w:sz w:val="16"/>
                <w:szCs w:val="16"/>
                <w:lang w:val="en-US"/>
              </w:rPr>
              <w:br/>
              <w:t xml:space="preserve">                                              </w:t>
            </w:r>
            <w:r w:rsidRPr="00F76931">
              <w:rPr>
                <w:rFonts w:ascii="Arial" w:hAnsi="Arial" w:cs="Arial"/>
                <w:sz w:val="16"/>
                <w:szCs w:val="16"/>
              </w:rPr>
              <w:t xml:space="preserve"> </w:t>
            </w:r>
            <w:r w:rsidRPr="00F76931">
              <w:rPr>
                <w:rFonts w:ascii="Arial" w:hAnsi="Arial" w:cs="Arial"/>
                <w:i/>
                <w:sz w:val="16"/>
                <w:szCs w:val="16"/>
              </w:rPr>
              <w:t xml:space="preserve">Yes </w:t>
            </w:r>
            <w:r w:rsidRPr="00F76931">
              <w:rPr>
                <w:rFonts w:ascii="Arial" w:hAnsi="Arial" w:cs="Arial"/>
                <w:i/>
                <w:sz w:val="16"/>
                <w:szCs w:val="16"/>
                <w:lang w:val="en-US"/>
              </w:rPr>
              <w:t xml:space="preserve">  </w:t>
            </w:r>
            <w:r w:rsidRPr="00F76931">
              <w:rPr>
                <w:rFonts w:ascii="Arial" w:hAnsi="Arial" w:cs="Arial"/>
                <w:i/>
                <w:sz w:val="16"/>
                <w:szCs w:val="16"/>
              </w:rPr>
              <w:t>No</w:t>
            </w:r>
          </w:p>
        </w:tc>
        <w:tc>
          <w:tcPr>
            <w:tcW w:w="324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i/>
                <w:sz w:val="16"/>
                <w:szCs w:val="16"/>
              </w:rPr>
            </w:pPr>
            <w:r w:rsidRPr="00F76931">
              <w:rPr>
                <w:rFonts w:ascii="Arial" w:hAnsi="Arial" w:cs="Arial"/>
                <w:sz w:val="16"/>
                <w:szCs w:val="16"/>
              </w:rPr>
              <w:t>Hoặc liên quan đến sai sót/tổn thấ</w:t>
            </w:r>
            <w:r>
              <w:rPr>
                <w:rFonts w:ascii="Arial" w:hAnsi="Arial" w:cs="Arial"/>
                <w:sz w:val="16"/>
                <w:szCs w:val="16"/>
              </w:rPr>
              <w:t>t</w:t>
            </w:r>
            <w:r>
              <w:rPr>
                <w:rFonts w:ascii="Arial" w:hAnsi="Arial" w:cs="Arial"/>
                <w:sz w:val="16"/>
                <w:szCs w:val="16"/>
                <w:lang w:val="en-US"/>
              </w:rPr>
              <w:t xml:space="preserve"> </w:t>
            </w:r>
            <w:r w:rsidRPr="00F76931">
              <w:rPr>
                <w:rFonts w:ascii="Arial" w:hAnsi="Arial" w:cs="Arial"/>
                <w:sz w:val="16"/>
                <w:szCs w:val="16"/>
              </w:rPr>
              <w:t>chung/tàu đắm (cứu hoả, lai k</w:t>
            </w:r>
            <w:r w:rsidRPr="00F76931">
              <w:rPr>
                <w:rFonts w:ascii="Arial" w:hAnsi="Arial" w:cs="Arial"/>
                <w:sz w:val="16"/>
                <w:szCs w:val="16"/>
                <w:lang w:val="en-US"/>
              </w:rPr>
              <w:t>é</w:t>
            </w:r>
            <w:r w:rsidRPr="00F76931">
              <w:rPr>
                <w:rFonts w:ascii="Arial" w:hAnsi="Arial" w:cs="Arial"/>
                <w:sz w:val="16"/>
                <w:szCs w:val="16"/>
              </w:rPr>
              <w:t>o,.v.v</w:t>
            </w:r>
            <w:r w:rsidRPr="00F76931">
              <w:rPr>
                <w:rFonts w:ascii="Arial" w:hAnsi="Arial" w:cs="Arial"/>
                <w:sz w:val="16"/>
                <w:szCs w:val="16"/>
                <w:lang w:val="en-US"/>
              </w:rPr>
              <w:t>…</w:t>
            </w:r>
            <w:r w:rsidRPr="00F76931">
              <w:rPr>
                <w:rFonts w:ascii="Arial" w:hAnsi="Arial" w:cs="Arial"/>
                <w:sz w:val="16"/>
                <w:szCs w:val="16"/>
              </w:rPr>
              <w:t>)</w:t>
            </w:r>
            <w:r w:rsidRPr="00F76931">
              <w:rPr>
                <w:rFonts w:ascii="Arial" w:hAnsi="Arial" w:cs="Arial"/>
                <w:sz w:val="16"/>
                <w:szCs w:val="16"/>
                <w:lang w:val="en-US"/>
              </w:rPr>
              <w:br/>
            </w:r>
            <w:r w:rsidRPr="00F76931">
              <w:rPr>
                <w:rFonts w:ascii="Arial" w:hAnsi="Arial" w:cs="Arial"/>
                <w:i/>
                <w:sz w:val="16"/>
                <w:szCs w:val="16"/>
              </w:rPr>
              <w:t>Or in connection with fa</w:t>
            </w:r>
            <w:r w:rsidRPr="00F76931">
              <w:rPr>
                <w:rFonts w:ascii="Arial" w:hAnsi="Arial" w:cs="Arial"/>
                <w:i/>
                <w:sz w:val="16"/>
                <w:szCs w:val="16"/>
                <w:lang w:val="en-US"/>
              </w:rPr>
              <w:t>il</w:t>
            </w:r>
            <w:r w:rsidRPr="00F76931">
              <w:rPr>
                <w:rFonts w:ascii="Arial" w:hAnsi="Arial" w:cs="Arial"/>
                <w:i/>
                <w:sz w:val="16"/>
                <w:szCs w:val="16"/>
              </w:rPr>
              <w:t>ure/average/shipwreck (f</w:t>
            </w:r>
            <w:r w:rsidRPr="00F76931">
              <w:rPr>
                <w:rFonts w:ascii="Arial" w:hAnsi="Arial" w:cs="Arial"/>
                <w:i/>
                <w:sz w:val="16"/>
                <w:szCs w:val="16"/>
                <w:lang w:val="en-US"/>
              </w:rPr>
              <w:t>i</w:t>
            </w:r>
            <w:r w:rsidRPr="00F76931">
              <w:rPr>
                <w:rFonts w:ascii="Arial" w:hAnsi="Arial" w:cs="Arial"/>
                <w:i/>
                <w:sz w:val="16"/>
                <w:szCs w:val="16"/>
              </w:rPr>
              <w:t>re extinguish</w:t>
            </w:r>
            <w:r w:rsidRPr="00F76931">
              <w:rPr>
                <w:rFonts w:ascii="Arial" w:hAnsi="Arial" w:cs="Arial"/>
                <w:i/>
                <w:sz w:val="16"/>
                <w:szCs w:val="16"/>
                <w:lang w:val="en-US"/>
              </w:rPr>
              <w:t>i</w:t>
            </w:r>
            <w:r w:rsidRPr="00F76931">
              <w:rPr>
                <w:rFonts w:ascii="Arial" w:hAnsi="Arial" w:cs="Arial"/>
                <w:i/>
                <w:sz w:val="16"/>
                <w:szCs w:val="16"/>
              </w:rPr>
              <w:t>ng, to</w:t>
            </w:r>
            <w:r w:rsidRPr="00F76931">
              <w:rPr>
                <w:rFonts w:ascii="Arial" w:hAnsi="Arial" w:cs="Arial"/>
                <w:i/>
                <w:sz w:val="16"/>
                <w:szCs w:val="16"/>
                <w:lang w:val="en-US"/>
              </w:rPr>
              <w:t>w</w:t>
            </w:r>
            <w:r w:rsidRPr="00F76931">
              <w:rPr>
                <w:rFonts w:ascii="Arial" w:hAnsi="Arial" w:cs="Arial"/>
                <w:i/>
                <w:sz w:val="16"/>
                <w:szCs w:val="16"/>
              </w:rPr>
              <w:t>ing, etc</w:t>
            </w:r>
          </w:p>
          <w:p w:rsidR="00206CD6" w:rsidRPr="00F76931" w:rsidRDefault="00206CD6" w:rsidP="00455739">
            <w:pPr>
              <w:spacing w:before="120"/>
              <w:rPr>
                <w:rFonts w:ascii="Arial" w:hAnsi="Arial" w:cs="Arial"/>
                <w:sz w:val="16"/>
                <w:szCs w:val="16"/>
              </w:rPr>
            </w:pPr>
            <w:r w:rsidRPr="00F76931">
              <w:rPr>
                <w:rFonts w:ascii="Arial" w:hAnsi="Arial" w:cs="Arial"/>
                <w:sz w:val="16"/>
                <w:szCs w:val="16"/>
                <w:lang w:val="en-US"/>
              </w:rPr>
              <w:t xml:space="preserve">               </w:t>
            </w:r>
            <w:r w:rsidRPr="00F76931">
              <w:rPr>
                <w:rFonts w:ascii="Arial" w:hAnsi="Arial" w:cs="Arial"/>
                <w:sz w:val="16"/>
                <w:szCs w:val="16"/>
              </w:rPr>
              <w:t xml:space="preserve">□ Có </w:t>
            </w:r>
            <w:r w:rsidRPr="00F76931">
              <w:rPr>
                <w:rFonts w:ascii="Arial" w:hAnsi="Arial" w:cs="Arial"/>
                <w:sz w:val="16"/>
                <w:szCs w:val="16"/>
                <w:lang w:val="en-US"/>
              </w:rPr>
              <w:t xml:space="preserve"> </w:t>
            </w:r>
            <w:r w:rsidRPr="00F76931">
              <w:rPr>
                <w:rFonts w:ascii="Arial" w:hAnsi="Arial" w:cs="Arial"/>
                <w:sz w:val="16"/>
                <w:szCs w:val="16"/>
              </w:rPr>
              <w:t>□ Không</w:t>
            </w:r>
            <w:r w:rsidRPr="00F76931">
              <w:rPr>
                <w:rFonts w:ascii="Arial" w:hAnsi="Arial" w:cs="Arial"/>
                <w:sz w:val="16"/>
                <w:szCs w:val="16"/>
                <w:lang w:val="en-US"/>
              </w:rPr>
              <w:br/>
            </w:r>
            <w:r>
              <w:rPr>
                <w:rFonts w:ascii="Arial" w:hAnsi="Arial" w:cs="Arial"/>
                <w:i/>
                <w:sz w:val="16"/>
                <w:szCs w:val="16"/>
                <w:lang w:val="en-US"/>
              </w:rPr>
              <w:t xml:space="preserve">                  </w:t>
            </w:r>
            <w:r w:rsidRPr="00F76931">
              <w:rPr>
                <w:rFonts w:ascii="Arial" w:hAnsi="Arial" w:cs="Arial"/>
                <w:i/>
                <w:sz w:val="16"/>
                <w:szCs w:val="16"/>
              </w:rPr>
              <w:t xml:space="preserve">Yes </w:t>
            </w:r>
            <w:r>
              <w:rPr>
                <w:rFonts w:ascii="Arial" w:hAnsi="Arial" w:cs="Arial"/>
                <w:i/>
                <w:sz w:val="16"/>
                <w:szCs w:val="16"/>
                <w:lang w:val="en-US"/>
              </w:rPr>
              <w:t xml:space="preserve">   </w:t>
            </w:r>
            <w:r w:rsidRPr="00F76931">
              <w:rPr>
                <w:rFonts w:ascii="Arial" w:hAnsi="Arial" w:cs="Arial"/>
                <w:i/>
                <w:sz w:val="16"/>
                <w:szCs w:val="16"/>
              </w:rPr>
              <w:t>No</w:t>
            </w:r>
          </w:p>
        </w:tc>
      </w:tr>
      <w:tr w:rsidR="00206CD6" w:rsidRPr="00F76931" w:rsidTr="00455739">
        <w:tc>
          <w:tcPr>
            <w:tcW w:w="60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169</w:t>
            </w:r>
          </w:p>
        </w:tc>
        <w:tc>
          <w:tcPr>
            <w:tcW w:w="72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5520" w:type="dxa"/>
            <w:gridSpan w:val="4"/>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Tai nạn xảy ra liên quan đến việc sơ t</w:t>
            </w:r>
            <w:r w:rsidRPr="00565891">
              <w:rPr>
                <w:rFonts w:ascii="Arial" w:hAnsi="Arial" w:cs="Arial"/>
                <w:sz w:val="16"/>
                <w:szCs w:val="16"/>
              </w:rPr>
              <w:t>á</w:t>
            </w:r>
            <w:r w:rsidRPr="00F76931">
              <w:rPr>
                <w:rFonts w:ascii="Arial" w:hAnsi="Arial" w:cs="Arial"/>
                <w:sz w:val="16"/>
                <w:szCs w:val="16"/>
              </w:rPr>
              <w:t>n khỏi tàu không?</w:t>
            </w:r>
            <w:r w:rsidRPr="00565891">
              <w:rPr>
                <w:rFonts w:ascii="Arial" w:hAnsi="Arial" w:cs="Arial"/>
                <w:sz w:val="16"/>
                <w:szCs w:val="16"/>
              </w:rPr>
              <w:br/>
            </w:r>
            <w:r w:rsidRPr="00F76931">
              <w:rPr>
                <w:rFonts w:ascii="Arial" w:hAnsi="Arial" w:cs="Arial"/>
                <w:sz w:val="16"/>
                <w:szCs w:val="16"/>
              </w:rPr>
              <w:t>Did the accident occur in connection wiih evacuation of the ship?</w:t>
            </w:r>
          </w:p>
          <w:p w:rsidR="00206CD6" w:rsidRPr="003B5ABC" w:rsidRDefault="00206CD6" w:rsidP="00455739">
            <w:pPr>
              <w:spacing w:before="120"/>
              <w:rPr>
                <w:rFonts w:ascii="Arial" w:hAnsi="Arial" w:cs="Arial"/>
                <w:sz w:val="16"/>
                <w:szCs w:val="16"/>
                <w:lang w:val="en-US"/>
              </w:rPr>
            </w:pPr>
            <w:r w:rsidRPr="00F76931">
              <w:rPr>
                <w:rFonts w:ascii="Arial" w:hAnsi="Arial" w:cs="Arial"/>
                <w:sz w:val="16"/>
                <w:szCs w:val="16"/>
              </w:rPr>
              <w:t>□ Có</w:t>
            </w:r>
            <w:r>
              <w:rPr>
                <w:rFonts w:ascii="Arial" w:hAnsi="Arial" w:cs="Arial"/>
                <w:sz w:val="16"/>
                <w:szCs w:val="16"/>
                <w:lang w:val="en-US"/>
              </w:rPr>
              <w:t xml:space="preserve">    </w:t>
            </w:r>
            <w:r w:rsidRPr="00F76931">
              <w:rPr>
                <w:rFonts w:ascii="Arial" w:hAnsi="Arial" w:cs="Arial"/>
                <w:sz w:val="16"/>
                <w:szCs w:val="16"/>
              </w:rPr>
              <w:t xml:space="preserve"> □ Không </w:t>
            </w:r>
            <w:r>
              <w:rPr>
                <w:rFonts w:ascii="Arial" w:hAnsi="Arial" w:cs="Arial"/>
                <w:sz w:val="16"/>
                <w:szCs w:val="16"/>
                <w:lang w:val="en-US"/>
              </w:rPr>
              <w:br/>
              <w:t xml:space="preserve">  </w:t>
            </w:r>
            <w:r w:rsidRPr="00F76931">
              <w:rPr>
                <w:rFonts w:ascii="Arial" w:hAnsi="Arial" w:cs="Arial"/>
                <w:sz w:val="16"/>
                <w:szCs w:val="16"/>
              </w:rPr>
              <w:t>Yes</w:t>
            </w:r>
            <w:r>
              <w:rPr>
                <w:rFonts w:ascii="Arial" w:hAnsi="Arial" w:cs="Arial"/>
                <w:sz w:val="16"/>
                <w:szCs w:val="16"/>
                <w:lang w:val="en-US"/>
              </w:rPr>
              <w:t xml:space="preserve">       </w:t>
            </w:r>
            <w:r w:rsidRPr="00F76931">
              <w:rPr>
                <w:rFonts w:ascii="Arial" w:hAnsi="Arial" w:cs="Arial"/>
                <w:sz w:val="16"/>
                <w:szCs w:val="16"/>
              </w:rPr>
              <w:t xml:space="preserve"> No</w:t>
            </w:r>
          </w:p>
        </w:tc>
        <w:tc>
          <w:tcPr>
            <w:tcW w:w="3240" w:type="dxa"/>
            <w:gridSpan w:val="2"/>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Nếu tai nạ</w:t>
            </w:r>
            <w:r>
              <w:rPr>
                <w:rFonts w:ascii="Arial" w:hAnsi="Arial" w:cs="Arial"/>
                <w:sz w:val="16"/>
                <w:szCs w:val="16"/>
              </w:rPr>
              <w:t xml:space="preserve">n </w:t>
            </w:r>
            <w:r>
              <w:rPr>
                <w:rFonts w:ascii="Arial" w:hAnsi="Arial" w:cs="Arial"/>
                <w:sz w:val="16"/>
                <w:szCs w:val="16"/>
                <w:lang w:val="en-US"/>
              </w:rPr>
              <w:t>tr</w:t>
            </w:r>
            <w:r w:rsidRPr="00F76931">
              <w:rPr>
                <w:rFonts w:ascii="Arial" w:hAnsi="Arial" w:cs="Arial"/>
                <w:sz w:val="16"/>
                <w:szCs w:val="16"/>
              </w:rPr>
              <w:t>ong khi làm việc, xảy ra ở vị trí làm việc nào?</w:t>
            </w:r>
            <w:r>
              <w:rPr>
                <w:rFonts w:ascii="Arial" w:hAnsi="Arial" w:cs="Arial"/>
                <w:sz w:val="16"/>
                <w:szCs w:val="16"/>
                <w:lang w:val="en-US"/>
              </w:rPr>
              <w:br/>
            </w:r>
            <w:r w:rsidRPr="00F76931">
              <w:rPr>
                <w:rFonts w:ascii="Arial" w:hAnsi="Arial" w:cs="Arial"/>
                <w:sz w:val="16"/>
                <w:szCs w:val="16"/>
              </w:rPr>
              <w:t>If a wor</w:t>
            </w:r>
            <w:r>
              <w:rPr>
                <w:rFonts w:ascii="Arial" w:hAnsi="Arial" w:cs="Arial"/>
                <w:sz w:val="16"/>
                <w:szCs w:val="16"/>
              </w:rPr>
              <w:t xml:space="preserve">king accident, where took the </w:t>
            </w:r>
            <w:r>
              <w:rPr>
                <w:rFonts w:ascii="Arial" w:hAnsi="Arial" w:cs="Arial"/>
                <w:sz w:val="16"/>
                <w:szCs w:val="16"/>
                <w:lang w:val="en-US"/>
              </w:rPr>
              <w:t>w</w:t>
            </w:r>
            <w:r w:rsidRPr="00F76931">
              <w:rPr>
                <w:rFonts w:ascii="Arial" w:hAnsi="Arial" w:cs="Arial"/>
                <w:sz w:val="16"/>
                <w:szCs w:val="16"/>
              </w:rPr>
              <w:t>ork p</w:t>
            </w:r>
            <w:r>
              <w:rPr>
                <w:rFonts w:ascii="Arial" w:hAnsi="Arial" w:cs="Arial"/>
                <w:sz w:val="16"/>
                <w:szCs w:val="16"/>
                <w:lang w:val="en-US"/>
              </w:rPr>
              <w:t>l</w:t>
            </w:r>
            <w:r w:rsidRPr="00F76931">
              <w:rPr>
                <w:rFonts w:ascii="Arial" w:hAnsi="Arial" w:cs="Arial"/>
                <w:sz w:val="16"/>
                <w:szCs w:val="16"/>
              </w:rPr>
              <w:t>ace?</w:t>
            </w:r>
          </w:p>
        </w:tc>
      </w:tr>
      <w:tr w:rsidR="00206CD6" w:rsidRPr="00F76931" w:rsidTr="00455739">
        <w:tc>
          <w:tcPr>
            <w:tcW w:w="60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170</w:t>
            </w:r>
          </w:p>
        </w:tc>
        <w:tc>
          <w:tcPr>
            <w:tcW w:w="72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8760" w:type="dxa"/>
            <w:gridSpan w:val="6"/>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Người bị thương/chết c</w:t>
            </w:r>
            <w:r w:rsidRPr="00565891">
              <w:rPr>
                <w:rFonts w:ascii="Arial" w:hAnsi="Arial" w:cs="Arial"/>
                <w:sz w:val="16"/>
                <w:szCs w:val="16"/>
              </w:rPr>
              <w:t>ó</w:t>
            </w:r>
            <w:r w:rsidRPr="00F76931">
              <w:rPr>
                <w:rFonts w:ascii="Arial" w:hAnsi="Arial" w:cs="Arial"/>
                <w:sz w:val="16"/>
                <w:szCs w:val="16"/>
              </w:rPr>
              <w:t xml:space="preserve"> nhiệm vụ gì khi tai nạn xảy ra?</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What was the d</w:t>
            </w:r>
            <w:r w:rsidRPr="00F76931">
              <w:rPr>
                <w:rFonts w:ascii="Arial" w:hAnsi="Arial" w:cs="Arial"/>
                <w:i/>
                <w:sz w:val="16"/>
                <w:szCs w:val="16"/>
                <w:lang w:val="en-US"/>
              </w:rPr>
              <w:t>u</w:t>
            </w:r>
            <w:r w:rsidRPr="00F76931">
              <w:rPr>
                <w:rFonts w:ascii="Arial" w:hAnsi="Arial" w:cs="Arial"/>
                <w:i/>
                <w:sz w:val="16"/>
                <w:szCs w:val="16"/>
              </w:rPr>
              <w:t xml:space="preserve">ty of the </w:t>
            </w:r>
            <w:r w:rsidRPr="00F76931">
              <w:rPr>
                <w:rFonts w:ascii="Arial" w:hAnsi="Arial" w:cs="Arial"/>
                <w:i/>
                <w:sz w:val="16"/>
                <w:szCs w:val="16"/>
                <w:lang w:val="en-US"/>
              </w:rPr>
              <w:t>i</w:t>
            </w:r>
            <w:r w:rsidRPr="00F76931">
              <w:rPr>
                <w:rFonts w:ascii="Arial" w:hAnsi="Arial" w:cs="Arial"/>
                <w:i/>
                <w:sz w:val="16"/>
                <w:szCs w:val="16"/>
              </w:rPr>
              <w:t>njured/dead</w:t>
            </w:r>
            <w:r w:rsidRPr="00F76931">
              <w:rPr>
                <w:rFonts w:ascii="Arial" w:hAnsi="Arial" w:cs="Arial"/>
                <w:i/>
                <w:sz w:val="16"/>
                <w:szCs w:val="16"/>
                <w:lang w:val="en-US"/>
              </w:rPr>
              <w:t xml:space="preserve"> </w:t>
            </w:r>
            <w:r w:rsidRPr="00F76931">
              <w:rPr>
                <w:rFonts w:ascii="Arial" w:hAnsi="Arial" w:cs="Arial"/>
                <w:i/>
                <w:sz w:val="16"/>
                <w:szCs w:val="16"/>
              </w:rPr>
              <w:t xml:space="preserve">person when </w:t>
            </w:r>
            <w:r w:rsidRPr="00F76931">
              <w:rPr>
                <w:rFonts w:ascii="Arial" w:hAnsi="Arial" w:cs="Arial"/>
                <w:i/>
                <w:sz w:val="16"/>
                <w:szCs w:val="16"/>
                <w:lang w:val="en-US"/>
              </w:rPr>
              <w:t>t</w:t>
            </w:r>
            <w:r w:rsidRPr="00F76931">
              <w:rPr>
                <w:rFonts w:ascii="Arial" w:hAnsi="Arial" w:cs="Arial"/>
                <w:i/>
                <w:sz w:val="16"/>
                <w:szCs w:val="16"/>
              </w:rPr>
              <w:t>he accident occurred?</w:t>
            </w:r>
          </w:p>
        </w:tc>
      </w:tr>
      <w:tr w:rsidR="00206CD6" w:rsidRPr="00F76931" w:rsidTr="00455739">
        <w:tc>
          <w:tcPr>
            <w:tcW w:w="60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171</w:t>
            </w:r>
          </w:p>
        </w:tc>
        <w:tc>
          <w:tcPr>
            <w:tcW w:w="72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5185" w:type="dxa"/>
            <w:gridSpan w:val="3"/>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Ai lệnh làm việc đó?</w:t>
            </w:r>
            <w:r w:rsidRPr="00565891">
              <w:rPr>
                <w:rFonts w:ascii="Arial" w:hAnsi="Arial" w:cs="Arial"/>
                <w:sz w:val="16"/>
                <w:szCs w:val="16"/>
              </w:rPr>
              <w:br/>
            </w:r>
            <w:r w:rsidRPr="00F76931">
              <w:rPr>
                <w:rFonts w:ascii="Arial" w:hAnsi="Arial" w:cs="Arial"/>
                <w:i/>
                <w:sz w:val="16"/>
                <w:szCs w:val="16"/>
              </w:rPr>
              <w:t>Who order</w:t>
            </w:r>
            <w:r w:rsidRPr="00F76931">
              <w:rPr>
                <w:rFonts w:ascii="Arial" w:hAnsi="Arial" w:cs="Arial"/>
                <w:i/>
                <w:sz w:val="16"/>
                <w:szCs w:val="16"/>
                <w:lang w:val="en-US"/>
              </w:rPr>
              <w:t>e</w:t>
            </w:r>
            <w:r w:rsidRPr="00F76931">
              <w:rPr>
                <w:rFonts w:ascii="Arial" w:hAnsi="Arial" w:cs="Arial"/>
                <w:i/>
                <w:sz w:val="16"/>
                <w:szCs w:val="16"/>
              </w:rPr>
              <w:t>d the work?</w:t>
            </w:r>
          </w:p>
        </w:tc>
        <w:tc>
          <w:tcPr>
            <w:tcW w:w="3575" w:type="dxa"/>
            <w:gridSpan w:val="3"/>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Ai chỉ huy việc đó? </w:t>
            </w:r>
            <w:r w:rsidRPr="00565891">
              <w:rPr>
                <w:rFonts w:ascii="Arial" w:hAnsi="Arial" w:cs="Arial"/>
                <w:sz w:val="16"/>
                <w:szCs w:val="16"/>
              </w:rPr>
              <w:br/>
            </w:r>
            <w:r w:rsidRPr="00F76931">
              <w:rPr>
                <w:rFonts w:ascii="Arial" w:hAnsi="Arial" w:cs="Arial"/>
                <w:i/>
                <w:sz w:val="16"/>
                <w:szCs w:val="16"/>
              </w:rPr>
              <w:t>Who lead the work?</w:t>
            </w:r>
          </w:p>
        </w:tc>
      </w:tr>
      <w:tr w:rsidR="00206CD6" w:rsidRPr="00F76931" w:rsidTr="00455739">
        <w:tc>
          <w:tcPr>
            <w:tcW w:w="600"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172</w:t>
            </w:r>
          </w:p>
        </w:tc>
        <w:tc>
          <w:tcPr>
            <w:tcW w:w="720" w:type="dxa"/>
            <w:vMerge/>
            <w:tcBorders>
              <w:top w:val="nil"/>
              <w:left w:val="single" w:sz="4" w:space="0" w:color="auto"/>
              <w:bottom w:val="nil"/>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5185" w:type="dxa"/>
            <w:gridSpan w:val="3"/>
            <w:tcBorders>
              <w:top w:val="single" w:sz="4" w:space="0" w:color="auto"/>
              <w:left w:val="single" w:sz="4" w:space="0" w:color="auto"/>
              <w:bottom w:val="nil"/>
              <w:right w:val="nil"/>
            </w:tcBorders>
            <w:shd w:val="clear" w:color="auto" w:fill="FFFFFF"/>
          </w:tcPr>
          <w:p w:rsidR="00206CD6" w:rsidRPr="001604FA" w:rsidRDefault="00206CD6" w:rsidP="00455739">
            <w:pPr>
              <w:spacing w:before="120"/>
              <w:rPr>
                <w:rFonts w:ascii="Arial" w:hAnsi="Arial" w:cs="Arial"/>
                <w:sz w:val="16"/>
                <w:szCs w:val="16"/>
              </w:rPr>
            </w:pPr>
            <w:r w:rsidRPr="00F76931">
              <w:rPr>
                <w:rFonts w:ascii="Arial" w:hAnsi="Arial" w:cs="Arial"/>
                <w:sz w:val="16"/>
                <w:szCs w:val="16"/>
              </w:rPr>
              <w:t>Có quy định bảo hộ/an toàn đặc biệt nào không?</w:t>
            </w:r>
            <w:r w:rsidRPr="00565891">
              <w:rPr>
                <w:rFonts w:ascii="Arial" w:hAnsi="Arial" w:cs="Arial"/>
                <w:sz w:val="16"/>
                <w:szCs w:val="16"/>
              </w:rPr>
              <w:br/>
            </w:r>
            <w:r w:rsidRPr="00F76931">
              <w:rPr>
                <w:rFonts w:ascii="Arial" w:hAnsi="Arial" w:cs="Arial"/>
                <w:i/>
                <w:sz w:val="16"/>
                <w:szCs w:val="16"/>
              </w:rPr>
              <w:t>Existed specia</w:t>
            </w:r>
            <w:r w:rsidRPr="00F76931">
              <w:rPr>
                <w:rFonts w:ascii="Arial" w:hAnsi="Arial" w:cs="Arial"/>
                <w:i/>
                <w:sz w:val="16"/>
                <w:szCs w:val="16"/>
                <w:lang w:val="en-US"/>
              </w:rPr>
              <w:t>l</w:t>
            </w:r>
            <w:r w:rsidRPr="00F76931">
              <w:rPr>
                <w:rFonts w:ascii="Arial" w:hAnsi="Arial" w:cs="Arial"/>
                <w:i/>
                <w:sz w:val="16"/>
                <w:szCs w:val="16"/>
              </w:rPr>
              <w:t xml:space="preserve"> safety/protection requ</w:t>
            </w:r>
            <w:r w:rsidRPr="00F76931">
              <w:rPr>
                <w:rFonts w:ascii="Arial" w:hAnsi="Arial" w:cs="Arial"/>
                <w:i/>
                <w:sz w:val="16"/>
                <w:szCs w:val="16"/>
                <w:lang w:val="en-US"/>
              </w:rPr>
              <w:t>i</w:t>
            </w:r>
            <w:r w:rsidRPr="00F76931">
              <w:rPr>
                <w:rFonts w:ascii="Arial" w:hAnsi="Arial" w:cs="Arial"/>
                <w:i/>
                <w:sz w:val="16"/>
                <w:szCs w:val="16"/>
              </w:rPr>
              <w:t xml:space="preserve">rements for the </w:t>
            </w:r>
            <w:r w:rsidRPr="00F76931">
              <w:rPr>
                <w:rFonts w:ascii="Arial" w:hAnsi="Arial" w:cs="Arial"/>
                <w:i/>
                <w:sz w:val="16"/>
                <w:szCs w:val="16"/>
                <w:lang w:val="en-US"/>
              </w:rPr>
              <w:t>w</w:t>
            </w:r>
            <w:r w:rsidRPr="00F76931">
              <w:rPr>
                <w:rFonts w:ascii="Arial" w:hAnsi="Arial" w:cs="Arial"/>
                <w:i/>
                <w:sz w:val="16"/>
                <w:szCs w:val="16"/>
              </w:rPr>
              <w:t>ork in question?</w:t>
            </w:r>
          </w:p>
          <w:p w:rsidR="00206CD6" w:rsidRPr="006F56D8" w:rsidRDefault="00206CD6" w:rsidP="00455739">
            <w:pPr>
              <w:spacing w:before="120"/>
              <w:rPr>
                <w:rFonts w:ascii="Arial" w:hAnsi="Arial" w:cs="Arial"/>
                <w:sz w:val="16"/>
                <w:szCs w:val="16"/>
              </w:rPr>
            </w:pPr>
            <w:r w:rsidRPr="00F76931">
              <w:rPr>
                <w:rFonts w:ascii="Arial" w:hAnsi="Arial" w:cs="Arial"/>
                <w:sz w:val="16"/>
                <w:szCs w:val="16"/>
                <w:lang w:val="en-US"/>
              </w:rPr>
              <w:t xml:space="preserve">                     </w:t>
            </w:r>
            <w:r w:rsidRPr="00F76931">
              <w:rPr>
                <w:rFonts w:ascii="Arial" w:hAnsi="Arial" w:cs="Arial"/>
                <w:sz w:val="16"/>
                <w:szCs w:val="16"/>
              </w:rPr>
              <w:t xml:space="preserve">□ Có </w:t>
            </w:r>
            <w:r>
              <w:rPr>
                <w:rFonts w:ascii="Arial" w:hAnsi="Arial" w:cs="Arial"/>
                <w:sz w:val="16"/>
                <w:szCs w:val="16"/>
                <w:lang w:val="en-US"/>
              </w:rPr>
              <w:t xml:space="preserve">    </w:t>
            </w:r>
            <w:r w:rsidRPr="00F76931">
              <w:rPr>
                <w:rFonts w:ascii="Arial" w:hAnsi="Arial" w:cs="Arial"/>
                <w:sz w:val="16"/>
                <w:szCs w:val="16"/>
              </w:rPr>
              <w:t>□ Không</w:t>
            </w:r>
            <w:r>
              <w:rPr>
                <w:rFonts w:ascii="Arial" w:hAnsi="Arial" w:cs="Arial"/>
                <w:sz w:val="16"/>
                <w:szCs w:val="16"/>
                <w:lang w:val="en-US"/>
              </w:rPr>
              <w:br/>
              <w:t xml:space="preserve">                       </w:t>
            </w:r>
            <w:r w:rsidRPr="00F76931">
              <w:rPr>
                <w:rFonts w:ascii="Arial" w:hAnsi="Arial" w:cs="Arial"/>
                <w:i/>
                <w:sz w:val="16"/>
                <w:szCs w:val="16"/>
              </w:rPr>
              <w:t>Yes</w:t>
            </w:r>
            <w:r>
              <w:rPr>
                <w:rFonts w:ascii="Arial" w:hAnsi="Arial" w:cs="Arial"/>
                <w:i/>
                <w:sz w:val="16"/>
                <w:szCs w:val="16"/>
                <w:lang w:val="en-US"/>
              </w:rPr>
              <w:t xml:space="preserve">   </w:t>
            </w:r>
            <w:r w:rsidRPr="00F76931">
              <w:rPr>
                <w:rFonts w:ascii="Arial" w:hAnsi="Arial" w:cs="Arial"/>
                <w:i/>
                <w:sz w:val="16"/>
                <w:szCs w:val="16"/>
                <w:lang w:val="en-US"/>
              </w:rPr>
              <w:t xml:space="preserve">   </w:t>
            </w:r>
            <w:r w:rsidRPr="00F76931">
              <w:rPr>
                <w:rFonts w:ascii="Arial" w:hAnsi="Arial" w:cs="Arial"/>
                <w:i/>
                <w:sz w:val="16"/>
                <w:szCs w:val="16"/>
              </w:rPr>
              <w:t xml:space="preserve"> No</w:t>
            </w:r>
          </w:p>
        </w:tc>
        <w:tc>
          <w:tcPr>
            <w:tcW w:w="3575" w:type="dxa"/>
            <w:gridSpan w:val="3"/>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i/>
                <w:sz w:val="16"/>
                <w:szCs w:val="16"/>
              </w:rPr>
            </w:pPr>
            <w:r w:rsidRPr="00F76931">
              <w:rPr>
                <w:rFonts w:ascii="Arial" w:hAnsi="Arial" w:cs="Arial"/>
                <w:sz w:val="16"/>
                <w:szCs w:val="16"/>
              </w:rPr>
              <w:t>Những quy định này có được tuân thủ không?</w:t>
            </w:r>
            <w:r w:rsidRPr="00565891">
              <w:rPr>
                <w:rFonts w:ascii="Arial" w:hAnsi="Arial" w:cs="Arial"/>
                <w:sz w:val="16"/>
                <w:szCs w:val="16"/>
              </w:rPr>
              <w:br/>
            </w:r>
            <w:r w:rsidRPr="00F76931">
              <w:rPr>
                <w:rFonts w:ascii="Arial" w:hAnsi="Arial" w:cs="Arial"/>
                <w:i/>
                <w:sz w:val="16"/>
                <w:szCs w:val="16"/>
              </w:rPr>
              <w:t>Were these requirements fo</w:t>
            </w:r>
            <w:r w:rsidRPr="00F76931">
              <w:rPr>
                <w:rFonts w:ascii="Arial" w:hAnsi="Arial" w:cs="Arial"/>
                <w:i/>
                <w:sz w:val="16"/>
                <w:szCs w:val="16"/>
                <w:lang w:val="en-US"/>
              </w:rPr>
              <w:t>ll</w:t>
            </w:r>
            <w:r w:rsidRPr="00F76931">
              <w:rPr>
                <w:rFonts w:ascii="Arial" w:hAnsi="Arial" w:cs="Arial"/>
                <w:i/>
                <w:sz w:val="16"/>
                <w:szCs w:val="16"/>
              </w:rPr>
              <w:t>owed?</w:t>
            </w:r>
          </w:p>
          <w:p w:rsidR="00206CD6" w:rsidRPr="00F76931" w:rsidRDefault="00206CD6" w:rsidP="00455739">
            <w:pPr>
              <w:spacing w:before="120"/>
              <w:rPr>
                <w:rFonts w:ascii="Arial" w:hAnsi="Arial" w:cs="Arial"/>
                <w:sz w:val="16"/>
                <w:szCs w:val="16"/>
              </w:rPr>
            </w:pPr>
            <w:r w:rsidRPr="00F76931">
              <w:rPr>
                <w:rFonts w:ascii="Arial" w:hAnsi="Arial" w:cs="Arial"/>
                <w:sz w:val="16"/>
                <w:szCs w:val="16"/>
                <w:lang w:val="en-US"/>
              </w:rPr>
              <w:t xml:space="preserve">                 </w:t>
            </w:r>
            <w:r w:rsidRPr="00F76931">
              <w:rPr>
                <w:rFonts w:ascii="Arial" w:hAnsi="Arial" w:cs="Arial"/>
                <w:sz w:val="16"/>
                <w:szCs w:val="16"/>
              </w:rPr>
              <w:t>□ C</w:t>
            </w:r>
            <w:r w:rsidRPr="00F76931">
              <w:rPr>
                <w:rFonts w:ascii="Arial" w:hAnsi="Arial" w:cs="Arial"/>
                <w:sz w:val="16"/>
                <w:szCs w:val="16"/>
                <w:lang w:val="en-US"/>
              </w:rPr>
              <w:t>ó</w:t>
            </w:r>
            <w:r>
              <w:rPr>
                <w:rFonts w:ascii="Arial" w:hAnsi="Arial" w:cs="Arial"/>
                <w:sz w:val="16"/>
                <w:szCs w:val="16"/>
                <w:lang w:val="en-US"/>
              </w:rPr>
              <w:t xml:space="preserve">     </w:t>
            </w:r>
            <w:r w:rsidRPr="00F76931">
              <w:rPr>
                <w:rFonts w:ascii="Arial" w:hAnsi="Arial" w:cs="Arial"/>
                <w:sz w:val="16"/>
                <w:szCs w:val="16"/>
              </w:rPr>
              <w:t xml:space="preserve"> □ Không </w:t>
            </w:r>
            <w:r>
              <w:rPr>
                <w:rFonts w:ascii="Arial" w:hAnsi="Arial" w:cs="Arial"/>
                <w:sz w:val="16"/>
                <w:szCs w:val="16"/>
                <w:lang w:val="en-US"/>
              </w:rPr>
              <w:br/>
              <w:t xml:space="preserve">                   </w:t>
            </w:r>
            <w:r w:rsidRPr="00F76931">
              <w:rPr>
                <w:rFonts w:ascii="Arial" w:hAnsi="Arial" w:cs="Arial"/>
                <w:sz w:val="16"/>
                <w:szCs w:val="16"/>
                <w:lang w:val="en-US"/>
              </w:rPr>
              <w:t xml:space="preserve"> </w:t>
            </w:r>
            <w:r w:rsidRPr="00F76931">
              <w:rPr>
                <w:rFonts w:ascii="Arial" w:hAnsi="Arial" w:cs="Arial"/>
                <w:i/>
                <w:sz w:val="16"/>
                <w:szCs w:val="16"/>
              </w:rPr>
              <w:t>Yes</w:t>
            </w:r>
            <w:r w:rsidRPr="00F76931">
              <w:rPr>
                <w:rFonts w:ascii="Arial" w:hAnsi="Arial" w:cs="Arial"/>
                <w:i/>
                <w:sz w:val="16"/>
                <w:szCs w:val="16"/>
                <w:lang w:val="en-US"/>
              </w:rPr>
              <w:t xml:space="preserve">    </w:t>
            </w:r>
            <w:r w:rsidRPr="00F76931">
              <w:rPr>
                <w:rFonts w:ascii="Arial" w:hAnsi="Arial" w:cs="Arial"/>
                <w:i/>
                <w:sz w:val="16"/>
                <w:szCs w:val="16"/>
              </w:rPr>
              <w:t xml:space="preserve"> </w:t>
            </w:r>
            <w:r>
              <w:rPr>
                <w:rFonts w:ascii="Arial" w:hAnsi="Arial" w:cs="Arial"/>
                <w:i/>
                <w:sz w:val="16"/>
                <w:szCs w:val="16"/>
                <w:lang w:val="en-US"/>
              </w:rPr>
              <w:t xml:space="preserve">  </w:t>
            </w:r>
            <w:r w:rsidRPr="00F76931">
              <w:rPr>
                <w:rFonts w:ascii="Arial" w:hAnsi="Arial" w:cs="Arial"/>
                <w:i/>
                <w:sz w:val="16"/>
                <w:szCs w:val="16"/>
              </w:rPr>
              <w:t>No</w:t>
            </w:r>
          </w:p>
        </w:tc>
      </w:tr>
      <w:tr w:rsidR="00206CD6" w:rsidRPr="00F76931" w:rsidTr="00455739">
        <w:tc>
          <w:tcPr>
            <w:tcW w:w="600"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lastRenderedPageBreak/>
              <w:t>173</w:t>
            </w:r>
          </w:p>
        </w:tc>
        <w:tc>
          <w:tcPr>
            <w:tcW w:w="720" w:type="dxa"/>
            <w:vMerge/>
            <w:tcBorders>
              <w:top w:val="nil"/>
              <w:left w:val="single" w:sz="4" w:space="0" w:color="auto"/>
              <w:bottom w:val="single" w:sz="4" w:space="0" w:color="auto"/>
              <w:right w:val="nil"/>
            </w:tcBorders>
            <w:shd w:val="clear" w:color="auto" w:fill="FFFFFF"/>
            <w:textDirection w:val="btLr"/>
          </w:tcPr>
          <w:p w:rsidR="00206CD6" w:rsidRPr="00F76931" w:rsidRDefault="00206CD6" w:rsidP="00455739">
            <w:pPr>
              <w:spacing w:before="120"/>
              <w:rPr>
                <w:rFonts w:ascii="Arial" w:hAnsi="Arial" w:cs="Arial"/>
                <w:sz w:val="16"/>
                <w:szCs w:val="16"/>
              </w:rPr>
            </w:pPr>
          </w:p>
        </w:tc>
        <w:tc>
          <w:tcPr>
            <w:tcW w:w="5185" w:type="dxa"/>
            <w:gridSpan w:val="3"/>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Những hệ thống bảo hộ/an toàn c</w:t>
            </w:r>
            <w:r w:rsidRPr="00565891">
              <w:rPr>
                <w:rFonts w:ascii="Arial" w:hAnsi="Arial" w:cs="Arial"/>
                <w:sz w:val="16"/>
                <w:szCs w:val="16"/>
              </w:rPr>
              <w:t>ó</w:t>
            </w:r>
            <w:r w:rsidRPr="00F76931">
              <w:rPr>
                <w:rFonts w:ascii="Arial" w:hAnsi="Arial" w:cs="Arial"/>
                <w:sz w:val="16"/>
                <w:szCs w:val="16"/>
              </w:rPr>
              <w:t xml:space="preserve"> thoả m</w:t>
            </w:r>
            <w:r w:rsidRPr="00565891">
              <w:rPr>
                <w:rFonts w:ascii="Arial" w:hAnsi="Arial" w:cs="Arial"/>
                <w:sz w:val="16"/>
                <w:szCs w:val="16"/>
              </w:rPr>
              <w:t>ã</w:t>
            </w:r>
            <w:r w:rsidRPr="00F76931">
              <w:rPr>
                <w:rFonts w:ascii="Arial" w:hAnsi="Arial" w:cs="Arial"/>
                <w:sz w:val="16"/>
                <w:szCs w:val="16"/>
              </w:rPr>
              <w:t xml:space="preserve">n không? </w:t>
            </w:r>
            <w:r w:rsidRPr="00565891">
              <w:rPr>
                <w:rFonts w:ascii="Arial" w:hAnsi="Arial" w:cs="Arial"/>
                <w:sz w:val="16"/>
                <w:szCs w:val="16"/>
              </w:rPr>
              <w:br/>
            </w:r>
            <w:r w:rsidRPr="00F76931">
              <w:rPr>
                <w:rFonts w:ascii="Arial" w:hAnsi="Arial" w:cs="Arial"/>
                <w:i/>
                <w:sz w:val="16"/>
                <w:szCs w:val="16"/>
              </w:rPr>
              <w:t>Were the safety/protection arrangements satis</w:t>
            </w:r>
            <w:r w:rsidRPr="00F76931">
              <w:rPr>
                <w:rFonts w:ascii="Arial" w:hAnsi="Arial" w:cs="Arial"/>
                <w:i/>
                <w:sz w:val="16"/>
                <w:szCs w:val="16"/>
                <w:lang w:val="en-US"/>
              </w:rPr>
              <w:t>f</w:t>
            </w:r>
            <w:r w:rsidRPr="00F76931">
              <w:rPr>
                <w:rFonts w:ascii="Arial" w:hAnsi="Arial" w:cs="Arial"/>
                <w:i/>
                <w:sz w:val="16"/>
                <w:szCs w:val="16"/>
              </w:rPr>
              <w:t>actory?</w:t>
            </w:r>
          </w:p>
          <w:p w:rsidR="00206CD6" w:rsidRPr="00F76931" w:rsidRDefault="00206CD6" w:rsidP="00455739">
            <w:pPr>
              <w:spacing w:before="120"/>
              <w:rPr>
                <w:rFonts w:ascii="Arial" w:hAnsi="Arial" w:cs="Arial"/>
                <w:sz w:val="16"/>
                <w:szCs w:val="16"/>
              </w:rPr>
            </w:pPr>
            <w:r w:rsidRPr="00F76931">
              <w:rPr>
                <w:rFonts w:ascii="Arial" w:hAnsi="Arial" w:cs="Arial"/>
                <w:sz w:val="16"/>
                <w:szCs w:val="16"/>
                <w:lang w:val="en-US"/>
              </w:rPr>
              <w:t xml:space="preserve">                          </w:t>
            </w:r>
            <w:r w:rsidRPr="00F76931">
              <w:rPr>
                <w:rFonts w:ascii="Arial" w:hAnsi="Arial" w:cs="Arial"/>
                <w:sz w:val="16"/>
                <w:szCs w:val="16"/>
              </w:rPr>
              <w:t>□ C</w:t>
            </w:r>
            <w:r w:rsidRPr="00F76931">
              <w:rPr>
                <w:rFonts w:ascii="Arial" w:hAnsi="Arial" w:cs="Arial"/>
                <w:sz w:val="16"/>
                <w:szCs w:val="16"/>
                <w:lang w:val="en-US"/>
              </w:rPr>
              <w:t>ó</w:t>
            </w:r>
            <w:r w:rsidRPr="00F76931">
              <w:rPr>
                <w:rFonts w:ascii="Arial" w:hAnsi="Arial" w:cs="Arial"/>
                <w:sz w:val="16"/>
                <w:szCs w:val="16"/>
              </w:rPr>
              <w:t xml:space="preserve"> </w:t>
            </w:r>
            <w:r>
              <w:rPr>
                <w:rFonts w:ascii="Arial" w:hAnsi="Arial" w:cs="Arial"/>
                <w:sz w:val="16"/>
                <w:szCs w:val="16"/>
                <w:lang w:val="en-US"/>
              </w:rPr>
              <w:t xml:space="preserve">     </w:t>
            </w:r>
            <w:r w:rsidRPr="00F76931">
              <w:rPr>
                <w:rFonts w:ascii="Arial" w:hAnsi="Arial" w:cs="Arial"/>
                <w:sz w:val="16"/>
                <w:szCs w:val="16"/>
              </w:rPr>
              <w:t>□ Không</w:t>
            </w:r>
            <w:r>
              <w:rPr>
                <w:rFonts w:ascii="Arial" w:hAnsi="Arial" w:cs="Arial"/>
                <w:sz w:val="16"/>
                <w:szCs w:val="16"/>
                <w:lang w:val="en-US"/>
              </w:rPr>
              <w:br/>
              <w:t xml:space="preserve">                           </w:t>
            </w:r>
            <w:r w:rsidRPr="00F76931">
              <w:rPr>
                <w:rFonts w:ascii="Arial" w:hAnsi="Arial" w:cs="Arial"/>
                <w:sz w:val="16"/>
                <w:szCs w:val="16"/>
                <w:lang w:val="en-US"/>
              </w:rPr>
              <w:t xml:space="preserve"> </w:t>
            </w:r>
            <w:r w:rsidRPr="00F76931">
              <w:rPr>
                <w:rFonts w:ascii="Arial" w:hAnsi="Arial" w:cs="Arial"/>
                <w:sz w:val="16"/>
                <w:szCs w:val="16"/>
              </w:rPr>
              <w:t xml:space="preserve"> </w:t>
            </w:r>
            <w:r w:rsidRPr="00F76931">
              <w:rPr>
                <w:rFonts w:ascii="Arial" w:hAnsi="Arial" w:cs="Arial"/>
                <w:i/>
                <w:sz w:val="16"/>
                <w:szCs w:val="16"/>
              </w:rPr>
              <w:t>Yes</w:t>
            </w:r>
            <w:r w:rsidRPr="00F76931">
              <w:rPr>
                <w:rFonts w:ascii="Arial" w:hAnsi="Arial" w:cs="Arial"/>
                <w:i/>
                <w:sz w:val="16"/>
                <w:szCs w:val="16"/>
                <w:lang w:val="en-US"/>
              </w:rPr>
              <w:t xml:space="preserve"> </w:t>
            </w:r>
            <w:r w:rsidRPr="00F76931">
              <w:rPr>
                <w:rFonts w:ascii="Arial" w:hAnsi="Arial" w:cs="Arial"/>
                <w:i/>
                <w:sz w:val="16"/>
                <w:szCs w:val="16"/>
              </w:rPr>
              <w:t xml:space="preserve"> </w:t>
            </w:r>
            <w:r>
              <w:rPr>
                <w:rFonts w:ascii="Arial" w:hAnsi="Arial" w:cs="Arial"/>
                <w:i/>
                <w:sz w:val="16"/>
                <w:szCs w:val="16"/>
                <w:lang w:val="en-US"/>
              </w:rPr>
              <w:t xml:space="preserve">      </w:t>
            </w:r>
            <w:r w:rsidRPr="00F76931">
              <w:rPr>
                <w:rFonts w:ascii="Arial" w:hAnsi="Arial" w:cs="Arial"/>
                <w:i/>
                <w:sz w:val="16"/>
                <w:szCs w:val="16"/>
              </w:rPr>
              <w:t>No</w:t>
            </w:r>
          </w:p>
        </w:tc>
        <w:tc>
          <w:tcPr>
            <w:tcW w:w="3575" w:type="dxa"/>
            <w:gridSpan w:val="3"/>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565891">
              <w:rPr>
                <w:rFonts w:ascii="Arial" w:hAnsi="Arial" w:cs="Arial"/>
                <w:sz w:val="16"/>
                <w:szCs w:val="16"/>
              </w:rPr>
              <w:t>B</w:t>
            </w:r>
            <w:r w:rsidRPr="00F76931">
              <w:rPr>
                <w:rFonts w:ascii="Arial" w:hAnsi="Arial" w:cs="Arial"/>
                <w:sz w:val="16"/>
                <w:szCs w:val="16"/>
              </w:rPr>
              <w:t>an an toàn của tàu có xem xét các điều kiện làm việc trước khi xảy ra tai nạn không?</w:t>
            </w:r>
          </w:p>
          <w:p w:rsidR="00206CD6" w:rsidRPr="00F76931" w:rsidRDefault="00206CD6" w:rsidP="00455739">
            <w:pPr>
              <w:spacing w:before="120"/>
              <w:rPr>
                <w:rFonts w:ascii="Arial" w:hAnsi="Arial" w:cs="Arial"/>
                <w:i/>
                <w:sz w:val="16"/>
                <w:szCs w:val="16"/>
              </w:rPr>
            </w:pPr>
            <w:r w:rsidRPr="00F76931">
              <w:rPr>
                <w:rFonts w:ascii="Arial" w:hAnsi="Arial" w:cs="Arial"/>
                <w:i/>
                <w:sz w:val="16"/>
                <w:szCs w:val="16"/>
              </w:rPr>
              <w:t>Were the working conditions before the accident considered by the safety committee?</w:t>
            </w:r>
          </w:p>
          <w:p w:rsidR="00206CD6" w:rsidRPr="00F76931" w:rsidRDefault="00206CD6" w:rsidP="00455739">
            <w:pPr>
              <w:spacing w:before="120"/>
              <w:rPr>
                <w:rFonts w:ascii="Arial" w:hAnsi="Arial" w:cs="Arial"/>
                <w:sz w:val="16"/>
                <w:szCs w:val="16"/>
              </w:rPr>
            </w:pPr>
            <w:r w:rsidRPr="00F76931">
              <w:rPr>
                <w:rFonts w:ascii="Arial" w:hAnsi="Arial" w:cs="Arial"/>
                <w:sz w:val="16"/>
                <w:szCs w:val="16"/>
                <w:lang w:val="en-US"/>
              </w:rPr>
              <w:t xml:space="preserve">                  </w:t>
            </w:r>
            <w:r w:rsidRPr="00F76931">
              <w:rPr>
                <w:rFonts w:ascii="Arial" w:hAnsi="Arial" w:cs="Arial"/>
                <w:sz w:val="16"/>
                <w:szCs w:val="16"/>
              </w:rPr>
              <w:t>□ C</w:t>
            </w:r>
            <w:r w:rsidRPr="00F76931">
              <w:rPr>
                <w:rFonts w:ascii="Arial" w:hAnsi="Arial" w:cs="Arial"/>
                <w:sz w:val="16"/>
                <w:szCs w:val="16"/>
                <w:lang w:val="en-US"/>
              </w:rPr>
              <w:t>ó</w:t>
            </w:r>
            <w:r w:rsidRPr="00F76931">
              <w:rPr>
                <w:rFonts w:ascii="Arial" w:hAnsi="Arial" w:cs="Arial"/>
                <w:sz w:val="16"/>
                <w:szCs w:val="16"/>
              </w:rPr>
              <w:t xml:space="preserve"> </w:t>
            </w:r>
            <w:r>
              <w:rPr>
                <w:rFonts w:ascii="Arial" w:hAnsi="Arial" w:cs="Arial"/>
                <w:sz w:val="16"/>
                <w:szCs w:val="16"/>
                <w:lang w:val="en-US"/>
              </w:rPr>
              <w:t xml:space="preserve">         </w:t>
            </w:r>
            <w:r w:rsidRPr="00F76931">
              <w:rPr>
                <w:rFonts w:ascii="Arial" w:hAnsi="Arial" w:cs="Arial"/>
                <w:sz w:val="16"/>
                <w:szCs w:val="16"/>
              </w:rPr>
              <w:t>□ Không</w:t>
            </w:r>
            <w:r w:rsidRPr="00F76931">
              <w:rPr>
                <w:rFonts w:ascii="Arial" w:hAnsi="Arial" w:cs="Arial"/>
                <w:sz w:val="16"/>
                <w:szCs w:val="16"/>
                <w:lang w:val="en-US"/>
              </w:rPr>
              <w:br/>
            </w:r>
            <w:r>
              <w:rPr>
                <w:rFonts w:ascii="Arial" w:hAnsi="Arial" w:cs="Arial"/>
                <w:i/>
                <w:sz w:val="16"/>
                <w:szCs w:val="16"/>
                <w:lang w:val="en-US"/>
              </w:rPr>
              <w:t xml:space="preserve">                     </w:t>
            </w:r>
            <w:r w:rsidRPr="00F76931">
              <w:rPr>
                <w:rFonts w:ascii="Arial" w:hAnsi="Arial" w:cs="Arial"/>
                <w:i/>
                <w:sz w:val="16"/>
                <w:szCs w:val="16"/>
              </w:rPr>
              <w:t>Yes</w:t>
            </w:r>
            <w:r>
              <w:rPr>
                <w:rFonts w:ascii="Arial" w:hAnsi="Arial" w:cs="Arial"/>
                <w:i/>
                <w:sz w:val="16"/>
                <w:szCs w:val="16"/>
                <w:lang w:val="en-US"/>
              </w:rPr>
              <w:t xml:space="preserve"> </w:t>
            </w:r>
            <w:r w:rsidRPr="00F76931">
              <w:rPr>
                <w:rFonts w:ascii="Arial" w:hAnsi="Arial" w:cs="Arial"/>
                <w:i/>
                <w:sz w:val="16"/>
                <w:szCs w:val="16"/>
              </w:rPr>
              <w:t xml:space="preserve"> </w:t>
            </w:r>
            <w:r w:rsidRPr="00F76931">
              <w:rPr>
                <w:rFonts w:ascii="Arial" w:hAnsi="Arial" w:cs="Arial"/>
                <w:i/>
                <w:sz w:val="16"/>
                <w:szCs w:val="16"/>
                <w:lang w:val="en-US"/>
              </w:rPr>
              <w:t xml:space="preserve">   </w:t>
            </w:r>
            <w:r>
              <w:rPr>
                <w:rFonts w:ascii="Arial" w:hAnsi="Arial" w:cs="Arial"/>
                <w:i/>
                <w:sz w:val="16"/>
                <w:szCs w:val="16"/>
                <w:lang w:val="en-US"/>
              </w:rPr>
              <w:t xml:space="preserve">     </w:t>
            </w:r>
            <w:r w:rsidRPr="00F76931">
              <w:rPr>
                <w:rFonts w:ascii="Arial" w:hAnsi="Arial" w:cs="Arial"/>
                <w:i/>
                <w:sz w:val="16"/>
                <w:szCs w:val="16"/>
              </w:rPr>
              <w:t>No</w:t>
            </w:r>
          </w:p>
        </w:tc>
      </w:tr>
    </w:tbl>
    <w:tbl>
      <w:tblPr>
        <w:tblStyle w:val="TableGrid"/>
        <w:tblW w:w="10068" w:type="dxa"/>
        <w:tblLook w:val="01E0" w:firstRow="1" w:lastRow="1" w:firstColumn="1" w:lastColumn="1" w:noHBand="0" w:noVBand="0"/>
      </w:tblPr>
      <w:tblGrid>
        <w:gridCol w:w="609"/>
        <w:gridCol w:w="680"/>
        <w:gridCol w:w="3693"/>
        <w:gridCol w:w="1456"/>
        <w:gridCol w:w="3630"/>
      </w:tblGrid>
      <w:tr w:rsidR="00206CD6" w:rsidRPr="00F76931" w:rsidTr="00455739">
        <w:tc>
          <w:tcPr>
            <w:tcW w:w="609" w:type="dxa"/>
            <w:vMerge w:val="restart"/>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lastRenderedPageBreak/>
              <w:t>174</w:t>
            </w:r>
          </w:p>
        </w:tc>
        <w:tc>
          <w:tcPr>
            <w:tcW w:w="680" w:type="dxa"/>
            <w:vMerge w:val="restart"/>
          </w:tcPr>
          <w:p w:rsidR="00206CD6" w:rsidRPr="00F76931" w:rsidRDefault="00206CD6" w:rsidP="00455739">
            <w:pPr>
              <w:spacing w:before="120"/>
              <w:rPr>
                <w:rFonts w:ascii="Arial" w:hAnsi="Arial" w:cs="Arial"/>
                <w:sz w:val="16"/>
                <w:szCs w:val="16"/>
                <w:lang w:val="en-US"/>
              </w:rPr>
            </w:pPr>
          </w:p>
        </w:tc>
        <w:tc>
          <w:tcPr>
            <w:tcW w:w="8779"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Mô tả các khiếm khuyết có liên quan đến bảo hộ/ an toàn, và lí do tại sao không được tuân thủ các quy định</w:t>
            </w:r>
            <w:r w:rsidRPr="00F76931">
              <w:rPr>
                <w:rFonts w:ascii="Arial" w:hAnsi="Arial" w:cs="Arial"/>
                <w:sz w:val="16"/>
                <w:szCs w:val="16"/>
                <w:lang w:val="en-US"/>
              </w:rPr>
              <w:br/>
            </w:r>
            <w:r w:rsidRPr="00F76931">
              <w:rPr>
                <w:rFonts w:ascii="Arial" w:hAnsi="Arial" w:cs="Arial"/>
                <w:i/>
                <w:sz w:val="16"/>
                <w:szCs w:val="16"/>
                <w:lang w:val="en-US"/>
              </w:rPr>
              <w:t>Describle deficiencies concering safety/ protection, if any, and the reason why the provisions were not complied with</w:t>
            </w:r>
          </w:p>
        </w:tc>
      </w:tr>
      <w:tr w:rsidR="00206CD6" w:rsidRPr="00F76931" w:rsidTr="00455739">
        <w:tc>
          <w:tcPr>
            <w:tcW w:w="609" w:type="dxa"/>
            <w:vMerge/>
            <w:vAlign w:val="center"/>
          </w:tcPr>
          <w:p w:rsidR="00206CD6" w:rsidRPr="00F76931" w:rsidRDefault="00206CD6" w:rsidP="00455739">
            <w:pPr>
              <w:spacing w:before="120"/>
              <w:jc w:val="center"/>
              <w:rPr>
                <w:rFonts w:ascii="Arial" w:hAnsi="Arial" w:cs="Arial"/>
                <w:sz w:val="16"/>
                <w:szCs w:val="16"/>
                <w:lang w:val="en-US"/>
              </w:rPr>
            </w:pPr>
          </w:p>
        </w:tc>
        <w:tc>
          <w:tcPr>
            <w:tcW w:w="680" w:type="dxa"/>
            <w:vMerge/>
          </w:tcPr>
          <w:p w:rsidR="00206CD6" w:rsidRPr="00F76931" w:rsidRDefault="00206CD6" w:rsidP="00455739">
            <w:pPr>
              <w:spacing w:before="120"/>
              <w:rPr>
                <w:rFonts w:ascii="Arial" w:hAnsi="Arial" w:cs="Arial"/>
                <w:sz w:val="16"/>
                <w:szCs w:val="16"/>
                <w:lang w:val="en-US"/>
              </w:rPr>
            </w:pPr>
          </w:p>
        </w:tc>
        <w:tc>
          <w:tcPr>
            <w:tcW w:w="3693" w:type="dxa"/>
            <w:vMerge w:val="restart"/>
          </w:tcPr>
          <w:p w:rsidR="00206CD6" w:rsidRPr="00F76931" w:rsidRDefault="00206CD6" w:rsidP="00455739">
            <w:pPr>
              <w:spacing w:before="120"/>
              <w:rPr>
                <w:rFonts w:ascii="Arial" w:hAnsi="Arial" w:cs="Arial"/>
                <w:sz w:val="16"/>
                <w:szCs w:val="16"/>
                <w:lang w:val="en-US"/>
              </w:rPr>
            </w:pPr>
          </w:p>
          <w:p w:rsidR="00206CD6" w:rsidRPr="00F76931" w:rsidRDefault="00206CD6" w:rsidP="00455739">
            <w:pPr>
              <w:tabs>
                <w:tab w:val="left" w:pos="930"/>
              </w:tabs>
              <w:spacing w:before="120"/>
              <w:rPr>
                <w:rFonts w:ascii="Arial" w:hAnsi="Arial" w:cs="Arial"/>
                <w:sz w:val="16"/>
                <w:szCs w:val="16"/>
                <w:lang w:val="en-US"/>
              </w:rPr>
            </w:pPr>
            <w:r w:rsidRPr="00F76931">
              <w:rPr>
                <w:rFonts w:ascii="Arial" w:hAnsi="Arial" w:cs="Arial"/>
                <w:sz w:val="16"/>
                <w:szCs w:val="16"/>
                <w:lang w:val="en-US"/>
              </w:rPr>
              <w:t>Ban an toàn của tàu đã xét tai nạn chưa?</w:t>
            </w:r>
            <w:r w:rsidRPr="00F76931">
              <w:rPr>
                <w:rFonts w:ascii="Arial" w:hAnsi="Arial" w:cs="Arial"/>
                <w:sz w:val="16"/>
                <w:szCs w:val="16"/>
                <w:lang w:val="en-US"/>
              </w:rPr>
              <w:br/>
            </w:r>
            <w:r w:rsidRPr="00F76931">
              <w:rPr>
                <w:rFonts w:ascii="Arial" w:hAnsi="Arial" w:cs="Arial"/>
                <w:i/>
                <w:sz w:val="16"/>
                <w:szCs w:val="16"/>
                <w:lang w:val="en-US"/>
              </w:rPr>
              <w:t>Has the accident been considered by the safety committee?</w:t>
            </w:r>
            <w:r w:rsidRPr="00F76931">
              <w:rPr>
                <w:rFonts w:ascii="Arial" w:hAnsi="Arial" w:cs="Arial"/>
                <w:i/>
                <w:sz w:val="16"/>
                <w:szCs w:val="16"/>
                <w:lang w:val="en-US"/>
              </w:rPr>
              <w:br/>
            </w:r>
            <w:r w:rsidRPr="00F76931">
              <w:rPr>
                <w:rFonts w:ascii="Arial" w:hAnsi="Arial" w:cs="Arial"/>
                <w:sz w:val="16"/>
                <w:szCs w:val="16"/>
                <w:lang w:val="en-US"/>
              </w:rPr>
              <w:t xml:space="preserve">                          </w:t>
            </w:r>
            <w:r w:rsidRPr="00F76931">
              <w:rPr>
                <w:rFonts w:ascii="Arial" w:hAnsi="Arial" w:cs="Arial"/>
                <w:sz w:val="16"/>
                <w:szCs w:val="16"/>
              </w:rPr>
              <w:t>□</w:t>
            </w:r>
            <w:r w:rsidRPr="00F76931">
              <w:rPr>
                <w:rFonts w:ascii="Arial" w:hAnsi="Arial" w:cs="Arial"/>
                <w:sz w:val="16"/>
                <w:szCs w:val="16"/>
                <w:lang w:val="en-US"/>
              </w:rPr>
              <w:t xml:space="preserve"> Có         </w:t>
            </w:r>
            <w:r w:rsidRPr="00F76931">
              <w:rPr>
                <w:rFonts w:ascii="Arial" w:hAnsi="Arial" w:cs="Arial"/>
                <w:sz w:val="16"/>
                <w:szCs w:val="16"/>
              </w:rPr>
              <w:t>□</w:t>
            </w:r>
            <w:r w:rsidRPr="00F76931">
              <w:rPr>
                <w:rFonts w:ascii="Arial" w:hAnsi="Arial" w:cs="Arial"/>
                <w:sz w:val="16"/>
                <w:szCs w:val="16"/>
                <w:lang w:val="en-US"/>
              </w:rPr>
              <w:t xml:space="preserve"> Không</w:t>
            </w:r>
          </w:p>
          <w:p w:rsidR="00206CD6" w:rsidRPr="00F76931" w:rsidRDefault="00206CD6" w:rsidP="00455739">
            <w:pPr>
              <w:tabs>
                <w:tab w:val="left" w:pos="930"/>
              </w:tabs>
              <w:spacing w:before="120"/>
              <w:rPr>
                <w:rFonts w:ascii="Arial" w:hAnsi="Arial" w:cs="Arial"/>
                <w:i/>
                <w:sz w:val="16"/>
                <w:szCs w:val="16"/>
                <w:lang w:val="en-US"/>
              </w:rPr>
            </w:pPr>
            <w:r w:rsidRPr="00F76931">
              <w:rPr>
                <w:rFonts w:ascii="Arial" w:hAnsi="Arial" w:cs="Arial"/>
                <w:sz w:val="16"/>
                <w:szCs w:val="16"/>
                <w:lang w:val="en-US"/>
              </w:rPr>
              <w:t xml:space="preserve">                           </w:t>
            </w:r>
            <w:r w:rsidRPr="00F76931">
              <w:rPr>
                <w:rFonts w:ascii="Arial" w:hAnsi="Arial" w:cs="Arial"/>
                <w:i/>
                <w:sz w:val="16"/>
                <w:szCs w:val="16"/>
                <w:lang w:val="en-US"/>
              </w:rPr>
              <w:t>Yes         No</w:t>
            </w:r>
          </w:p>
        </w:tc>
        <w:tc>
          <w:tcPr>
            <w:tcW w:w="5086"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Nếu có, đã quyết định các biện pháp gì?</w:t>
            </w:r>
            <w:r w:rsidRPr="00F76931">
              <w:rPr>
                <w:rFonts w:ascii="Arial" w:hAnsi="Arial" w:cs="Arial"/>
                <w:sz w:val="16"/>
                <w:szCs w:val="16"/>
                <w:lang w:val="en-US"/>
              </w:rPr>
              <w:br/>
            </w:r>
            <w:r w:rsidRPr="00F76931">
              <w:rPr>
                <w:rFonts w:ascii="Arial" w:hAnsi="Arial" w:cs="Arial"/>
                <w:i/>
                <w:sz w:val="16"/>
                <w:szCs w:val="16"/>
                <w:lang w:val="en-US"/>
              </w:rPr>
              <w:t>If yes, what measures were decided?</w:t>
            </w:r>
            <w:r w:rsidRPr="00F76931">
              <w:rPr>
                <w:rFonts w:ascii="Arial" w:hAnsi="Arial" w:cs="Arial"/>
                <w:i/>
                <w:sz w:val="16"/>
                <w:szCs w:val="16"/>
                <w:lang w:val="en-US"/>
              </w:rPr>
              <w:br/>
            </w:r>
          </w:p>
        </w:tc>
      </w:tr>
      <w:tr w:rsidR="00206CD6" w:rsidRPr="00F76931" w:rsidTr="00455739">
        <w:tc>
          <w:tcPr>
            <w:tcW w:w="609" w:type="dxa"/>
            <w:vMerge/>
            <w:vAlign w:val="center"/>
          </w:tcPr>
          <w:p w:rsidR="00206CD6" w:rsidRPr="00F76931" w:rsidRDefault="00206CD6" w:rsidP="00455739">
            <w:pPr>
              <w:spacing w:before="120"/>
              <w:jc w:val="center"/>
              <w:rPr>
                <w:rFonts w:ascii="Arial" w:hAnsi="Arial" w:cs="Arial"/>
                <w:sz w:val="16"/>
                <w:szCs w:val="16"/>
                <w:lang w:val="en-US"/>
              </w:rPr>
            </w:pPr>
          </w:p>
        </w:tc>
        <w:tc>
          <w:tcPr>
            <w:tcW w:w="680" w:type="dxa"/>
            <w:vMerge/>
          </w:tcPr>
          <w:p w:rsidR="00206CD6" w:rsidRPr="00F76931" w:rsidRDefault="00206CD6" w:rsidP="00455739">
            <w:pPr>
              <w:spacing w:before="120"/>
              <w:rPr>
                <w:rFonts w:ascii="Arial" w:hAnsi="Arial" w:cs="Arial"/>
                <w:sz w:val="16"/>
                <w:szCs w:val="16"/>
                <w:lang w:val="en-US"/>
              </w:rPr>
            </w:pPr>
          </w:p>
        </w:tc>
        <w:tc>
          <w:tcPr>
            <w:tcW w:w="3693" w:type="dxa"/>
            <w:vMerge/>
          </w:tcPr>
          <w:p w:rsidR="00206CD6" w:rsidRPr="00F76931" w:rsidRDefault="00206CD6" w:rsidP="00455739">
            <w:pPr>
              <w:spacing w:before="120"/>
              <w:rPr>
                <w:rFonts w:ascii="Arial" w:hAnsi="Arial" w:cs="Arial"/>
                <w:sz w:val="16"/>
                <w:szCs w:val="16"/>
                <w:lang w:val="en-US"/>
              </w:rPr>
            </w:pPr>
          </w:p>
        </w:tc>
        <w:tc>
          <w:tcPr>
            <w:tcW w:w="5086" w:type="dxa"/>
            <w:gridSpan w:val="2"/>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Các biện pháp này đã được áp dụng như thế nào?</w:t>
            </w:r>
            <w:r w:rsidRPr="00F76931">
              <w:rPr>
                <w:rFonts w:ascii="Arial" w:hAnsi="Arial" w:cs="Arial"/>
                <w:sz w:val="16"/>
                <w:szCs w:val="16"/>
                <w:lang w:val="en-US"/>
              </w:rPr>
              <w:br/>
            </w:r>
            <w:r w:rsidRPr="00F76931">
              <w:rPr>
                <w:rFonts w:ascii="Arial" w:hAnsi="Arial" w:cs="Arial"/>
                <w:i/>
                <w:sz w:val="16"/>
                <w:szCs w:val="16"/>
                <w:lang w:val="en-US"/>
              </w:rPr>
              <w:t>Have these measures been taken</w:t>
            </w:r>
          </w:p>
          <w:p w:rsidR="00206CD6" w:rsidRPr="00F76931" w:rsidRDefault="00206CD6" w:rsidP="00455739">
            <w:pPr>
              <w:spacing w:before="120"/>
              <w:rPr>
                <w:rFonts w:ascii="Arial" w:hAnsi="Arial" w:cs="Arial"/>
                <w:sz w:val="16"/>
                <w:szCs w:val="16"/>
                <w:lang w:val="en-US"/>
              </w:rPr>
            </w:pPr>
            <w:r w:rsidRPr="00F76931">
              <w:rPr>
                <w:rFonts w:ascii="Arial" w:hAnsi="Arial" w:cs="Arial"/>
                <w:i/>
                <w:sz w:val="16"/>
                <w:szCs w:val="16"/>
                <w:lang w:val="en-US"/>
              </w:rPr>
              <w:t xml:space="preserve">                  </w:t>
            </w:r>
            <w:r w:rsidRPr="00F76931">
              <w:rPr>
                <w:rFonts w:ascii="Arial" w:hAnsi="Arial" w:cs="Arial"/>
                <w:sz w:val="16"/>
                <w:szCs w:val="16"/>
              </w:rPr>
              <w:t>□</w:t>
            </w:r>
            <w:r w:rsidRPr="00F76931">
              <w:rPr>
                <w:rFonts w:ascii="Arial" w:hAnsi="Arial" w:cs="Arial"/>
                <w:i/>
                <w:sz w:val="16"/>
                <w:szCs w:val="16"/>
                <w:lang w:val="en-US"/>
              </w:rPr>
              <w:t xml:space="preserve"> Có           </w:t>
            </w:r>
            <w:r w:rsidRPr="00F76931">
              <w:rPr>
                <w:rFonts w:ascii="Arial" w:hAnsi="Arial" w:cs="Arial"/>
                <w:sz w:val="16"/>
                <w:szCs w:val="16"/>
              </w:rPr>
              <w:t>□</w:t>
            </w:r>
            <w:r>
              <w:rPr>
                <w:rFonts w:ascii="Arial" w:hAnsi="Arial" w:cs="Arial"/>
                <w:i/>
                <w:sz w:val="16"/>
                <w:szCs w:val="16"/>
                <w:lang w:val="en-US"/>
              </w:rPr>
              <w:t xml:space="preserve"> Không         </w:t>
            </w:r>
            <w:r w:rsidRPr="00F76931">
              <w:rPr>
                <w:rFonts w:ascii="Arial" w:hAnsi="Arial" w:cs="Arial"/>
                <w:sz w:val="16"/>
                <w:szCs w:val="16"/>
              </w:rPr>
              <w:t>□</w:t>
            </w:r>
            <w:r w:rsidRPr="00F76931">
              <w:rPr>
                <w:rFonts w:ascii="Arial" w:hAnsi="Arial" w:cs="Arial"/>
                <w:i/>
                <w:sz w:val="16"/>
                <w:szCs w:val="16"/>
                <w:lang w:val="en-US"/>
              </w:rPr>
              <w:t xml:space="preserve"> Một phần</w:t>
            </w:r>
            <w:r w:rsidRPr="00F76931">
              <w:rPr>
                <w:rFonts w:ascii="Arial" w:hAnsi="Arial" w:cs="Arial"/>
                <w:i/>
                <w:sz w:val="16"/>
                <w:szCs w:val="16"/>
                <w:lang w:val="en-US"/>
              </w:rPr>
              <w:br/>
            </w:r>
            <w:r>
              <w:rPr>
                <w:rFonts w:ascii="Arial" w:hAnsi="Arial" w:cs="Arial"/>
                <w:sz w:val="16"/>
                <w:szCs w:val="16"/>
                <w:lang w:val="en-US"/>
              </w:rPr>
              <w:t xml:space="preserve">                      Yes            No    </w:t>
            </w:r>
            <w:r w:rsidRPr="00F76931">
              <w:rPr>
                <w:rFonts w:ascii="Arial" w:hAnsi="Arial" w:cs="Arial"/>
                <w:sz w:val="16"/>
                <w:szCs w:val="16"/>
                <w:lang w:val="en-US"/>
              </w:rPr>
              <w:t xml:space="preserve">             Partly</w:t>
            </w:r>
          </w:p>
        </w:tc>
      </w:tr>
      <w:tr w:rsidR="00206CD6" w:rsidRPr="00F76931" w:rsidTr="00455739">
        <w:tc>
          <w:tcPr>
            <w:tcW w:w="609" w:type="dxa"/>
            <w:vMerge/>
            <w:vAlign w:val="center"/>
          </w:tcPr>
          <w:p w:rsidR="00206CD6" w:rsidRPr="00F76931" w:rsidRDefault="00206CD6" w:rsidP="00455739">
            <w:pPr>
              <w:spacing w:before="120"/>
              <w:jc w:val="center"/>
              <w:rPr>
                <w:rFonts w:ascii="Arial" w:hAnsi="Arial" w:cs="Arial"/>
                <w:sz w:val="16"/>
                <w:szCs w:val="16"/>
                <w:lang w:val="en-US"/>
              </w:rPr>
            </w:pPr>
          </w:p>
        </w:tc>
        <w:tc>
          <w:tcPr>
            <w:tcW w:w="680" w:type="dxa"/>
            <w:vMerge/>
          </w:tcPr>
          <w:p w:rsidR="00206CD6" w:rsidRPr="00F76931" w:rsidRDefault="00206CD6" w:rsidP="00455739">
            <w:pPr>
              <w:spacing w:before="120"/>
              <w:rPr>
                <w:rFonts w:ascii="Arial" w:hAnsi="Arial" w:cs="Arial"/>
                <w:sz w:val="16"/>
                <w:szCs w:val="16"/>
                <w:lang w:val="en-US"/>
              </w:rPr>
            </w:pPr>
          </w:p>
        </w:tc>
        <w:tc>
          <w:tcPr>
            <w:tcW w:w="8779" w:type="dxa"/>
            <w:gridSpan w:val="3"/>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Nếu là một phần, nêu rõ</w:t>
            </w:r>
            <w:r w:rsidRPr="00F76931">
              <w:rPr>
                <w:rFonts w:ascii="Arial" w:hAnsi="Arial" w:cs="Arial"/>
                <w:sz w:val="16"/>
                <w:szCs w:val="16"/>
                <w:lang w:val="en-US"/>
              </w:rPr>
              <w:br/>
            </w:r>
            <w:r w:rsidRPr="00F76931">
              <w:rPr>
                <w:rFonts w:ascii="Arial" w:hAnsi="Arial" w:cs="Arial"/>
                <w:i/>
                <w:sz w:val="16"/>
                <w:szCs w:val="16"/>
                <w:lang w:val="en-US"/>
              </w:rPr>
              <w:t>If partly, indicate which</w:t>
            </w:r>
          </w:p>
          <w:p w:rsidR="00206CD6" w:rsidRPr="00F76931" w:rsidRDefault="00206CD6" w:rsidP="00455739">
            <w:pPr>
              <w:spacing w:before="120"/>
              <w:rPr>
                <w:rFonts w:ascii="Arial" w:hAnsi="Arial" w:cs="Arial"/>
                <w:sz w:val="16"/>
                <w:szCs w:val="16"/>
                <w:lang w:val="en-US"/>
              </w:rPr>
            </w:pPr>
          </w:p>
        </w:tc>
      </w:tr>
      <w:tr w:rsidR="00206CD6" w:rsidRPr="00F76931" w:rsidTr="00455739">
        <w:tc>
          <w:tcPr>
            <w:tcW w:w="609" w:type="dxa"/>
            <w:vMerge w:val="restart"/>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175</w:t>
            </w:r>
          </w:p>
        </w:tc>
        <w:tc>
          <w:tcPr>
            <w:tcW w:w="680" w:type="dxa"/>
            <w:vMerge/>
          </w:tcPr>
          <w:p w:rsidR="00206CD6" w:rsidRPr="00F76931" w:rsidRDefault="00206CD6" w:rsidP="00455739">
            <w:pPr>
              <w:spacing w:before="120"/>
              <w:rPr>
                <w:rFonts w:ascii="Arial" w:hAnsi="Arial" w:cs="Arial"/>
                <w:sz w:val="16"/>
                <w:szCs w:val="16"/>
                <w:lang w:val="en-US"/>
              </w:rPr>
            </w:pPr>
          </w:p>
        </w:tc>
        <w:tc>
          <w:tcPr>
            <w:tcW w:w="8779" w:type="dxa"/>
            <w:gridSpan w:val="3"/>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Nếu tai nạn xảy ra trong các két/ khoang kín hoặc két/ khoang kín lân cận, nêu hàng hóa/ các thứ bên trong các khoang này</w:t>
            </w:r>
            <w:r w:rsidRPr="00F76931">
              <w:rPr>
                <w:rFonts w:ascii="Arial" w:hAnsi="Arial" w:cs="Arial"/>
                <w:sz w:val="16"/>
                <w:szCs w:val="16"/>
                <w:lang w:val="en-US"/>
              </w:rPr>
              <w:br/>
            </w:r>
            <w:r w:rsidRPr="00F76931">
              <w:rPr>
                <w:rFonts w:ascii="Arial" w:hAnsi="Arial" w:cs="Arial"/>
                <w:i/>
                <w:sz w:val="16"/>
                <w:szCs w:val="16"/>
                <w:lang w:val="en-US"/>
              </w:rPr>
              <w:t>If the accident occurred in or in the</w:t>
            </w:r>
            <w:r>
              <w:rPr>
                <w:rFonts w:ascii="Arial" w:hAnsi="Arial" w:cs="Arial"/>
                <w:i/>
                <w:sz w:val="16"/>
                <w:szCs w:val="16"/>
                <w:lang w:val="en-US"/>
              </w:rPr>
              <w:t xml:space="preserve"> </w:t>
            </w:r>
            <w:r w:rsidRPr="00F76931">
              <w:rPr>
                <w:rFonts w:ascii="Arial" w:hAnsi="Arial" w:cs="Arial"/>
                <w:i/>
                <w:sz w:val="16"/>
                <w:szCs w:val="16"/>
                <w:lang w:val="en-US"/>
              </w:rPr>
              <w:t>adjacent of a tank/enclosed space, indicate the cargo/ content in these space.</w:t>
            </w:r>
          </w:p>
          <w:p w:rsidR="00206CD6" w:rsidRPr="00F76931" w:rsidRDefault="00206CD6" w:rsidP="00455739">
            <w:pPr>
              <w:spacing w:before="120"/>
              <w:rPr>
                <w:rFonts w:ascii="Arial" w:hAnsi="Arial" w:cs="Arial"/>
                <w:sz w:val="16"/>
                <w:szCs w:val="16"/>
                <w:lang w:val="en-US"/>
              </w:rPr>
            </w:pPr>
          </w:p>
        </w:tc>
      </w:tr>
      <w:tr w:rsidR="00206CD6" w:rsidRPr="00F76931" w:rsidTr="00455739">
        <w:tc>
          <w:tcPr>
            <w:tcW w:w="609" w:type="dxa"/>
            <w:vMerge/>
            <w:vAlign w:val="center"/>
          </w:tcPr>
          <w:p w:rsidR="00206CD6" w:rsidRPr="00F76931" w:rsidRDefault="00206CD6" w:rsidP="00455739">
            <w:pPr>
              <w:spacing w:before="120"/>
              <w:jc w:val="center"/>
              <w:rPr>
                <w:rFonts w:ascii="Arial" w:hAnsi="Arial" w:cs="Arial"/>
                <w:sz w:val="16"/>
                <w:szCs w:val="16"/>
                <w:lang w:val="en-US"/>
              </w:rPr>
            </w:pPr>
          </w:p>
        </w:tc>
        <w:tc>
          <w:tcPr>
            <w:tcW w:w="680" w:type="dxa"/>
            <w:vMerge/>
          </w:tcPr>
          <w:p w:rsidR="00206CD6" w:rsidRPr="00F76931" w:rsidRDefault="00206CD6" w:rsidP="00455739">
            <w:pPr>
              <w:spacing w:before="120"/>
              <w:rPr>
                <w:rFonts w:ascii="Arial" w:hAnsi="Arial" w:cs="Arial"/>
                <w:sz w:val="16"/>
                <w:szCs w:val="16"/>
                <w:lang w:val="en-US"/>
              </w:rPr>
            </w:pPr>
          </w:p>
        </w:tc>
        <w:tc>
          <w:tcPr>
            <w:tcW w:w="8779" w:type="dxa"/>
            <w:gridSpan w:val="3"/>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Hàng hóa/ các thứ bên trong của chuyến trước</w:t>
            </w:r>
            <w:r w:rsidRPr="00F76931">
              <w:rPr>
                <w:rFonts w:ascii="Arial" w:hAnsi="Arial" w:cs="Arial"/>
                <w:sz w:val="16"/>
                <w:szCs w:val="16"/>
                <w:lang w:val="en-US"/>
              </w:rPr>
              <w:br/>
            </w:r>
            <w:r w:rsidRPr="00F76931">
              <w:rPr>
                <w:rFonts w:ascii="Arial" w:hAnsi="Arial" w:cs="Arial"/>
                <w:i/>
                <w:sz w:val="16"/>
                <w:szCs w:val="16"/>
                <w:lang w:val="en-US"/>
              </w:rPr>
              <w:t>Previous cargo/content</w:t>
            </w:r>
          </w:p>
          <w:p w:rsidR="00206CD6" w:rsidRPr="00F76931" w:rsidRDefault="00206CD6" w:rsidP="00455739">
            <w:pPr>
              <w:spacing w:before="120"/>
              <w:rPr>
                <w:rFonts w:ascii="Arial" w:hAnsi="Arial" w:cs="Arial"/>
                <w:sz w:val="16"/>
                <w:szCs w:val="16"/>
                <w:lang w:val="en-US"/>
              </w:rPr>
            </w:pPr>
          </w:p>
        </w:tc>
      </w:tr>
      <w:tr w:rsidR="00206CD6" w:rsidRPr="00F76931" w:rsidTr="00455739">
        <w:tc>
          <w:tcPr>
            <w:tcW w:w="609"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176</w:t>
            </w:r>
          </w:p>
        </w:tc>
        <w:tc>
          <w:tcPr>
            <w:tcW w:w="680" w:type="dxa"/>
            <w:vMerge/>
          </w:tcPr>
          <w:p w:rsidR="00206CD6" w:rsidRPr="00F76931" w:rsidRDefault="00206CD6" w:rsidP="00455739">
            <w:pPr>
              <w:spacing w:before="120"/>
              <w:rPr>
                <w:rFonts w:ascii="Arial" w:hAnsi="Arial" w:cs="Arial"/>
                <w:sz w:val="16"/>
                <w:szCs w:val="16"/>
                <w:lang w:val="en-US"/>
              </w:rPr>
            </w:pPr>
          </w:p>
        </w:tc>
        <w:tc>
          <w:tcPr>
            <w:tcW w:w="8779" w:type="dxa"/>
            <w:gridSpan w:val="3"/>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Mô tả quy trình vệ sinh, tẩy rửa và đo nồng độ khí. Nêu thời gian sử dụng cho các công việc đó</w:t>
            </w:r>
            <w:r w:rsidRPr="00F76931">
              <w:rPr>
                <w:rFonts w:ascii="Arial" w:hAnsi="Arial" w:cs="Arial"/>
                <w:sz w:val="16"/>
                <w:szCs w:val="16"/>
                <w:lang w:val="en-US"/>
              </w:rPr>
              <w:br/>
            </w:r>
            <w:r w:rsidRPr="00F76931">
              <w:rPr>
                <w:rFonts w:ascii="Arial" w:hAnsi="Arial" w:cs="Arial"/>
                <w:i/>
                <w:sz w:val="16"/>
                <w:szCs w:val="16"/>
                <w:lang w:val="en-US"/>
              </w:rPr>
              <w:t>Describle the procedures f</w:t>
            </w:r>
            <w:r>
              <w:rPr>
                <w:rFonts w:ascii="Arial" w:hAnsi="Arial" w:cs="Arial"/>
                <w:i/>
                <w:sz w:val="16"/>
                <w:szCs w:val="16"/>
                <w:lang w:val="en-US"/>
              </w:rPr>
              <w:t>or cleaning, purging and gas mea</w:t>
            </w:r>
            <w:r w:rsidRPr="00F76931">
              <w:rPr>
                <w:rFonts w:ascii="Arial" w:hAnsi="Arial" w:cs="Arial"/>
                <w:i/>
                <w:sz w:val="16"/>
                <w:szCs w:val="16"/>
                <w:lang w:val="en-US"/>
              </w:rPr>
              <w:t>suring. Indicate the time used for that work</w:t>
            </w:r>
          </w:p>
          <w:p w:rsidR="00206CD6" w:rsidRPr="00F76931" w:rsidRDefault="00206CD6" w:rsidP="00455739">
            <w:pPr>
              <w:spacing w:before="120"/>
              <w:rPr>
                <w:rFonts w:ascii="Arial" w:hAnsi="Arial" w:cs="Arial"/>
                <w:sz w:val="16"/>
                <w:szCs w:val="16"/>
                <w:lang w:val="en-US"/>
              </w:rPr>
            </w:pPr>
          </w:p>
        </w:tc>
      </w:tr>
      <w:tr w:rsidR="00206CD6" w:rsidRPr="00F76931" w:rsidTr="00455739">
        <w:tc>
          <w:tcPr>
            <w:tcW w:w="609"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177</w:t>
            </w:r>
          </w:p>
        </w:tc>
        <w:tc>
          <w:tcPr>
            <w:tcW w:w="680" w:type="dxa"/>
            <w:vMerge/>
          </w:tcPr>
          <w:p w:rsidR="00206CD6" w:rsidRPr="00F76931" w:rsidRDefault="00206CD6" w:rsidP="00455739">
            <w:pPr>
              <w:spacing w:before="120"/>
              <w:rPr>
                <w:rFonts w:ascii="Arial" w:hAnsi="Arial" w:cs="Arial"/>
                <w:sz w:val="16"/>
                <w:szCs w:val="16"/>
                <w:lang w:val="en-US"/>
              </w:rPr>
            </w:pPr>
          </w:p>
        </w:tc>
        <w:tc>
          <w:tcPr>
            <w:tcW w:w="8779"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Loại khí nào đã được đo nhằm kiểm soát lượng</w:t>
            </w:r>
            <w:r w:rsidRPr="00F76931">
              <w:rPr>
                <w:rFonts w:ascii="Arial" w:hAnsi="Arial" w:cs="Arial"/>
                <w:sz w:val="16"/>
                <w:szCs w:val="16"/>
                <w:lang w:val="en-US"/>
              </w:rPr>
              <w:br/>
            </w:r>
            <w:r w:rsidRPr="00F76931">
              <w:rPr>
                <w:rFonts w:ascii="Arial" w:hAnsi="Arial" w:cs="Arial"/>
                <w:i/>
                <w:sz w:val="16"/>
                <w:szCs w:val="16"/>
                <w:lang w:val="en-US"/>
              </w:rPr>
              <w:t>Was gas measuring made in order to control the amount of</w:t>
            </w:r>
            <w:r w:rsidRPr="00F76931">
              <w:rPr>
                <w:rFonts w:ascii="Arial" w:hAnsi="Arial" w:cs="Arial"/>
                <w:i/>
                <w:sz w:val="16"/>
                <w:szCs w:val="16"/>
                <w:lang w:val="en-US"/>
              </w:rPr>
              <w:br/>
            </w:r>
            <w:r w:rsidRPr="00F76931">
              <w:rPr>
                <w:rFonts w:ascii="Arial" w:hAnsi="Arial" w:cs="Arial"/>
                <w:sz w:val="16"/>
                <w:szCs w:val="16"/>
                <w:lang w:val="en-US"/>
              </w:rPr>
              <w:t xml:space="preserve">                                       </w:t>
            </w:r>
            <w:r w:rsidRPr="00F76931">
              <w:rPr>
                <w:rFonts w:ascii="Arial" w:hAnsi="Arial" w:cs="Arial"/>
                <w:sz w:val="16"/>
                <w:szCs w:val="16"/>
              </w:rPr>
              <w:t>□</w:t>
            </w:r>
            <w:r w:rsidRPr="00F76931">
              <w:rPr>
                <w:rFonts w:ascii="Arial" w:hAnsi="Arial" w:cs="Arial"/>
                <w:sz w:val="16"/>
                <w:szCs w:val="16"/>
                <w:lang w:val="en-US"/>
              </w:rPr>
              <w:t xml:space="preserve"> Khí độc                      </w:t>
            </w:r>
            <w:r w:rsidRPr="00F76931">
              <w:rPr>
                <w:rFonts w:ascii="Arial" w:hAnsi="Arial" w:cs="Arial"/>
                <w:sz w:val="16"/>
                <w:szCs w:val="16"/>
              </w:rPr>
              <w:t>□</w:t>
            </w:r>
            <w:r>
              <w:rPr>
                <w:rFonts w:ascii="Arial" w:hAnsi="Arial" w:cs="Arial"/>
                <w:sz w:val="16"/>
                <w:szCs w:val="16"/>
                <w:lang w:val="en-US"/>
              </w:rPr>
              <w:t xml:space="preserve"> </w:t>
            </w:r>
            <w:r w:rsidRPr="00F76931">
              <w:rPr>
                <w:rFonts w:ascii="Arial" w:hAnsi="Arial" w:cs="Arial"/>
                <w:sz w:val="16"/>
                <w:szCs w:val="16"/>
                <w:lang w:val="en-US"/>
              </w:rPr>
              <w:t xml:space="preserve">Khí dễ cháy                     </w:t>
            </w:r>
            <w:r w:rsidRPr="00F76931">
              <w:rPr>
                <w:rFonts w:ascii="Arial" w:hAnsi="Arial" w:cs="Arial"/>
                <w:sz w:val="16"/>
                <w:szCs w:val="16"/>
              </w:rPr>
              <w:t>□</w:t>
            </w:r>
            <w:r w:rsidRPr="00F76931">
              <w:rPr>
                <w:rFonts w:ascii="Arial" w:hAnsi="Arial" w:cs="Arial"/>
                <w:sz w:val="16"/>
                <w:szCs w:val="16"/>
                <w:lang w:val="en-US"/>
              </w:rPr>
              <w:t xml:space="preserve"> Khí ô xy</w:t>
            </w:r>
            <w:r w:rsidRPr="00F76931">
              <w:rPr>
                <w:rFonts w:ascii="Arial" w:hAnsi="Arial" w:cs="Arial"/>
                <w:sz w:val="16"/>
                <w:szCs w:val="16"/>
                <w:lang w:val="en-US"/>
              </w:rPr>
              <w:br/>
              <w:t xml:space="preserve">                                        </w:t>
            </w:r>
            <w:r w:rsidRPr="00F76931">
              <w:rPr>
                <w:rFonts w:ascii="Arial" w:hAnsi="Arial" w:cs="Arial"/>
                <w:i/>
                <w:sz w:val="16"/>
                <w:szCs w:val="16"/>
                <w:lang w:val="en-US"/>
              </w:rPr>
              <w:t>Poisonous gas              Flammable gas                    Oxygen</w:t>
            </w:r>
          </w:p>
        </w:tc>
      </w:tr>
      <w:tr w:rsidR="00206CD6" w:rsidRPr="00F76931" w:rsidTr="00455739">
        <w:tc>
          <w:tcPr>
            <w:tcW w:w="609"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178</w:t>
            </w:r>
          </w:p>
        </w:tc>
        <w:tc>
          <w:tcPr>
            <w:tcW w:w="680" w:type="dxa"/>
            <w:vMerge/>
          </w:tcPr>
          <w:p w:rsidR="00206CD6" w:rsidRPr="00F76931" w:rsidRDefault="00206CD6" w:rsidP="00455739">
            <w:pPr>
              <w:spacing w:before="120"/>
              <w:rPr>
                <w:rFonts w:ascii="Arial" w:hAnsi="Arial" w:cs="Arial"/>
                <w:sz w:val="16"/>
                <w:szCs w:val="16"/>
                <w:lang w:val="en-US"/>
              </w:rPr>
            </w:pPr>
          </w:p>
        </w:tc>
        <w:tc>
          <w:tcPr>
            <w:tcW w:w="8779"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 xml:space="preserve">Việc đo đã được tiến hành          </w:t>
            </w:r>
            <w:r w:rsidRPr="00F76931">
              <w:rPr>
                <w:rFonts w:ascii="Arial" w:hAnsi="Arial" w:cs="Arial"/>
                <w:sz w:val="16"/>
                <w:szCs w:val="16"/>
              </w:rPr>
              <w:t>□</w:t>
            </w:r>
            <w:r>
              <w:rPr>
                <w:rFonts w:ascii="Arial" w:hAnsi="Arial" w:cs="Arial"/>
                <w:sz w:val="16"/>
                <w:szCs w:val="16"/>
                <w:lang w:val="en-US"/>
              </w:rPr>
              <w:t xml:space="preserve"> </w:t>
            </w:r>
            <w:r w:rsidRPr="00F76931">
              <w:rPr>
                <w:rFonts w:ascii="Arial" w:hAnsi="Arial" w:cs="Arial"/>
                <w:sz w:val="16"/>
                <w:szCs w:val="16"/>
                <w:lang w:val="en-US"/>
              </w:rPr>
              <w:t xml:space="preserve">Trước khi xảy ra tai nạn                           </w:t>
            </w:r>
            <w:r w:rsidRPr="00F76931">
              <w:rPr>
                <w:rFonts w:ascii="Arial" w:hAnsi="Arial" w:cs="Arial"/>
                <w:sz w:val="16"/>
                <w:szCs w:val="16"/>
              </w:rPr>
              <w:t>□</w:t>
            </w:r>
            <w:r w:rsidRPr="00F76931">
              <w:rPr>
                <w:rFonts w:ascii="Arial" w:hAnsi="Arial" w:cs="Arial"/>
                <w:sz w:val="16"/>
                <w:szCs w:val="16"/>
                <w:lang w:val="en-US"/>
              </w:rPr>
              <w:t xml:space="preserve"> Sau khi xảy ra tai nạn</w:t>
            </w:r>
            <w:r w:rsidRPr="00F76931">
              <w:rPr>
                <w:rFonts w:ascii="Arial" w:hAnsi="Arial" w:cs="Arial"/>
                <w:sz w:val="16"/>
                <w:szCs w:val="16"/>
                <w:lang w:val="en-US"/>
              </w:rPr>
              <w:br/>
            </w:r>
            <w:r w:rsidRPr="00F76931">
              <w:rPr>
                <w:rFonts w:ascii="Arial" w:hAnsi="Arial" w:cs="Arial"/>
                <w:i/>
                <w:sz w:val="16"/>
                <w:szCs w:val="16"/>
                <w:lang w:val="en-US"/>
              </w:rPr>
              <w:t xml:space="preserve">Gas measuring was made         </w:t>
            </w:r>
            <w:r>
              <w:rPr>
                <w:rFonts w:ascii="Arial" w:hAnsi="Arial" w:cs="Arial"/>
                <w:i/>
                <w:sz w:val="16"/>
                <w:szCs w:val="16"/>
                <w:lang w:val="en-US"/>
              </w:rPr>
              <w:t xml:space="preserve">  </w:t>
            </w:r>
            <w:r w:rsidRPr="00F76931">
              <w:rPr>
                <w:rFonts w:ascii="Arial" w:hAnsi="Arial" w:cs="Arial"/>
                <w:i/>
                <w:sz w:val="16"/>
                <w:szCs w:val="16"/>
                <w:lang w:val="en-US"/>
              </w:rPr>
              <w:t xml:space="preserve">  Before the accident                                       After the accident</w:t>
            </w:r>
            <w:r w:rsidRPr="00F76931">
              <w:rPr>
                <w:rFonts w:ascii="Arial" w:hAnsi="Arial" w:cs="Arial"/>
                <w:i/>
                <w:sz w:val="16"/>
                <w:szCs w:val="16"/>
                <w:lang w:val="en-US"/>
              </w:rPr>
              <w:br/>
              <w:t xml:space="preserve">                                                     </w:t>
            </w:r>
            <w:r w:rsidRPr="00F76931">
              <w:rPr>
                <w:rFonts w:ascii="Arial" w:hAnsi="Arial" w:cs="Arial"/>
                <w:sz w:val="16"/>
                <w:szCs w:val="16"/>
                <w:lang w:val="en-US"/>
              </w:rPr>
              <w:t>Ai đo                                                              Ai đo</w:t>
            </w:r>
            <w:r w:rsidRPr="00F76931">
              <w:rPr>
                <w:rFonts w:ascii="Arial" w:hAnsi="Arial" w:cs="Arial"/>
                <w:sz w:val="16"/>
                <w:szCs w:val="16"/>
                <w:lang w:val="en-US"/>
              </w:rPr>
              <w:br/>
              <w:t xml:space="preserve">                                                     </w:t>
            </w:r>
            <w:r w:rsidRPr="00F76931">
              <w:rPr>
                <w:rFonts w:ascii="Arial" w:hAnsi="Arial" w:cs="Arial"/>
                <w:i/>
                <w:sz w:val="16"/>
                <w:szCs w:val="16"/>
                <w:lang w:val="en-US"/>
              </w:rPr>
              <w:t>By whom                                                       By whom</w:t>
            </w:r>
            <w:r w:rsidRPr="00F76931">
              <w:rPr>
                <w:rFonts w:ascii="Arial" w:hAnsi="Arial" w:cs="Arial"/>
                <w:i/>
                <w:sz w:val="16"/>
                <w:szCs w:val="16"/>
                <w:lang w:val="en-US"/>
              </w:rPr>
              <w:br/>
              <w:t xml:space="preserve">                                                     </w:t>
            </w:r>
            <w:r w:rsidRPr="00F76931">
              <w:rPr>
                <w:rFonts w:ascii="Arial" w:hAnsi="Arial" w:cs="Arial"/>
                <w:sz w:val="16"/>
                <w:szCs w:val="16"/>
                <w:lang w:val="en-US"/>
              </w:rPr>
              <w:t>Thông số đo được                                        Thông số đo được</w:t>
            </w:r>
            <w:r w:rsidRPr="00F76931">
              <w:rPr>
                <w:rFonts w:ascii="Arial" w:hAnsi="Arial" w:cs="Arial"/>
                <w:sz w:val="16"/>
                <w:szCs w:val="16"/>
                <w:lang w:val="en-US"/>
              </w:rPr>
              <w:br/>
              <w:t xml:space="preserve">                                                      </w:t>
            </w:r>
            <w:r w:rsidRPr="00F76931">
              <w:rPr>
                <w:rFonts w:ascii="Arial" w:hAnsi="Arial" w:cs="Arial"/>
                <w:i/>
                <w:sz w:val="16"/>
                <w:szCs w:val="16"/>
                <w:lang w:val="en-US"/>
              </w:rPr>
              <w:t>Value read                                                     Value read</w:t>
            </w:r>
          </w:p>
        </w:tc>
      </w:tr>
      <w:tr w:rsidR="00206CD6" w:rsidRPr="00F76931" w:rsidTr="00455739">
        <w:tc>
          <w:tcPr>
            <w:tcW w:w="609"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179</w:t>
            </w:r>
          </w:p>
        </w:tc>
        <w:tc>
          <w:tcPr>
            <w:tcW w:w="680" w:type="dxa"/>
            <w:vMerge/>
          </w:tcPr>
          <w:p w:rsidR="00206CD6" w:rsidRPr="00F76931" w:rsidRDefault="00206CD6" w:rsidP="00455739">
            <w:pPr>
              <w:spacing w:before="120"/>
              <w:rPr>
                <w:rFonts w:ascii="Arial" w:hAnsi="Arial" w:cs="Arial"/>
                <w:sz w:val="16"/>
                <w:szCs w:val="16"/>
                <w:lang w:val="en-US"/>
              </w:rPr>
            </w:pPr>
          </w:p>
        </w:tc>
        <w:tc>
          <w:tcPr>
            <w:tcW w:w="5149" w:type="dxa"/>
            <w:gridSpan w:val="2"/>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Nhà sản xuất và loại thiết bị đo, nêu cả que thử và ngày/ tháng sử dụng lần gần nhất</w:t>
            </w:r>
            <w:r w:rsidRPr="00F76931">
              <w:rPr>
                <w:rFonts w:ascii="Arial" w:hAnsi="Arial" w:cs="Arial"/>
                <w:sz w:val="16"/>
                <w:szCs w:val="16"/>
                <w:lang w:val="en-US"/>
              </w:rPr>
              <w:br/>
            </w:r>
            <w:r w:rsidRPr="00F76931">
              <w:rPr>
                <w:rFonts w:ascii="Arial" w:hAnsi="Arial" w:cs="Arial"/>
                <w:i/>
                <w:sz w:val="16"/>
                <w:szCs w:val="16"/>
                <w:lang w:val="en-US"/>
              </w:rPr>
              <w:t>Measuring instrument manufacturer and type, indicates also type of measuring dips uesd and its last date/month of use</w:t>
            </w:r>
          </w:p>
          <w:p w:rsidR="00206CD6" w:rsidRPr="00F76931" w:rsidRDefault="00206CD6" w:rsidP="00455739">
            <w:pPr>
              <w:spacing w:before="120"/>
              <w:rPr>
                <w:rFonts w:ascii="Arial" w:hAnsi="Arial" w:cs="Arial"/>
                <w:sz w:val="16"/>
                <w:szCs w:val="16"/>
                <w:lang w:val="en-US"/>
              </w:rPr>
            </w:pPr>
          </w:p>
        </w:tc>
        <w:tc>
          <w:tcPr>
            <w:tcW w:w="3630"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Ngày kiểm tra thiết bị gần nhất</w:t>
            </w:r>
            <w:r w:rsidRPr="00F76931">
              <w:rPr>
                <w:rFonts w:ascii="Arial" w:hAnsi="Arial" w:cs="Arial"/>
                <w:sz w:val="16"/>
                <w:szCs w:val="16"/>
                <w:lang w:val="en-US"/>
              </w:rPr>
              <w:br/>
            </w:r>
            <w:r w:rsidRPr="00F76931">
              <w:rPr>
                <w:rFonts w:ascii="Arial" w:hAnsi="Arial" w:cs="Arial"/>
                <w:i/>
                <w:sz w:val="16"/>
                <w:szCs w:val="16"/>
                <w:lang w:val="en-US"/>
              </w:rPr>
              <w:t>The instument’s latest control date</w:t>
            </w:r>
          </w:p>
        </w:tc>
      </w:tr>
      <w:tr w:rsidR="00206CD6" w:rsidRPr="00F76931" w:rsidTr="00455739">
        <w:tc>
          <w:tcPr>
            <w:tcW w:w="609"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180</w:t>
            </w:r>
          </w:p>
        </w:tc>
        <w:tc>
          <w:tcPr>
            <w:tcW w:w="680" w:type="dxa"/>
            <w:vMerge/>
          </w:tcPr>
          <w:p w:rsidR="00206CD6" w:rsidRPr="00F76931" w:rsidRDefault="00206CD6" w:rsidP="00455739">
            <w:pPr>
              <w:spacing w:before="120"/>
              <w:rPr>
                <w:rFonts w:ascii="Arial" w:hAnsi="Arial" w:cs="Arial"/>
                <w:sz w:val="16"/>
                <w:szCs w:val="16"/>
                <w:lang w:val="en-US"/>
              </w:rPr>
            </w:pPr>
          </w:p>
        </w:tc>
        <w:tc>
          <w:tcPr>
            <w:tcW w:w="8779"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Các trang bị bảo hộ cá nhân có được sử dụng không?</w:t>
            </w:r>
            <w:r w:rsidRPr="00F76931">
              <w:rPr>
                <w:rFonts w:ascii="Arial" w:hAnsi="Arial" w:cs="Arial"/>
                <w:sz w:val="16"/>
                <w:szCs w:val="16"/>
                <w:lang w:val="en-US"/>
              </w:rPr>
              <w:br/>
            </w:r>
            <w:r w:rsidRPr="00F76931">
              <w:rPr>
                <w:rFonts w:ascii="Arial" w:hAnsi="Arial" w:cs="Arial"/>
                <w:i/>
                <w:sz w:val="16"/>
                <w:szCs w:val="16"/>
                <w:lang w:val="en-US"/>
              </w:rPr>
              <w:t>Was personal protective equipment used?</w:t>
            </w:r>
            <w:r w:rsidRPr="00F76931">
              <w:rPr>
                <w:rFonts w:ascii="Arial" w:hAnsi="Arial" w:cs="Arial"/>
                <w:sz w:val="16"/>
                <w:szCs w:val="16"/>
              </w:rPr>
              <w:t xml:space="preserve"> </w:t>
            </w:r>
            <w:r w:rsidRPr="00F76931">
              <w:rPr>
                <w:rFonts w:ascii="Arial" w:hAnsi="Arial" w:cs="Arial"/>
                <w:i/>
                <w:sz w:val="16"/>
                <w:szCs w:val="16"/>
                <w:lang w:val="en-US"/>
              </w:rPr>
              <w:br/>
            </w:r>
            <w:r w:rsidRPr="00F76931">
              <w:rPr>
                <w:rFonts w:ascii="Arial" w:hAnsi="Arial" w:cs="Arial"/>
                <w:sz w:val="16"/>
                <w:szCs w:val="16"/>
              </w:rPr>
              <w:t>□</w:t>
            </w:r>
            <w:r>
              <w:rPr>
                <w:rFonts w:ascii="Arial" w:hAnsi="Arial" w:cs="Arial"/>
                <w:sz w:val="16"/>
                <w:szCs w:val="16"/>
                <w:lang w:val="en-US"/>
              </w:rPr>
              <w:t xml:space="preserve"> Có                  </w:t>
            </w:r>
            <w:r w:rsidRPr="00F76931">
              <w:rPr>
                <w:rFonts w:ascii="Arial" w:hAnsi="Arial" w:cs="Arial"/>
                <w:sz w:val="16"/>
                <w:szCs w:val="16"/>
              </w:rPr>
              <w:t>□</w:t>
            </w:r>
            <w:r w:rsidRPr="00F76931">
              <w:rPr>
                <w:rFonts w:ascii="Arial" w:hAnsi="Arial" w:cs="Arial"/>
                <w:sz w:val="16"/>
                <w:szCs w:val="16"/>
                <w:lang w:val="en-US"/>
              </w:rPr>
              <w:t xml:space="preserve"> Không</w:t>
            </w:r>
            <w:r w:rsidRPr="00F76931">
              <w:rPr>
                <w:rFonts w:ascii="Arial" w:hAnsi="Arial" w:cs="Arial"/>
                <w:sz w:val="16"/>
                <w:szCs w:val="16"/>
                <w:lang w:val="en-US"/>
              </w:rPr>
              <w:br/>
            </w:r>
            <w:r w:rsidRPr="00F76931">
              <w:rPr>
                <w:rFonts w:ascii="Arial" w:hAnsi="Arial" w:cs="Arial"/>
                <w:i/>
                <w:sz w:val="16"/>
                <w:szCs w:val="16"/>
                <w:lang w:val="en-US"/>
              </w:rPr>
              <w:t>Yes                     No</w:t>
            </w:r>
          </w:p>
        </w:tc>
      </w:tr>
      <w:tr w:rsidR="00206CD6" w:rsidRPr="00F76931" w:rsidTr="00455739">
        <w:tc>
          <w:tcPr>
            <w:tcW w:w="609"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181</w:t>
            </w:r>
          </w:p>
        </w:tc>
        <w:tc>
          <w:tcPr>
            <w:tcW w:w="680" w:type="dxa"/>
            <w:vMerge/>
          </w:tcPr>
          <w:p w:rsidR="00206CD6" w:rsidRPr="00F76931" w:rsidRDefault="00206CD6" w:rsidP="00455739">
            <w:pPr>
              <w:spacing w:before="120"/>
              <w:rPr>
                <w:rFonts w:ascii="Arial" w:hAnsi="Arial" w:cs="Arial"/>
                <w:sz w:val="16"/>
                <w:szCs w:val="16"/>
                <w:lang w:val="en-US"/>
              </w:rPr>
            </w:pPr>
          </w:p>
        </w:tc>
        <w:tc>
          <w:tcPr>
            <w:tcW w:w="8779"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Mô tả các thiết bị bảo hộ đã sử dụng và các khiếm khuyết nếu có</w:t>
            </w:r>
            <w:r w:rsidRPr="00F76931">
              <w:rPr>
                <w:rFonts w:ascii="Arial" w:hAnsi="Arial" w:cs="Arial"/>
                <w:sz w:val="16"/>
                <w:szCs w:val="16"/>
                <w:lang w:val="en-US"/>
              </w:rPr>
              <w:br/>
            </w:r>
            <w:r w:rsidRPr="00F76931">
              <w:rPr>
                <w:rFonts w:ascii="Arial" w:hAnsi="Arial" w:cs="Arial"/>
                <w:i/>
                <w:sz w:val="16"/>
                <w:szCs w:val="16"/>
                <w:lang w:val="en-US"/>
              </w:rPr>
              <w:t>Decrible the protection equipment used?</w:t>
            </w:r>
            <w:r w:rsidRPr="00F76931">
              <w:rPr>
                <w:rFonts w:ascii="Arial" w:hAnsi="Arial" w:cs="Arial"/>
                <w:i/>
                <w:sz w:val="16"/>
                <w:szCs w:val="16"/>
                <w:lang w:val="en-US"/>
              </w:rPr>
              <w:br/>
            </w:r>
            <w:r w:rsidRPr="00F76931">
              <w:rPr>
                <w:rFonts w:ascii="Arial" w:hAnsi="Arial" w:cs="Arial"/>
                <w:sz w:val="16"/>
                <w:szCs w:val="16"/>
              </w:rPr>
              <w:t>□</w:t>
            </w:r>
            <w:r>
              <w:rPr>
                <w:rFonts w:ascii="Arial" w:hAnsi="Arial" w:cs="Arial"/>
                <w:sz w:val="16"/>
                <w:szCs w:val="16"/>
                <w:lang w:val="en-US"/>
              </w:rPr>
              <w:t xml:space="preserve"> Có               </w:t>
            </w:r>
            <w:r w:rsidRPr="00F76931">
              <w:rPr>
                <w:rFonts w:ascii="Arial" w:hAnsi="Arial" w:cs="Arial"/>
                <w:sz w:val="16"/>
                <w:szCs w:val="16"/>
              </w:rPr>
              <w:t>□</w:t>
            </w:r>
            <w:r w:rsidRPr="00F76931">
              <w:rPr>
                <w:rFonts w:ascii="Arial" w:hAnsi="Arial" w:cs="Arial"/>
                <w:sz w:val="16"/>
                <w:szCs w:val="16"/>
                <w:lang w:val="en-US"/>
              </w:rPr>
              <w:t xml:space="preserve"> Không</w:t>
            </w:r>
            <w:r w:rsidRPr="00F76931">
              <w:rPr>
                <w:rFonts w:ascii="Arial" w:hAnsi="Arial" w:cs="Arial"/>
                <w:sz w:val="16"/>
                <w:szCs w:val="16"/>
                <w:lang w:val="en-US"/>
              </w:rPr>
              <w:br/>
            </w:r>
            <w:r w:rsidRPr="00F76931">
              <w:rPr>
                <w:rFonts w:ascii="Arial" w:hAnsi="Arial" w:cs="Arial"/>
                <w:i/>
                <w:sz w:val="16"/>
                <w:szCs w:val="16"/>
                <w:lang w:val="en-US"/>
              </w:rPr>
              <w:t>Yes                   No</w:t>
            </w:r>
          </w:p>
        </w:tc>
      </w:tr>
      <w:tr w:rsidR="00206CD6" w:rsidRPr="00F76931" w:rsidTr="00455739">
        <w:tc>
          <w:tcPr>
            <w:tcW w:w="609"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182</w:t>
            </w:r>
          </w:p>
        </w:tc>
        <w:tc>
          <w:tcPr>
            <w:tcW w:w="680" w:type="dxa"/>
            <w:vMerge/>
          </w:tcPr>
          <w:p w:rsidR="00206CD6" w:rsidRPr="00F76931" w:rsidRDefault="00206CD6" w:rsidP="00455739">
            <w:pPr>
              <w:spacing w:before="120"/>
              <w:rPr>
                <w:rFonts w:ascii="Arial" w:hAnsi="Arial" w:cs="Arial"/>
                <w:sz w:val="16"/>
                <w:szCs w:val="16"/>
                <w:lang w:val="en-US"/>
              </w:rPr>
            </w:pPr>
          </w:p>
        </w:tc>
        <w:tc>
          <w:tcPr>
            <w:tcW w:w="8779"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Liệu tai nạn có liên quan đến hư hỏng kết cấu , hệ thống và thiết bị của tàu?</w:t>
            </w:r>
            <w:r w:rsidRPr="00F76931">
              <w:rPr>
                <w:rFonts w:ascii="Arial" w:hAnsi="Arial" w:cs="Arial"/>
                <w:sz w:val="16"/>
                <w:szCs w:val="16"/>
                <w:lang w:val="en-US"/>
              </w:rPr>
              <w:br/>
            </w:r>
            <w:r w:rsidRPr="00F76931">
              <w:rPr>
                <w:rFonts w:ascii="Arial" w:hAnsi="Arial" w:cs="Arial"/>
                <w:i/>
                <w:sz w:val="16"/>
                <w:szCs w:val="16"/>
                <w:lang w:val="en-US"/>
              </w:rPr>
              <w:t>Can the accident be related to faults in the ship’s construction, arrangement or equipment?</w:t>
            </w:r>
            <w:r w:rsidRPr="00F76931">
              <w:rPr>
                <w:rFonts w:ascii="Arial" w:hAnsi="Arial" w:cs="Arial"/>
                <w:sz w:val="16"/>
                <w:szCs w:val="16"/>
                <w:lang w:val="en-US"/>
              </w:rPr>
              <w:br/>
            </w:r>
            <w:r w:rsidRPr="00F76931">
              <w:rPr>
                <w:rFonts w:ascii="Arial" w:hAnsi="Arial" w:cs="Arial"/>
                <w:sz w:val="16"/>
                <w:szCs w:val="16"/>
              </w:rPr>
              <w:t>□</w:t>
            </w:r>
            <w:r>
              <w:rPr>
                <w:rFonts w:ascii="Arial" w:hAnsi="Arial" w:cs="Arial"/>
                <w:sz w:val="16"/>
                <w:szCs w:val="16"/>
                <w:lang w:val="en-US"/>
              </w:rPr>
              <w:t xml:space="preserve"> Có              </w:t>
            </w:r>
            <w:r w:rsidRPr="00F76931">
              <w:rPr>
                <w:rFonts w:ascii="Arial" w:hAnsi="Arial" w:cs="Arial"/>
                <w:sz w:val="16"/>
                <w:szCs w:val="16"/>
              </w:rPr>
              <w:t>□</w:t>
            </w:r>
            <w:r w:rsidRPr="00F76931">
              <w:rPr>
                <w:rFonts w:ascii="Arial" w:hAnsi="Arial" w:cs="Arial"/>
                <w:sz w:val="16"/>
                <w:szCs w:val="16"/>
                <w:lang w:val="en-US"/>
              </w:rPr>
              <w:t xml:space="preserve"> Không</w:t>
            </w:r>
            <w:r w:rsidRPr="00F76931">
              <w:rPr>
                <w:rFonts w:ascii="Arial" w:hAnsi="Arial" w:cs="Arial"/>
                <w:sz w:val="16"/>
                <w:szCs w:val="16"/>
                <w:lang w:val="en-US"/>
              </w:rPr>
              <w:br/>
            </w:r>
            <w:r w:rsidRPr="00F76931">
              <w:rPr>
                <w:rFonts w:ascii="Arial" w:hAnsi="Arial" w:cs="Arial"/>
                <w:i/>
                <w:sz w:val="16"/>
                <w:szCs w:val="16"/>
                <w:lang w:val="en-US"/>
              </w:rPr>
              <w:t>Yes                 No</w:t>
            </w:r>
          </w:p>
        </w:tc>
      </w:tr>
      <w:tr w:rsidR="00206CD6" w:rsidRPr="00F76931" w:rsidTr="00455739">
        <w:tc>
          <w:tcPr>
            <w:tcW w:w="609"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183</w:t>
            </w:r>
          </w:p>
        </w:tc>
        <w:tc>
          <w:tcPr>
            <w:tcW w:w="680" w:type="dxa"/>
            <w:vMerge/>
          </w:tcPr>
          <w:p w:rsidR="00206CD6" w:rsidRPr="00F76931" w:rsidRDefault="00206CD6" w:rsidP="00455739">
            <w:pPr>
              <w:spacing w:before="120"/>
              <w:rPr>
                <w:rFonts w:ascii="Arial" w:hAnsi="Arial" w:cs="Arial"/>
                <w:sz w:val="16"/>
                <w:szCs w:val="16"/>
                <w:lang w:val="en-US"/>
              </w:rPr>
            </w:pPr>
          </w:p>
        </w:tc>
        <w:tc>
          <w:tcPr>
            <w:tcW w:w="8779" w:type="dxa"/>
            <w:gridSpan w:val="3"/>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Nếu có, nêu chi tiết</w:t>
            </w:r>
            <w:r w:rsidRPr="00F76931">
              <w:rPr>
                <w:rFonts w:ascii="Arial" w:hAnsi="Arial" w:cs="Arial"/>
                <w:sz w:val="16"/>
                <w:szCs w:val="16"/>
                <w:lang w:val="en-US"/>
              </w:rPr>
              <w:br/>
            </w:r>
            <w:r w:rsidRPr="00F76931">
              <w:rPr>
                <w:rFonts w:ascii="Arial" w:hAnsi="Arial" w:cs="Arial"/>
                <w:i/>
                <w:sz w:val="16"/>
                <w:szCs w:val="16"/>
                <w:lang w:val="en-US"/>
              </w:rPr>
              <w:t>If yes, give a detailed description</w:t>
            </w:r>
          </w:p>
          <w:p w:rsidR="00206CD6" w:rsidRPr="00F76931" w:rsidRDefault="00206CD6" w:rsidP="00455739">
            <w:pPr>
              <w:spacing w:before="120"/>
              <w:rPr>
                <w:rFonts w:ascii="Arial" w:hAnsi="Arial" w:cs="Arial"/>
                <w:sz w:val="16"/>
                <w:szCs w:val="16"/>
                <w:lang w:val="en-US"/>
              </w:rPr>
            </w:pPr>
          </w:p>
        </w:tc>
      </w:tr>
      <w:tr w:rsidR="00206CD6" w:rsidRPr="00F76931" w:rsidTr="00455739">
        <w:tc>
          <w:tcPr>
            <w:tcW w:w="609"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lastRenderedPageBreak/>
              <w:t>184</w:t>
            </w:r>
          </w:p>
        </w:tc>
        <w:tc>
          <w:tcPr>
            <w:tcW w:w="680" w:type="dxa"/>
            <w:vMerge/>
          </w:tcPr>
          <w:p w:rsidR="00206CD6" w:rsidRPr="00F76931" w:rsidRDefault="00206CD6" w:rsidP="00455739">
            <w:pPr>
              <w:spacing w:before="120"/>
              <w:rPr>
                <w:rFonts w:ascii="Arial" w:hAnsi="Arial" w:cs="Arial"/>
                <w:sz w:val="16"/>
                <w:szCs w:val="16"/>
                <w:lang w:val="en-US"/>
              </w:rPr>
            </w:pPr>
          </w:p>
        </w:tc>
        <w:tc>
          <w:tcPr>
            <w:tcW w:w="8779"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Tình trạng sức khỏe và tinh thần của người bị thương/ chết có là nguyên nhân dẫn đến tai nạn hoặc làm cho hậu quả của nó trở nên nghiêm trọng hơn (say, trầm cảm. v.v…)</w:t>
            </w:r>
            <w:r w:rsidRPr="00F76931">
              <w:rPr>
                <w:rFonts w:ascii="Arial" w:hAnsi="Arial" w:cs="Arial"/>
                <w:sz w:val="16"/>
                <w:szCs w:val="16"/>
                <w:lang w:val="en-US"/>
              </w:rPr>
              <w:br/>
            </w:r>
            <w:r w:rsidRPr="00F76931">
              <w:rPr>
                <w:rFonts w:ascii="Arial" w:hAnsi="Arial" w:cs="Arial"/>
                <w:i/>
                <w:sz w:val="16"/>
                <w:szCs w:val="16"/>
                <w:lang w:val="en-US"/>
              </w:rPr>
              <w:t>Has the physical or psychical condition of the injured/ dead person contribute to that accident or its consequences has been more serious (alcohol, depresion, etc)</w:t>
            </w:r>
            <w:r w:rsidRPr="00F76931">
              <w:rPr>
                <w:rFonts w:ascii="Arial" w:hAnsi="Arial" w:cs="Arial"/>
                <w:i/>
                <w:sz w:val="16"/>
                <w:szCs w:val="16"/>
                <w:lang w:val="en-US"/>
              </w:rPr>
              <w:br/>
            </w:r>
            <w:r w:rsidRPr="00F76931">
              <w:rPr>
                <w:rFonts w:ascii="Arial" w:hAnsi="Arial" w:cs="Arial"/>
                <w:sz w:val="16"/>
                <w:szCs w:val="16"/>
              </w:rPr>
              <w:t>□</w:t>
            </w:r>
            <w:r>
              <w:rPr>
                <w:rFonts w:ascii="Arial" w:hAnsi="Arial" w:cs="Arial"/>
                <w:sz w:val="16"/>
                <w:szCs w:val="16"/>
                <w:lang w:val="en-US"/>
              </w:rPr>
              <w:t xml:space="preserve"> Có               </w:t>
            </w:r>
            <w:r w:rsidRPr="00F76931">
              <w:rPr>
                <w:rFonts w:ascii="Arial" w:hAnsi="Arial" w:cs="Arial"/>
                <w:sz w:val="16"/>
                <w:szCs w:val="16"/>
              </w:rPr>
              <w:t>□</w:t>
            </w:r>
            <w:r w:rsidRPr="00F76931">
              <w:rPr>
                <w:rFonts w:ascii="Arial" w:hAnsi="Arial" w:cs="Arial"/>
                <w:sz w:val="16"/>
                <w:szCs w:val="16"/>
                <w:lang w:val="en-US"/>
              </w:rPr>
              <w:t xml:space="preserve"> Không</w:t>
            </w:r>
            <w:r w:rsidRPr="00F76931">
              <w:rPr>
                <w:rFonts w:ascii="Arial" w:hAnsi="Arial" w:cs="Arial"/>
                <w:sz w:val="16"/>
                <w:szCs w:val="16"/>
                <w:lang w:val="en-US"/>
              </w:rPr>
              <w:br/>
            </w:r>
            <w:r w:rsidRPr="00F76931">
              <w:rPr>
                <w:rFonts w:ascii="Arial" w:hAnsi="Arial" w:cs="Arial"/>
                <w:i/>
                <w:sz w:val="16"/>
                <w:szCs w:val="16"/>
                <w:lang w:val="en-US"/>
              </w:rPr>
              <w:t>Yes                   No</w:t>
            </w:r>
          </w:p>
        </w:tc>
      </w:tr>
    </w:tbl>
    <w:tbl>
      <w:tblPr>
        <w:tblW w:w="10080" w:type="dxa"/>
        <w:tblInd w:w="-115" w:type="dxa"/>
        <w:tblLayout w:type="fixed"/>
        <w:tblCellMar>
          <w:left w:w="0" w:type="dxa"/>
          <w:right w:w="0" w:type="dxa"/>
        </w:tblCellMar>
        <w:tblLook w:val="0000" w:firstRow="0" w:lastRow="0" w:firstColumn="0" w:lastColumn="0" w:noHBand="0" w:noVBand="0"/>
      </w:tblPr>
      <w:tblGrid>
        <w:gridCol w:w="600"/>
        <w:gridCol w:w="720"/>
        <w:gridCol w:w="4854"/>
        <w:gridCol w:w="2333"/>
        <w:gridCol w:w="1573"/>
      </w:tblGrid>
      <w:tr w:rsidR="00206CD6" w:rsidRPr="00F76931" w:rsidTr="00455739">
        <w:trPr>
          <w:cantSplit/>
        </w:trPr>
        <w:tc>
          <w:tcPr>
            <w:tcW w:w="600"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lastRenderedPageBreak/>
              <w:t>185</w:t>
            </w:r>
          </w:p>
        </w:tc>
        <w:tc>
          <w:tcPr>
            <w:tcW w:w="720" w:type="dxa"/>
            <w:vMerge w:val="restart"/>
            <w:tcBorders>
              <w:top w:val="single" w:sz="4" w:space="0" w:color="auto"/>
              <w:left w:val="single" w:sz="4" w:space="0" w:color="auto"/>
              <w:right w:val="nil"/>
            </w:tcBorders>
            <w:shd w:val="clear" w:color="auto" w:fill="FFFFFF"/>
          </w:tcPr>
          <w:p w:rsidR="00206CD6" w:rsidRPr="00326F7C" w:rsidRDefault="00206CD6" w:rsidP="00455739">
            <w:pPr>
              <w:tabs>
                <w:tab w:val="left" w:pos="512"/>
              </w:tabs>
              <w:rPr>
                <w:rFonts w:ascii="Arial" w:hAnsi="Arial" w:cs="Arial"/>
                <w:sz w:val="16"/>
                <w:szCs w:val="16"/>
              </w:rPr>
            </w:pPr>
          </w:p>
        </w:tc>
        <w:tc>
          <w:tcPr>
            <w:tcW w:w="8760" w:type="dxa"/>
            <w:gridSpan w:val="3"/>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Trong trường hợp chết do ốm hoặc nhiễm độc, nêu thời gian lần được bác sĩ khá</w:t>
            </w:r>
            <w:r w:rsidRPr="00565891">
              <w:rPr>
                <w:rFonts w:ascii="Arial" w:hAnsi="Arial" w:cs="Arial"/>
                <w:sz w:val="16"/>
                <w:szCs w:val="16"/>
              </w:rPr>
              <w:t>m</w:t>
            </w:r>
            <w:r w:rsidRPr="00F76931">
              <w:rPr>
                <w:rFonts w:ascii="Arial" w:hAnsi="Arial" w:cs="Arial"/>
                <w:sz w:val="16"/>
                <w:szCs w:val="16"/>
              </w:rPr>
              <w:t xml:space="preserve"> g</w:t>
            </w:r>
            <w:r w:rsidRPr="00565891">
              <w:rPr>
                <w:rFonts w:ascii="Arial" w:hAnsi="Arial" w:cs="Arial"/>
                <w:sz w:val="16"/>
                <w:szCs w:val="16"/>
              </w:rPr>
              <w:t>ầ</w:t>
            </w:r>
            <w:r w:rsidRPr="00F76931">
              <w:rPr>
                <w:rFonts w:ascii="Arial" w:hAnsi="Arial" w:cs="Arial"/>
                <w:sz w:val="16"/>
                <w:szCs w:val="16"/>
              </w:rPr>
              <w:t>n nhất</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lang w:val="en-US"/>
              </w:rPr>
              <w:t>I</w:t>
            </w:r>
            <w:r w:rsidRPr="00F76931">
              <w:rPr>
                <w:rFonts w:ascii="Arial" w:hAnsi="Arial" w:cs="Arial"/>
                <w:i/>
                <w:sz w:val="16"/>
                <w:szCs w:val="16"/>
              </w:rPr>
              <w:t xml:space="preserve">n the case of death caused by sickness or poisoning, indicate the time when the person was last </w:t>
            </w:r>
            <w:r w:rsidRPr="00F76931">
              <w:rPr>
                <w:rFonts w:ascii="Arial" w:hAnsi="Arial" w:cs="Arial"/>
                <w:i/>
                <w:sz w:val="16"/>
                <w:szCs w:val="16"/>
                <w:lang w:val="en-US"/>
              </w:rPr>
              <w:t>e</w:t>
            </w:r>
            <w:r w:rsidRPr="00F76931">
              <w:rPr>
                <w:rFonts w:ascii="Arial" w:hAnsi="Arial" w:cs="Arial"/>
                <w:i/>
                <w:sz w:val="16"/>
                <w:szCs w:val="16"/>
              </w:rPr>
              <w:t>xamined by a doctor</w:t>
            </w:r>
          </w:p>
          <w:p w:rsidR="00206CD6" w:rsidRPr="003B2E63" w:rsidRDefault="00206CD6" w:rsidP="00455739">
            <w:pPr>
              <w:spacing w:before="120"/>
              <w:rPr>
                <w:rFonts w:ascii="Arial" w:hAnsi="Arial" w:cs="Arial"/>
                <w:i/>
                <w:sz w:val="16"/>
                <w:szCs w:val="16"/>
                <w:lang w:val="en-US"/>
              </w:rPr>
            </w:pPr>
          </w:p>
        </w:tc>
      </w:tr>
      <w:tr w:rsidR="00206CD6" w:rsidRPr="00F76931" w:rsidTr="00455739">
        <w:trPr>
          <w:cantSplit/>
        </w:trPr>
        <w:tc>
          <w:tcPr>
            <w:tcW w:w="600"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186</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760" w:type="dxa"/>
            <w:gridSpan w:val="3"/>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C</w:t>
            </w:r>
            <w:r w:rsidRPr="00565891">
              <w:rPr>
                <w:rFonts w:ascii="Arial" w:hAnsi="Arial" w:cs="Arial"/>
                <w:sz w:val="16"/>
                <w:szCs w:val="16"/>
              </w:rPr>
              <w:t>ó</w:t>
            </w:r>
            <w:r w:rsidRPr="00F76931">
              <w:rPr>
                <w:rFonts w:ascii="Arial" w:hAnsi="Arial" w:cs="Arial"/>
                <w:sz w:val="16"/>
                <w:szCs w:val="16"/>
              </w:rPr>
              <w:t xml:space="preserve"> điểm g</w:t>
            </w:r>
            <w:r w:rsidRPr="00565891">
              <w:rPr>
                <w:rFonts w:ascii="Arial" w:hAnsi="Arial" w:cs="Arial"/>
                <w:sz w:val="16"/>
                <w:szCs w:val="16"/>
              </w:rPr>
              <w:t>ì</w:t>
            </w:r>
            <w:r w:rsidRPr="00F76931">
              <w:rPr>
                <w:rFonts w:ascii="Arial" w:hAnsi="Arial" w:cs="Arial"/>
                <w:sz w:val="16"/>
                <w:szCs w:val="16"/>
              </w:rPr>
              <w:t xml:space="preserve"> đáng lưu ý về tình trạng sức khoẻ của người trư</w:t>
            </w:r>
            <w:r w:rsidRPr="00565891">
              <w:rPr>
                <w:rFonts w:ascii="Arial" w:hAnsi="Arial" w:cs="Arial"/>
                <w:sz w:val="16"/>
                <w:szCs w:val="16"/>
              </w:rPr>
              <w:t>ớ</w:t>
            </w:r>
            <w:r w:rsidRPr="00F76931">
              <w:rPr>
                <w:rFonts w:ascii="Arial" w:hAnsi="Arial" w:cs="Arial"/>
                <w:sz w:val="16"/>
                <w:szCs w:val="16"/>
              </w:rPr>
              <w:t>c khi bị thương/chết?</w:t>
            </w:r>
          </w:p>
          <w:p w:rsidR="00206CD6" w:rsidRDefault="00206CD6" w:rsidP="00455739">
            <w:pPr>
              <w:spacing w:before="120"/>
              <w:rPr>
                <w:rFonts w:ascii="Arial" w:hAnsi="Arial" w:cs="Arial"/>
                <w:i/>
                <w:sz w:val="16"/>
                <w:szCs w:val="16"/>
                <w:lang w:val="en-US"/>
              </w:rPr>
            </w:pPr>
            <w:r w:rsidRPr="00F76931">
              <w:rPr>
                <w:rFonts w:ascii="Arial" w:hAnsi="Arial" w:cs="Arial"/>
                <w:i/>
                <w:sz w:val="16"/>
                <w:szCs w:val="16"/>
              </w:rPr>
              <w:t>Were there anything noteworthy in respect of the person's health condit</w:t>
            </w:r>
            <w:r w:rsidRPr="00F76931">
              <w:rPr>
                <w:rFonts w:ascii="Arial" w:hAnsi="Arial" w:cs="Arial"/>
                <w:i/>
                <w:sz w:val="16"/>
                <w:szCs w:val="16"/>
                <w:lang w:val="en-US"/>
              </w:rPr>
              <w:t>i</w:t>
            </w:r>
            <w:r w:rsidRPr="00F76931">
              <w:rPr>
                <w:rFonts w:ascii="Arial" w:hAnsi="Arial" w:cs="Arial"/>
                <w:i/>
                <w:sz w:val="16"/>
                <w:szCs w:val="16"/>
              </w:rPr>
              <w:t>on before the i</w:t>
            </w:r>
            <w:r w:rsidRPr="00F76931">
              <w:rPr>
                <w:rFonts w:ascii="Arial" w:hAnsi="Arial" w:cs="Arial"/>
                <w:i/>
                <w:sz w:val="16"/>
                <w:szCs w:val="16"/>
                <w:lang w:val="en-US"/>
              </w:rPr>
              <w:t>nj</w:t>
            </w:r>
            <w:r w:rsidRPr="00F76931">
              <w:rPr>
                <w:rFonts w:ascii="Arial" w:hAnsi="Arial" w:cs="Arial"/>
                <w:i/>
                <w:sz w:val="16"/>
                <w:szCs w:val="16"/>
              </w:rPr>
              <w:t>ur</w:t>
            </w:r>
            <w:r w:rsidRPr="00F76931">
              <w:rPr>
                <w:rFonts w:ascii="Arial" w:hAnsi="Arial" w:cs="Arial"/>
                <w:i/>
                <w:sz w:val="16"/>
                <w:szCs w:val="16"/>
                <w:lang w:val="en-US"/>
              </w:rPr>
              <w:t>y</w:t>
            </w:r>
            <w:r w:rsidRPr="00F76931">
              <w:rPr>
                <w:rFonts w:ascii="Arial" w:hAnsi="Arial" w:cs="Arial"/>
                <w:i/>
                <w:sz w:val="16"/>
                <w:szCs w:val="16"/>
              </w:rPr>
              <w:t>/death?</w:t>
            </w:r>
          </w:p>
          <w:p w:rsidR="00206CD6" w:rsidRPr="003B2E63" w:rsidRDefault="00206CD6" w:rsidP="00455739">
            <w:pPr>
              <w:spacing w:before="120"/>
              <w:rPr>
                <w:rFonts w:ascii="Arial" w:hAnsi="Arial" w:cs="Arial"/>
                <w:i/>
                <w:sz w:val="16"/>
                <w:szCs w:val="16"/>
                <w:lang w:val="en-US"/>
              </w:rPr>
            </w:pPr>
          </w:p>
        </w:tc>
      </w:tr>
      <w:tr w:rsidR="00206CD6" w:rsidRPr="00F76931" w:rsidTr="00455739">
        <w:trPr>
          <w:cantSplit/>
        </w:trPr>
        <w:tc>
          <w:tcPr>
            <w:tcW w:w="600"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187</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760" w:type="dxa"/>
            <w:gridSpan w:val="3"/>
            <w:tcBorders>
              <w:top w:val="single" w:sz="4" w:space="0" w:color="auto"/>
              <w:left w:val="single" w:sz="4" w:space="0" w:color="auto"/>
              <w:bottom w:val="nil"/>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Khi nào phát hiện ra người đó bị ốm/bị thương/nhiễm độc/chết?</w:t>
            </w:r>
            <w:r w:rsidRPr="00565891">
              <w:rPr>
                <w:rFonts w:ascii="Arial" w:hAnsi="Arial" w:cs="Arial"/>
                <w:sz w:val="16"/>
                <w:szCs w:val="16"/>
              </w:rPr>
              <w:br/>
            </w:r>
            <w:r w:rsidRPr="00F76931">
              <w:rPr>
                <w:rFonts w:ascii="Arial" w:hAnsi="Arial" w:cs="Arial"/>
                <w:i/>
                <w:sz w:val="16"/>
                <w:szCs w:val="16"/>
              </w:rPr>
              <w:t>When was the sick/injured/po</w:t>
            </w:r>
            <w:r w:rsidRPr="00F76931">
              <w:rPr>
                <w:rFonts w:ascii="Arial" w:hAnsi="Arial" w:cs="Arial"/>
                <w:i/>
                <w:sz w:val="16"/>
                <w:szCs w:val="16"/>
                <w:lang w:val="en-US"/>
              </w:rPr>
              <w:t>i</w:t>
            </w:r>
            <w:r w:rsidRPr="00F76931">
              <w:rPr>
                <w:rFonts w:ascii="Arial" w:hAnsi="Arial" w:cs="Arial"/>
                <w:i/>
                <w:sz w:val="16"/>
                <w:szCs w:val="16"/>
              </w:rPr>
              <w:t>soned/dead person found?</w:t>
            </w:r>
          </w:p>
          <w:p w:rsidR="00206CD6" w:rsidRPr="003B2E63" w:rsidRDefault="00206CD6" w:rsidP="00455739">
            <w:pPr>
              <w:spacing w:before="120"/>
              <w:rPr>
                <w:rFonts w:ascii="Arial" w:hAnsi="Arial" w:cs="Arial"/>
                <w:sz w:val="16"/>
                <w:szCs w:val="16"/>
                <w:lang w:val="en-US"/>
              </w:rPr>
            </w:pPr>
          </w:p>
        </w:tc>
      </w:tr>
      <w:tr w:rsidR="00206CD6" w:rsidRPr="00F76931" w:rsidTr="00455739">
        <w:trPr>
          <w:cantSplit/>
        </w:trPr>
        <w:tc>
          <w:tcPr>
            <w:tcW w:w="600"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rPr>
              <w:t>1</w:t>
            </w:r>
            <w:r w:rsidRPr="00F76931">
              <w:rPr>
                <w:rFonts w:ascii="Arial" w:hAnsi="Arial" w:cs="Arial"/>
                <w:sz w:val="16"/>
                <w:szCs w:val="16"/>
                <w:lang w:val="en-US"/>
              </w:rPr>
              <w:t>88</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760" w:type="dxa"/>
            <w:gridSpan w:val="3"/>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rPr>
                <w:rFonts w:ascii="Arial" w:hAnsi="Arial" w:cs="Arial"/>
                <w:i/>
                <w:sz w:val="16"/>
                <w:szCs w:val="16"/>
              </w:rPr>
            </w:pPr>
            <w:r w:rsidRPr="00F76931">
              <w:rPr>
                <w:rFonts w:ascii="Arial" w:hAnsi="Arial" w:cs="Arial"/>
                <w:sz w:val="16"/>
                <w:szCs w:val="16"/>
              </w:rPr>
              <w:t xml:space="preserve">Trong trường hợp bị nhiễm độc, tại sao chất độc có </w:t>
            </w:r>
            <w:r w:rsidRPr="00565891">
              <w:rPr>
                <w:rFonts w:ascii="Arial" w:hAnsi="Arial" w:cs="Arial"/>
                <w:sz w:val="16"/>
                <w:szCs w:val="16"/>
              </w:rPr>
              <w:t>tr</w:t>
            </w:r>
            <w:r w:rsidRPr="00F76931">
              <w:rPr>
                <w:rFonts w:ascii="Arial" w:hAnsi="Arial" w:cs="Arial"/>
                <w:sz w:val="16"/>
                <w:szCs w:val="16"/>
              </w:rPr>
              <w:t>ên tàu?</w:t>
            </w:r>
            <w:r w:rsidRPr="00565891">
              <w:rPr>
                <w:rFonts w:ascii="Arial" w:hAnsi="Arial" w:cs="Arial"/>
                <w:sz w:val="16"/>
                <w:szCs w:val="16"/>
              </w:rPr>
              <w:br/>
            </w:r>
            <w:r w:rsidRPr="00F76931">
              <w:rPr>
                <w:rFonts w:ascii="Arial" w:hAnsi="Arial" w:cs="Arial"/>
                <w:i/>
                <w:sz w:val="16"/>
                <w:szCs w:val="16"/>
                <w:lang w:val="en-US"/>
              </w:rPr>
              <w:t>I</w:t>
            </w:r>
            <w:r w:rsidRPr="00F76931">
              <w:rPr>
                <w:rFonts w:ascii="Arial" w:hAnsi="Arial" w:cs="Arial"/>
                <w:i/>
                <w:sz w:val="16"/>
                <w:szCs w:val="16"/>
              </w:rPr>
              <w:t>n the case of po</w:t>
            </w:r>
            <w:r w:rsidRPr="00F76931">
              <w:rPr>
                <w:rFonts w:ascii="Arial" w:hAnsi="Arial" w:cs="Arial"/>
                <w:i/>
                <w:sz w:val="16"/>
                <w:szCs w:val="16"/>
                <w:lang w:val="en-US"/>
              </w:rPr>
              <w:t>i</w:t>
            </w:r>
            <w:r w:rsidRPr="00F76931">
              <w:rPr>
                <w:rFonts w:ascii="Arial" w:hAnsi="Arial" w:cs="Arial"/>
                <w:i/>
                <w:sz w:val="16"/>
                <w:szCs w:val="16"/>
              </w:rPr>
              <w:t>soning, why was the po</w:t>
            </w:r>
            <w:r w:rsidRPr="00F76931">
              <w:rPr>
                <w:rFonts w:ascii="Arial" w:hAnsi="Arial" w:cs="Arial"/>
                <w:i/>
                <w:sz w:val="16"/>
                <w:szCs w:val="16"/>
                <w:lang w:val="en-US"/>
              </w:rPr>
              <w:t>i</w:t>
            </w:r>
            <w:r w:rsidRPr="00F76931">
              <w:rPr>
                <w:rFonts w:ascii="Arial" w:hAnsi="Arial" w:cs="Arial"/>
                <w:i/>
                <w:sz w:val="16"/>
                <w:szCs w:val="16"/>
              </w:rPr>
              <w:t>son on board?</w:t>
            </w:r>
          </w:p>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 Chất đó được vận chuyển trên tàu </w:t>
            </w:r>
            <w:r w:rsidRPr="00565891">
              <w:rPr>
                <w:rFonts w:ascii="Arial" w:hAnsi="Arial" w:cs="Arial"/>
                <w:sz w:val="16"/>
                <w:szCs w:val="16"/>
              </w:rPr>
              <w:t xml:space="preserve">   </w:t>
            </w:r>
            <w:r w:rsidRPr="00F76931">
              <w:rPr>
                <w:rFonts w:ascii="Arial" w:hAnsi="Arial" w:cs="Arial"/>
                <w:sz w:val="16"/>
                <w:szCs w:val="16"/>
              </w:rPr>
              <w:t xml:space="preserve">□ Đã sử dụng trong quá trình bảo dưỡng </w:t>
            </w:r>
            <w:r w:rsidRPr="00565891">
              <w:rPr>
                <w:rFonts w:ascii="Arial" w:hAnsi="Arial" w:cs="Arial"/>
                <w:sz w:val="16"/>
                <w:szCs w:val="16"/>
              </w:rPr>
              <w:t xml:space="preserve">   </w:t>
            </w:r>
            <w:r w:rsidRPr="00F76931">
              <w:rPr>
                <w:rFonts w:ascii="Arial" w:hAnsi="Arial" w:cs="Arial"/>
                <w:sz w:val="16"/>
                <w:szCs w:val="16"/>
              </w:rPr>
              <w:t>□ Do các mục đích đặc biệt</w:t>
            </w:r>
            <w:r w:rsidRPr="00565891">
              <w:rPr>
                <w:rFonts w:ascii="Arial" w:hAnsi="Arial" w:cs="Arial"/>
                <w:sz w:val="16"/>
                <w:szCs w:val="16"/>
              </w:rPr>
              <w:t xml:space="preserve">        </w:t>
            </w:r>
            <w:r w:rsidRPr="00F76931">
              <w:rPr>
                <w:rFonts w:ascii="Arial" w:hAnsi="Arial" w:cs="Arial"/>
                <w:sz w:val="16"/>
                <w:szCs w:val="16"/>
              </w:rPr>
              <w:t xml:space="preserve"> □ Không biết </w:t>
            </w:r>
            <w:r w:rsidRPr="00565891">
              <w:rPr>
                <w:rFonts w:ascii="Arial" w:hAnsi="Arial" w:cs="Arial"/>
                <w:sz w:val="16"/>
                <w:szCs w:val="16"/>
              </w:rPr>
              <w:br/>
            </w:r>
            <w:r w:rsidRPr="00565891">
              <w:rPr>
                <w:rFonts w:ascii="Arial" w:hAnsi="Arial" w:cs="Arial"/>
                <w:i/>
                <w:sz w:val="16"/>
                <w:szCs w:val="16"/>
              </w:rPr>
              <w:t xml:space="preserve">     </w:t>
            </w:r>
            <w:r w:rsidRPr="00F76931">
              <w:rPr>
                <w:rFonts w:ascii="Arial" w:hAnsi="Arial" w:cs="Arial"/>
                <w:i/>
                <w:sz w:val="16"/>
                <w:szCs w:val="16"/>
              </w:rPr>
              <w:t>It was carried as cargo</w:t>
            </w:r>
            <w:r w:rsidRPr="00565891">
              <w:rPr>
                <w:rFonts w:ascii="Arial" w:hAnsi="Arial" w:cs="Arial"/>
                <w:i/>
                <w:sz w:val="16"/>
                <w:szCs w:val="16"/>
              </w:rPr>
              <w:t xml:space="preserve">                      </w:t>
            </w:r>
            <w:r w:rsidRPr="00F76931">
              <w:rPr>
                <w:rFonts w:ascii="Arial" w:hAnsi="Arial" w:cs="Arial"/>
                <w:i/>
                <w:sz w:val="16"/>
                <w:szCs w:val="16"/>
              </w:rPr>
              <w:t xml:space="preserve"> Was used during maintenance </w:t>
            </w:r>
            <w:r w:rsidRPr="00565891">
              <w:rPr>
                <w:rFonts w:ascii="Arial" w:hAnsi="Arial" w:cs="Arial"/>
                <w:i/>
                <w:sz w:val="16"/>
                <w:szCs w:val="16"/>
              </w:rPr>
              <w:t xml:space="preserve">                   </w:t>
            </w:r>
            <w:r w:rsidRPr="00F76931">
              <w:rPr>
                <w:rFonts w:ascii="Arial" w:hAnsi="Arial" w:cs="Arial"/>
                <w:i/>
                <w:sz w:val="16"/>
                <w:szCs w:val="16"/>
              </w:rPr>
              <w:t>For specia</w:t>
            </w:r>
            <w:r w:rsidRPr="00565891">
              <w:rPr>
                <w:rFonts w:ascii="Arial" w:hAnsi="Arial" w:cs="Arial"/>
                <w:i/>
                <w:sz w:val="16"/>
                <w:szCs w:val="16"/>
              </w:rPr>
              <w:t>l</w:t>
            </w:r>
            <w:r w:rsidRPr="00F76931">
              <w:rPr>
                <w:rFonts w:ascii="Arial" w:hAnsi="Arial" w:cs="Arial"/>
                <w:i/>
                <w:sz w:val="16"/>
                <w:szCs w:val="16"/>
              </w:rPr>
              <w:t xml:space="preserve"> purposes</w:t>
            </w:r>
            <w:r w:rsidRPr="00565891">
              <w:rPr>
                <w:rFonts w:ascii="Arial" w:hAnsi="Arial" w:cs="Arial"/>
                <w:i/>
                <w:sz w:val="16"/>
                <w:szCs w:val="16"/>
              </w:rPr>
              <w:t xml:space="preserve">      </w:t>
            </w:r>
            <w:r w:rsidRPr="00F76931">
              <w:rPr>
                <w:rFonts w:ascii="Arial" w:hAnsi="Arial" w:cs="Arial"/>
                <w:i/>
                <w:sz w:val="16"/>
                <w:szCs w:val="16"/>
              </w:rPr>
              <w:t xml:space="preserve"> </w:t>
            </w:r>
            <w:r w:rsidRPr="00565891">
              <w:rPr>
                <w:rFonts w:ascii="Arial" w:hAnsi="Arial" w:cs="Arial"/>
                <w:i/>
                <w:sz w:val="16"/>
                <w:szCs w:val="16"/>
              </w:rPr>
              <w:t xml:space="preserve">          </w:t>
            </w:r>
            <w:r>
              <w:rPr>
                <w:rFonts w:ascii="Arial" w:hAnsi="Arial" w:cs="Arial"/>
                <w:i/>
                <w:sz w:val="16"/>
                <w:szCs w:val="16"/>
              </w:rPr>
              <w:t>Unkn</w:t>
            </w:r>
            <w:r w:rsidRPr="00565891">
              <w:rPr>
                <w:rFonts w:ascii="Arial" w:hAnsi="Arial" w:cs="Arial"/>
                <w:i/>
                <w:sz w:val="16"/>
                <w:szCs w:val="16"/>
              </w:rPr>
              <w:t>o</w:t>
            </w:r>
            <w:r w:rsidRPr="00F76931">
              <w:rPr>
                <w:rFonts w:ascii="Arial" w:hAnsi="Arial" w:cs="Arial"/>
                <w:i/>
                <w:sz w:val="16"/>
                <w:szCs w:val="16"/>
              </w:rPr>
              <w:t>wn</w:t>
            </w:r>
          </w:p>
        </w:tc>
      </w:tr>
      <w:tr w:rsidR="00206CD6" w:rsidRPr="00F76931" w:rsidTr="00455739">
        <w:trPr>
          <w:cantSplit/>
        </w:trPr>
        <w:tc>
          <w:tcPr>
            <w:tcW w:w="600"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189</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760" w:type="dxa"/>
            <w:gridSpan w:val="3"/>
            <w:tcBorders>
              <w:top w:val="single" w:sz="4" w:space="0" w:color="auto"/>
              <w:left w:val="single" w:sz="4" w:space="0" w:color="auto"/>
              <w:bottom w:val="nil"/>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Người đó đ</w:t>
            </w:r>
            <w:r w:rsidRPr="00565891">
              <w:rPr>
                <w:rFonts w:ascii="Arial" w:hAnsi="Arial" w:cs="Arial"/>
                <w:sz w:val="16"/>
                <w:szCs w:val="16"/>
              </w:rPr>
              <w:t>ã</w:t>
            </w:r>
            <w:r w:rsidRPr="00F76931">
              <w:rPr>
                <w:rFonts w:ascii="Arial" w:hAnsi="Arial" w:cs="Arial"/>
                <w:sz w:val="16"/>
                <w:szCs w:val="16"/>
              </w:rPr>
              <w:t xml:space="preserve"> tiếp xúc với chất độc đó như thế nào?</w:t>
            </w:r>
            <w:r w:rsidRPr="00565891">
              <w:rPr>
                <w:rFonts w:ascii="Arial" w:hAnsi="Arial" w:cs="Arial"/>
                <w:sz w:val="16"/>
                <w:szCs w:val="16"/>
              </w:rPr>
              <w:br/>
            </w:r>
            <w:r w:rsidRPr="00F76931">
              <w:rPr>
                <w:rFonts w:ascii="Arial" w:hAnsi="Arial" w:cs="Arial"/>
                <w:i/>
                <w:sz w:val="16"/>
                <w:szCs w:val="16"/>
              </w:rPr>
              <w:t>How did the p</w:t>
            </w:r>
            <w:r w:rsidRPr="00F76931">
              <w:rPr>
                <w:rFonts w:ascii="Arial" w:hAnsi="Arial" w:cs="Arial"/>
                <w:i/>
                <w:sz w:val="16"/>
                <w:szCs w:val="16"/>
                <w:lang w:val="en-US"/>
              </w:rPr>
              <w:t>e</w:t>
            </w:r>
            <w:r w:rsidRPr="00F76931">
              <w:rPr>
                <w:rFonts w:ascii="Arial" w:hAnsi="Arial" w:cs="Arial"/>
                <w:i/>
                <w:sz w:val="16"/>
                <w:szCs w:val="16"/>
              </w:rPr>
              <w:t>rson con</w:t>
            </w:r>
            <w:r w:rsidRPr="00F76931">
              <w:rPr>
                <w:rFonts w:ascii="Arial" w:hAnsi="Arial" w:cs="Arial"/>
                <w:i/>
                <w:sz w:val="16"/>
                <w:szCs w:val="16"/>
                <w:lang w:val="en-US"/>
              </w:rPr>
              <w:t>t</w:t>
            </w:r>
            <w:r w:rsidRPr="00F76931">
              <w:rPr>
                <w:rFonts w:ascii="Arial" w:hAnsi="Arial" w:cs="Arial"/>
                <w:i/>
                <w:sz w:val="16"/>
                <w:szCs w:val="16"/>
              </w:rPr>
              <w:t>act wi</w:t>
            </w:r>
            <w:r w:rsidRPr="00F76931">
              <w:rPr>
                <w:rFonts w:ascii="Arial" w:hAnsi="Arial" w:cs="Arial"/>
                <w:i/>
                <w:sz w:val="16"/>
                <w:szCs w:val="16"/>
                <w:lang w:val="en-US"/>
              </w:rPr>
              <w:t>t</w:t>
            </w:r>
            <w:r w:rsidRPr="00F76931">
              <w:rPr>
                <w:rFonts w:ascii="Arial" w:hAnsi="Arial" w:cs="Arial"/>
                <w:i/>
                <w:sz w:val="16"/>
                <w:szCs w:val="16"/>
              </w:rPr>
              <w:t>h the poison?</w:t>
            </w:r>
          </w:p>
          <w:p w:rsidR="00206CD6" w:rsidRPr="003B2E63" w:rsidRDefault="00206CD6" w:rsidP="00455739">
            <w:pPr>
              <w:spacing w:before="120"/>
              <w:rPr>
                <w:rFonts w:ascii="Arial" w:hAnsi="Arial" w:cs="Arial"/>
                <w:sz w:val="16"/>
                <w:szCs w:val="16"/>
                <w:lang w:val="en-US"/>
              </w:rPr>
            </w:pPr>
          </w:p>
        </w:tc>
      </w:tr>
      <w:tr w:rsidR="00206CD6" w:rsidRPr="00F76931" w:rsidTr="00455739">
        <w:trPr>
          <w:cantSplit/>
        </w:trPr>
        <w:tc>
          <w:tcPr>
            <w:tcW w:w="600"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190</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760" w:type="dxa"/>
            <w:gridSpan w:val="3"/>
            <w:tcBorders>
              <w:top w:val="single" w:sz="4" w:space="0" w:color="auto"/>
              <w:left w:val="single" w:sz="4" w:space="0" w:color="auto"/>
              <w:bottom w:val="nil"/>
              <w:right w:val="single" w:sz="4" w:space="0" w:color="auto"/>
            </w:tcBorders>
            <w:shd w:val="clear" w:color="auto" w:fill="FFFFFF"/>
          </w:tcPr>
          <w:p w:rsidR="00206CD6" w:rsidRDefault="00206CD6" w:rsidP="00455739">
            <w:pPr>
              <w:spacing w:before="120"/>
              <w:rPr>
                <w:rFonts w:ascii="Arial" w:hAnsi="Arial" w:cs="Arial"/>
                <w:i/>
                <w:sz w:val="16"/>
                <w:szCs w:val="16"/>
                <w:lang w:val="en-US"/>
              </w:rPr>
            </w:pPr>
            <w:r w:rsidRPr="00F76931">
              <w:rPr>
                <w:rFonts w:ascii="Arial" w:hAnsi="Arial" w:cs="Arial"/>
                <w:sz w:val="16"/>
                <w:szCs w:val="16"/>
              </w:rPr>
              <w:t>Chấ</w:t>
            </w:r>
            <w:r>
              <w:rPr>
                <w:rFonts w:ascii="Arial" w:hAnsi="Arial" w:cs="Arial"/>
                <w:sz w:val="16"/>
                <w:szCs w:val="16"/>
              </w:rPr>
              <w:t>t đó đ</w:t>
            </w:r>
            <w:r w:rsidRPr="00565891">
              <w:rPr>
                <w:rFonts w:ascii="Arial" w:hAnsi="Arial" w:cs="Arial"/>
                <w:sz w:val="16"/>
                <w:szCs w:val="16"/>
              </w:rPr>
              <w:t>ư</w:t>
            </w:r>
            <w:r w:rsidRPr="00F76931">
              <w:rPr>
                <w:rFonts w:ascii="Arial" w:hAnsi="Arial" w:cs="Arial"/>
                <w:sz w:val="16"/>
                <w:szCs w:val="16"/>
              </w:rPr>
              <w:t>ợc cất giữ trên tàu như thế nào?</w:t>
            </w:r>
            <w:r w:rsidRPr="00565891">
              <w:rPr>
                <w:rFonts w:ascii="Arial" w:hAnsi="Arial" w:cs="Arial"/>
                <w:sz w:val="16"/>
                <w:szCs w:val="16"/>
              </w:rPr>
              <w:br/>
            </w:r>
            <w:r w:rsidRPr="00F76931">
              <w:rPr>
                <w:rFonts w:ascii="Arial" w:hAnsi="Arial" w:cs="Arial"/>
                <w:i/>
                <w:sz w:val="16"/>
                <w:szCs w:val="16"/>
              </w:rPr>
              <w:t>How was the poison stored on board?</w:t>
            </w:r>
          </w:p>
          <w:p w:rsidR="00206CD6" w:rsidRPr="003B2E63" w:rsidRDefault="00206CD6" w:rsidP="00455739">
            <w:pPr>
              <w:spacing w:before="120"/>
              <w:rPr>
                <w:rFonts w:ascii="Arial" w:hAnsi="Arial" w:cs="Arial"/>
                <w:sz w:val="16"/>
                <w:szCs w:val="16"/>
                <w:lang w:val="en-US"/>
              </w:rPr>
            </w:pPr>
          </w:p>
        </w:tc>
      </w:tr>
      <w:tr w:rsidR="00206CD6" w:rsidRPr="00F76931" w:rsidTr="00455739">
        <w:trPr>
          <w:cantSplit/>
        </w:trPr>
        <w:tc>
          <w:tcPr>
            <w:tcW w:w="600"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191</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760" w:type="dxa"/>
            <w:gridSpan w:val="3"/>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 xml:space="preserve">Trách nhiệm đối với việc cất giữ chất đó </w:t>
            </w:r>
            <w:r w:rsidRPr="00565891">
              <w:rPr>
                <w:rFonts w:ascii="Arial" w:hAnsi="Arial" w:cs="Arial"/>
                <w:sz w:val="16"/>
                <w:szCs w:val="16"/>
              </w:rPr>
              <w:t>tr</w:t>
            </w:r>
            <w:r w:rsidRPr="00F76931">
              <w:rPr>
                <w:rFonts w:ascii="Arial" w:hAnsi="Arial" w:cs="Arial"/>
                <w:sz w:val="16"/>
                <w:szCs w:val="16"/>
              </w:rPr>
              <w:t>ên tàu như thế nào?</w:t>
            </w:r>
            <w:r w:rsidRPr="00565891">
              <w:rPr>
                <w:rFonts w:ascii="Arial" w:hAnsi="Arial" w:cs="Arial"/>
                <w:sz w:val="16"/>
                <w:szCs w:val="16"/>
              </w:rPr>
              <w:br/>
            </w:r>
            <w:r w:rsidRPr="00F76931">
              <w:rPr>
                <w:rFonts w:ascii="Arial" w:hAnsi="Arial" w:cs="Arial"/>
                <w:i/>
                <w:sz w:val="16"/>
                <w:szCs w:val="16"/>
              </w:rPr>
              <w:t>Who was responsibility for the storage of the poison?</w:t>
            </w:r>
          </w:p>
        </w:tc>
      </w:tr>
      <w:tr w:rsidR="00206CD6" w:rsidRPr="00F76931" w:rsidTr="00455739">
        <w:trPr>
          <w:cantSplit/>
        </w:trPr>
        <w:tc>
          <w:tcPr>
            <w:tcW w:w="600"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192</w:t>
            </w:r>
          </w:p>
        </w:tc>
        <w:tc>
          <w:tcPr>
            <w:tcW w:w="720" w:type="dxa"/>
            <w:vMerge/>
            <w:tcBorders>
              <w:left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4854"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Người bị thương/chết có biết chất đó không?</w:t>
            </w:r>
          </w:p>
          <w:p w:rsidR="00206CD6" w:rsidRPr="00F76931" w:rsidRDefault="00206CD6" w:rsidP="00455739">
            <w:pPr>
              <w:spacing w:before="120"/>
              <w:rPr>
                <w:rFonts w:ascii="Arial" w:hAnsi="Arial" w:cs="Arial"/>
                <w:sz w:val="16"/>
                <w:szCs w:val="16"/>
              </w:rPr>
            </w:pPr>
            <w:r w:rsidRPr="00F76931">
              <w:rPr>
                <w:rFonts w:ascii="Arial" w:hAnsi="Arial" w:cs="Arial"/>
                <w:i/>
                <w:sz w:val="16"/>
                <w:szCs w:val="16"/>
              </w:rPr>
              <w:t>Was the injured/dead person/amiliar with the po</w:t>
            </w:r>
            <w:r w:rsidRPr="00F76931">
              <w:rPr>
                <w:rFonts w:ascii="Arial" w:hAnsi="Arial" w:cs="Arial"/>
                <w:i/>
                <w:sz w:val="16"/>
                <w:szCs w:val="16"/>
                <w:lang w:val="en-US"/>
              </w:rPr>
              <w:t>i</w:t>
            </w:r>
            <w:r w:rsidRPr="00F76931">
              <w:rPr>
                <w:rFonts w:ascii="Arial" w:hAnsi="Arial" w:cs="Arial"/>
                <w:i/>
                <w:sz w:val="16"/>
                <w:szCs w:val="16"/>
              </w:rPr>
              <w:t xml:space="preserve">son </w:t>
            </w:r>
            <w:r w:rsidRPr="00F76931">
              <w:rPr>
                <w:rFonts w:ascii="Arial" w:hAnsi="Arial" w:cs="Arial"/>
                <w:i/>
                <w:sz w:val="16"/>
                <w:szCs w:val="16"/>
                <w:lang w:val="en-US"/>
              </w:rPr>
              <w:br/>
            </w:r>
            <w:r w:rsidRPr="00F76931">
              <w:rPr>
                <w:rFonts w:ascii="Arial" w:hAnsi="Arial" w:cs="Arial"/>
                <w:sz w:val="16"/>
                <w:szCs w:val="16"/>
                <w:lang w:val="en-US"/>
              </w:rPr>
              <w:t xml:space="preserve"> </w:t>
            </w:r>
            <w:r w:rsidRPr="00F76931">
              <w:rPr>
                <w:rFonts w:ascii="Arial" w:hAnsi="Arial" w:cs="Arial"/>
                <w:sz w:val="16"/>
                <w:szCs w:val="16"/>
              </w:rPr>
              <w:t xml:space="preserve">□Có </w:t>
            </w:r>
            <w:r>
              <w:rPr>
                <w:rFonts w:ascii="Arial" w:hAnsi="Arial" w:cs="Arial"/>
                <w:sz w:val="16"/>
                <w:szCs w:val="16"/>
                <w:lang w:val="en-US"/>
              </w:rPr>
              <w:t xml:space="preserve">    </w:t>
            </w:r>
            <w:r w:rsidRPr="00F76931">
              <w:rPr>
                <w:rFonts w:ascii="Arial" w:hAnsi="Arial" w:cs="Arial"/>
                <w:sz w:val="16"/>
                <w:szCs w:val="16"/>
              </w:rPr>
              <w:t xml:space="preserve">□ Không </w:t>
            </w:r>
            <w:r>
              <w:rPr>
                <w:rFonts w:ascii="Arial" w:hAnsi="Arial" w:cs="Arial"/>
                <w:sz w:val="16"/>
                <w:szCs w:val="16"/>
                <w:lang w:val="en-US"/>
              </w:rPr>
              <w:t xml:space="preserve">     </w:t>
            </w:r>
            <w:r w:rsidRPr="00F76931">
              <w:rPr>
                <w:rFonts w:ascii="Arial" w:hAnsi="Arial" w:cs="Arial"/>
                <w:sz w:val="16"/>
                <w:szCs w:val="16"/>
                <w:lang w:val="en-US"/>
              </w:rPr>
              <w:t xml:space="preserve"> </w:t>
            </w:r>
            <w:r w:rsidRPr="00F76931">
              <w:rPr>
                <w:rFonts w:ascii="Arial" w:hAnsi="Arial" w:cs="Arial"/>
                <w:sz w:val="16"/>
                <w:szCs w:val="16"/>
              </w:rPr>
              <w:t>□Không biét</w:t>
            </w:r>
            <w:r w:rsidRPr="00F76931">
              <w:rPr>
                <w:rFonts w:ascii="Arial" w:hAnsi="Arial" w:cs="Arial"/>
                <w:sz w:val="16"/>
                <w:szCs w:val="16"/>
                <w:lang w:val="en-US"/>
              </w:rPr>
              <w:br/>
              <w:t xml:space="preserve">  </w:t>
            </w:r>
            <w:r w:rsidRPr="00F76931">
              <w:rPr>
                <w:rFonts w:ascii="Arial" w:hAnsi="Arial" w:cs="Arial"/>
                <w:sz w:val="16"/>
                <w:szCs w:val="16"/>
              </w:rPr>
              <w:t xml:space="preserve"> </w:t>
            </w:r>
            <w:r w:rsidRPr="00F76931">
              <w:rPr>
                <w:rFonts w:ascii="Arial" w:hAnsi="Arial" w:cs="Arial"/>
                <w:i/>
                <w:sz w:val="16"/>
                <w:szCs w:val="16"/>
              </w:rPr>
              <w:t xml:space="preserve">Yes </w:t>
            </w:r>
            <w:r w:rsidRPr="00F76931">
              <w:rPr>
                <w:rFonts w:ascii="Arial" w:hAnsi="Arial" w:cs="Arial"/>
                <w:i/>
                <w:sz w:val="16"/>
                <w:szCs w:val="16"/>
                <w:lang w:val="en-US"/>
              </w:rPr>
              <w:t xml:space="preserve">   </w:t>
            </w:r>
            <w:r>
              <w:rPr>
                <w:rFonts w:ascii="Arial" w:hAnsi="Arial" w:cs="Arial"/>
                <w:i/>
                <w:sz w:val="16"/>
                <w:szCs w:val="16"/>
                <w:lang w:val="en-US"/>
              </w:rPr>
              <w:t xml:space="preserve"> </w:t>
            </w:r>
            <w:r w:rsidRPr="00F76931">
              <w:rPr>
                <w:rFonts w:ascii="Arial" w:hAnsi="Arial" w:cs="Arial"/>
                <w:i/>
                <w:sz w:val="16"/>
                <w:szCs w:val="16"/>
                <w:lang w:val="en-US"/>
              </w:rPr>
              <w:t xml:space="preserve"> </w:t>
            </w:r>
            <w:r w:rsidRPr="00F76931">
              <w:rPr>
                <w:rFonts w:ascii="Arial" w:hAnsi="Arial" w:cs="Arial"/>
                <w:i/>
                <w:sz w:val="16"/>
                <w:szCs w:val="16"/>
              </w:rPr>
              <w:t xml:space="preserve">No </w:t>
            </w:r>
            <w:r w:rsidRPr="00F76931">
              <w:rPr>
                <w:rFonts w:ascii="Arial" w:hAnsi="Arial" w:cs="Arial"/>
                <w:i/>
                <w:sz w:val="16"/>
                <w:szCs w:val="16"/>
                <w:lang w:val="en-US"/>
              </w:rPr>
              <w:t xml:space="preserve">      </w:t>
            </w:r>
            <w:r>
              <w:rPr>
                <w:rFonts w:ascii="Arial" w:hAnsi="Arial" w:cs="Arial"/>
                <w:i/>
                <w:sz w:val="16"/>
                <w:szCs w:val="16"/>
                <w:lang w:val="en-US"/>
              </w:rPr>
              <w:t xml:space="preserve">        </w:t>
            </w:r>
            <w:r w:rsidRPr="00F76931">
              <w:rPr>
                <w:rFonts w:ascii="Arial" w:hAnsi="Arial" w:cs="Arial"/>
                <w:i/>
                <w:sz w:val="16"/>
                <w:szCs w:val="16"/>
              </w:rPr>
              <w:t>Do not know</w:t>
            </w:r>
          </w:p>
        </w:tc>
        <w:tc>
          <w:tcPr>
            <w:tcW w:w="2333"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Các bao kiện có được đánh dấu không?</w:t>
            </w:r>
          </w:p>
          <w:p w:rsidR="00206CD6" w:rsidRPr="00F76931" w:rsidRDefault="00206CD6" w:rsidP="00455739">
            <w:pPr>
              <w:spacing w:before="120"/>
              <w:rPr>
                <w:rFonts w:ascii="Arial" w:hAnsi="Arial" w:cs="Arial"/>
                <w:sz w:val="16"/>
                <w:szCs w:val="16"/>
              </w:rPr>
            </w:pPr>
            <w:r w:rsidRPr="00F76931">
              <w:rPr>
                <w:rFonts w:ascii="Arial" w:hAnsi="Arial" w:cs="Arial"/>
                <w:i/>
                <w:sz w:val="16"/>
                <w:szCs w:val="16"/>
              </w:rPr>
              <w:t>Was the packag</w:t>
            </w:r>
            <w:r w:rsidRPr="00F76931">
              <w:rPr>
                <w:rFonts w:ascii="Arial" w:hAnsi="Arial" w:cs="Arial"/>
                <w:i/>
                <w:sz w:val="16"/>
                <w:szCs w:val="16"/>
                <w:lang w:val="en-US"/>
              </w:rPr>
              <w:t>ing marked?</w:t>
            </w:r>
            <w:r w:rsidRPr="00F76931">
              <w:rPr>
                <w:rFonts w:ascii="Arial" w:hAnsi="Arial" w:cs="Arial"/>
                <w:i/>
                <w:sz w:val="16"/>
                <w:szCs w:val="16"/>
                <w:lang w:val="en-US"/>
              </w:rPr>
              <w:br/>
            </w:r>
            <w:r w:rsidRPr="00F76931">
              <w:rPr>
                <w:rFonts w:ascii="Arial" w:hAnsi="Arial" w:cs="Arial"/>
                <w:sz w:val="16"/>
                <w:szCs w:val="16"/>
              </w:rPr>
              <w:t xml:space="preserve"> □ Có </w:t>
            </w:r>
            <w:r>
              <w:rPr>
                <w:rFonts w:ascii="Arial" w:hAnsi="Arial" w:cs="Arial"/>
                <w:sz w:val="16"/>
                <w:szCs w:val="16"/>
                <w:lang w:val="en-US"/>
              </w:rPr>
              <w:t xml:space="preserve">       </w:t>
            </w:r>
            <w:r w:rsidRPr="00F76931">
              <w:rPr>
                <w:rFonts w:ascii="Arial" w:hAnsi="Arial" w:cs="Arial"/>
                <w:sz w:val="16"/>
                <w:szCs w:val="16"/>
              </w:rPr>
              <w:t xml:space="preserve">□ Không </w:t>
            </w:r>
            <w:r w:rsidRPr="00F76931">
              <w:rPr>
                <w:rFonts w:ascii="Arial" w:hAnsi="Arial" w:cs="Arial"/>
                <w:sz w:val="16"/>
                <w:szCs w:val="16"/>
                <w:lang w:val="en-US"/>
              </w:rPr>
              <w:br/>
            </w:r>
            <w:r w:rsidRPr="00F76931">
              <w:rPr>
                <w:rFonts w:ascii="Arial" w:hAnsi="Arial" w:cs="Arial"/>
                <w:i/>
                <w:sz w:val="16"/>
                <w:szCs w:val="16"/>
                <w:lang w:val="en-US"/>
              </w:rPr>
              <w:t xml:space="preserve">     Yes       </w:t>
            </w:r>
            <w:r w:rsidRPr="00F76931">
              <w:rPr>
                <w:rFonts w:ascii="Arial" w:hAnsi="Arial" w:cs="Arial"/>
                <w:i/>
                <w:sz w:val="16"/>
                <w:szCs w:val="16"/>
              </w:rPr>
              <w:t>No</w:t>
            </w:r>
          </w:p>
        </w:tc>
        <w:tc>
          <w:tcPr>
            <w:tcW w:w="1573" w:type="dxa"/>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Như thế nào?</w:t>
            </w:r>
            <w:r w:rsidRPr="00F76931">
              <w:rPr>
                <w:rFonts w:ascii="Arial" w:hAnsi="Arial" w:cs="Arial"/>
                <w:sz w:val="16"/>
                <w:szCs w:val="16"/>
                <w:lang w:val="en-US"/>
              </w:rPr>
              <w:br/>
            </w:r>
            <w:r w:rsidRPr="00F76931">
              <w:rPr>
                <w:rFonts w:ascii="Arial" w:hAnsi="Arial" w:cs="Arial"/>
                <w:i/>
                <w:sz w:val="16"/>
                <w:szCs w:val="16"/>
              </w:rPr>
              <w:t>How?</w:t>
            </w:r>
          </w:p>
        </w:tc>
      </w:tr>
      <w:tr w:rsidR="00206CD6" w:rsidRPr="00F76931" w:rsidTr="00455739">
        <w:trPr>
          <w:cantSplit/>
        </w:trPr>
        <w:tc>
          <w:tcPr>
            <w:tcW w:w="600" w:type="dxa"/>
            <w:tcBorders>
              <w:top w:val="single" w:sz="4" w:space="0" w:color="auto"/>
              <w:left w:val="single" w:sz="4" w:space="0" w:color="auto"/>
              <w:bottom w:val="single" w:sz="4" w:space="0" w:color="auto"/>
              <w:right w:val="nil"/>
            </w:tcBorders>
            <w:shd w:val="clear" w:color="auto" w:fill="FFFFFF"/>
            <w:vAlign w:val="center"/>
          </w:tcPr>
          <w:p w:rsidR="00206CD6" w:rsidRPr="00F76931" w:rsidRDefault="00206CD6" w:rsidP="00455739">
            <w:pPr>
              <w:spacing w:before="120"/>
              <w:jc w:val="center"/>
              <w:rPr>
                <w:rFonts w:ascii="Arial" w:hAnsi="Arial" w:cs="Arial"/>
                <w:sz w:val="16"/>
                <w:szCs w:val="16"/>
              </w:rPr>
            </w:pPr>
            <w:r w:rsidRPr="00F76931">
              <w:rPr>
                <w:rFonts w:ascii="Arial" w:hAnsi="Arial" w:cs="Arial"/>
                <w:sz w:val="16"/>
                <w:szCs w:val="16"/>
              </w:rPr>
              <w:t>193</w:t>
            </w:r>
          </w:p>
        </w:tc>
        <w:tc>
          <w:tcPr>
            <w:tcW w:w="720" w:type="dxa"/>
            <w:vMerge/>
            <w:tcBorders>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16"/>
                <w:szCs w:val="16"/>
              </w:rPr>
            </w:pPr>
          </w:p>
        </w:tc>
        <w:tc>
          <w:tcPr>
            <w:tcW w:w="8760" w:type="dxa"/>
            <w:gridSpan w:val="3"/>
            <w:tcBorders>
              <w:top w:val="single" w:sz="4" w:space="0" w:color="auto"/>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16"/>
                <w:szCs w:val="16"/>
              </w:rPr>
            </w:pPr>
            <w:r w:rsidRPr="00F76931">
              <w:rPr>
                <w:rFonts w:ascii="Arial" w:hAnsi="Arial" w:cs="Arial"/>
                <w:sz w:val="16"/>
                <w:szCs w:val="16"/>
              </w:rPr>
              <w:t>Mô tả kh</w:t>
            </w:r>
            <w:r w:rsidRPr="00565891">
              <w:rPr>
                <w:rFonts w:ascii="Arial" w:hAnsi="Arial" w:cs="Arial"/>
                <w:sz w:val="16"/>
                <w:szCs w:val="16"/>
              </w:rPr>
              <w:t>á</w:t>
            </w:r>
            <w:r w:rsidRPr="00F76931">
              <w:rPr>
                <w:rFonts w:ascii="Arial" w:hAnsi="Arial" w:cs="Arial"/>
                <w:sz w:val="16"/>
                <w:szCs w:val="16"/>
              </w:rPr>
              <w:t>i quát quá tr</w:t>
            </w:r>
            <w:r w:rsidRPr="00565891">
              <w:rPr>
                <w:rFonts w:ascii="Arial" w:hAnsi="Arial" w:cs="Arial"/>
                <w:sz w:val="16"/>
                <w:szCs w:val="16"/>
              </w:rPr>
              <w:t>ì</w:t>
            </w:r>
            <w:r w:rsidRPr="00F76931">
              <w:rPr>
                <w:rFonts w:ascii="Arial" w:hAnsi="Arial" w:cs="Arial"/>
                <w:sz w:val="16"/>
                <w:szCs w:val="16"/>
              </w:rPr>
              <w:t>nh diễn biến các sự kiện</w:t>
            </w:r>
          </w:p>
          <w:p w:rsidR="00206CD6" w:rsidRPr="00F76931" w:rsidRDefault="00206CD6" w:rsidP="00455739">
            <w:pPr>
              <w:spacing w:before="120"/>
              <w:rPr>
                <w:rFonts w:ascii="Arial" w:hAnsi="Arial" w:cs="Arial"/>
                <w:sz w:val="16"/>
                <w:szCs w:val="16"/>
              </w:rPr>
            </w:pPr>
            <w:r w:rsidRPr="00F76931">
              <w:rPr>
                <w:rFonts w:ascii="Arial" w:hAnsi="Arial" w:cs="Arial"/>
                <w:i/>
                <w:sz w:val="16"/>
                <w:szCs w:val="16"/>
                <w:lang w:val="en-US"/>
              </w:rPr>
              <w:t xml:space="preserve">Give </w:t>
            </w:r>
            <w:r w:rsidRPr="00F76931">
              <w:rPr>
                <w:rFonts w:ascii="Arial" w:hAnsi="Arial" w:cs="Arial"/>
                <w:i/>
                <w:sz w:val="16"/>
                <w:szCs w:val="16"/>
              </w:rPr>
              <w:t xml:space="preserve"> a comprehens</w:t>
            </w:r>
            <w:r w:rsidRPr="00F76931">
              <w:rPr>
                <w:rFonts w:ascii="Arial" w:hAnsi="Arial" w:cs="Arial"/>
                <w:i/>
                <w:sz w:val="16"/>
                <w:szCs w:val="16"/>
                <w:lang w:val="en-US"/>
              </w:rPr>
              <w:t>i</w:t>
            </w:r>
            <w:r w:rsidRPr="00F76931">
              <w:rPr>
                <w:rFonts w:ascii="Arial" w:hAnsi="Arial" w:cs="Arial"/>
                <w:i/>
                <w:sz w:val="16"/>
                <w:szCs w:val="16"/>
              </w:rPr>
              <w:t>ve description of the course of the event</w:t>
            </w:r>
          </w:p>
        </w:tc>
      </w:tr>
    </w:tbl>
    <w:p w:rsidR="00206CD6" w:rsidRPr="006F7745" w:rsidRDefault="00206CD6" w:rsidP="00206CD6">
      <w:pPr>
        <w:spacing w:before="120"/>
        <w:rPr>
          <w:rFonts w:ascii="Arial" w:hAnsi="Arial" w:cs="Arial"/>
          <w:i/>
          <w:sz w:val="20"/>
          <w:lang w:val="en-US"/>
        </w:rPr>
      </w:pPr>
      <w:r w:rsidRPr="00F76931">
        <w:rPr>
          <w:rFonts w:ascii="Arial" w:hAnsi="Arial" w:cs="Arial"/>
          <w:b/>
          <w:sz w:val="20"/>
          <w:lang w:val="en-US"/>
        </w:rPr>
        <w:t xml:space="preserve">I. </w:t>
      </w:r>
      <w:r w:rsidRPr="00F76931">
        <w:rPr>
          <w:rFonts w:ascii="Arial" w:hAnsi="Arial" w:cs="Arial"/>
          <w:b/>
          <w:sz w:val="20"/>
        </w:rPr>
        <w:t>Điền trong trường h</w:t>
      </w:r>
      <w:r w:rsidRPr="00F76931">
        <w:rPr>
          <w:rFonts w:ascii="Arial" w:hAnsi="Arial" w:cs="Arial"/>
          <w:b/>
          <w:sz w:val="20"/>
          <w:lang w:val="en-US"/>
        </w:rPr>
        <w:t>ợ</w:t>
      </w:r>
      <w:r w:rsidRPr="00F76931">
        <w:rPr>
          <w:rFonts w:ascii="Arial" w:hAnsi="Arial" w:cs="Arial"/>
          <w:b/>
          <w:sz w:val="20"/>
        </w:rPr>
        <w:t>p tàu phải sơ t</w:t>
      </w:r>
      <w:r w:rsidRPr="00F76931">
        <w:rPr>
          <w:rFonts w:ascii="Arial" w:hAnsi="Arial" w:cs="Arial"/>
          <w:b/>
          <w:sz w:val="20"/>
          <w:lang w:val="en-US"/>
        </w:rPr>
        <w:t>á</w:t>
      </w:r>
      <w:r w:rsidRPr="00F76931">
        <w:rPr>
          <w:rFonts w:ascii="Arial" w:hAnsi="Arial" w:cs="Arial"/>
          <w:b/>
          <w:sz w:val="20"/>
        </w:rPr>
        <w:t>n hoặc thiết bị cứu sinh được sử dụng</w:t>
      </w:r>
      <w:r w:rsidRPr="00F76931">
        <w:rPr>
          <w:rFonts w:ascii="Arial" w:hAnsi="Arial" w:cs="Arial"/>
          <w:b/>
          <w:sz w:val="20"/>
          <w:lang w:val="en-US"/>
        </w:rPr>
        <w:br/>
      </w:r>
      <w:r w:rsidRPr="006F7745">
        <w:rPr>
          <w:rFonts w:ascii="Arial" w:hAnsi="Arial" w:cs="Arial"/>
          <w:sz w:val="20"/>
          <w:lang w:val="en-US"/>
        </w:rPr>
        <w:t>I</w:t>
      </w:r>
      <w:r w:rsidRPr="006F7745">
        <w:rPr>
          <w:rFonts w:ascii="Arial" w:hAnsi="Arial" w:cs="Arial"/>
          <w:i/>
          <w:sz w:val="20"/>
          <w:lang w:val="en-US"/>
        </w:rPr>
        <w:t>. To be filled in when the ship had to be evaluated or the life-saving equipment was used</w:t>
      </w:r>
    </w:p>
    <w:tbl>
      <w:tblPr>
        <w:tblStyle w:val="TableGrid"/>
        <w:tblW w:w="10068" w:type="dxa"/>
        <w:tblLook w:val="01E0" w:firstRow="1" w:lastRow="1" w:firstColumn="1" w:lastColumn="1" w:noHBand="0" w:noVBand="0"/>
      </w:tblPr>
      <w:tblGrid>
        <w:gridCol w:w="602"/>
        <w:gridCol w:w="830"/>
        <w:gridCol w:w="1835"/>
        <w:gridCol w:w="1263"/>
        <w:gridCol w:w="681"/>
        <w:gridCol w:w="215"/>
        <w:gridCol w:w="660"/>
        <w:gridCol w:w="434"/>
        <w:gridCol w:w="274"/>
        <w:gridCol w:w="911"/>
        <w:gridCol w:w="2363"/>
      </w:tblGrid>
      <w:tr w:rsidR="00206CD6" w:rsidRPr="00F76931" w:rsidTr="00455739">
        <w:tc>
          <w:tcPr>
            <w:tcW w:w="602"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194</w:t>
            </w:r>
          </w:p>
        </w:tc>
        <w:tc>
          <w:tcPr>
            <w:tcW w:w="830" w:type="dxa"/>
            <w:vMerge w:val="restart"/>
            <w:textDirection w:val="btLr"/>
          </w:tcPr>
          <w:p w:rsidR="00206CD6" w:rsidRPr="00F76931" w:rsidRDefault="00206CD6" w:rsidP="00455739">
            <w:pPr>
              <w:spacing w:before="120"/>
              <w:ind w:left="113" w:right="113"/>
              <w:jc w:val="center"/>
              <w:rPr>
                <w:rFonts w:ascii="Arial" w:hAnsi="Arial" w:cs="Arial"/>
                <w:b w:val="0"/>
                <w:sz w:val="16"/>
                <w:szCs w:val="16"/>
                <w:lang w:val="en-US"/>
              </w:rPr>
            </w:pPr>
            <w:r w:rsidRPr="00383F1D">
              <w:rPr>
                <w:rFonts w:ascii="Arial" w:hAnsi="Arial" w:cs="Arial"/>
                <w:b w:val="0"/>
                <w:lang w:val="en-US"/>
              </w:rPr>
              <w:t>SƠ TÁN/ TRANG THIẾT BỊ CỨU SINH</w:t>
            </w:r>
            <w:r w:rsidRPr="00383F1D">
              <w:rPr>
                <w:rFonts w:ascii="Arial" w:hAnsi="Arial" w:cs="Arial"/>
                <w:b w:val="0"/>
                <w:lang w:val="en-US"/>
              </w:rPr>
              <w:br/>
            </w:r>
            <w:r w:rsidRPr="00383F1D">
              <w:rPr>
                <w:rFonts w:ascii="Arial" w:hAnsi="Arial" w:cs="Arial"/>
                <w:b w:val="0"/>
                <w:i/>
                <w:lang w:val="en-US"/>
              </w:rPr>
              <w:t>EVACUATION/LIFE-SAVING EQUIPMEN</w:t>
            </w:r>
            <w:r w:rsidRPr="00F76931">
              <w:rPr>
                <w:rFonts w:ascii="Arial" w:hAnsi="Arial" w:cs="Arial"/>
                <w:b w:val="0"/>
                <w:i/>
                <w:sz w:val="16"/>
                <w:szCs w:val="16"/>
                <w:lang w:val="en-US"/>
              </w:rPr>
              <w:t>T</w:t>
            </w:r>
          </w:p>
        </w:tc>
        <w:tc>
          <w:tcPr>
            <w:tcW w:w="8636" w:type="dxa"/>
            <w:gridSpan w:val="9"/>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Mô tả các thiết bị cứu sinh tàu có( Loại, số lượng, sức chứa)</w:t>
            </w:r>
            <w:r w:rsidRPr="00F76931">
              <w:rPr>
                <w:rFonts w:ascii="Arial" w:hAnsi="Arial" w:cs="Arial"/>
                <w:sz w:val="16"/>
                <w:szCs w:val="16"/>
                <w:lang w:val="en-US"/>
              </w:rPr>
              <w:br/>
            </w:r>
            <w:r w:rsidRPr="00F76931">
              <w:rPr>
                <w:rFonts w:ascii="Arial" w:hAnsi="Arial" w:cs="Arial"/>
                <w:i/>
                <w:sz w:val="16"/>
                <w:szCs w:val="16"/>
                <w:lang w:val="en-US"/>
              </w:rPr>
              <w:t>Describe the life-saving equipment ship had (type, number and capacity)</w:t>
            </w:r>
          </w:p>
        </w:tc>
      </w:tr>
      <w:tr w:rsidR="00206CD6" w:rsidRPr="00F76931" w:rsidTr="00455739">
        <w:tc>
          <w:tcPr>
            <w:tcW w:w="602"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195</w:t>
            </w:r>
          </w:p>
        </w:tc>
        <w:tc>
          <w:tcPr>
            <w:tcW w:w="830" w:type="dxa"/>
            <w:vMerge/>
          </w:tcPr>
          <w:p w:rsidR="00206CD6" w:rsidRPr="00F76931" w:rsidRDefault="00206CD6" w:rsidP="00455739">
            <w:pPr>
              <w:spacing w:before="120"/>
              <w:rPr>
                <w:rFonts w:ascii="Arial" w:hAnsi="Arial" w:cs="Arial"/>
                <w:b w:val="0"/>
                <w:i/>
                <w:sz w:val="16"/>
                <w:szCs w:val="16"/>
                <w:lang w:val="en-US"/>
              </w:rPr>
            </w:pPr>
          </w:p>
        </w:tc>
        <w:tc>
          <w:tcPr>
            <w:tcW w:w="8636" w:type="dxa"/>
            <w:gridSpan w:val="9"/>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Trang thiết bị nào đã được sử dụng?</w:t>
            </w:r>
            <w:r w:rsidRPr="00F76931">
              <w:rPr>
                <w:rFonts w:ascii="Arial" w:hAnsi="Arial" w:cs="Arial"/>
                <w:sz w:val="16"/>
                <w:szCs w:val="16"/>
                <w:lang w:val="en-US"/>
              </w:rPr>
              <w:br/>
            </w:r>
            <w:r w:rsidRPr="00F76931">
              <w:rPr>
                <w:rFonts w:ascii="Arial" w:hAnsi="Arial" w:cs="Arial"/>
                <w:i/>
                <w:sz w:val="16"/>
                <w:szCs w:val="16"/>
                <w:lang w:val="en-US"/>
              </w:rPr>
              <w:t>Which equipment was used?</w:t>
            </w:r>
          </w:p>
        </w:tc>
      </w:tr>
      <w:tr w:rsidR="00206CD6" w:rsidRPr="00F76931" w:rsidTr="00455739">
        <w:tc>
          <w:tcPr>
            <w:tcW w:w="602"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196</w:t>
            </w:r>
          </w:p>
        </w:tc>
        <w:tc>
          <w:tcPr>
            <w:tcW w:w="830" w:type="dxa"/>
            <w:vMerge/>
          </w:tcPr>
          <w:p w:rsidR="00206CD6" w:rsidRPr="00F76931" w:rsidRDefault="00206CD6" w:rsidP="00455739">
            <w:pPr>
              <w:spacing w:before="120"/>
              <w:rPr>
                <w:rFonts w:ascii="Arial" w:hAnsi="Arial" w:cs="Arial"/>
                <w:b w:val="0"/>
                <w:i/>
                <w:sz w:val="16"/>
                <w:szCs w:val="16"/>
                <w:lang w:val="en-US"/>
              </w:rPr>
            </w:pPr>
          </w:p>
        </w:tc>
        <w:tc>
          <w:tcPr>
            <w:tcW w:w="8636" w:type="dxa"/>
            <w:gridSpan w:val="9"/>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Tại sao thiết bị cứu sinh này được chọn để sử dụng?</w:t>
            </w:r>
            <w:r w:rsidRPr="00F76931">
              <w:rPr>
                <w:rFonts w:ascii="Arial" w:hAnsi="Arial" w:cs="Arial"/>
                <w:sz w:val="16"/>
                <w:szCs w:val="16"/>
                <w:lang w:val="en-US"/>
              </w:rPr>
              <w:br/>
            </w:r>
            <w:r w:rsidRPr="00F76931">
              <w:rPr>
                <w:rFonts w:ascii="Arial" w:hAnsi="Arial" w:cs="Arial"/>
                <w:i/>
                <w:sz w:val="16"/>
                <w:szCs w:val="16"/>
                <w:lang w:val="en-US"/>
              </w:rPr>
              <w:t>Why was the life-saving equipment chosen?</w:t>
            </w:r>
          </w:p>
        </w:tc>
      </w:tr>
      <w:tr w:rsidR="00206CD6" w:rsidRPr="00F76931" w:rsidTr="00455739">
        <w:tc>
          <w:tcPr>
            <w:tcW w:w="602"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197</w:t>
            </w:r>
          </w:p>
        </w:tc>
        <w:tc>
          <w:tcPr>
            <w:tcW w:w="830" w:type="dxa"/>
            <w:vMerge/>
          </w:tcPr>
          <w:p w:rsidR="00206CD6" w:rsidRPr="00F76931" w:rsidRDefault="00206CD6" w:rsidP="00455739">
            <w:pPr>
              <w:spacing w:before="120"/>
              <w:rPr>
                <w:rFonts w:ascii="Arial" w:hAnsi="Arial" w:cs="Arial"/>
                <w:b w:val="0"/>
                <w:i/>
                <w:sz w:val="16"/>
                <w:szCs w:val="16"/>
                <w:lang w:val="en-US"/>
              </w:rPr>
            </w:pPr>
          </w:p>
        </w:tc>
        <w:tc>
          <w:tcPr>
            <w:tcW w:w="5088" w:type="dxa"/>
            <w:gridSpan w:val="6"/>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Thuyền viên có am hiểu về trang thiết bị cứu sinh và cách vận hành không?</w:t>
            </w:r>
            <w:r w:rsidRPr="00F76931">
              <w:rPr>
                <w:rFonts w:ascii="Arial" w:hAnsi="Arial" w:cs="Arial"/>
                <w:sz w:val="16"/>
                <w:szCs w:val="16"/>
                <w:lang w:val="en-US"/>
              </w:rPr>
              <w:br/>
            </w:r>
            <w:r w:rsidRPr="00F76931">
              <w:rPr>
                <w:rFonts w:ascii="Arial" w:hAnsi="Arial" w:cs="Arial"/>
                <w:i/>
                <w:sz w:val="16"/>
                <w:szCs w:val="16"/>
                <w:lang w:val="en-US"/>
              </w:rPr>
              <w:t>Did the crew had good knowledge concerning the life-saving equipment and its handling?</w:t>
            </w:r>
            <w:r w:rsidRPr="00F76931">
              <w:rPr>
                <w:rFonts w:ascii="Arial" w:hAnsi="Arial" w:cs="Arial"/>
                <w:i/>
                <w:sz w:val="16"/>
                <w:szCs w:val="16"/>
                <w:lang w:val="en-US"/>
              </w:rPr>
              <w:br/>
              <w:t xml:space="preserve">                          </w:t>
            </w:r>
            <w:r w:rsidRPr="00F76931">
              <w:rPr>
                <w:rFonts w:ascii="Arial" w:hAnsi="Arial" w:cs="Arial"/>
                <w:sz w:val="16"/>
                <w:szCs w:val="16"/>
              </w:rPr>
              <w:t>□</w:t>
            </w:r>
            <w:r>
              <w:rPr>
                <w:rFonts w:ascii="Arial" w:hAnsi="Arial" w:cs="Arial"/>
                <w:sz w:val="16"/>
                <w:szCs w:val="16"/>
                <w:lang w:val="en-US"/>
              </w:rPr>
              <w:t xml:space="preserve">  Có                   </w:t>
            </w:r>
            <w:r w:rsidRPr="00F76931">
              <w:rPr>
                <w:rFonts w:ascii="Arial" w:hAnsi="Arial" w:cs="Arial"/>
                <w:sz w:val="16"/>
                <w:szCs w:val="16"/>
              </w:rPr>
              <w:t>□</w:t>
            </w:r>
            <w:r w:rsidRPr="00F76931">
              <w:rPr>
                <w:rFonts w:ascii="Arial" w:hAnsi="Arial" w:cs="Arial"/>
                <w:sz w:val="16"/>
                <w:szCs w:val="16"/>
                <w:lang w:val="en-US"/>
              </w:rPr>
              <w:t xml:space="preserve"> Không</w:t>
            </w:r>
            <w:r w:rsidRPr="00F76931">
              <w:rPr>
                <w:rFonts w:ascii="Arial" w:hAnsi="Arial" w:cs="Arial"/>
                <w:i/>
                <w:sz w:val="16"/>
                <w:szCs w:val="16"/>
                <w:lang w:val="en-US"/>
              </w:rPr>
              <w:br/>
              <w:t xml:space="preserve">                            Yes                      No</w:t>
            </w:r>
          </w:p>
        </w:tc>
        <w:tc>
          <w:tcPr>
            <w:tcW w:w="3548"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Có ai bị thương tích khi sơ tán không?</w:t>
            </w:r>
            <w:r w:rsidRPr="00F76931">
              <w:rPr>
                <w:rFonts w:ascii="Arial" w:hAnsi="Arial" w:cs="Arial"/>
                <w:sz w:val="16"/>
                <w:szCs w:val="16"/>
                <w:lang w:val="en-US"/>
              </w:rPr>
              <w:br/>
            </w:r>
            <w:r w:rsidRPr="00F76931">
              <w:rPr>
                <w:rFonts w:ascii="Arial" w:hAnsi="Arial" w:cs="Arial"/>
                <w:i/>
                <w:sz w:val="16"/>
                <w:szCs w:val="16"/>
                <w:lang w:val="en-US"/>
              </w:rPr>
              <w:t>Did any injure\ies during the evacuation?</w:t>
            </w:r>
            <w:r w:rsidRPr="00F76931">
              <w:rPr>
                <w:rFonts w:ascii="Arial" w:hAnsi="Arial" w:cs="Arial"/>
                <w:i/>
                <w:sz w:val="16"/>
                <w:szCs w:val="16"/>
                <w:lang w:val="en-US"/>
              </w:rPr>
              <w:br/>
            </w:r>
            <w:r w:rsidRPr="00F76931">
              <w:rPr>
                <w:rFonts w:ascii="Arial" w:hAnsi="Arial" w:cs="Arial"/>
                <w:sz w:val="16"/>
                <w:szCs w:val="16"/>
                <w:lang w:val="en-US"/>
              </w:rPr>
              <w:t xml:space="preserve">           </w:t>
            </w:r>
            <w:r w:rsidRPr="00F76931">
              <w:rPr>
                <w:rFonts w:ascii="Arial" w:hAnsi="Arial" w:cs="Arial"/>
                <w:sz w:val="16"/>
                <w:szCs w:val="16"/>
              </w:rPr>
              <w:t>□</w:t>
            </w:r>
            <w:r w:rsidRPr="00F76931">
              <w:rPr>
                <w:rFonts w:ascii="Arial" w:hAnsi="Arial" w:cs="Arial"/>
                <w:sz w:val="16"/>
                <w:szCs w:val="16"/>
                <w:lang w:val="en-US"/>
              </w:rPr>
              <w:t xml:space="preserve"> Có         </w:t>
            </w:r>
            <w:r w:rsidRPr="00F76931">
              <w:rPr>
                <w:rFonts w:ascii="Arial" w:hAnsi="Arial" w:cs="Arial"/>
                <w:sz w:val="16"/>
                <w:szCs w:val="16"/>
              </w:rPr>
              <w:t>□</w:t>
            </w:r>
            <w:r w:rsidRPr="00F76931">
              <w:rPr>
                <w:rFonts w:ascii="Arial" w:hAnsi="Arial" w:cs="Arial"/>
                <w:sz w:val="16"/>
                <w:szCs w:val="16"/>
                <w:lang w:val="en-US"/>
              </w:rPr>
              <w:t xml:space="preserve"> Không</w:t>
            </w:r>
            <w:r w:rsidRPr="00F76931">
              <w:rPr>
                <w:rFonts w:ascii="Arial" w:hAnsi="Arial" w:cs="Arial"/>
                <w:sz w:val="16"/>
                <w:szCs w:val="16"/>
                <w:lang w:val="en-US"/>
              </w:rPr>
              <w:br/>
              <w:t xml:space="preserve">            </w:t>
            </w:r>
            <w:r w:rsidRPr="00F76931">
              <w:rPr>
                <w:rFonts w:ascii="Arial" w:hAnsi="Arial" w:cs="Arial"/>
                <w:i/>
                <w:sz w:val="16"/>
                <w:szCs w:val="16"/>
                <w:lang w:val="en-US"/>
              </w:rPr>
              <w:t>Yes           No</w:t>
            </w:r>
          </w:p>
        </w:tc>
      </w:tr>
      <w:tr w:rsidR="00206CD6" w:rsidRPr="00F76931" w:rsidTr="00455739">
        <w:tc>
          <w:tcPr>
            <w:tcW w:w="602"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198</w:t>
            </w:r>
          </w:p>
        </w:tc>
        <w:tc>
          <w:tcPr>
            <w:tcW w:w="830" w:type="dxa"/>
            <w:vMerge/>
          </w:tcPr>
          <w:p w:rsidR="00206CD6" w:rsidRPr="00F76931" w:rsidRDefault="00206CD6" w:rsidP="00455739">
            <w:pPr>
              <w:spacing w:before="120"/>
              <w:rPr>
                <w:rFonts w:ascii="Arial" w:hAnsi="Arial" w:cs="Arial"/>
                <w:b w:val="0"/>
                <w:i/>
                <w:sz w:val="16"/>
                <w:szCs w:val="16"/>
                <w:lang w:val="en-US"/>
              </w:rPr>
            </w:pPr>
          </w:p>
        </w:tc>
        <w:tc>
          <w:tcPr>
            <w:tcW w:w="3779"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Các trang thiết bị cứu sinh hoạt động tốt không?</w:t>
            </w:r>
            <w:r w:rsidRPr="00F76931">
              <w:rPr>
                <w:rFonts w:ascii="Arial" w:hAnsi="Arial" w:cs="Arial"/>
                <w:sz w:val="16"/>
                <w:szCs w:val="16"/>
                <w:lang w:val="en-US"/>
              </w:rPr>
              <w:br/>
            </w:r>
            <w:r w:rsidRPr="00F76931">
              <w:rPr>
                <w:rFonts w:ascii="Arial" w:hAnsi="Arial" w:cs="Arial"/>
                <w:i/>
                <w:sz w:val="16"/>
                <w:szCs w:val="16"/>
                <w:lang w:val="en-US"/>
              </w:rPr>
              <w:t>Did the life-saving equipment function satisfactorily and its handling?</w:t>
            </w:r>
            <w:r w:rsidRPr="00F76931">
              <w:rPr>
                <w:rFonts w:ascii="Arial" w:hAnsi="Arial" w:cs="Arial"/>
                <w:i/>
                <w:sz w:val="16"/>
                <w:szCs w:val="16"/>
                <w:lang w:val="en-US"/>
              </w:rPr>
              <w:br/>
            </w:r>
            <w:r w:rsidRPr="00F76931">
              <w:rPr>
                <w:rFonts w:ascii="Arial" w:hAnsi="Arial" w:cs="Arial"/>
                <w:sz w:val="16"/>
                <w:szCs w:val="16"/>
                <w:lang w:val="en-US"/>
              </w:rPr>
              <w:t xml:space="preserve">                             </w:t>
            </w:r>
            <w:r w:rsidRPr="00F76931">
              <w:rPr>
                <w:rFonts w:ascii="Arial" w:hAnsi="Arial" w:cs="Arial"/>
                <w:sz w:val="16"/>
                <w:szCs w:val="16"/>
              </w:rPr>
              <w:t>□</w:t>
            </w:r>
            <w:r>
              <w:rPr>
                <w:rFonts w:ascii="Arial" w:hAnsi="Arial" w:cs="Arial"/>
                <w:sz w:val="16"/>
                <w:szCs w:val="16"/>
                <w:lang w:val="en-US"/>
              </w:rPr>
              <w:t xml:space="preserve"> </w:t>
            </w:r>
            <w:r w:rsidRPr="00F76931">
              <w:rPr>
                <w:rFonts w:ascii="Arial" w:hAnsi="Arial" w:cs="Arial"/>
                <w:sz w:val="16"/>
                <w:szCs w:val="16"/>
                <w:lang w:val="en-US"/>
              </w:rPr>
              <w:t xml:space="preserve">Có                  </w:t>
            </w:r>
            <w:r w:rsidRPr="00F76931">
              <w:rPr>
                <w:rFonts w:ascii="Arial" w:hAnsi="Arial" w:cs="Arial"/>
                <w:sz w:val="16"/>
                <w:szCs w:val="16"/>
              </w:rPr>
              <w:t>□</w:t>
            </w:r>
            <w:r w:rsidRPr="00F76931">
              <w:rPr>
                <w:rFonts w:ascii="Arial" w:hAnsi="Arial" w:cs="Arial"/>
                <w:sz w:val="16"/>
                <w:szCs w:val="16"/>
                <w:lang w:val="en-US"/>
              </w:rPr>
              <w:t xml:space="preserve"> Không</w:t>
            </w:r>
            <w:r w:rsidRPr="00F76931">
              <w:rPr>
                <w:rFonts w:ascii="Arial" w:hAnsi="Arial" w:cs="Arial"/>
                <w:sz w:val="16"/>
                <w:szCs w:val="16"/>
                <w:lang w:val="en-US"/>
              </w:rPr>
              <w:br/>
              <w:t xml:space="preserve">                              </w:t>
            </w:r>
            <w:r w:rsidRPr="00F76931">
              <w:rPr>
                <w:rFonts w:ascii="Arial" w:hAnsi="Arial" w:cs="Arial"/>
                <w:i/>
                <w:sz w:val="16"/>
                <w:szCs w:val="16"/>
                <w:lang w:val="en-US"/>
              </w:rPr>
              <w:t>Yes                  No</w:t>
            </w:r>
          </w:p>
        </w:tc>
        <w:tc>
          <w:tcPr>
            <w:tcW w:w="4857" w:type="dxa"/>
            <w:gridSpan w:val="6"/>
          </w:tcPr>
          <w:p w:rsidR="00206CD6" w:rsidRPr="00F76931" w:rsidRDefault="00206CD6" w:rsidP="00455739">
            <w:pPr>
              <w:spacing w:before="120"/>
              <w:rPr>
                <w:rFonts w:ascii="Arial" w:hAnsi="Arial" w:cs="Arial"/>
                <w:i/>
                <w:sz w:val="16"/>
                <w:szCs w:val="16"/>
                <w:lang w:val="en-US"/>
              </w:rPr>
            </w:pPr>
            <w:r w:rsidRPr="00F76931">
              <w:rPr>
                <w:rFonts w:ascii="Arial" w:hAnsi="Arial" w:cs="Arial"/>
                <w:i/>
                <w:sz w:val="16"/>
                <w:szCs w:val="16"/>
                <w:lang w:val="en-US"/>
              </w:rPr>
              <w:t>Nếu không, khiếm khuyết là gì?</w:t>
            </w:r>
            <w:r w:rsidRPr="00F76931">
              <w:rPr>
                <w:rFonts w:ascii="Arial" w:hAnsi="Arial" w:cs="Arial"/>
                <w:i/>
                <w:sz w:val="16"/>
                <w:szCs w:val="16"/>
                <w:lang w:val="en-US"/>
              </w:rPr>
              <w:br/>
              <w:t>If no, what deficiencies were found?</w:t>
            </w:r>
            <w:r w:rsidRPr="00F76931">
              <w:rPr>
                <w:rFonts w:ascii="Arial" w:hAnsi="Arial" w:cs="Arial"/>
                <w:i/>
                <w:sz w:val="16"/>
                <w:szCs w:val="16"/>
                <w:lang w:val="en-US"/>
              </w:rPr>
              <w:br/>
              <w:t xml:space="preserve">                 </w:t>
            </w:r>
            <w:r w:rsidRPr="00F76931">
              <w:rPr>
                <w:rFonts w:ascii="Arial" w:hAnsi="Arial" w:cs="Arial"/>
                <w:sz w:val="16"/>
                <w:szCs w:val="16"/>
              </w:rPr>
              <w:t>□</w:t>
            </w:r>
            <w:r w:rsidRPr="00F76931">
              <w:rPr>
                <w:rFonts w:ascii="Arial" w:hAnsi="Arial" w:cs="Arial"/>
                <w:i/>
                <w:sz w:val="16"/>
                <w:szCs w:val="16"/>
                <w:lang w:val="en-US"/>
              </w:rPr>
              <w:t xml:space="preserve">  </w:t>
            </w:r>
            <w:r w:rsidRPr="00F76931">
              <w:rPr>
                <w:rFonts w:ascii="Arial" w:hAnsi="Arial" w:cs="Arial"/>
                <w:sz w:val="16"/>
                <w:szCs w:val="16"/>
                <w:lang w:val="en-US"/>
              </w:rPr>
              <w:t xml:space="preserve">Có                   </w:t>
            </w:r>
            <w:r w:rsidRPr="00F76931">
              <w:rPr>
                <w:rFonts w:ascii="Arial" w:hAnsi="Arial" w:cs="Arial"/>
                <w:sz w:val="16"/>
                <w:szCs w:val="16"/>
              </w:rPr>
              <w:t>□</w:t>
            </w:r>
            <w:r w:rsidRPr="00F76931">
              <w:rPr>
                <w:rFonts w:ascii="Arial" w:hAnsi="Arial" w:cs="Arial"/>
                <w:sz w:val="16"/>
                <w:szCs w:val="16"/>
                <w:lang w:val="en-US"/>
              </w:rPr>
              <w:t xml:space="preserve"> Không</w:t>
            </w:r>
            <w:r w:rsidRPr="00F76931">
              <w:rPr>
                <w:rFonts w:ascii="Arial" w:hAnsi="Arial" w:cs="Arial"/>
                <w:sz w:val="16"/>
                <w:szCs w:val="16"/>
                <w:lang w:val="en-US"/>
              </w:rPr>
              <w:br/>
            </w:r>
            <w:r w:rsidRPr="00F76931">
              <w:rPr>
                <w:rFonts w:ascii="Arial" w:hAnsi="Arial" w:cs="Arial"/>
                <w:i/>
                <w:sz w:val="16"/>
                <w:szCs w:val="16"/>
                <w:lang w:val="en-US"/>
              </w:rPr>
              <w:t xml:space="preserve">                   Yes                      No</w:t>
            </w:r>
          </w:p>
        </w:tc>
      </w:tr>
      <w:tr w:rsidR="00206CD6" w:rsidRPr="00F76931" w:rsidTr="00455739">
        <w:tc>
          <w:tcPr>
            <w:tcW w:w="602"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199</w:t>
            </w:r>
          </w:p>
        </w:tc>
        <w:tc>
          <w:tcPr>
            <w:tcW w:w="830" w:type="dxa"/>
            <w:vMerge/>
          </w:tcPr>
          <w:p w:rsidR="00206CD6" w:rsidRPr="00F76931" w:rsidRDefault="00206CD6" w:rsidP="00455739">
            <w:pPr>
              <w:spacing w:before="120"/>
              <w:rPr>
                <w:rFonts w:ascii="Arial" w:hAnsi="Arial" w:cs="Arial"/>
                <w:b w:val="0"/>
                <w:i/>
                <w:sz w:val="16"/>
                <w:szCs w:val="16"/>
                <w:lang w:val="en-US"/>
              </w:rPr>
            </w:pPr>
          </w:p>
        </w:tc>
        <w:tc>
          <w:tcPr>
            <w:tcW w:w="8636" w:type="dxa"/>
            <w:gridSpan w:val="9"/>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Chỉ rõ hậu quả của các khiếm khuyết đó</w:t>
            </w:r>
            <w:r w:rsidRPr="00F76931">
              <w:rPr>
                <w:rFonts w:ascii="Arial" w:hAnsi="Arial" w:cs="Arial"/>
                <w:sz w:val="16"/>
                <w:szCs w:val="16"/>
                <w:lang w:val="en-US"/>
              </w:rPr>
              <w:br/>
            </w:r>
            <w:r w:rsidRPr="00F76931">
              <w:rPr>
                <w:rFonts w:ascii="Arial" w:hAnsi="Arial" w:cs="Arial"/>
                <w:i/>
                <w:sz w:val="16"/>
                <w:szCs w:val="16"/>
                <w:lang w:val="en-US"/>
              </w:rPr>
              <w:lastRenderedPageBreak/>
              <w:t>Indicate the consequences of the deficiencies</w:t>
            </w:r>
          </w:p>
        </w:tc>
      </w:tr>
      <w:tr w:rsidR="00206CD6" w:rsidRPr="00F76931" w:rsidTr="00455739">
        <w:tc>
          <w:tcPr>
            <w:tcW w:w="602"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lastRenderedPageBreak/>
              <w:t>200</w:t>
            </w:r>
          </w:p>
        </w:tc>
        <w:tc>
          <w:tcPr>
            <w:tcW w:w="830" w:type="dxa"/>
            <w:vMerge/>
          </w:tcPr>
          <w:p w:rsidR="00206CD6" w:rsidRPr="00F76931" w:rsidRDefault="00206CD6" w:rsidP="00455739">
            <w:pPr>
              <w:spacing w:before="120"/>
              <w:rPr>
                <w:rFonts w:ascii="Arial" w:hAnsi="Arial" w:cs="Arial"/>
                <w:b w:val="0"/>
                <w:i/>
                <w:sz w:val="16"/>
                <w:szCs w:val="16"/>
                <w:lang w:val="en-US"/>
              </w:rPr>
            </w:pPr>
          </w:p>
        </w:tc>
        <w:tc>
          <w:tcPr>
            <w:tcW w:w="1835" w:type="dxa"/>
          </w:tcPr>
          <w:p w:rsidR="00206CD6" w:rsidRPr="00F76931" w:rsidRDefault="00206CD6" w:rsidP="00455739">
            <w:pPr>
              <w:spacing w:before="120"/>
              <w:rPr>
                <w:rFonts w:ascii="Arial" w:hAnsi="Arial" w:cs="Arial"/>
                <w:sz w:val="16"/>
                <w:szCs w:val="16"/>
                <w:lang w:val="en-US"/>
              </w:rPr>
            </w:pPr>
            <w:r>
              <w:rPr>
                <w:rFonts w:ascii="Arial" w:hAnsi="Arial" w:cs="Arial"/>
                <w:sz w:val="16"/>
                <w:szCs w:val="16"/>
                <w:lang w:val="en-US"/>
              </w:rPr>
              <w:t>Các tí</w:t>
            </w:r>
            <w:r w:rsidRPr="00F76931">
              <w:rPr>
                <w:rFonts w:ascii="Arial" w:hAnsi="Arial" w:cs="Arial"/>
                <w:sz w:val="16"/>
                <w:szCs w:val="16"/>
                <w:lang w:val="en-US"/>
              </w:rPr>
              <w:t>n hiệu khẩn cấp có được thực hiện không?</w:t>
            </w:r>
            <w:r w:rsidRPr="00F76931">
              <w:rPr>
                <w:rFonts w:ascii="Arial" w:hAnsi="Arial" w:cs="Arial"/>
                <w:sz w:val="16"/>
                <w:szCs w:val="16"/>
                <w:lang w:val="en-US"/>
              </w:rPr>
              <w:br/>
            </w:r>
            <w:r w:rsidRPr="00F76931">
              <w:rPr>
                <w:rFonts w:ascii="Arial" w:hAnsi="Arial" w:cs="Arial"/>
                <w:i/>
                <w:sz w:val="16"/>
                <w:szCs w:val="16"/>
                <w:lang w:val="en-US"/>
              </w:rPr>
              <w:t>Were emergencysignals given?</w:t>
            </w:r>
            <w:r w:rsidRPr="00F76931">
              <w:rPr>
                <w:rFonts w:ascii="Arial" w:hAnsi="Arial" w:cs="Arial"/>
                <w:i/>
                <w:sz w:val="16"/>
                <w:szCs w:val="16"/>
                <w:lang w:val="en-US"/>
              </w:rPr>
              <w:br/>
            </w:r>
            <w:r w:rsidRPr="00F76931">
              <w:rPr>
                <w:rFonts w:ascii="Arial" w:hAnsi="Arial" w:cs="Arial"/>
                <w:sz w:val="16"/>
                <w:szCs w:val="16"/>
                <w:lang w:val="en-US"/>
              </w:rPr>
              <w:t xml:space="preserve">     </w:t>
            </w:r>
            <w:r w:rsidRPr="00F76931">
              <w:rPr>
                <w:rFonts w:ascii="Arial" w:hAnsi="Arial" w:cs="Arial"/>
                <w:sz w:val="16"/>
                <w:szCs w:val="16"/>
              </w:rPr>
              <w:t>□</w:t>
            </w:r>
            <w:r>
              <w:rPr>
                <w:rFonts w:ascii="Arial" w:hAnsi="Arial" w:cs="Arial"/>
                <w:sz w:val="16"/>
                <w:szCs w:val="16"/>
                <w:lang w:val="en-US"/>
              </w:rPr>
              <w:t xml:space="preserve"> </w:t>
            </w:r>
            <w:r w:rsidRPr="00F76931">
              <w:rPr>
                <w:rFonts w:ascii="Arial" w:hAnsi="Arial" w:cs="Arial"/>
                <w:sz w:val="16"/>
                <w:szCs w:val="16"/>
                <w:lang w:val="en-US"/>
              </w:rPr>
              <w:t xml:space="preserve">Có         </w:t>
            </w:r>
            <w:r w:rsidRPr="00F76931">
              <w:rPr>
                <w:rFonts w:ascii="Arial" w:hAnsi="Arial" w:cs="Arial"/>
                <w:sz w:val="16"/>
                <w:szCs w:val="16"/>
              </w:rPr>
              <w:t>□</w:t>
            </w:r>
            <w:r w:rsidRPr="00F76931">
              <w:rPr>
                <w:rFonts w:ascii="Arial" w:hAnsi="Arial" w:cs="Arial"/>
                <w:sz w:val="16"/>
                <w:szCs w:val="16"/>
                <w:lang w:val="en-US"/>
              </w:rPr>
              <w:t xml:space="preserve"> Không</w:t>
            </w:r>
            <w:r w:rsidRPr="00F76931">
              <w:rPr>
                <w:rFonts w:ascii="Arial" w:hAnsi="Arial" w:cs="Arial"/>
                <w:sz w:val="16"/>
                <w:szCs w:val="16"/>
                <w:lang w:val="en-US"/>
              </w:rPr>
              <w:br/>
            </w:r>
            <w:r w:rsidRPr="00F76931">
              <w:rPr>
                <w:rFonts w:ascii="Arial" w:hAnsi="Arial" w:cs="Arial"/>
                <w:i/>
                <w:sz w:val="16"/>
                <w:szCs w:val="16"/>
                <w:lang w:val="en-US"/>
              </w:rPr>
              <w:t xml:space="preserve">      Yes        </w:t>
            </w:r>
            <w:r>
              <w:rPr>
                <w:rFonts w:ascii="Arial" w:hAnsi="Arial" w:cs="Arial"/>
                <w:i/>
                <w:sz w:val="16"/>
                <w:szCs w:val="16"/>
                <w:lang w:val="en-US"/>
              </w:rPr>
              <w:t xml:space="preserve">    </w:t>
            </w:r>
            <w:r w:rsidRPr="00F76931">
              <w:rPr>
                <w:rFonts w:ascii="Arial" w:hAnsi="Arial" w:cs="Arial"/>
                <w:i/>
                <w:sz w:val="16"/>
                <w:szCs w:val="16"/>
                <w:lang w:val="en-US"/>
              </w:rPr>
              <w:t>No</w:t>
            </w:r>
          </w:p>
        </w:tc>
        <w:tc>
          <w:tcPr>
            <w:tcW w:w="1263"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Nếu có, chỉ rõ là tín hiệu gì?</w:t>
            </w:r>
            <w:r w:rsidRPr="00F76931">
              <w:rPr>
                <w:rFonts w:ascii="Arial" w:hAnsi="Arial" w:cs="Arial"/>
                <w:sz w:val="16"/>
                <w:szCs w:val="16"/>
                <w:lang w:val="en-US"/>
              </w:rPr>
              <w:br/>
            </w:r>
            <w:r w:rsidRPr="00F76931">
              <w:rPr>
                <w:rFonts w:ascii="Arial" w:hAnsi="Arial" w:cs="Arial"/>
                <w:i/>
                <w:sz w:val="16"/>
                <w:szCs w:val="16"/>
                <w:lang w:val="en-US"/>
              </w:rPr>
              <w:t>If yes, indicate which signals</w:t>
            </w:r>
          </w:p>
        </w:tc>
        <w:tc>
          <w:tcPr>
            <w:tcW w:w="1556" w:type="dxa"/>
            <w:gridSpan w:val="3"/>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Qua hệ thống Radio</w:t>
            </w:r>
            <w:r w:rsidRPr="00F76931">
              <w:rPr>
                <w:rFonts w:ascii="Arial" w:hAnsi="Arial" w:cs="Arial"/>
                <w:sz w:val="16"/>
                <w:szCs w:val="16"/>
                <w:lang w:val="en-US"/>
              </w:rPr>
              <w:br/>
              <w:t>VIA RADIO</w:t>
            </w:r>
            <w:r w:rsidRPr="00F76931">
              <w:rPr>
                <w:rFonts w:ascii="Arial" w:hAnsi="Arial" w:cs="Arial"/>
                <w:sz w:val="16"/>
                <w:szCs w:val="16"/>
                <w:lang w:val="en-US"/>
              </w:rPr>
              <w:br/>
            </w:r>
            <w:r w:rsidRPr="00F76931">
              <w:rPr>
                <w:rFonts w:ascii="Arial" w:hAnsi="Arial" w:cs="Arial"/>
                <w:sz w:val="16"/>
                <w:szCs w:val="16"/>
              </w:rPr>
              <w:t>□</w:t>
            </w:r>
            <w:r>
              <w:rPr>
                <w:rFonts w:ascii="Arial" w:hAnsi="Arial" w:cs="Arial"/>
                <w:sz w:val="16"/>
                <w:szCs w:val="16"/>
                <w:lang w:val="en-US"/>
              </w:rPr>
              <w:t xml:space="preserve"> </w:t>
            </w:r>
            <w:r w:rsidRPr="00F76931">
              <w:rPr>
                <w:rFonts w:ascii="Arial" w:hAnsi="Arial" w:cs="Arial"/>
                <w:sz w:val="16"/>
                <w:szCs w:val="16"/>
                <w:lang w:val="en-US"/>
              </w:rPr>
              <w:t xml:space="preserve">SOS   </w:t>
            </w:r>
            <w:r w:rsidRPr="00F76931">
              <w:rPr>
                <w:rFonts w:ascii="Arial" w:hAnsi="Arial" w:cs="Arial"/>
                <w:sz w:val="16"/>
                <w:szCs w:val="16"/>
              </w:rPr>
              <w:t>□</w:t>
            </w:r>
            <w:r w:rsidRPr="00F76931">
              <w:rPr>
                <w:rFonts w:ascii="Arial" w:hAnsi="Arial" w:cs="Arial"/>
                <w:sz w:val="16"/>
                <w:szCs w:val="16"/>
                <w:lang w:val="en-US"/>
              </w:rPr>
              <w:t>MAYDAY</w:t>
            </w:r>
          </w:p>
        </w:tc>
        <w:tc>
          <w:tcPr>
            <w:tcW w:w="1619" w:type="dxa"/>
            <w:gridSpan w:val="3"/>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rPr>
              <w:t>□</w:t>
            </w:r>
            <w:r>
              <w:rPr>
                <w:rFonts w:ascii="Arial" w:hAnsi="Arial" w:cs="Arial"/>
                <w:sz w:val="16"/>
                <w:szCs w:val="16"/>
                <w:lang w:val="en-US"/>
              </w:rPr>
              <w:t xml:space="preserve">Pháo dù  </w:t>
            </w:r>
            <w:r w:rsidRPr="00F76931">
              <w:rPr>
                <w:rFonts w:ascii="Arial" w:hAnsi="Arial" w:cs="Arial"/>
                <w:sz w:val="16"/>
                <w:szCs w:val="16"/>
              </w:rPr>
              <w:t>□</w:t>
            </w:r>
            <w:r w:rsidRPr="00F76931">
              <w:rPr>
                <w:rFonts w:ascii="Arial" w:hAnsi="Arial" w:cs="Arial"/>
                <w:sz w:val="16"/>
                <w:szCs w:val="16"/>
                <w:lang w:val="en-US"/>
              </w:rPr>
              <w:t>Âm thanh</w:t>
            </w:r>
            <w:r w:rsidRPr="00F76931">
              <w:rPr>
                <w:rFonts w:ascii="Arial" w:hAnsi="Arial" w:cs="Arial"/>
                <w:sz w:val="16"/>
                <w:szCs w:val="16"/>
                <w:lang w:val="en-US"/>
              </w:rPr>
              <w:br/>
            </w:r>
            <w:r w:rsidRPr="00F76931">
              <w:rPr>
                <w:rFonts w:ascii="Arial" w:hAnsi="Arial" w:cs="Arial"/>
                <w:i/>
                <w:sz w:val="16"/>
                <w:szCs w:val="16"/>
                <w:lang w:val="en-US"/>
              </w:rPr>
              <w:t>Pyrotechical   Sound</w:t>
            </w:r>
          </w:p>
        </w:tc>
        <w:tc>
          <w:tcPr>
            <w:tcW w:w="2363"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Các loại khác, chỉ rõ loại nào</w:t>
            </w:r>
            <w:r w:rsidRPr="00F76931">
              <w:rPr>
                <w:rFonts w:ascii="Arial" w:hAnsi="Arial" w:cs="Arial"/>
                <w:sz w:val="16"/>
                <w:szCs w:val="16"/>
                <w:lang w:val="en-US"/>
              </w:rPr>
              <w:br/>
            </w:r>
            <w:r w:rsidRPr="00F76931">
              <w:rPr>
                <w:rFonts w:ascii="Arial" w:hAnsi="Arial" w:cs="Arial"/>
                <w:i/>
                <w:sz w:val="16"/>
                <w:szCs w:val="16"/>
                <w:lang w:val="en-US"/>
              </w:rPr>
              <w:t>Others, indicate which</w:t>
            </w:r>
          </w:p>
        </w:tc>
      </w:tr>
      <w:tr w:rsidR="00206CD6" w:rsidRPr="00F76931" w:rsidTr="00455739">
        <w:tc>
          <w:tcPr>
            <w:tcW w:w="602"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201</w:t>
            </w:r>
          </w:p>
        </w:tc>
        <w:tc>
          <w:tcPr>
            <w:tcW w:w="830" w:type="dxa"/>
            <w:vMerge w:val="restart"/>
          </w:tcPr>
          <w:p w:rsidR="00206CD6" w:rsidRPr="00F76931" w:rsidRDefault="00206CD6" w:rsidP="00455739">
            <w:pPr>
              <w:spacing w:before="120"/>
              <w:rPr>
                <w:rFonts w:ascii="Arial" w:hAnsi="Arial" w:cs="Arial"/>
                <w:b w:val="0"/>
                <w:i/>
                <w:sz w:val="16"/>
                <w:szCs w:val="16"/>
                <w:lang w:val="en-US"/>
              </w:rPr>
            </w:pPr>
          </w:p>
        </w:tc>
        <w:tc>
          <w:tcPr>
            <w:tcW w:w="1835"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Phao EPIRB có được kích hoạt không?</w:t>
            </w:r>
            <w:r w:rsidRPr="00F76931">
              <w:rPr>
                <w:rFonts w:ascii="Arial" w:hAnsi="Arial" w:cs="Arial"/>
                <w:sz w:val="16"/>
                <w:szCs w:val="16"/>
                <w:lang w:val="en-US"/>
              </w:rPr>
              <w:br/>
            </w:r>
            <w:r w:rsidRPr="00F76931">
              <w:rPr>
                <w:rFonts w:ascii="Arial" w:hAnsi="Arial" w:cs="Arial"/>
                <w:i/>
                <w:sz w:val="16"/>
                <w:szCs w:val="16"/>
                <w:lang w:val="en-US"/>
              </w:rPr>
              <w:t>Was the EPIRB activated?</w:t>
            </w:r>
            <w:r w:rsidRPr="00F76931">
              <w:rPr>
                <w:rFonts w:ascii="Arial" w:hAnsi="Arial" w:cs="Arial"/>
                <w:i/>
                <w:sz w:val="16"/>
                <w:szCs w:val="16"/>
                <w:lang w:val="en-US"/>
              </w:rPr>
              <w:br/>
              <w:t xml:space="preserve">  </w:t>
            </w:r>
            <w:r w:rsidRPr="00F76931">
              <w:rPr>
                <w:rFonts w:ascii="Arial" w:hAnsi="Arial" w:cs="Arial"/>
                <w:sz w:val="16"/>
                <w:szCs w:val="16"/>
              </w:rPr>
              <w:t>□</w:t>
            </w:r>
            <w:r w:rsidRPr="00F76931">
              <w:rPr>
                <w:rFonts w:ascii="Arial" w:hAnsi="Arial" w:cs="Arial"/>
                <w:i/>
                <w:sz w:val="16"/>
                <w:szCs w:val="16"/>
                <w:lang w:val="en-US"/>
              </w:rPr>
              <w:t xml:space="preserve"> </w:t>
            </w:r>
            <w:r w:rsidRPr="00F76931">
              <w:rPr>
                <w:rFonts w:ascii="Arial" w:hAnsi="Arial" w:cs="Arial"/>
                <w:sz w:val="16"/>
                <w:szCs w:val="16"/>
                <w:lang w:val="en-US"/>
              </w:rPr>
              <w:t xml:space="preserve">Có    </w:t>
            </w:r>
            <w:r w:rsidRPr="00F76931">
              <w:rPr>
                <w:rFonts w:ascii="Arial" w:hAnsi="Arial" w:cs="Arial"/>
                <w:sz w:val="16"/>
                <w:szCs w:val="16"/>
              </w:rPr>
              <w:t>□</w:t>
            </w:r>
            <w:r>
              <w:rPr>
                <w:rFonts w:ascii="Arial" w:hAnsi="Arial" w:cs="Arial"/>
                <w:sz w:val="16"/>
                <w:szCs w:val="16"/>
                <w:lang w:val="en-US"/>
              </w:rPr>
              <w:t xml:space="preserve"> </w:t>
            </w:r>
            <w:r w:rsidRPr="00F76931">
              <w:rPr>
                <w:rFonts w:ascii="Arial" w:hAnsi="Arial" w:cs="Arial"/>
                <w:sz w:val="16"/>
                <w:szCs w:val="16"/>
                <w:lang w:val="en-US"/>
              </w:rPr>
              <w:t>Không</w:t>
            </w:r>
            <w:r w:rsidRPr="00F76931">
              <w:rPr>
                <w:rFonts w:ascii="Arial" w:hAnsi="Arial" w:cs="Arial"/>
                <w:sz w:val="16"/>
                <w:szCs w:val="16"/>
                <w:lang w:val="en-US"/>
              </w:rPr>
              <w:br/>
            </w:r>
            <w:r w:rsidRPr="00F76931">
              <w:rPr>
                <w:rFonts w:ascii="Arial" w:hAnsi="Arial" w:cs="Arial"/>
                <w:i/>
                <w:sz w:val="16"/>
                <w:szCs w:val="16"/>
                <w:lang w:val="en-US"/>
              </w:rPr>
              <w:t xml:space="preserve">    Yes  </w:t>
            </w:r>
            <w:r>
              <w:rPr>
                <w:rFonts w:ascii="Arial" w:hAnsi="Arial" w:cs="Arial"/>
                <w:i/>
                <w:sz w:val="16"/>
                <w:szCs w:val="16"/>
                <w:lang w:val="en-US"/>
              </w:rPr>
              <w:t xml:space="preserve">   </w:t>
            </w:r>
            <w:r w:rsidRPr="00F76931">
              <w:rPr>
                <w:rFonts w:ascii="Arial" w:hAnsi="Arial" w:cs="Arial"/>
                <w:i/>
                <w:sz w:val="16"/>
                <w:szCs w:val="16"/>
                <w:lang w:val="en-US"/>
              </w:rPr>
              <w:t xml:space="preserve"> No</w:t>
            </w:r>
          </w:p>
        </w:tc>
        <w:tc>
          <w:tcPr>
            <w:tcW w:w="1263" w:type="dxa"/>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Chỉ rõ loại nào</w:t>
            </w:r>
            <w:r w:rsidRPr="00F76931">
              <w:rPr>
                <w:rFonts w:ascii="Arial" w:hAnsi="Arial" w:cs="Arial"/>
                <w:sz w:val="16"/>
                <w:szCs w:val="16"/>
                <w:lang w:val="en-US"/>
              </w:rPr>
              <w:br/>
            </w:r>
            <w:r w:rsidRPr="00F76931">
              <w:rPr>
                <w:rFonts w:ascii="Arial" w:hAnsi="Arial" w:cs="Arial"/>
                <w:i/>
                <w:sz w:val="16"/>
                <w:szCs w:val="16"/>
                <w:lang w:val="en-US"/>
              </w:rPr>
              <w:t>Indicate type</w:t>
            </w:r>
          </w:p>
        </w:tc>
        <w:tc>
          <w:tcPr>
            <w:tcW w:w="2264" w:type="dxa"/>
            <w:gridSpan w:val="5"/>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Hệ thống Radio trong thuyền cứu sinh có được sử dụng không?</w:t>
            </w:r>
            <w:r w:rsidRPr="00F76931">
              <w:rPr>
                <w:rFonts w:ascii="Arial" w:hAnsi="Arial" w:cs="Arial"/>
                <w:sz w:val="16"/>
                <w:szCs w:val="16"/>
                <w:lang w:val="en-US"/>
              </w:rPr>
              <w:br/>
            </w:r>
            <w:r w:rsidRPr="00F76931">
              <w:rPr>
                <w:rFonts w:ascii="Arial" w:hAnsi="Arial" w:cs="Arial"/>
                <w:i/>
                <w:sz w:val="16"/>
                <w:szCs w:val="16"/>
                <w:lang w:val="en-US"/>
              </w:rPr>
              <w:t>Was the lifeboat’s radio used?</w:t>
            </w:r>
            <w:r w:rsidRPr="00F76931">
              <w:rPr>
                <w:rFonts w:ascii="Arial" w:hAnsi="Arial" w:cs="Arial"/>
                <w:i/>
                <w:sz w:val="16"/>
                <w:szCs w:val="16"/>
                <w:lang w:val="en-US"/>
              </w:rPr>
              <w:br/>
            </w:r>
            <w:r w:rsidRPr="00F76931">
              <w:rPr>
                <w:rFonts w:ascii="Arial" w:hAnsi="Arial" w:cs="Arial"/>
                <w:sz w:val="16"/>
                <w:szCs w:val="16"/>
                <w:lang w:val="en-US"/>
              </w:rPr>
              <w:t xml:space="preserve">           </w:t>
            </w:r>
            <w:r w:rsidRPr="00F76931">
              <w:rPr>
                <w:rFonts w:ascii="Arial" w:hAnsi="Arial" w:cs="Arial"/>
                <w:sz w:val="16"/>
                <w:szCs w:val="16"/>
              </w:rPr>
              <w:t>□</w:t>
            </w:r>
            <w:r w:rsidRPr="00F76931">
              <w:rPr>
                <w:rFonts w:ascii="Arial" w:hAnsi="Arial" w:cs="Arial"/>
                <w:sz w:val="16"/>
                <w:szCs w:val="16"/>
                <w:lang w:val="en-US"/>
              </w:rPr>
              <w:t xml:space="preserve"> Có     </w:t>
            </w:r>
            <w:r w:rsidRPr="00F76931">
              <w:rPr>
                <w:rFonts w:ascii="Arial" w:hAnsi="Arial" w:cs="Arial"/>
                <w:sz w:val="16"/>
                <w:szCs w:val="16"/>
              </w:rPr>
              <w:t>□</w:t>
            </w:r>
            <w:r>
              <w:rPr>
                <w:rFonts w:ascii="Arial" w:hAnsi="Arial" w:cs="Arial"/>
                <w:sz w:val="16"/>
                <w:szCs w:val="16"/>
                <w:lang w:val="en-US"/>
              </w:rPr>
              <w:t xml:space="preserve"> </w:t>
            </w:r>
            <w:r w:rsidRPr="00F76931">
              <w:rPr>
                <w:rFonts w:ascii="Arial" w:hAnsi="Arial" w:cs="Arial"/>
                <w:sz w:val="16"/>
                <w:szCs w:val="16"/>
                <w:lang w:val="en-US"/>
              </w:rPr>
              <w:t>Không</w:t>
            </w:r>
            <w:r w:rsidRPr="00F76931">
              <w:rPr>
                <w:rFonts w:ascii="Arial" w:hAnsi="Arial" w:cs="Arial"/>
                <w:sz w:val="16"/>
                <w:szCs w:val="16"/>
                <w:lang w:val="en-US"/>
              </w:rPr>
              <w:br/>
              <w:t xml:space="preserve">           </w:t>
            </w:r>
            <w:r w:rsidRPr="00F76931">
              <w:rPr>
                <w:rFonts w:ascii="Arial" w:hAnsi="Arial" w:cs="Arial"/>
                <w:i/>
                <w:sz w:val="16"/>
                <w:szCs w:val="16"/>
                <w:lang w:val="en-US"/>
              </w:rPr>
              <w:t>Yes         No</w:t>
            </w:r>
          </w:p>
        </w:tc>
        <w:tc>
          <w:tcPr>
            <w:tcW w:w="3274" w:type="dxa"/>
            <w:gridSpan w:val="2"/>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Có liên lạc được không?</w:t>
            </w:r>
            <w:r w:rsidRPr="00F76931">
              <w:rPr>
                <w:rFonts w:ascii="Arial" w:hAnsi="Arial" w:cs="Arial"/>
                <w:sz w:val="16"/>
                <w:szCs w:val="16"/>
                <w:lang w:val="en-US"/>
              </w:rPr>
              <w:br/>
            </w:r>
            <w:r w:rsidRPr="00F76931">
              <w:rPr>
                <w:rFonts w:ascii="Arial" w:hAnsi="Arial" w:cs="Arial"/>
                <w:i/>
                <w:sz w:val="16"/>
                <w:szCs w:val="16"/>
                <w:lang w:val="en-US"/>
              </w:rPr>
              <w:t>Was contact achieved?</w:t>
            </w:r>
            <w:r w:rsidRPr="00F76931">
              <w:rPr>
                <w:rFonts w:ascii="Arial" w:hAnsi="Arial" w:cs="Arial"/>
                <w:i/>
                <w:sz w:val="16"/>
                <w:szCs w:val="16"/>
                <w:lang w:val="en-US"/>
              </w:rPr>
              <w:br/>
              <w:t xml:space="preserve">              </w:t>
            </w:r>
            <w:r w:rsidRPr="00F76931">
              <w:rPr>
                <w:rFonts w:ascii="Arial" w:hAnsi="Arial" w:cs="Arial"/>
                <w:sz w:val="16"/>
                <w:szCs w:val="16"/>
              </w:rPr>
              <w:t>□</w:t>
            </w:r>
            <w:r w:rsidRPr="00F76931">
              <w:rPr>
                <w:rFonts w:ascii="Arial" w:hAnsi="Arial" w:cs="Arial"/>
                <w:i/>
                <w:sz w:val="16"/>
                <w:szCs w:val="16"/>
                <w:lang w:val="en-US"/>
              </w:rPr>
              <w:t xml:space="preserve"> Có         </w:t>
            </w:r>
            <w:r w:rsidRPr="00F76931">
              <w:rPr>
                <w:rFonts w:ascii="Arial" w:hAnsi="Arial" w:cs="Arial"/>
                <w:sz w:val="16"/>
                <w:szCs w:val="16"/>
              </w:rPr>
              <w:t>□</w:t>
            </w:r>
            <w:r w:rsidRPr="00F76931">
              <w:rPr>
                <w:rFonts w:ascii="Arial" w:hAnsi="Arial" w:cs="Arial"/>
                <w:i/>
                <w:sz w:val="16"/>
                <w:szCs w:val="16"/>
                <w:lang w:val="en-US"/>
              </w:rPr>
              <w:t xml:space="preserve"> Không</w:t>
            </w:r>
            <w:r w:rsidRPr="00F76931">
              <w:rPr>
                <w:rFonts w:ascii="Arial" w:hAnsi="Arial" w:cs="Arial"/>
                <w:i/>
                <w:sz w:val="16"/>
                <w:szCs w:val="16"/>
                <w:lang w:val="en-US"/>
              </w:rPr>
              <w:br/>
              <w:t xml:space="preserve">               Yes          No</w:t>
            </w:r>
          </w:p>
        </w:tc>
      </w:tr>
      <w:tr w:rsidR="00206CD6" w:rsidRPr="00F76931" w:rsidTr="00455739">
        <w:tc>
          <w:tcPr>
            <w:tcW w:w="602"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202</w:t>
            </w:r>
          </w:p>
        </w:tc>
        <w:tc>
          <w:tcPr>
            <w:tcW w:w="830" w:type="dxa"/>
            <w:vMerge/>
          </w:tcPr>
          <w:p w:rsidR="00206CD6" w:rsidRPr="00F76931" w:rsidRDefault="00206CD6" w:rsidP="00455739">
            <w:pPr>
              <w:spacing w:before="120"/>
              <w:rPr>
                <w:rFonts w:ascii="Arial" w:hAnsi="Arial" w:cs="Arial"/>
                <w:b w:val="0"/>
                <w:i/>
                <w:sz w:val="16"/>
                <w:szCs w:val="16"/>
                <w:lang w:val="en-US"/>
              </w:rPr>
            </w:pPr>
          </w:p>
        </w:tc>
        <w:tc>
          <w:tcPr>
            <w:tcW w:w="3994" w:type="dxa"/>
            <w:gridSpan w:val="4"/>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Đã ở thuyền cứu sinh/ bè cứu sinh trong bao lâu?</w:t>
            </w:r>
            <w:r w:rsidRPr="00F76931">
              <w:rPr>
                <w:rFonts w:ascii="Arial" w:hAnsi="Arial" w:cs="Arial"/>
                <w:sz w:val="16"/>
                <w:szCs w:val="16"/>
                <w:lang w:val="en-US"/>
              </w:rPr>
              <w:br/>
            </w:r>
            <w:r w:rsidRPr="00F76931">
              <w:rPr>
                <w:rFonts w:ascii="Arial" w:hAnsi="Arial" w:cs="Arial"/>
                <w:i/>
                <w:sz w:val="16"/>
                <w:szCs w:val="16"/>
                <w:lang w:val="en-US"/>
              </w:rPr>
              <w:t>How long time was spent in lifeboat/liferaft?</w:t>
            </w:r>
          </w:p>
        </w:tc>
        <w:tc>
          <w:tcPr>
            <w:tcW w:w="4642" w:type="dxa"/>
            <w:gridSpan w:val="5"/>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Bè cứu sinh/ thuyền cứu sinh được phát hiện như thế nào?</w:t>
            </w:r>
            <w:r w:rsidRPr="00F76931">
              <w:rPr>
                <w:rFonts w:ascii="Arial" w:hAnsi="Arial" w:cs="Arial"/>
                <w:sz w:val="16"/>
                <w:szCs w:val="16"/>
                <w:lang w:val="en-US"/>
              </w:rPr>
              <w:br/>
            </w:r>
            <w:r w:rsidRPr="00F76931">
              <w:rPr>
                <w:rFonts w:ascii="Arial" w:hAnsi="Arial" w:cs="Arial"/>
                <w:i/>
                <w:sz w:val="16"/>
                <w:szCs w:val="16"/>
                <w:lang w:val="en-US"/>
              </w:rPr>
              <w:t>How was the raft/lifeboat detected?</w:t>
            </w:r>
          </w:p>
        </w:tc>
      </w:tr>
      <w:tr w:rsidR="00206CD6" w:rsidRPr="00F76931" w:rsidTr="00455739">
        <w:tc>
          <w:tcPr>
            <w:tcW w:w="602"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203</w:t>
            </w:r>
          </w:p>
        </w:tc>
        <w:tc>
          <w:tcPr>
            <w:tcW w:w="830" w:type="dxa"/>
            <w:vMerge/>
          </w:tcPr>
          <w:p w:rsidR="00206CD6" w:rsidRPr="00F76931" w:rsidRDefault="00206CD6" w:rsidP="00455739">
            <w:pPr>
              <w:spacing w:before="120"/>
              <w:rPr>
                <w:rFonts w:ascii="Arial" w:hAnsi="Arial" w:cs="Arial"/>
                <w:b w:val="0"/>
                <w:i/>
                <w:sz w:val="16"/>
                <w:szCs w:val="16"/>
                <w:lang w:val="en-US"/>
              </w:rPr>
            </w:pPr>
          </w:p>
        </w:tc>
        <w:tc>
          <w:tcPr>
            <w:tcW w:w="3994" w:type="dxa"/>
            <w:gridSpan w:val="4"/>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Ai là người đã phát hiện ra thuyền cứu sinh/ bè cứu sinh?</w:t>
            </w:r>
            <w:r w:rsidRPr="00F76931">
              <w:rPr>
                <w:rFonts w:ascii="Arial" w:hAnsi="Arial" w:cs="Arial"/>
                <w:sz w:val="16"/>
                <w:szCs w:val="16"/>
                <w:lang w:val="en-US"/>
              </w:rPr>
              <w:br/>
            </w:r>
            <w:r w:rsidRPr="00F76931">
              <w:rPr>
                <w:rFonts w:ascii="Arial" w:hAnsi="Arial" w:cs="Arial"/>
                <w:i/>
                <w:sz w:val="16"/>
                <w:szCs w:val="16"/>
                <w:lang w:val="en-US"/>
              </w:rPr>
              <w:t>Who detected the raft/lifeboat?</w:t>
            </w:r>
          </w:p>
        </w:tc>
        <w:tc>
          <w:tcPr>
            <w:tcW w:w="4642" w:type="dxa"/>
            <w:gridSpan w:val="5"/>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Vị trí phát hiện</w:t>
            </w:r>
            <w:r w:rsidRPr="00F76931">
              <w:rPr>
                <w:rFonts w:ascii="Arial" w:hAnsi="Arial" w:cs="Arial"/>
                <w:sz w:val="16"/>
                <w:szCs w:val="16"/>
                <w:lang w:val="en-US"/>
              </w:rPr>
              <w:br/>
            </w:r>
            <w:r w:rsidRPr="00F76931">
              <w:rPr>
                <w:rFonts w:ascii="Arial" w:hAnsi="Arial" w:cs="Arial"/>
                <w:i/>
                <w:sz w:val="16"/>
                <w:szCs w:val="16"/>
                <w:lang w:val="en-US"/>
              </w:rPr>
              <w:t>Position detection</w:t>
            </w:r>
          </w:p>
        </w:tc>
      </w:tr>
      <w:tr w:rsidR="00206CD6" w:rsidRPr="00F76931" w:rsidTr="00455739">
        <w:tc>
          <w:tcPr>
            <w:tcW w:w="602"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204</w:t>
            </w:r>
          </w:p>
        </w:tc>
        <w:tc>
          <w:tcPr>
            <w:tcW w:w="830" w:type="dxa"/>
            <w:vMerge/>
          </w:tcPr>
          <w:p w:rsidR="00206CD6" w:rsidRPr="00F76931" w:rsidRDefault="00206CD6" w:rsidP="00455739">
            <w:pPr>
              <w:spacing w:before="120"/>
              <w:rPr>
                <w:rFonts w:ascii="Arial" w:hAnsi="Arial" w:cs="Arial"/>
                <w:b w:val="0"/>
                <w:i/>
                <w:sz w:val="16"/>
                <w:szCs w:val="16"/>
                <w:lang w:val="en-US"/>
              </w:rPr>
            </w:pPr>
          </w:p>
        </w:tc>
        <w:tc>
          <w:tcPr>
            <w:tcW w:w="8636" w:type="dxa"/>
            <w:gridSpan w:val="9"/>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Vị trí rời bỏ/ đắm tàu ở đâu?</w:t>
            </w:r>
            <w:r w:rsidRPr="00F76931">
              <w:rPr>
                <w:rFonts w:ascii="Arial" w:hAnsi="Arial" w:cs="Arial"/>
                <w:sz w:val="16"/>
                <w:szCs w:val="16"/>
                <w:lang w:val="en-US"/>
              </w:rPr>
              <w:br/>
            </w:r>
            <w:r w:rsidRPr="00F76931">
              <w:rPr>
                <w:rFonts w:ascii="Arial" w:hAnsi="Arial" w:cs="Arial"/>
                <w:i/>
                <w:sz w:val="16"/>
                <w:szCs w:val="16"/>
                <w:lang w:val="en-US"/>
              </w:rPr>
              <w:t>Where was the ship abandoned/sank?</w:t>
            </w:r>
          </w:p>
        </w:tc>
      </w:tr>
      <w:tr w:rsidR="00206CD6" w:rsidRPr="00F76931" w:rsidTr="00455739">
        <w:tc>
          <w:tcPr>
            <w:tcW w:w="602"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205</w:t>
            </w:r>
          </w:p>
        </w:tc>
        <w:tc>
          <w:tcPr>
            <w:tcW w:w="830" w:type="dxa"/>
            <w:vMerge/>
          </w:tcPr>
          <w:p w:rsidR="00206CD6" w:rsidRPr="00F76931" w:rsidRDefault="00206CD6" w:rsidP="00455739">
            <w:pPr>
              <w:spacing w:before="120"/>
              <w:rPr>
                <w:rFonts w:ascii="Arial" w:hAnsi="Arial" w:cs="Arial"/>
                <w:b w:val="0"/>
                <w:i/>
                <w:sz w:val="16"/>
                <w:szCs w:val="16"/>
                <w:lang w:val="en-US"/>
              </w:rPr>
            </w:pPr>
          </w:p>
        </w:tc>
        <w:tc>
          <w:tcPr>
            <w:tcW w:w="3994" w:type="dxa"/>
            <w:gridSpan w:val="4"/>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Vị trí này có khả thi để cứu hộ không?</w:t>
            </w:r>
            <w:r w:rsidRPr="00F76931">
              <w:rPr>
                <w:rFonts w:ascii="Arial" w:hAnsi="Arial" w:cs="Arial"/>
                <w:sz w:val="16"/>
                <w:szCs w:val="16"/>
                <w:lang w:val="en-US"/>
              </w:rPr>
              <w:br/>
            </w:r>
            <w:r w:rsidRPr="00F76931">
              <w:rPr>
                <w:rFonts w:ascii="Arial" w:hAnsi="Arial" w:cs="Arial"/>
                <w:i/>
                <w:sz w:val="16"/>
                <w:szCs w:val="16"/>
                <w:lang w:val="en-US"/>
              </w:rPr>
              <w:t>Is it considered that is possble to salvage the ship?</w:t>
            </w:r>
            <w:r w:rsidRPr="00F76931">
              <w:rPr>
                <w:rFonts w:ascii="Arial" w:hAnsi="Arial" w:cs="Arial"/>
                <w:i/>
                <w:sz w:val="16"/>
                <w:szCs w:val="16"/>
                <w:lang w:val="en-US"/>
              </w:rPr>
              <w:br/>
              <w:t xml:space="preserve">           </w:t>
            </w:r>
            <w:r w:rsidRPr="00F76931">
              <w:rPr>
                <w:rFonts w:ascii="Arial" w:hAnsi="Arial" w:cs="Arial"/>
                <w:sz w:val="16"/>
                <w:szCs w:val="16"/>
              </w:rPr>
              <w:t>□</w:t>
            </w:r>
            <w:r>
              <w:rPr>
                <w:rFonts w:ascii="Arial" w:hAnsi="Arial" w:cs="Arial"/>
                <w:sz w:val="16"/>
                <w:szCs w:val="16"/>
                <w:lang w:val="en-US"/>
              </w:rPr>
              <w:t xml:space="preserve"> </w:t>
            </w:r>
            <w:r w:rsidRPr="00F76931">
              <w:rPr>
                <w:rFonts w:ascii="Arial" w:hAnsi="Arial" w:cs="Arial"/>
                <w:sz w:val="16"/>
                <w:szCs w:val="16"/>
                <w:lang w:val="en-US"/>
              </w:rPr>
              <w:t xml:space="preserve">Có       </w:t>
            </w:r>
            <w:r w:rsidRPr="00F76931">
              <w:rPr>
                <w:rFonts w:ascii="Arial" w:hAnsi="Arial" w:cs="Arial"/>
                <w:sz w:val="16"/>
                <w:szCs w:val="16"/>
              </w:rPr>
              <w:t>□</w:t>
            </w:r>
            <w:r w:rsidRPr="00F76931">
              <w:rPr>
                <w:rFonts w:ascii="Arial" w:hAnsi="Arial" w:cs="Arial"/>
                <w:sz w:val="16"/>
                <w:szCs w:val="16"/>
                <w:lang w:val="en-US"/>
              </w:rPr>
              <w:t xml:space="preserve"> Không      </w:t>
            </w:r>
            <w:r w:rsidRPr="00F76931">
              <w:rPr>
                <w:rFonts w:ascii="Arial" w:hAnsi="Arial" w:cs="Arial"/>
                <w:sz w:val="16"/>
                <w:szCs w:val="16"/>
              </w:rPr>
              <w:t>□</w:t>
            </w:r>
            <w:r w:rsidRPr="00F76931">
              <w:rPr>
                <w:rFonts w:ascii="Arial" w:hAnsi="Arial" w:cs="Arial"/>
                <w:sz w:val="16"/>
                <w:szCs w:val="16"/>
                <w:lang w:val="en-US"/>
              </w:rPr>
              <w:t xml:space="preserve"> Không biết</w:t>
            </w:r>
            <w:r w:rsidRPr="00F76931">
              <w:rPr>
                <w:rFonts w:ascii="Arial" w:hAnsi="Arial" w:cs="Arial"/>
                <w:sz w:val="16"/>
                <w:szCs w:val="16"/>
                <w:lang w:val="en-US"/>
              </w:rPr>
              <w:br/>
              <w:t xml:space="preserve">          </w:t>
            </w:r>
            <w:r w:rsidRPr="00F76931">
              <w:rPr>
                <w:rFonts w:ascii="Arial" w:hAnsi="Arial" w:cs="Arial"/>
                <w:i/>
                <w:sz w:val="16"/>
                <w:szCs w:val="16"/>
                <w:lang w:val="en-US"/>
              </w:rPr>
              <w:t xml:space="preserve">Yes        </w:t>
            </w:r>
            <w:r>
              <w:rPr>
                <w:rFonts w:ascii="Arial" w:hAnsi="Arial" w:cs="Arial"/>
                <w:i/>
                <w:sz w:val="16"/>
                <w:szCs w:val="16"/>
                <w:lang w:val="en-US"/>
              </w:rPr>
              <w:t xml:space="preserve">    </w:t>
            </w:r>
            <w:r w:rsidRPr="00F76931">
              <w:rPr>
                <w:rFonts w:ascii="Arial" w:hAnsi="Arial" w:cs="Arial"/>
                <w:i/>
                <w:sz w:val="16"/>
                <w:szCs w:val="16"/>
                <w:lang w:val="en-US"/>
              </w:rPr>
              <w:t xml:space="preserve">No  </w:t>
            </w:r>
            <w:r>
              <w:rPr>
                <w:rFonts w:ascii="Arial" w:hAnsi="Arial" w:cs="Arial"/>
                <w:i/>
                <w:sz w:val="16"/>
                <w:szCs w:val="16"/>
                <w:lang w:val="en-US"/>
              </w:rPr>
              <w:t xml:space="preserve">     </w:t>
            </w:r>
            <w:r w:rsidRPr="00F76931">
              <w:rPr>
                <w:rFonts w:ascii="Arial" w:hAnsi="Arial" w:cs="Arial"/>
                <w:i/>
                <w:sz w:val="16"/>
                <w:szCs w:val="16"/>
                <w:lang w:val="en-US"/>
              </w:rPr>
              <w:t xml:space="preserve">     Do not know</w:t>
            </w:r>
          </w:p>
        </w:tc>
        <w:tc>
          <w:tcPr>
            <w:tcW w:w="4642" w:type="dxa"/>
            <w:gridSpan w:val="5"/>
          </w:tcPr>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Xác tàu đắm có thể gây nguy hiểm cho việc hành hải không?</w:t>
            </w:r>
            <w:r w:rsidRPr="00F76931">
              <w:rPr>
                <w:rFonts w:ascii="Arial" w:hAnsi="Arial" w:cs="Arial"/>
                <w:sz w:val="16"/>
                <w:szCs w:val="16"/>
                <w:lang w:val="en-US"/>
              </w:rPr>
              <w:br/>
            </w:r>
            <w:r w:rsidRPr="00F76931">
              <w:rPr>
                <w:rFonts w:ascii="Arial" w:hAnsi="Arial" w:cs="Arial"/>
                <w:i/>
                <w:sz w:val="16"/>
                <w:szCs w:val="16"/>
                <w:lang w:val="en-US"/>
              </w:rPr>
              <w:t>Can the shipwreck be considered to be a danger to navigation?</w:t>
            </w:r>
            <w:r w:rsidRPr="00F76931">
              <w:rPr>
                <w:rFonts w:ascii="Arial" w:hAnsi="Arial" w:cs="Arial"/>
                <w:sz w:val="16"/>
                <w:szCs w:val="16"/>
                <w:lang w:val="en-US"/>
              </w:rPr>
              <w:br/>
              <w:t xml:space="preserve">     </w:t>
            </w:r>
            <w:r w:rsidRPr="00F76931">
              <w:rPr>
                <w:rFonts w:ascii="Arial" w:hAnsi="Arial" w:cs="Arial"/>
                <w:sz w:val="16"/>
                <w:szCs w:val="16"/>
              </w:rPr>
              <w:t>□</w:t>
            </w:r>
            <w:r>
              <w:rPr>
                <w:rFonts w:ascii="Arial" w:hAnsi="Arial" w:cs="Arial"/>
                <w:sz w:val="16"/>
                <w:szCs w:val="16"/>
                <w:lang w:val="en-US"/>
              </w:rPr>
              <w:t xml:space="preserve"> Có               </w:t>
            </w:r>
            <w:r w:rsidRPr="00F76931">
              <w:rPr>
                <w:rFonts w:ascii="Arial" w:hAnsi="Arial" w:cs="Arial"/>
                <w:sz w:val="16"/>
                <w:szCs w:val="16"/>
                <w:lang w:val="en-US"/>
              </w:rPr>
              <w:t xml:space="preserve"> </w:t>
            </w:r>
            <w:r w:rsidRPr="00F76931">
              <w:rPr>
                <w:rFonts w:ascii="Arial" w:hAnsi="Arial" w:cs="Arial"/>
                <w:sz w:val="16"/>
                <w:szCs w:val="16"/>
              </w:rPr>
              <w:t>□</w:t>
            </w:r>
            <w:r w:rsidRPr="00F76931">
              <w:rPr>
                <w:rFonts w:ascii="Arial" w:hAnsi="Arial" w:cs="Arial"/>
                <w:sz w:val="16"/>
                <w:szCs w:val="16"/>
                <w:lang w:val="en-US"/>
              </w:rPr>
              <w:t xml:space="preserve">  Không               </w:t>
            </w:r>
            <w:r w:rsidRPr="00F76931">
              <w:rPr>
                <w:rFonts w:ascii="Arial" w:hAnsi="Arial" w:cs="Arial"/>
                <w:sz w:val="16"/>
                <w:szCs w:val="16"/>
              </w:rPr>
              <w:t>□</w:t>
            </w:r>
            <w:r w:rsidRPr="00F76931">
              <w:rPr>
                <w:rFonts w:ascii="Arial" w:hAnsi="Arial" w:cs="Arial"/>
                <w:sz w:val="16"/>
                <w:szCs w:val="16"/>
                <w:lang w:val="en-US"/>
              </w:rPr>
              <w:t xml:space="preserve"> Không biết</w:t>
            </w:r>
            <w:r w:rsidRPr="00F76931">
              <w:rPr>
                <w:rFonts w:ascii="Arial" w:hAnsi="Arial" w:cs="Arial"/>
                <w:sz w:val="16"/>
                <w:szCs w:val="16"/>
                <w:lang w:val="en-US"/>
              </w:rPr>
              <w:br/>
              <w:t xml:space="preserve">     </w:t>
            </w:r>
            <w:r w:rsidRPr="00F76931">
              <w:rPr>
                <w:rFonts w:ascii="Arial" w:hAnsi="Arial" w:cs="Arial"/>
                <w:i/>
                <w:sz w:val="16"/>
                <w:szCs w:val="16"/>
                <w:lang w:val="en-US"/>
              </w:rPr>
              <w:t>Yes                   No                         Do not know</w:t>
            </w:r>
          </w:p>
        </w:tc>
      </w:tr>
      <w:tr w:rsidR="00206CD6" w:rsidRPr="00F76931" w:rsidTr="00455739">
        <w:tc>
          <w:tcPr>
            <w:tcW w:w="602"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206</w:t>
            </w:r>
          </w:p>
        </w:tc>
        <w:tc>
          <w:tcPr>
            <w:tcW w:w="830" w:type="dxa"/>
            <w:vMerge/>
          </w:tcPr>
          <w:p w:rsidR="00206CD6" w:rsidRPr="00F76931" w:rsidRDefault="00206CD6" w:rsidP="00455739">
            <w:pPr>
              <w:spacing w:before="120"/>
              <w:rPr>
                <w:rFonts w:ascii="Arial" w:hAnsi="Arial" w:cs="Arial"/>
                <w:b w:val="0"/>
                <w:i/>
                <w:sz w:val="16"/>
                <w:szCs w:val="16"/>
                <w:lang w:val="en-US"/>
              </w:rPr>
            </w:pPr>
          </w:p>
        </w:tc>
        <w:tc>
          <w:tcPr>
            <w:tcW w:w="8636" w:type="dxa"/>
            <w:gridSpan w:val="9"/>
          </w:tcPr>
          <w:p w:rsidR="00206CD6" w:rsidRPr="00F76931" w:rsidRDefault="00206CD6" w:rsidP="00455739">
            <w:pPr>
              <w:spacing w:before="120"/>
              <w:rPr>
                <w:rFonts w:ascii="Arial" w:hAnsi="Arial" w:cs="Arial"/>
                <w:i/>
                <w:sz w:val="16"/>
                <w:szCs w:val="16"/>
                <w:lang w:val="en-US"/>
              </w:rPr>
            </w:pPr>
            <w:r w:rsidRPr="00F76931">
              <w:rPr>
                <w:rFonts w:ascii="Arial" w:hAnsi="Arial" w:cs="Arial"/>
                <w:sz w:val="16"/>
                <w:szCs w:val="16"/>
                <w:lang w:val="en-US"/>
              </w:rPr>
              <w:t>Các chất trên tàu có thể là nguyên nhân gây ô nhiễm không?</w:t>
            </w:r>
            <w:r w:rsidRPr="00F76931">
              <w:rPr>
                <w:rFonts w:ascii="Arial" w:hAnsi="Arial" w:cs="Arial"/>
                <w:sz w:val="16"/>
                <w:szCs w:val="16"/>
                <w:lang w:val="en-US"/>
              </w:rPr>
              <w:br/>
            </w:r>
            <w:r w:rsidRPr="00F76931">
              <w:rPr>
                <w:rFonts w:ascii="Arial" w:hAnsi="Arial" w:cs="Arial"/>
                <w:i/>
                <w:sz w:val="16"/>
                <w:szCs w:val="16"/>
                <w:lang w:val="en-US"/>
              </w:rPr>
              <w:t>Are there substances on board the ship which can cause pollution?</w:t>
            </w:r>
          </w:p>
          <w:p w:rsidR="00206CD6" w:rsidRPr="00F76931" w:rsidRDefault="00206CD6" w:rsidP="00455739">
            <w:pPr>
              <w:spacing w:before="120"/>
              <w:rPr>
                <w:rFonts w:ascii="Arial" w:hAnsi="Arial" w:cs="Arial"/>
                <w:sz w:val="16"/>
                <w:szCs w:val="16"/>
                <w:lang w:val="en-US"/>
              </w:rPr>
            </w:pPr>
            <w:r w:rsidRPr="00F76931">
              <w:rPr>
                <w:rFonts w:ascii="Arial" w:hAnsi="Arial" w:cs="Arial"/>
                <w:sz w:val="16"/>
                <w:szCs w:val="16"/>
                <w:lang w:val="en-US"/>
              </w:rPr>
              <w:t xml:space="preserve">                                                </w:t>
            </w:r>
            <w:r w:rsidRPr="00F76931">
              <w:rPr>
                <w:rFonts w:ascii="Arial" w:hAnsi="Arial" w:cs="Arial"/>
                <w:sz w:val="16"/>
                <w:szCs w:val="16"/>
              </w:rPr>
              <w:t>□</w:t>
            </w:r>
            <w:r w:rsidRPr="00F76931">
              <w:rPr>
                <w:rFonts w:ascii="Arial" w:hAnsi="Arial" w:cs="Arial"/>
                <w:sz w:val="16"/>
                <w:szCs w:val="16"/>
                <w:lang w:val="en-US"/>
              </w:rPr>
              <w:t xml:space="preserve">  Có            </w:t>
            </w:r>
            <w:r w:rsidRPr="00F76931">
              <w:rPr>
                <w:rFonts w:ascii="Arial" w:hAnsi="Arial" w:cs="Arial"/>
                <w:sz w:val="16"/>
                <w:szCs w:val="16"/>
              </w:rPr>
              <w:t>□</w:t>
            </w:r>
            <w:r w:rsidRPr="00F76931">
              <w:rPr>
                <w:rFonts w:ascii="Arial" w:hAnsi="Arial" w:cs="Arial"/>
                <w:sz w:val="16"/>
                <w:szCs w:val="16"/>
                <w:lang w:val="en-US"/>
              </w:rPr>
              <w:t xml:space="preserve">  Không</w:t>
            </w:r>
            <w:r w:rsidRPr="00F76931">
              <w:rPr>
                <w:rFonts w:ascii="Arial" w:hAnsi="Arial" w:cs="Arial"/>
                <w:sz w:val="16"/>
                <w:szCs w:val="16"/>
                <w:lang w:val="en-US"/>
              </w:rPr>
              <w:br/>
              <w:t xml:space="preserve">                                                   </w:t>
            </w:r>
            <w:r w:rsidRPr="00F76931">
              <w:rPr>
                <w:rFonts w:ascii="Arial" w:hAnsi="Arial" w:cs="Arial"/>
                <w:i/>
                <w:sz w:val="16"/>
                <w:szCs w:val="16"/>
                <w:lang w:val="en-US"/>
              </w:rPr>
              <w:t xml:space="preserve">Yes         </w:t>
            </w:r>
            <w:r>
              <w:rPr>
                <w:rFonts w:ascii="Arial" w:hAnsi="Arial" w:cs="Arial"/>
                <w:i/>
                <w:sz w:val="16"/>
                <w:szCs w:val="16"/>
                <w:lang w:val="en-US"/>
              </w:rPr>
              <w:t xml:space="preserve">    </w:t>
            </w:r>
            <w:r w:rsidRPr="00F76931">
              <w:rPr>
                <w:rFonts w:ascii="Arial" w:hAnsi="Arial" w:cs="Arial"/>
                <w:i/>
                <w:sz w:val="16"/>
                <w:szCs w:val="16"/>
                <w:lang w:val="en-US"/>
              </w:rPr>
              <w:t xml:space="preserve">  No</w:t>
            </w:r>
          </w:p>
        </w:tc>
      </w:tr>
      <w:tr w:rsidR="00206CD6" w:rsidRPr="00F76931" w:rsidTr="00455739">
        <w:tc>
          <w:tcPr>
            <w:tcW w:w="602" w:type="dxa"/>
            <w:vAlign w:val="center"/>
          </w:tcPr>
          <w:p w:rsidR="00206CD6" w:rsidRPr="00F76931" w:rsidRDefault="00206CD6" w:rsidP="00455739">
            <w:pPr>
              <w:spacing w:before="120"/>
              <w:jc w:val="center"/>
              <w:rPr>
                <w:rFonts w:ascii="Arial" w:hAnsi="Arial" w:cs="Arial"/>
                <w:sz w:val="16"/>
                <w:szCs w:val="16"/>
                <w:lang w:val="en-US"/>
              </w:rPr>
            </w:pPr>
            <w:r w:rsidRPr="00F76931">
              <w:rPr>
                <w:rFonts w:ascii="Arial" w:hAnsi="Arial" w:cs="Arial"/>
                <w:sz w:val="16"/>
                <w:szCs w:val="16"/>
                <w:lang w:val="en-US"/>
              </w:rPr>
              <w:t>207</w:t>
            </w:r>
          </w:p>
        </w:tc>
        <w:tc>
          <w:tcPr>
            <w:tcW w:w="830" w:type="dxa"/>
            <w:vMerge/>
          </w:tcPr>
          <w:p w:rsidR="00206CD6" w:rsidRPr="00F76931" w:rsidRDefault="00206CD6" w:rsidP="00455739">
            <w:pPr>
              <w:spacing w:before="120"/>
              <w:rPr>
                <w:rFonts w:ascii="Arial" w:hAnsi="Arial" w:cs="Arial"/>
                <w:b w:val="0"/>
                <w:i/>
                <w:sz w:val="16"/>
                <w:szCs w:val="16"/>
                <w:lang w:val="en-US"/>
              </w:rPr>
            </w:pPr>
          </w:p>
        </w:tc>
        <w:tc>
          <w:tcPr>
            <w:tcW w:w="8636" w:type="dxa"/>
            <w:gridSpan w:val="9"/>
          </w:tcPr>
          <w:p w:rsidR="00206CD6" w:rsidRDefault="00206CD6" w:rsidP="00455739">
            <w:pPr>
              <w:spacing w:before="120"/>
              <w:rPr>
                <w:rFonts w:ascii="Arial" w:hAnsi="Arial" w:cs="Arial"/>
                <w:i/>
                <w:sz w:val="16"/>
                <w:szCs w:val="16"/>
                <w:lang w:val="en-US"/>
              </w:rPr>
            </w:pPr>
            <w:r w:rsidRPr="00F76931">
              <w:rPr>
                <w:rFonts w:ascii="Arial" w:hAnsi="Arial" w:cs="Arial"/>
                <w:sz w:val="16"/>
                <w:szCs w:val="16"/>
                <w:lang w:val="en-US"/>
              </w:rPr>
              <w:t>Chỉ rõ loại và số lượng</w:t>
            </w:r>
            <w:r w:rsidRPr="00F76931">
              <w:rPr>
                <w:rFonts w:ascii="Arial" w:hAnsi="Arial" w:cs="Arial"/>
                <w:sz w:val="16"/>
                <w:szCs w:val="16"/>
                <w:lang w:val="en-US"/>
              </w:rPr>
              <w:br/>
            </w:r>
            <w:r w:rsidRPr="00F76931">
              <w:rPr>
                <w:rFonts w:ascii="Arial" w:hAnsi="Arial" w:cs="Arial"/>
                <w:i/>
                <w:sz w:val="16"/>
                <w:szCs w:val="16"/>
                <w:lang w:val="en-US"/>
              </w:rPr>
              <w:t>Indicate type and amount</w:t>
            </w:r>
          </w:p>
          <w:p w:rsidR="00206CD6" w:rsidRPr="00F76931" w:rsidRDefault="00206CD6" w:rsidP="00455739">
            <w:pPr>
              <w:spacing w:before="120"/>
              <w:rPr>
                <w:rFonts w:ascii="Arial" w:hAnsi="Arial" w:cs="Arial"/>
                <w:sz w:val="16"/>
                <w:szCs w:val="16"/>
                <w:lang w:val="en-US"/>
              </w:rPr>
            </w:pPr>
          </w:p>
        </w:tc>
      </w:tr>
    </w:tbl>
    <w:p w:rsidR="00206CD6" w:rsidRDefault="00206CD6" w:rsidP="00206CD6">
      <w:pPr>
        <w:spacing w:before="120"/>
        <w:rPr>
          <w:rFonts w:ascii="Arial" w:hAnsi="Arial" w:cs="Arial"/>
          <w:b/>
          <w:i/>
          <w:sz w:val="20"/>
          <w:lang w:val="en-US"/>
        </w:rPr>
      </w:pPr>
    </w:p>
    <w:tbl>
      <w:tblPr>
        <w:tblStyle w:val="TableGrid"/>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068"/>
        <w:gridCol w:w="6000"/>
      </w:tblGrid>
      <w:tr w:rsidR="00206CD6" w:rsidRPr="00AD51C7" w:rsidTr="00455739">
        <w:tc>
          <w:tcPr>
            <w:tcW w:w="4068" w:type="dxa"/>
          </w:tcPr>
          <w:p w:rsidR="00206CD6" w:rsidRPr="00AD51C7" w:rsidRDefault="00206CD6" w:rsidP="00455739">
            <w:pPr>
              <w:spacing w:after="120"/>
              <w:rPr>
                <w:rFonts w:ascii="Arial" w:hAnsi="Arial" w:cs="Arial"/>
                <w:b w:val="0"/>
              </w:rPr>
            </w:pPr>
          </w:p>
        </w:tc>
        <w:tc>
          <w:tcPr>
            <w:tcW w:w="6000" w:type="dxa"/>
          </w:tcPr>
          <w:p w:rsidR="00206CD6" w:rsidRPr="00D23288" w:rsidRDefault="00206CD6" w:rsidP="00455739">
            <w:pPr>
              <w:widowControl/>
              <w:spacing w:after="120"/>
              <w:jc w:val="center"/>
              <w:rPr>
                <w:rFonts w:ascii="Arial" w:hAnsi="Arial" w:cs="Arial"/>
              </w:rPr>
            </w:pPr>
            <w:bookmarkStart w:id="17" w:name="bookmark20"/>
            <w:r w:rsidRPr="00F76931">
              <w:rPr>
                <w:rFonts w:ascii="Arial" w:hAnsi="Arial" w:cs="Arial"/>
                <w:lang w:val="en-US"/>
              </w:rPr>
              <w:t>……, ngày…</w:t>
            </w:r>
            <w:r>
              <w:rPr>
                <w:rFonts w:ascii="Arial" w:hAnsi="Arial" w:cs="Arial"/>
              </w:rPr>
              <w:t>…</w:t>
            </w:r>
            <w:r>
              <w:rPr>
                <w:rFonts w:ascii="Arial" w:hAnsi="Arial" w:cs="Arial"/>
                <w:lang w:val="en-US"/>
              </w:rPr>
              <w:t>.</w:t>
            </w:r>
            <w:r w:rsidRPr="00F76931">
              <w:rPr>
                <w:rFonts w:ascii="Arial" w:hAnsi="Arial" w:cs="Arial"/>
              </w:rPr>
              <w:t>tháng......n</w:t>
            </w:r>
            <w:r w:rsidRPr="00F76931">
              <w:rPr>
                <w:rFonts w:ascii="Arial" w:hAnsi="Arial" w:cs="Arial"/>
                <w:lang w:val="en-US"/>
              </w:rPr>
              <w:t>ăm</w:t>
            </w:r>
            <w:bookmarkEnd w:id="17"/>
            <w:r>
              <w:rPr>
                <w:rFonts w:ascii="Arial" w:hAnsi="Arial" w:cs="Arial"/>
                <w:lang w:val="en-US"/>
              </w:rPr>
              <w:br/>
              <w:t xml:space="preserve">       </w:t>
            </w:r>
            <w:r w:rsidRPr="00F76931">
              <w:rPr>
                <w:rFonts w:ascii="Arial" w:hAnsi="Arial" w:cs="Arial"/>
                <w:i/>
              </w:rPr>
              <w:t>Date</w:t>
            </w:r>
            <w:r>
              <w:rPr>
                <w:rFonts w:ascii="Arial" w:hAnsi="Arial" w:cs="Arial"/>
                <w:i/>
                <w:lang w:val="en-US"/>
              </w:rPr>
              <w:t xml:space="preserve">       </w:t>
            </w:r>
            <w:r w:rsidRPr="00F76931">
              <w:rPr>
                <w:rFonts w:ascii="Arial" w:hAnsi="Arial" w:cs="Arial"/>
                <w:i/>
                <w:lang w:val="en-US"/>
              </w:rPr>
              <w:t>m</w:t>
            </w:r>
            <w:r w:rsidRPr="00F76931">
              <w:rPr>
                <w:rFonts w:ascii="Arial" w:hAnsi="Arial" w:cs="Arial"/>
                <w:i/>
              </w:rPr>
              <w:t>onth</w:t>
            </w:r>
            <w:r w:rsidRPr="00F76931">
              <w:rPr>
                <w:rFonts w:ascii="Arial" w:hAnsi="Arial" w:cs="Arial"/>
                <w:i/>
                <w:lang w:val="en-US"/>
              </w:rPr>
              <w:t xml:space="preserve">     </w:t>
            </w:r>
            <w:r w:rsidRPr="00F76931">
              <w:rPr>
                <w:rFonts w:ascii="Arial" w:hAnsi="Arial" w:cs="Arial"/>
                <w:i/>
              </w:rPr>
              <w:t>year</w:t>
            </w:r>
          </w:p>
          <w:p w:rsidR="00206CD6" w:rsidRPr="00AD51C7" w:rsidRDefault="00206CD6" w:rsidP="00455739">
            <w:pPr>
              <w:widowControl/>
              <w:spacing w:after="120"/>
              <w:jc w:val="center"/>
              <w:rPr>
                <w:rFonts w:ascii="Arial" w:hAnsi="Arial" w:cs="Arial"/>
              </w:rPr>
            </w:pPr>
            <w:r w:rsidRPr="00F76931">
              <w:rPr>
                <w:rFonts w:ascii="Arial" w:hAnsi="Arial" w:cs="Arial"/>
              </w:rPr>
              <w:t>Tên và chữ ký của người báo cáo</w:t>
            </w:r>
            <w:r>
              <w:rPr>
                <w:rFonts w:ascii="Arial" w:hAnsi="Arial" w:cs="Arial"/>
                <w:lang w:val="en-US"/>
              </w:rPr>
              <w:br/>
            </w:r>
            <w:r w:rsidRPr="00F76931">
              <w:rPr>
                <w:rFonts w:ascii="Arial" w:hAnsi="Arial" w:cs="Arial"/>
                <w:i/>
              </w:rPr>
              <w:t>Name and signature of reporting</w:t>
            </w:r>
            <w:r w:rsidRPr="00F76931">
              <w:rPr>
                <w:rFonts w:ascii="Arial" w:hAnsi="Arial" w:cs="Arial"/>
                <w:i/>
                <w:lang w:val="en-US"/>
              </w:rPr>
              <w:t xml:space="preserve"> </w:t>
            </w:r>
            <w:r w:rsidRPr="00F76931">
              <w:rPr>
                <w:rFonts w:ascii="Arial" w:hAnsi="Arial" w:cs="Arial"/>
                <w:i/>
              </w:rPr>
              <w:t>person</w:t>
            </w:r>
          </w:p>
        </w:tc>
      </w:tr>
    </w:tbl>
    <w:p w:rsidR="00206CD6" w:rsidRPr="00F76931" w:rsidRDefault="00206CD6" w:rsidP="00206CD6">
      <w:pPr>
        <w:spacing w:before="120"/>
        <w:rPr>
          <w:rFonts w:ascii="Arial" w:hAnsi="Arial" w:cs="Arial"/>
          <w:b/>
          <w:sz w:val="20"/>
          <w:lang w:val="en-US"/>
        </w:rPr>
      </w:pPr>
      <w:bookmarkStart w:id="18" w:name="bookmark21"/>
    </w:p>
    <w:p w:rsidR="00206CD6" w:rsidRDefault="00206CD6" w:rsidP="00206CD6">
      <w:pPr>
        <w:spacing w:before="120"/>
        <w:jc w:val="center"/>
        <w:rPr>
          <w:rFonts w:ascii="Arial" w:hAnsi="Arial" w:cs="Arial"/>
          <w:b/>
          <w:sz w:val="20"/>
        </w:rPr>
        <w:sectPr w:rsidR="00206CD6" w:rsidSect="00250C69">
          <w:pgSz w:w="11909" w:h="16834" w:code="9"/>
          <w:pgMar w:top="907" w:right="1440" w:bottom="1800" w:left="1440" w:header="0" w:footer="0" w:gutter="0"/>
          <w:cols w:space="720"/>
          <w:noEndnote/>
          <w:docGrid w:linePitch="360"/>
        </w:sectPr>
      </w:pPr>
    </w:p>
    <w:bookmarkEnd w:id="18"/>
    <w:p w:rsidR="00206CD6" w:rsidRPr="006F7745" w:rsidRDefault="00206CD6" w:rsidP="00206CD6">
      <w:pPr>
        <w:spacing w:before="120"/>
        <w:jc w:val="center"/>
        <w:rPr>
          <w:rFonts w:ascii="Arial" w:hAnsi="Arial" w:cs="Arial"/>
          <w:b/>
        </w:rPr>
      </w:pPr>
      <w:r>
        <w:rPr>
          <w:rFonts w:ascii="Arial" w:hAnsi="Arial" w:cs="Arial"/>
          <w:b/>
        </w:rPr>
        <w:lastRenderedPageBreak/>
        <w:t>PHỤ LỤC 3</w:t>
      </w:r>
    </w:p>
    <w:p w:rsidR="00206CD6" w:rsidRPr="00F76931" w:rsidRDefault="00206CD6" w:rsidP="00206CD6">
      <w:pPr>
        <w:spacing w:before="120"/>
        <w:jc w:val="center"/>
        <w:rPr>
          <w:rFonts w:ascii="Arial" w:hAnsi="Arial" w:cs="Arial"/>
          <w:i/>
          <w:sz w:val="20"/>
        </w:rPr>
      </w:pPr>
      <w:bookmarkStart w:id="19" w:name="bookmark22"/>
      <w:r w:rsidRPr="006F7745">
        <w:rPr>
          <w:rFonts w:ascii="Arial" w:hAnsi="Arial" w:cs="Arial"/>
          <w:sz w:val="20"/>
        </w:rPr>
        <w:t>BÁO CÁO ĐỊNH KỲ TAI NẠN HÀNG HẢI……….../NĂM 20</w:t>
      </w:r>
      <w:bookmarkEnd w:id="19"/>
      <w:r w:rsidRPr="006F7745">
        <w:rPr>
          <w:rFonts w:ascii="Arial" w:hAnsi="Arial" w:cs="Arial"/>
          <w:sz w:val="20"/>
        </w:rPr>
        <w:t>……</w:t>
      </w:r>
      <w:r w:rsidRPr="006F7745">
        <w:rPr>
          <w:rFonts w:ascii="Arial" w:hAnsi="Arial" w:cs="Arial"/>
          <w:sz w:val="20"/>
        </w:rPr>
        <w:br/>
      </w:r>
      <w:r w:rsidRPr="00F76931">
        <w:rPr>
          <w:rFonts w:ascii="Arial" w:hAnsi="Arial" w:cs="Arial"/>
          <w:b/>
          <w:i/>
          <w:sz w:val="20"/>
        </w:rPr>
        <w:t>(</w:t>
      </w:r>
      <w:r w:rsidRPr="00F76931">
        <w:rPr>
          <w:rFonts w:ascii="Arial" w:hAnsi="Arial" w:cs="Arial"/>
          <w:i/>
          <w:sz w:val="20"/>
        </w:rPr>
        <w:t xml:space="preserve">Ban hành kèm theo Thông tư </w:t>
      </w:r>
      <w:r w:rsidRPr="00565891">
        <w:rPr>
          <w:rFonts w:ascii="Arial" w:hAnsi="Arial" w:cs="Arial"/>
          <w:i/>
          <w:sz w:val="20"/>
        </w:rPr>
        <w:t>số 34/2015</w:t>
      </w:r>
      <w:r w:rsidRPr="00F76931">
        <w:rPr>
          <w:rFonts w:ascii="Arial" w:hAnsi="Arial" w:cs="Arial"/>
          <w:i/>
          <w:sz w:val="20"/>
        </w:rPr>
        <w:t>/TT-BGTVT ngày</w:t>
      </w:r>
      <w:r w:rsidRPr="00565891">
        <w:rPr>
          <w:rFonts w:ascii="Arial" w:hAnsi="Arial" w:cs="Arial"/>
          <w:i/>
          <w:sz w:val="20"/>
        </w:rPr>
        <w:t xml:space="preserve"> 24 thá</w:t>
      </w:r>
      <w:r>
        <w:rPr>
          <w:rFonts w:ascii="Arial" w:hAnsi="Arial" w:cs="Arial"/>
          <w:i/>
          <w:sz w:val="20"/>
        </w:rPr>
        <w:t>ng</w:t>
      </w:r>
      <w:r w:rsidRPr="00565891">
        <w:rPr>
          <w:rFonts w:ascii="Arial" w:hAnsi="Arial" w:cs="Arial"/>
          <w:i/>
          <w:sz w:val="20"/>
        </w:rPr>
        <w:t xml:space="preserve"> 7 </w:t>
      </w:r>
      <w:r w:rsidRPr="00F76931">
        <w:rPr>
          <w:rFonts w:ascii="Arial" w:hAnsi="Arial" w:cs="Arial"/>
          <w:i/>
          <w:sz w:val="20"/>
        </w:rPr>
        <w:t>năm 2015 của Bộ trưởng Bộ Giao thông vận tải)</w:t>
      </w:r>
    </w:p>
    <w:tbl>
      <w:tblPr>
        <w:tblW w:w="14616" w:type="dxa"/>
        <w:jc w:val="center"/>
        <w:tblLayout w:type="fixed"/>
        <w:tblCellMar>
          <w:left w:w="0" w:type="dxa"/>
          <w:right w:w="0" w:type="dxa"/>
        </w:tblCellMar>
        <w:tblLook w:val="0000" w:firstRow="0" w:lastRow="0" w:firstColumn="0" w:lastColumn="0" w:noHBand="0" w:noVBand="0"/>
      </w:tblPr>
      <w:tblGrid>
        <w:gridCol w:w="3481"/>
        <w:gridCol w:w="1123"/>
        <w:gridCol w:w="1116"/>
        <w:gridCol w:w="1116"/>
        <w:gridCol w:w="788"/>
        <w:gridCol w:w="1278"/>
        <w:gridCol w:w="1282"/>
        <w:gridCol w:w="4432"/>
      </w:tblGrid>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sz w:val="20"/>
              </w:rPr>
            </w:pPr>
          </w:p>
        </w:tc>
        <w:tc>
          <w:tcPr>
            <w:tcW w:w="4143" w:type="dxa"/>
            <w:gridSpan w:val="4"/>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b/>
                <w:sz w:val="20"/>
              </w:rPr>
            </w:pPr>
            <w:r w:rsidRPr="00F76931">
              <w:rPr>
                <w:rFonts w:ascii="Arial" w:hAnsi="Arial" w:cs="Arial"/>
                <w:b/>
                <w:sz w:val="20"/>
              </w:rPr>
              <w:t>Sổ</w:t>
            </w:r>
            <w:r>
              <w:rPr>
                <w:rFonts w:ascii="Arial" w:hAnsi="Arial" w:cs="Arial"/>
                <w:b/>
                <w:sz w:val="20"/>
              </w:rPr>
              <w:t xml:space="preserve"> v</w:t>
            </w:r>
            <w:r>
              <w:rPr>
                <w:rFonts w:ascii="Arial" w:hAnsi="Arial" w:cs="Arial"/>
                <w:b/>
                <w:sz w:val="20"/>
                <w:lang w:val="en-US"/>
              </w:rPr>
              <w:t>ụ</w:t>
            </w:r>
            <w:r>
              <w:rPr>
                <w:rFonts w:ascii="Arial" w:hAnsi="Arial" w:cs="Arial"/>
                <w:b/>
                <w:sz w:val="20"/>
              </w:rPr>
              <w:t xml:space="preserve"> tai n</w:t>
            </w:r>
            <w:r>
              <w:rPr>
                <w:rFonts w:ascii="Arial" w:hAnsi="Arial" w:cs="Arial"/>
                <w:b/>
                <w:sz w:val="20"/>
                <w:lang w:val="en-US"/>
              </w:rPr>
              <w:t>ạ</w:t>
            </w:r>
            <w:r w:rsidRPr="00F76931">
              <w:rPr>
                <w:rFonts w:ascii="Arial" w:hAnsi="Arial" w:cs="Arial"/>
                <w:b/>
                <w:sz w:val="20"/>
              </w:rPr>
              <w:t>n</w:t>
            </w:r>
          </w:p>
        </w:tc>
        <w:tc>
          <w:tcPr>
            <w:tcW w:w="1278" w:type="dxa"/>
            <w:vMerge w:val="restart"/>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b/>
                <w:sz w:val="20"/>
              </w:rPr>
            </w:pPr>
            <w:r w:rsidRPr="00F76931">
              <w:rPr>
                <w:rFonts w:ascii="Arial" w:hAnsi="Arial" w:cs="Arial"/>
                <w:b/>
                <w:sz w:val="20"/>
              </w:rPr>
              <w:t>S</w:t>
            </w:r>
            <w:r w:rsidRPr="00565891">
              <w:rPr>
                <w:rFonts w:ascii="Arial" w:hAnsi="Arial" w:cs="Arial"/>
                <w:b/>
                <w:sz w:val="20"/>
              </w:rPr>
              <w:t>ố</w:t>
            </w:r>
            <w:r w:rsidRPr="00F76931">
              <w:rPr>
                <w:rFonts w:ascii="Arial" w:hAnsi="Arial" w:cs="Arial"/>
                <w:b/>
                <w:sz w:val="20"/>
              </w:rPr>
              <w:t xml:space="preserve"> ngư</w:t>
            </w:r>
            <w:r w:rsidRPr="00565891">
              <w:rPr>
                <w:rFonts w:ascii="Arial" w:hAnsi="Arial" w:cs="Arial"/>
                <w:b/>
                <w:sz w:val="20"/>
              </w:rPr>
              <w:t>ờ</w:t>
            </w:r>
            <w:r w:rsidRPr="00F76931">
              <w:rPr>
                <w:rFonts w:ascii="Arial" w:hAnsi="Arial" w:cs="Arial"/>
                <w:b/>
                <w:sz w:val="20"/>
              </w:rPr>
              <w:t>í chết, mất tích ( ng</w:t>
            </w:r>
            <w:r w:rsidRPr="00565891">
              <w:rPr>
                <w:rFonts w:ascii="Arial" w:hAnsi="Arial" w:cs="Arial"/>
                <w:b/>
                <w:sz w:val="20"/>
              </w:rPr>
              <w:t>ười</w:t>
            </w:r>
            <w:r w:rsidRPr="00F76931">
              <w:rPr>
                <w:rFonts w:ascii="Arial" w:hAnsi="Arial" w:cs="Arial"/>
                <w:b/>
                <w:sz w:val="20"/>
              </w:rPr>
              <w:t>)</w:t>
            </w:r>
          </w:p>
        </w:tc>
        <w:tc>
          <w:tcPr>
            <w:tcW w:w="1282" w:type="dxa"/>
            <w:vMerge w:val="restart"/>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b/>
                <w:sz w:val="20"/>
              </w:rPr>
            </w:pPr>
            <w:r w:rsidRPr="00F76931">
              <w:rPr>
                <w:rFonts w:ascii="Arial" w:hAnsi="Arial" w:cs="Arial"/>
                <w:b/>
                <w:sz w:val="20"/>
              </w:rPr>
              <w:t>Số ngư</w:t>
            </w:r>
            <w:r w:rsidRPr="00565891">
              <w:rPr>
                <w:rFonts w:ascii="Arial" w:hAnsi="Arial" w:cs="Arial"/>
                <w:b/>
                <w:sz w:val="20"/>
              </w:rPr>
              <w:t>ờ</w:t>
            </w:r>
            <w:r w:rsidRPr="00F76931">
              <w:rPr>
                <w:rFonts w:ascii="Arial" w:hAnsi="Arial" w:cs="Arial"/>
                <w:b/>
                <w:sz w:val="20"/>
              </w:rPr>
              <w:t xml:space="preserve">i bị thương </w:t>
            </w:r>
            <w:r w:rsidRPr="00565891">
              <w:rPr>
                <w:rFonts w:ascii="Arial" w:hAnsi="Arial" w:cs="Arial"/>
                <w:b/>
                <w:sz w:val="20"/>
              </w:rPr>
              <w:br/>
            </w:r>
            <w:r w:rsidRPr="00F76931">
              <w:rPr>
                <w:rFonts w:ascii="Arial" w:hAnsi="Arial" w:cs="Arial"/>
                <w:b/>
                <w:sz w:val="20"/>
              </w:rPr>
              <w:t>( người)</w:t>
            </w:r>
          </w:p>
        </w:tc>
        <w:tc>
          <w:tcPr>
            <w:tcW w:w="4432" w:type="dxa"/>
            <w:tcBorders>
              <w:top w:val="single" w:sz="4" w:space="0" w:color="auto"/>
              <w:left w:val="single" w:sz="4" w:space="0" w:color="auto"/>
              <w:bottom w:val="nil"/>
              <w:right w:val="single" w:sz="4" w:space="0" w:color="auto"/>
            </w:tcBorders>
            <w:shd w:val="clear" w:color="auto" w:fill="FFFFFF"/>
            <w:vAlign w:val="center"/>
          </w:tcPr>
          <w:p w:rsidR="00206CD6" w:rsidRPr="00F76931" w:rsidRDefault="00206CD6" w:rsidP="00455739">
            <w:pPr>
              <w:spacing w:before="120"/>
              <w:jc w:val="center"/>
              <w:rPr>
                <w:rFonts w:ascii="Arial" w:hAnsi="Arial" w:cs="Arial"/>
                <w:sz w:val="20"/>
              </w:rPr>
            </w:pPr>
          </w:p>
        </w:tc>
      </w:tr>
      <w:tr w:rsidR="00206CD6" w:rsidRPr="00F76931" w:rsidTr="00455739">
        <w:trPr>
          <w:cantSplit/>
          <w:trHeight w:val="144"/>
          <w:jc w:val="center"/>
        </w:trPr>
        <w:tc>
          <w:tcPr>
            <w:tcW w:w="3481" w:type="dxa"/>
            <w:tcBorders>
              <w:top w:val="nil"/>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b/>
                <w:sz w:val="20"/>
              </w:rPr>
            </w:pPr>
            <w:r w:rsidRPr="00F76931">
              <w:rPr>
                <w:rFonts w:ascii="Arial" w:hAnsi="Arial" w:cs="Arial"/>
                <w:b/>
                <w:sz w:val="20"/>
              </w:rPr>
              <w:t>Ph</w:t>
            </w:r>
            <w:r w:rsidRPr="00F76931">
              <w:rPr>
                <w:rFonts w:ascii="Arial" w:hAnsi="Arial" w:cs="Arial"/>
                <w:b/>
                <w:sz w:val="20"/>
                <w:lang w:val="en-US"/>
              </w:rPr>
              <w:t>â</w:t>
            </w:r>
            <w:r w:rsidRPr="00F76931">
              <w:rPr>
                <w:rFonts w:ascii="Arial" w:hAnsi="Arial" w:cs="Arial"/>
                <w:b/>
                <w:sz w:val="20"/>
              </w:rPr>
              <w:t>n loại tai nạn</w:t>
            </w:r>
          </w:p>
        </w:tc>
        <w:tc>
          <w:tcPr>
            <w:tcW w:w="1123"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b/>
                <w:sz w:val="20"/>
              </w:rPr>
            </w:pPr>
            <w:r w:rsidRPr="00F76931">
              <w:rPr>
                <w:rFonts w:ascii="Arial" w:hAnsi="Arial" w:cs="Arial"/>
                <w:b/>
                <w:sz w:val="20"/>
              </w:rPr>
              <w:t>Đặc biệt nghiêm tr</w:t>
            </w:r>
            <w:r w:rsidRPr="00F76931">
              <w:rPr>
                <w:rFonts w:ascii="Arial" w:hAnsi="Arial" w:cs="Arial"/>
                <w:b/>
                <w:sz w:val="20"/>
                <w:lang w:val="en-US"/>
              </w:rPr>
              <w:t>ọn</w:t>
            </w:r>
            <w:r w:rsidRPr="00F76931">
              <w:rPr>
                <w:rFonts w:ascii="Arial" w:hAnsi="Arial" w:cs="Arial"/>
                <w:b/>
                <w:sz w:val="20"/>
              </w:rPr>
              <w:t>g</w:t>
            </w:r>
          </w:p>
        </w:tc>
        <w:tc>
          <w:tcPr>
            <w:tcW w:w="1116"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b/>
                <w:sz w:val="20"/>
              </w:rPr>
            </w:pPr>
            <w:r w:rsidRPr="00F76931">
              <w:rPr>
                <w:rFonts w:ascii="Arial" w:hAnsi="Arial" w:cs="Arial"/>
                <w:b/>
                <w:sz w:val="20"/>
              </w:rPr>
              <w:t>Nghiêm</w:t>
            </w:r>
            <w:r>
              <w:rPr>
                <w:rFonts w:ascii="Arial" w:hAnsi="Arial" w:cs="Arial"/>
                <w:b/>
                <w:sz w:val="20"/>
                <w:lang w:val="en-US"/>
              </w:rPr>
              <w:br/>
            </w:r>
            <w:r w:rsidRPr="00F76931">
              <w:rPr>
                <w:rFonts w:ascii="Arial" w:hAnsi="Arial" w:cs="Arial"/>
                <w:b/>
                <w:sz w:val="20"/>
              </w:rPr>
              <w:t>trọng</w:t>
            </w:r>
          </w:p>
        </w:tc>
        <w:tc>
          <w:tcPr>
            <w:tcW w:w="1116"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b/>
                <w:sz w:val="20"/>
              </w:rPr>
            </w:pPr>
            <w:r w:rsidRPr="00F76931">
              <w:rPr>
                <w:rFonts w:ascii="Arial" w:hAnsi="Arial" w:cs="Arial"/>
                <w:b/>
                <w:sz w:val="20"/>
                <w:lang w:val="en-US"/>
              </w:rPr>
              <w:t>Í</w:t>
            </w:r>
            <w:r w:rsidRPr="00F76931">
              <w:rPr>
                <w:rFonts w:ascii="Arial" w:hAnsi="Arial" w:cs="Arial"/>
                <w:b/>
                <w:sz w:val="20"/>
              </w:rPr>
              <w:t>t</w:t>
            </w:r>
            <w:r>
              <w:rPr>
                <w:rFonts w:ascii="Arial" w:hAnsi="Arial" w:cs="Arial"/>
                <w:b/>
                <w:sz w:val="20"/>
                <w:lang w:val="en-US"/>
              </w:rPr>
              <w:t xml:space="preserve"> </w:t>
            </w:r>
            <w:r w:rsidRPr="00F76931">
              <w:rPr>
                <w:rFonts w:ascii="Arial" w:hAnsi="Arial" w:cs="Arial"/>
                <w:b/>
                <w:sz w:val="20"/>
              </w:rPr>
              <w:t>nghiêm</w:t>
            </w:r>
            <w:r>
              <w:rPr>
                <w:rFonts w:ascii="Arial" w:hAnsi="Arial" w:cs="Arial"/>
                <w:b/>
                <w:sz w:val="20"/>
                <w:lang w:val="en-US"/>
              </w:rPr>
              <w:t xml:space="preserve"> </w:t>
            </w:r>
            <w:r w:rsidRPr="00F76931">
              <w:rPr>
                <w:rFonts w:ascii="Arial" w:hAnsi="Arial" w:cs="Arial"/>
                <w:b/>
                <w:sz w:val="20"/>
              </w:rPr>
              <w:t>trong</w:t>
            </w:r>
          </w:p>
        </w:tc>
        <w:tc>
          <w:tcPr>
            <w:tcW w:w="788" w:type="dxa"/>
            <w:tcBorders>
              <w:top w:val="single" w:sz="4" w:space="0" w:color="auto"/>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b/>
                <w:sz w:val="20"/>
              </w:rPr>
            </w:pPr>
            <w:r w:rsidRPr="00F76931">
              <w:rPr>
                <w:rFonts w:ascii="Arial" w:hAnsi="Arial" w:cs="Arial"/>
                <w:b/>
                <w:sz w:val="20"/>
              </w:rPr>
              <w:t>Cộng</w:t>
            </w:r>
          </w:p>
        </w:tc>
        <w:tc>
          <w:tcPr>
            <w:tcW w:w="1278" w:type="dxa"/>
            <w:vMerge/>
            <w:tcBorders>
              <w:top w:val="nil"/>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b/>
                <w:sz w:val="20"/>
              </w:rPr>
            </w:pPr>
          </w:p>
        </w:tc>
        <w:tc>
          <w:tcPr>
            <w:tcW w:w="1282" w:type="dxa"/>
            <w:vMerge/>
            <w:tcBorders>
              <w:top w:val="nil"/>
              <w:left w:val="single" w:sz="4" w:space="0" w:color="auto"/>
              <w:bottom w:val="nil"/>
              <w:right w:val="nil"/>
            </w:tcBorders>
            <w:shd w:val="clear" w:color="auto" w:fill="FFFFFF"/>
            <w:vAlign w:val="center"/>
          </w:tcPr>
          <w:p w:rsidR="00206CD6" w:rsidRPr="00F76931" w:rsidRDefault="00206CD6" w:rsidP="00455739">
            <w:pPr>
              <w:spacing w:before="120"/>
              <w:jc w:val="center"/>
              <w:rPr>
                <w:rFonts w:ascii="Arial" w:hAnsi="Arial" w:cs="Arial"/>
                <w:b/>
                <w:sz w:val="20"/>
              </w:rPr>
            </w:pPr>
          </w:p>
        </w:tc>
        <w:tc>
          <w:tcPr>
            <w:tcW w:w="4432" w:type="dxa"/>
            <w:tcBorders>
              <w:top w:val="nil"/>
              <w:left w:val="single" w:sz="4" w:space="0" w:color="auto"/>
              <w:bottom w:val="nil"/>
              <w:right w:val="single" w:sz="4" w:space="0" w:color="auto"/>
            </w:tcBorders>
            <w:shd w:val="clear" w:color="auto" w:fill="FFFFFF"/>
            <w:vAlign w:val="center"/>
          </w:tcPr>
          <w:p w:rsidR="00206CD6" w:rsidRPr="00F76931" w:rsidRDefault="00206CD6" w:rsidP="00455739">
            <w:pPr>
              <w:spacing w:before="120"/>
              <w:jc w:val="center"/>
              <w:rPr>
                <w:rFonts w:ascii="Arial" w:hAnsi="Arial" w:cs="Arial"/>
                <w:b/>
                <w:sz w:val="20"/>
              </w:rPr>
            </w:pPr>
            <w:r w:rsidRPr="00F76931">
              <w:rPr>
                <w:rFonts w:ascii="Arial" w:hAnsi="Arial" w:cs="Arial"/>
                <w:b/>
                <w:sz w:val="20"/>
              </w:rPr>
              <w:t>Tổn thất vật chất</w:t>
            </w:r>
          </w:p>
        </w:tc>
      </w:tr>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20"/>
              </w:rPr>
            </w:pPr>
            <w:r w:rsidRPr="00F76931">
              <w:rPr>
                <w:rFonts w:ascii="Arial" w:hAnsi="Arial" w:cs="Arial"/>
                <w:sz w:val="20"/>
              </w:rPr>
              <w:t>(1)</w:t>
            </w:r>
          </w:p>
        </w:tc>
        <w:tc>
          <w:tcPr>
            <w:tcW w:w="11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20"/>
              </w:rPr>
            </w:pPr>
            <w:r w:rsidRPr="00F76931">
              <w:rPr>
                <w:rFonts w:ascii="Arial" w:hAnsi="Arial" w:cs="Arial"/>
                <w:sz w:val="20"/>
              </w:rPr>
              <w:t>(2)</w:t>
            </w: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20"/>
              </w:rPr>
            </w:pPr>
            <w:r w:rsidRPr="00F76931">
              <w:rPr>
                <w:rFonts w:ascii="Arial" w:hAnsi="Arial" w:cs="Arial"/>
                <w:sz w:val="20"/>
              </w:rPr>
              <w:t>(3)</w:t>
            </w: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20"/>
              </w:rPr>
            </w:pPr>
            <w:r w:rsidRPr="00F76931">
              <w:rPr>
                <w:rFonts w:ascii="Arial" w:hAnsi="Arial" w:cs="Arial"/>
                <w:sz w:val="20"/>
              </w:rPr>
              <w:t>(4)</w:t>
            </w:r>
          </w:p>
        </w:tc>
        <w:tc>
          <w:tcPr>
            <w:tcW w:w="78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20"/>
              </w:rPr>
            </w:pPr>
            <w:r w:rsidRPr="00F76931">
              <w:rPr>
                <w:rFonts w:ascii="Arial" w:hAnsi="Arial" w:cs="Arial"/>
                <w:sz w:val="20"/>
              </w:rPr>
              <w:t>(5)</w:t>
            </w:r>
          </w:p>
        </w:tc>
        <w:tc>
          <w:tcPr>
            <w:tcW w:w="12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20"/>
              </w:rPr>
            </w:pPr>
            <w:r w:rsidRPr="00F76931">
              <w:rPr>
                <w:rFonts w:ascii="Arial" w:hAnsi="Arial" w:cs="Arial"/>
                <w:sz w:val="20"/>
              </w:rPr>
              <w:t>(6)</w:t>
            </w:r>
          </w:p>
        </w:tc>
        <w:tc>
          <w:tcPr>
            <w:tcW w:w="128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sz w:val="20"/>
              </w:rPr>
            </w:pPr>
            <w:r w:rsidRPr="00F76931">
              <w:rPr>
                <w:rFonts w:ascii="Arial" w:hAnsi="Arial" w:cs="Arial"/>
                <w:sz w:val="20"/>
              </w:rPr>
              <w:t>(7)</w:t>
            </w:r>
          </w:p>
        </w:tc>
        <w:tc>
          <w:tcPr>
            <w:tcW w:w="4432" w:type="dxa"/>
            <w:tcBorders>
              <w:top w:val="single" w:sz="4" w:space="0" w:color="auto"/>
              <w:left w:val="single" w:sz="4" w:space="0" w:color="auto"/>
              <w:bottom w:val="nil"/>
              <w:right w:val="single" w:sz="4" w:space="0" w:color="auto"/>
            </w:tcBorders>
            <w:shd w:val="clear" w:color="auto" w:fill="FFFFFF"/>
          </w:tcPr>
          <w:p w:rsidR="00206CD6" w:rsidRPr="00F76931" w:rsidRDefault="00206CD6" w:rsidP="00455739">
            <w:pPr>
              <w:spacing w:before="120"/>
              <w:jc w:val="center"/>
              <w:rPr>
                <w:rFonts w:ascii="Arial" w:hAnsi="Arial" w:cs="Arial"/>
                <w:sz w:val="20"/>
              </w:rPr>
            </w:pPr>
            <w:r w:rsidRPr="00F76931">
              <w:rPr>
                <w:rFonts w:ascii="Arial" w:hAnsi="Arial" w:cs="Arial"/>
                <w:sz w:val="20"/>
              </w:rPr>
              <w:t>(8)</w:t>
            </w:r>
          </w:p>
        </w:tc>
      </w:tr>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b/>
                <w:sz w:val="20"/>
                <w:lang w:val="en-US"/>
              </w:rPr>
            </w:pPr>
            <w:r w:rsidRPr="00F76931">
              <w:rPr>
                <w:rFonts w:ascii="Arial" w:hAnsi="Arial" w:cs="Arial"/>
                <w:b/>
                <w:sz w:val="20"/>
              </w:rPr>
              <w:t>T</w:t>
            </w:r>
            <w:r w:rsidRPr="00F76931">
              <w:rPr>
                <w:rFonts w:ascii="Arial" w:hAnsi="Arial" w:cs="Arial"/>
                <w:b/>
                <w:sz w:val="20"/>
                <w:lang w:val="en-US"/>
              </w:rPr>
              <w:t>Ổ</w:t>
            </w:r>
            <w:r w:rsidRPr="00F76931">
              <w:rPr>
                <w:rFonts w:ascii="Arial" w:hAnsi="Arial" w:cs="Arial"/>
                <w:b/>
                <w:sz w:val="20"/>
              </w:rPr>
              <w:t>NG S</w:t>
            </w:r>
            <w:r w:rsidRPr="00F76931">
              <w:rPr>
                <w:rFonts w:ascii="Arial" w:hAnsi="Arial" w:cs="Arial"/>
                <w:b/>
                <w:sz w:val="20"/>
                <w:lang w:val="en-US"/>
              </w:rPr>
              <w:t>Ố</w:t>
            </w:r>
          </w:p>
        </w:tc>
        <w:tc>
          <w:tcPr>
            <w:tcW w:w="11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78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8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4432" w:type="dxa"/>
            <w:vMerge w:val="restart"/>
            <w:tcBorders>
              <w:top w:val="single" w:sz="4" w:space="0" w:color="auto"/>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20"/>
                <w:lang w:val="en-US"/>
              </w:rPr>
            </w:pPr>
            <w:r w:rsidRPr="00F76931">
              <w:rPr>
                <w:rFonts w:ascii="Arial" w:hAnsi="Arial" w:cs="Arial"/>
                <w:sz w:val="20"/>
              </w:rPr>
              <w:t>a/ Phương tiện, công trình GTVT:</w:t>
            </w:r>
          </w:p>
          <w:p w:rsidR="00206CD6" w:rsidRPr="00F76931" w:rsidRDefault="00206CD6" w:rsidP="00455739">
            <w:pPr>
              <w:spacing w:before="120"/>
              <w:rPr>
                <w:rFonts w:ascii="Arial" w:hAnsi="Arial" w:cs="Arial"/>
                <w:sz w:val="20"/>
                <w:lang w:val="en-US"/>
              </w:rPr>
            </w:pPr>
          </w:p>
          <w:p w:rsidR="00206CD6" w:rsidRPr="00F76931" w:rsidRDefault="00206CD6" w:rsidP="00455739">
            <w:pPr>
              <w:spacing w:before="120"/>
              <w:rPr>
                <w:rFonts w:ascii="Arial" w:hAnsi="Arial" w:cs="Arial"/>
                <w:sz w:val="20"/>
                <w:lang w:val="en-US"/>
              </w:rPr>
            </w:pPr>
          </w:p>
          <w:p w:rsidR="00206CD6" w:rsidRPr="00F76931" w:rsidRDefault="00206CD6" w:rsidP="00455739">
            <w:pPr>
              <w:spacing w:before="120"/>
              <w:rPr>
                <w:rFonts w:ascii="Arial" w:hAnsi="Arial" w:cs="Arial"/>
                <w:sz w:val="20"/>
                <w:lang w:val="en-US"/>
              </w:rPr>
            </w:pPr>
          </w:p>
          <w:p w:rsidR="00206CD6" w:rsidRPr="00F76931" w:rsidRDefault="00206CD6" w:rsidP="00455739">
            <w:pPr>
              <w:spacing w:before="120"/>
              <w:rPr>
                <w:rFonts w:ascii="Arial" w:hAnsi="Arial" w:cs="Arial"/>
                <w:sz w:val="20"/>
                <w:lang w:val="en-US"/>
              </w:rPr>
            </w:pPr>
          </w:p>
          <w:p w:rsidR="00206CD6" w:rsidRPr="00F76931" w:rsidRDefault="00206CD6" w:rsidP="00455739">
            <w:pPr>
              <w:spacing w:before="120"/>
              <w:rPr>
                <w:rFonts w:ascii="Arial" w:hAnsi="Arial" w:cs="Arial"/>
                <w:sz w:val="20"/>
                <w:lang w:val="en-US"/>
              </w:rPr>
            </w:pPr>
            <w:r w:rsidRPr="00F76931">
              <w:rPr>
                <w:rFonts w:ascii="Arial" w:hAnsi="Arial" w:cs="Arial"/>
                <w:sz w:val="20"/>
              </w:rPr>
              <w:t>b/ Hàng hóa:</w:t>
            </w:r>
          </w:p>
          <w:p w:rsidR="00206CD6" w:rsidRPr="00F76931" w:rsidRDefault="00206CD6" w:rsidP="00455739">
            <w:pPr>
              <w:spacing w:before="120"/>
              <w:rPr>
                <w:rFonts w:ascii="Arial" w:hAnsi="Arial" w:cs="Arial"/>
                <w:sz w:val="20"/>
                <w:lang w:val="en-US"/>
              </w:rPr>
            </w:pPr>
          </w:p>
          <w:p w:rsidR="00206CD6" w:rsidRPr="00F76931" w:rsidRDefault="00206CD6" w:rsidP="00455739">
            <w:pPr>
              <w:spacing w:before="120"/>
              <w:rPr>
                <w:rFonts w:ascii="Arial" w:hAnsi="Arial" w:cs="Arial"/>
                <w:sz w:val="20"/>
                <w:lang w:val="en-US"/>
              </w:rPr>
            </w:pPr>
          </w:p>
          <w:p w:rsidR="00206CD6" w:rsidRPr="00F76931" w:rsidRDefault="00206CD6" w:rsidP="00455739">
            <w:pPr>
              <w:spacing w:before="120"/>
              <w:rPr>
                <w:rFonts w:ascii="Arial" w:hAnsi="Arial" w:cs="Arial"/>
                <w:sz w:val="20"/>
                <w:lang w:val="en-US"/>
              </w:rPr>
            </w:pPr>
          </w:p>
          <w:p w:rsidR="00206CD6" w:rsidRPr="00F76931" w:rsidRDefault="00206CD6" w:rsidP="00455739">
            <w:pPr>
              <w:spacing w:before="120"/>
              <w:rPr>
                <w:rFonts w:ascii="Arial" w:hAnsi="Arial" w:cs="Arial"/>
                <w:sz w:val="20"/>
                <w:lang w:val="en-US"/>
              </w:rPr>
            </w:pPr>
            <w:r w:rsidRPr="00F76931">
              <w:rPr>
                <w:rFonts w:ascii="Arial" w:hAnsi="Arial" w:cs="Arial"/>
                <w:sz w:val="20"/>
              </w:rPr>
              <w:t>c/ Chi phí sửa chữa</w:t>
            </w:r>
          </w:p>
          <w:p w:rsidR="00206CD6" w:rsidRPr="00F76931" w:rsidRDefault="00206CD6" w:rsidP="00455739">
            <w:pPr>
              <w:spacing w:before="120"/>
              <w:rPr>
                <w:rFonts w:ascii="Arial" w:hAnsi="Arial" w:cs="Arial"/>
                <w:sz w:val="20"/>
                <w:lang w:val="en-US"/>
              </w:rPr>
            </w:pPr>
          </w:p>
          <w:p w:rsidR="00206CD6" w:rsidRPr="00F76931" w:rsidRDefault="00206CD6" w:rsidP="00455739">
            <w:pPr>
              <w:spacing w:before="120"/>
              <w:rPr>
                <w:rFonts w:ascii="Arial" w:hAnsi="Arial" w:cs="Arial"/>
                <w:sz w:val="20"/>
                <w:lang w:val="en-US"/>
              </w:rPr>
            </w:pPr>
          </w:p>
          <w:p w:rsidR="00206CD6" w:rsidRPr="00F76931" w:rsidRDefault="00206CD6" w:rsidP="00455739">
            <w:pPr>
              <w:spacing w:before="120"/>
              <w:rPr>
                <w:rFonts w:ascii="Arial" w:hAnsi="Arial" w:cs="Arial"/>
                <w:sz w:val="20"/>
              </w:rPr>
            </w:pPr>
            <w:r>
              <w:rPr>
                <w:rFonts w:ascii="Arial" w:hAnsi="Arial" w:cs="Arial"/>
                <w:sz w:val="20"/>
                <w:lang w:val="en-US"/>
              </w:rPr>
              <w:t xml:space="preserve">d/ </w:t>
            </w:r>
            <w:r w:rsidRPr="00F76931">
              <w:rPr>
                <w:rFonts w:ascii="Arial" w:hAnsi="Arial" w:cs="Arial"/>
                <w:sz w:val="20"/>
              </w:rPr>
              <w:t>Môi trường:</w:t>
            </w:r>
          </w:p>
        </w:tc>
      </w:tr>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b/>
                <w:sz w:val="20"/>
              </w:rPr>
            </w:pPr>
            <w:r w:rsidRPr="00F76931">
              <w:rPr>
                <w:rFonts w:ascii="Arial" w:hAnsi="Arial" w:cs="Arial"/>
                <w:b/>
                <w:sz w:val="20"/>
                <w:lang w:val="en-US"/>
              </w:rPr>
              <w:t>I</w:t>
            </w:r>
            <w:r w:rsidRPr="00F76931">
              <w:rPr>
                <w:rFonts w:ascii="Arial" w:hAnsi="Arial" w:cs="Arial"/>
                <w:b/>
                <w:sz w:val="20"/>
              </w:rPr>
              <w:t>. Trong đó chia ra:</w:t>
            </w:r>
          </w:p>
        </w:tc>
        <w:tc>
          <w:tcPr>
            <w:tcW w:w="11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78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8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4432" w:type="dxa"/>
            <w:vMerge/>
            <w:tcBorders>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20"/>
              </w:rPr>
            </w:pPr>
          </w:p>
        </w:tc>
      </w:tr>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r w:rsidRPr="00F76931">
              <w:rPr>
                <w:rFonts w:ascii="Arial" w:hAnsi="Arial" w:cs="Arial"/>
                <w:sz w:val="20"/>
              </w:rPr>
              <w:t>- Tàu trong nước</w:t>
            </w:r>
          </w:p>
        </w:tc>
        <w:tc>
          <w:tcPr>
            <w:tcW w:w="11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78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8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4432" w:type="dxa"/>
            <w:vMerge/>
            <w:tcBorders>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20"/>
              </w:rPr>
            </w:pPr>
          </w:p>
        </w:tc>
      </w:tr>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r w:rsidRPr="00F76931">
              <w:rPr>
                <w:rFonts w:ascii="Arial" w:hAnsi="Arial" w:cs="Arial"/>
                <w:sz w:val="20"/>
              </w:rPr>
              <w:t>- Tàu nước ngoài</w:t>
            </w:r>
          </w:p>
        </w:tc>
        <w:tc>
          <w:tcPr>
            <w:tcW w:w="11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78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8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4432" w:type="dxa"/>
            <w:vMerge/>
            <w:tcBorders>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20"/>
              </w:rPr>
            </w:pPr>
          </w:p>
        </w:tc>
      </w:tr>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jc w:val="center"/>
              <w:rPr>
                <w:rFonts w:ascii="Arial" w:hAnsi="Arial" w:cs="Arial"/>
                <w:b/>
                <w:sz w:val="20"/>
              </w:rPr>
            </w:pPr>
            <w:r w:rsidRPr="00F76931">
              <w:rPr>
                <w:rFonts w:ascii="Arial" w:hAnsi="Arial" w:cs="Arial"/>
                <w:b/>
                <w:sz w:val="20"/>
              </w:rPr>
              <w:t>II. Trong đó chia ra:</w:t>
            </w:r>
          </w:p>
        </w:tc>
        <w:tc>
          <w:tcPr>
            <w:tcW w:w="11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78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8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4432" w:type="dxa"/>
            <w:vMerge/>
            <w:tcBorders>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20"/>
              </w:rPr>
            </w:pPr>
          </w:p>
        </w:tc>
      </w:tr>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r w:rsidRPr="00F76931">
              <w:rPr>
                <w:rFonts w:ascii="Arial" w:hAnsi="Arial" w:cs="Arial"/>
                <w:sz w:val="20"/>
              </w:rPr>
              <w:t>- M</w:t>
            </w:r>
            <w:r w:rsidRPr="00F76931">
              <w:rPr>
                <w:rFonts w:ascii="Arial" w:hAnsi="Arial" w:cs="Arial"/>
                <w:sz w:val="20"/>
                <w:lang w:val="en-US"/>
              </w:rPr>
              <w:t>ấ</w:t>
            </w:r>
            <w:r w:rsidRPr="00F76931">
              <w:rPr>
                <w:rFonts w:ascii="Arial" w:hAnsi="Arial" w:cs="Arial"/>
                <w:sz w:val="20"/>
              </w:rPr>
              <w:t>t tích</w:t>
            </w:r>
          </w:p>
        </w:tc>
        <w:tc>
          <w:tcPr>
            <w:tcW w:w="11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78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8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4432" w:type="dxa"/>
            <w:vMerge/>
            <w:tcBorders>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20"/>
              </w:rPr>
            </w:pPr>
          </w:p>
        </w:tc>
      </w:tr>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r w:rsidRPr="00F76931">
              <w:rPr>
                <w:rFonts w:ascii="Arial" w:hAnsi="Arial" w:cs="Arial"/>
                <w:sz w:val="20"/>
              </w:rPr>
              <w:t>- Đâm va</w:t>
            </w:r>
          </w:p>
        </w:tc>
        <w:tc>
          <w:tcPr>
            <w:tcW w:w="11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78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8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4432" w:type="dxa"/>
            <w:vMerge/>
            <w:tcBorders>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20"/>
              </w:rPr>
            </w:pPr>
          </w:p>
        </w:tc>
      </w:tr>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r w:rsidRPr="00F76931">
              <w:rPr>
                <w:rFonts w:ascii="Arial" w:hAnsi="Arial" w:cs="Arial"/>
                <w:sz w:val="20"/>
              </w:rPr>
              <w:t>- Va ch</w:t>
            </w:r>
            <w:r w:rsidRPr="00F76931">
              <w:rPr>
                <w:rFonts w:ascii="Arial" w:hAnsi="Arial" w:cs="Arial"/>
                <w:sz w:val="20"/>
                <w:lang w:val="en-US"/>
              </w:rPr>
              <w:t>ạ</w:t>
            </w:r>
            <w:r w:rsidRPr="00F76931">
              <w:rPr>
                <w:rFonts w:ascii="Arial" w:hAnsi="Arial" w:cs="Arial"/>
                <w:sz w:val="20"/>
              </w:rPr>
              <w:t>m</w:t>
            </w:r>
          </w:p>
        </w:tc>
        <w:tc>
          <w:tcPr>
            <w:tcW w:w="11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78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8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4432" w:type="dxa"/>
            <w:vMerge/>
            <w:tcBorders>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20"/>
              </w:rPr>
            </w:pPr>
          </w:p>
        </w:tc>
      </w:tr>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r w:rsidRPr="00F76931">
              <w:rPr>
                <w:rFonts w:ascii="Arial" w:hAnsi="Arial" w:cs="Arial"/>
                <w:sz w:val="20"/>
              </w:rPr>
              <w:t>- M</w:t>
            </w:r>
            <w:r w:rsidRPr="00F76931">
              <w:rPr>
                <w:rFonts w:ascii="Arial" w:hAnsi="Arial" w:cs="Arial"/>
                <w:sz w:val="20"/>
                <w:lang w:val="en-US"/>
              </w:rPr>
              <w:t>ắ</w:t>
            </w:r>
            <w:r>
              <w:rPr>
                <w:rFonts w:ascii="Arial" w:hAnsi="Arial" w:cs="Arial"/>
                <w:sz w:val="20"/>
              </w:rPr>
              <w:t>c c</w:t>
            </w:r>
            <w:r>
              <w:rPr>
                <w:rFonts w:ascii="Arial" w:hAnsi="Arial" w:cs="Arial"/>
                <w:sz w:val="20"/>
                <w:lang w:val="en-US"/>
              </w:rPr>
              <w:t>ạ</w:t>
            </w:r>
            <w:r w:rsidRPr="00F76931">
              <w:rPr>
                <w:rFonts w:ascii="Arial" w:hAnsi="Arial" w:cs="Arial"/>
                <w:sz w:val="20"/>
              </w:rPr>
              <w:t>n</w:t>
            </w:r>
          </w:p>
        </w:tc>
        <w:tc>
          <w:tcPr>
            <w:tcW w:w="11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78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8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4432" w:type="dxa"/>
            <w:vMerge/>
            <w:tcBorders>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20"/>
              </w:rPr>
            </w:pPr>
          </w:p>
        </w:tc>
      </w:tr>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r w:rsidRPr="00F76931">
              <w:rPr>
                <w:rFonts w:ascii="Arial" w:hAnsi="Arial" w:cs="Arial"/>
                <w:sz w:val="20"/>
              </w:rPr>
              <w:t>-</w:t>
            </w:r>
            <w:r>
              <w:rPr>
                <w:rFonts w:ascii="Arial" w:hAnsi="Arial" w:cs="Arial"/>
                <w:sz w:val="20"/>
                <w:lang w:val="en-US"/>
              </w:rPr>
              <w:t xml:space="preserve"> </w:t>
            </w:r>
            <w:r w:rsidRPr="00F76931">
              <w:rPr>
                <w:rFonts w:ascii="Arial" w:hAnsi="Arial" w:cs="Arial"/>
                <w:sz w:val="20"/>
              </w:rPr>
              <w:t>Cháy</w:t>
            </w:r>
          </w:p>
        </w:tc>
        <w:tc>
          <w:tcPr>
            <w:tcW w:w="11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78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8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4432" w:type="dxa"/>
            <w:vMerge/>
            <w:tcBorders>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20"/>
              </w:rPr>
            </w:pPr>
          </w:p>
        </w:tc>
      </w:tr>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lang w:val="en-US"/>
              </w:rPr>
            </w:pPr>
            <w:r w:rsidRPr="00F76931">
              <w:rPr>
                <w:rFonts w:ascii="Arial" w:hAnsi="Arial" w:cs="Arial"/>
                <w:sz w:val="20"/>
              </w:rPr>
              <w:t>-</w:t>
            </w:r>
            <w:r>
              <w:rPr>
                <w:rFonts w:ascii="Arial" w:hAnsi="Arial" w:cs="Arial"/>
                <w:sz w:val="20"/>
                <w:lang w:val="en-US"/>
              </w:rPr>
              <w:t xml:space="preserve"> </w:t>
            </w:r>
            <w:r w:rsidRPr="00F76931">
              <w:rPr>
                <w:rFonts w:ascii="Arial" w:hAnsi="Arial" w:cs="Arial"/>
                <w:sz w:val="20"/>
              </w:rPr>
              <w:t>N</w:t>
            </w:r>
            <w:r w:rsidRPr="00F76931">
              <w:rPr>
                <w:rFonts w:ascii="Arial" w:hAnsi="Arial" w:cs="Arial"/>
                <w:sz w:val="20"/>
                <w:lang w:val="en-US"/>
              </w:rPr>
              <w:t>ổ</w:t>
            </w:r>
          </w:p>
        </w:tc>
        <w:tc>
          <w:tcPr>
            <w:tcW w:w="11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78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8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4432" w:type="dxa"/>
            <w:vMerge/>
            <w:tcBorders>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20"/>
              </w:rPr>
            </w:pPr>
          </w:p>
        </w:tc>
      </w:tr>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r w:rsidRPr="00F76931">
              <w:rPr>
                <w:rFonts w:ascii="Arial" w:hAnsi="Arial" w:cs="Arial"/>
                <w:sz w:val="20"/>
              </w:rPr>
              <w:t>- Thủng vỏ</w:t>
            </w:r>
          </w:p>
        </w:tc>
        <w:tc>
          <w:tcPr>
            <w:tcW w:w="11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78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8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4432" w:type="dxa"/>
            <w:vMerge/>
            <w:tcBorders>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20"/>
              </w:rPr>
            </w:pPr>
          </w:p>
        </w:tc>
      </w:tr>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r w:rsidRPr="00F76931">
              <w:rPr>
                <w:rFonts w:ascii="Arial" w:hAnsi="Arial" w:cs="Arial"/>
                <w:sz w:val="20"/>
              </w:rPr>
              <w:t>- Tràn d</w:t>
            </w:r>
            <w:r w:rsidRPr="00F76931">
              <w:rPr>
                <w:rFonts w:ascii="Arial" w:hAnsi="Arial" w:cs="Arial"/>
                <w:sz w:val="20"/>
                <w:lang w:val="en-US"/>
              </w:rPr>
              <w:t>ầ</w:t>
            </w:r>
            <w:r w:rsidRPr="00F76931">
              <w:rPr>
                <w:rFonts w:ascii="Arial" w:hAnsi="Arial" w:cs="Arial"/>
                <w:sz w:val="20"/>
              </w:rPr>
              <w:t>u</w:t>
            </w:r>
          </w:p>
        </w:tc>
        <w:tc>
          <w:tcPr>
            <w:tcW w:w="11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78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8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4432" w:type="dxa"/>
            <w:vMerge/>
            <w:tcBorders>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20"/>
              </w:rPr>
            </w:pPr>
          </w:p>
        </w:tc>
      </w:tr>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r w:rsidRPr="00F76931">
              <w:rPr>
                <w:rFonts w:ascii="Arial" w:hAnsi="Arial" w:cs="Arial"/>
                <w:sz w:val="20"/>
              </w:rPr>
              <w:t>- L</w:t>
            </w:r>
            <w:r w:rsidRPr="00F76931">
              <w:rPr>
                <w:rFonts w:ascii="Arial" w:hAnsi="Arial" w:cs="Arial"/>
                <w:sz w:val="20"/>
                <w:lang w:val="en-US"/>
              </w:rPr>
              <w:t>ật</w:t>
            </w:r>
            <w:r w:rsidRPr="00F76931">
              <w:rPr>
                <w:rFonts w:ascii="Arial" w:hAnsi="Arial" w:cs="Arial"/>
                <w:sz w:val="20"/>
              </w:rPr>
              <w:t xml:space="preserve"> tàu</w:t>
            </w:r>
          </w:p>
        </w:tc>
        <w:tc>
          <w:tcPr>
            <w:tcW w:w="11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78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8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4432" w:type="dxa"/>
            <w:vMerge/>
            <w:tcBorders>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20"/>
              </w:rPr>
            </w:pPr>
          </w:p>
        </w:tc>
      </w:tr>
      <w:tr w:rsidR="00206CD6" w:rsidRPr="00F76931" w:rsidTr="00455739">
        <w:trPr>
          <w:cantSplit/>
          <w:trHeight w:val="144"/>
          <w:jc w:val="center"/>
        </w:trPr>
        <w:tc>
          <w:tcPr>
            <w:tcW w:w="3481"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r w:rsidRPr="00F76931">
              <w:rPr>
                <w:rFonts w:ascii="Arial" w:hAnsi="Arial" w:cs="Arial"/>
                <w:sz w:val="20"/>
              </w:rPr>
              <w:t>- Chìm đ</w:t>
            </w:r>
            <w:r w:rsidRPr="00F76931">
              <w:rPr>
                <w:rFonts w:ascii="Arial" w:hAnsi="Arial" w:cs="Arial"/>
                <w:sz w:val="20"/>
                <w:lang w:val="en-US"/>
              </w:rPr>
              <w:t>ắ</w:t>
            </w:r>
            <w:r w:rsidRPr="00F76931">
              <w:rPr>
                <w:rFonts w:ascii="Arial" w:hAnsi="Arial" w:cs="Arial"/>
                <w:sz w:val="20"/>
              </w:rPr>
              <w:t>m</w:t>
            </w:r>
          </w:p>
        </w:tc>
        <w:tc>
          <w:tcPr>
            <w:tcW w:w="1123"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78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78"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1282" w:type="dxa"/>
            <w:tcBorders>
              <w:top w:val="single" w:sz="4" w:space="0" w:color="auto"/>
              <w:left w:val="single" w:sz="4" w:space="0" w:color="auto"/>
              <w:bottom w:val="nil"/>
              <w:right w:val="nil"/>
            </w:tcBorders>
            <w:shd w:val="clear" w:color="auto" w:fill="FFFFFF"/>
          </w:tcPr>
          <w:p w:rsidR="00206CD6" w:rsidRPr="00F76931" w:rsidRDefault="00206CD6" w:rsidP="00455739">
            <w:pPr>
              <w:spacing w:before="120"/>
              <w:rPr>
                <w:rFonts w:ascii="Arial" w:hAnsi="Arial" w:cs="Arial"/>
                <w:sz w:val="20"/>
              </w:rPr>
            </w:pPr>
          </w:p>
        </w:tc>
        <w:tc>
          <w:tcPr>
            <w:tcW w:w="4432" w:type="dxa"/>
            <w:vMerge/>
            <w:tcBorders>
              <w:left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20"/>
              </w:rPr>
            </w:pPr>
          </w:p>
        </w:tc>
      </w:tr>
      <w:tr w:rsidR="00206CD6" w:rsidRPr="00F76931" w:rsidTr="00455739">
        <w:trPr>
          <w:cantSplit/>
          <w:trHeight w:val="144"/>
          <w:jc w:val="center"/>
        </w:trPr>
        <w:tc>
          <w:tcPr>
            <w:tcW w:w="3481"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20"/>
              </w:rPr>
            </w:pPr>
            <w:r w:rsidRPr="00F76931">
              <w:rPr>
                <w:rFonts w:ascii="Arial" w:hAnsi="Arial" w:cs="Arial"/>
                <w:sz w:val="20"/>
              </w:rPr>
              <w:t>- Tai nạn khác</w:t>
            </w:r>
          </w:p>
        </w:tc>
        <w:tc>
          <w:tcPr>
            <w:tcW w:w="1123"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20"/>
              </w:rPr>
            </w:pPr>
          </w:p>
        </w:tc>
        <w:tc>
          <w:tcPr>
            <w:tcW w:w="1116"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20"/>
              </w:rPr>
            </w:pPr>
          </w:p>
        </w:tc>
        <w:tc>
          <w:tcPr>
            <w:tcW w:w="788"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20"/>
              </w:rPr>
            </w:pPr>
          </w:p>
        </w:tc>
        <w:tc>
          <w:tcPr>
            <w:tcW w:w="1278"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20"/>
              </w:rPr>
            </w:pPr>
          </w:p>
        </w:tc>
        <w:tc>
          <w:tcPr>
            <w:tcW w:w="1282" w:type="dxa"/>
            <w:tcBorders>
              <w:top w:val="single" w:sz="4" w:space="0" w:color="auto"/>
              <w:left w:val="single" w:sz="4" w:space="0" w:color="auto"/>
              <w:bottom w:val="single" w:sz="4" w:space="0" w:color="auto"/>
              <w:right w:val="nil"/>
            </w:tcBorders>
            <w:shd w:val="clear" w:color="auto" w:fill="FFFFFF"/>
          </w:tcPr>
          <w:p w:rsidR="00206CD6" w:rsidRPr="00F76931" w:rsidRDefault="00206CD6" w:rsidP="00455739">
            <w:pPr>
              <w:spacing w:before="120"/>
              <w:rPr>
                <w:rFonts w:ascii="Arial" w:hAnsi="Arial" w:cs="Arial"/>
                <w:sz w:val="20"/>
              </w:rPr>
            </w:pPr>
          </w:p>
        </w:tc>
        <w:tc>
          <w:tcPr>
            <w:tcW w:w="4432" w:type="dxa"/>
            <w:vMerge/>
            <w:tcBorders>
              <w:left w:val="single" w:sz="4" w:space="0" w:color="auto"/>
              <w:bottom w:val="single" w:sz="4" w:space="0" w:color="auto"/>
              <w:right w:val="single" w:sz="4" w:space="0" w:color="auto"/>
            </w:tcBorders>
            <w:shd w:val="clear" w:color="auto" w:fill="FFFFFF"/>
          </w:tcPr>
          <w:p w:rsidR="00206CD6" w:rsidRPr="00F76931" w:rsidRDefault="00206CD6" w:rsidP="00455739">
            <w:pPr>
              <w:spacing w:before="120"/>
              <w:rPr>
                <w:rFonts w:ascii="Arial" w:hAnsi="Arial" w:cs="Arial"/>
                <w:sz w:val="20"/>
              </w:rPr>
            </w:pPr>
          </w:p>
        </w:tc>
      </w:tr>
    </w:tbl>
    <w:p w:rsidR="00206CD6" w:rsidRPr="00D43843" w:rsidRDefault="00206CD6" w:rsidP="00206CD6">
      <w:pPr>
        <w:spacing w:before="120"/>
        <w:jc w:val="right"/>
        <w:rPr>
          <w:rFonts w:ascii="Arial" w:hAnsi="Arial" w:cs="Arial"/>
          <w:i/>
          <w:sz w:val="20"/>
          <w:lang w:val="en-US"/>
        </w:rPr>
      </w:pPr>
      <w:bookmarkStart w:id="20" w:name="bookmark23"/>
      <w:r w:rsidRPr="00F76931">
        <w:rPr>
          <w:rFonts w:ascii="Arial" w:hAnsi="Arial" w:cs="Arial"/>
          <w:i/>
          <w:sz w:val="20"/>
          <w:lang w:val="en-US"/>
        </w:rPr>
        <w:t>……..</w:t>
      </w:r>
      <w:r w:rsidRPr="00F76931">
        <w:rPr>
          <w:rFonts w:ascii="Arial" w:hAnsi="Arial" w:cs="Arial"/>
          <w:i/>
          <w:sz w:val="20"/>
        </w:rPr>
        <w:t>, ngày</w:t>
      </w:r>
      <w:r>
        <w:rPr>
          <w:rFonts w:ascii="Arial" w:hAnsi="Arial" w:cs="Arial"/>
          <w:i/>
          <w:sz w:val="20"/>
        </w:rPr>
        <w:t>…</w:t>
      </w:r>
      <w:r>
        <w:rPr>
          <w:rFonts w:ascii="Arial" w:hAnsi="Arial" w:cs="Arial"/>
          <w:i/>
          <w:sz w:val="20"/>
          <w:lang w:val="en-US"/>
        </w:rPr>
        <w:t>..</w:t>
      </w:r>
      <w:r w:rsidRPr="00F76931">
        <w:rPr>
          <w:rFonts w:ascii="Arial" w:hAnsi="Arial" w:cs="Arial"/>
          <w:i/>
          <w:sz w:val="20"/>
        </w:rPr>
        <w:t>th</w:t>
      </w:r>
      <w:r w:rsidRPr="00F76931">
        <w:rPr>
          <w:rFonts w:ascii="Arial" w:hAnsi="Arial" w:cs="Arial"/>
          <w:i/>
          <w:sz w:val="20"/>
          <w:lang w:val="en-US"/>
        </w:rPr>
        <w:t>á</w:t>
      </w:r>
      <w:r w:rsidRPr="00F76931">
        <w:rPr>
          <w:rFonts w:ascii="Arial" w:hAnsi="Arial" w:cs="Arial"/>
          <w:i/>
          <w:sz w:val="20"/>
        </w:rPr>
        <w:t>ng.... năm 20</w:t>
      </w:r>
      <w:bookmarkEnd w:id="20"/>
      <w:r>
        <w:rPr>
          <w:rFonts w:ascii="Arial" w:hAnsi="Arial" w:cs="Arial"/>
          <w:i/>
          <w:sz w:val="20"/>
          <w:lang w:val="en-US"/>
        </w:rPr>
        <w:t>….</w:t>
      </w:r>
    </w:p>
    <w:p w:rsidR="00206CD6" w:rsidRDefault="00206CD6" w:rsidP="00206CD6">
      <w:pPr>
        <w:spacing w:before="120"/>
        <w:ind w:left="10080" w:firstLine="720"/>
        <w:jc w:val="center"/>
        <w:rPr>
          <w:rFonts w:ascii="Arial" w:hAnsi="Arial" w:cs="Arial"/>
          <w:i/>
          <w:sz w:val="20"/>
        </w:rPr>
      </w:pPr>
      <w:bookmarkStart w:id="21" w:name="bookmark24"/>
      <w:r w:rsidRPr="00F76931">
        <w:rPr>
          <w:rFonts w:ascii="Arial" w:hAnsi="Arial" w:cs="Arial"/>
          <w:i/>
          <w:sz w:val="20"/>
        </w:rPr>
        <w:t>(K</w:t>
      </w:r>
      <w:r w:rsidRPr="00F76931">
        <w:rPr>
          <w:rFonts w:ascii="Arial" w:hAnsi="Arial" w:cs="Arial"/>
          <w:i/>
          <w:sz w:val="20"/>
          <w:lang w:val="en-US"/>
        </w:rPr>
        <w:t>ý</w:t>
      </w:r>
      <w:r w:rsidRPr="00F76931">
        <w:rPr>
          <w:rFonts w:ascii="Arial" w:hAnsi="Arial" w:cs="Arial"/>
          <w:i/>
          <w:sz w:val="20"/>
        </w:rPr>
        <w:t xml:space="preserve"> tên, đ</w:t>
      </w:r>
      <w:r w:rsidRPr="00F76931">
        <w:rPr>
          <w:rFonts w:ascii="Arial" w:hAnsi="Arial" w:cs="Arial"/>
          <w:i/>
          <w:sz w:val="20"/>
          <w:lang w:val="en-US"/>
        </w:rPr>
        <w:t>ó</w:t>
      </w:r>
      <w:r w:rsidRPr="00F76931">
        <w:rPr>
          <w:rFonts w:ascii="Arial" w:hAnsi="Arial" w:cs="Arial"/>
          <w:i/>
          <w:sz w:val="20"/>
        </w:rPr>
        <w:t>ng dấu)</w:t>
      </w:r>
      <w:bookmarkEnd w:id="21"/>
    </w:p>
    <w:p w:rsidR="00206CD6" w:rsidRPr="004D3851" w:rsidRDefault="00206CD6" w:rsidP="00206CD6">
      <w:pPr>
        <w:rPr>
          <w:rFonts w:ascii="Arial" w:hAnsi="Arial" w:cs="Arial"/>
          <w:sz w:val="20"/>
          <w:lang w:val="en-US"/>
        </w:rPr>
      </w:pPr>
    </w:p>
    <w:p w:rsidR="00681DEA" w:rsidRDefault="00681DEA"/>
    <w:sectPr w:rsidR="00681DEA" w:rsidSect="006B346D">
      <w:pgSz w:w="16834" w:h="11909" w:orient="landscape" w:code="9"/>
      <w:pgMar w:top="907" w:right="1440" w:bottom="180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 w15:restartNumberingAfterBreak="0">
    <w:nsid w:val="00000003"/>
    <w:multiLevelType w:val="multilevel"/>
    <w:tmpl w:val="00000002"/>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3" w15:restartNumberingAfterBreak="0">
    <w:nsid w:val="00000007"/>
    <w:multiLevelType w:val="multilevel"/>
    <w:tmpl w:val="00000006"/>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4" w15:restartNumberingAfterBreak="0">
    <w:nsid w:val="00000009"/>
    <w:multiLevelType w:val="multilevel"/>
    <w:tmpl w:val="00000008"/>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5" w15:restartNumberingAfterBreak="0">
    <w:nsid w:val="0000000B"/>
    <w:multiLevelType w:val="multilevel"/>
    <w:tmpl w:val="0000000A"/>
    <w:lvl w:ilvl="0">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3"/>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6" w15:restartNumberingAfterBreak="0">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7" w15:restartNumberingAfterBreak="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8" w15:restartNumberingAfterBreak="0">
    <w:nsid w:val="00000011"/>
    <w:multiLevelType w:val="multilevel"/>
    <w:tmpl w:val="00000010"/>
    <w:lvl w:ilvl="0">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9"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0" w15:restartNumberingAfterBreak="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1" w15:restartNumberingAfterBreak="0">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2" w15:restartNumberingAfterBreak="0">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3" w15:restartNumberingAfterBreak="0">
    <w:nsid w:val="0000001B"/>
    <w:multiLevelType w:val="multilevel"/>
    <w:tmpl w:val="0000001A"/>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4" w15:restartNumberingAfterBreak="0">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5"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6" w15:restartNumberingAfterBreak="0">
    <w:nsid w:val="00000021"/>
    <w:multiLevelType w:val="multilevel"/>
    <w:tmpl w:val="00000020"/>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7" w15:restartNumberingAfterBreak="0">
    <w:nsid w:val="00000023"/>
    <w:multiLevelType w:val="multilevel"/>
    <w:tmpl w:val="00000022"/>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8" w15:restartNumberingAfterBreak="0">
    <w:nsid w:val="00000025"/>
    <w:multiLevelType w:val="multilevel"/>
    <w:tmpl w:val="00000024"/>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9" w15:restartNumberingAfterBreak="0">
    <w:nsid w:val="00000027"/>
    <w:multiLevelType w:val="multilevel"/>
    <w:tmpl w:val="00000026"/>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20" w15:restartNumberingAfterBreak="0">
    <w:nsid w:val="00000029"/>
    <w:multiLevelType w:val="multilevel"/>
    <w:tmpl w:val="00000028"/>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21" w15:restartNumberingAfterBreak="0">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22" w15:restartNumberingAfterBreak="0">
    <w:nsid w:val="0000002D"/>
    <w:multiLevelType w:val="multilevel"/>
    <w:tmpl w:val="0000002C"/>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23" w15:restartNumberingAfterBreak="0">
    <w:nsid w:val="0000002F"/>
    <w:multiLevelType w:val="multilevel"/>
    <w:tmpl w:val="0000002E"/>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24" w15:restartNumberingAfterBreak="0">
    <w:nsid w:val="00000031"/>
    <w:multiLevelType w:val="multilevel"/>
    <w:tmpl w:val="00000030"/>
    <w:lvl w:ilvl="0">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1">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2">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3">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4">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5">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6">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7">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8">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abstractNum>
  <w:abstractNum w:abstractNumId="25" w15:restartNumberingAfterBreak="0">
    <w:nsid w:val="00000033"/>
    <w:multiLevelType w:val="multilevel"/>
    <w:tmpl w:val="0000003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26" w15:restartNumberingAfterBreak="0">
    <w:nsid w:val="00000035"/>
    <w:multiLevelType w:val="multilevel"/>
    <w:tmpl w:val="00000034"/>
    <w:lvl w:ilvl="0">
      <w:start w:val="7"/>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7"/>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7"/>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7"/>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7"/>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7"/>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7"/>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7"/>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7"/>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27" w15:restartNumberingAfterBreak="0">
    <w:nsid w:val="00000037"/>
    <w:multiLevelType w:val="multilevel"/>
    <w:tmpl w:val="00000036"/>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28" w15:restartNumberingAfterBreak="0">
    <w:nsid w:val="00000039"/>
    <w:multiLevelType w:val="multilevel"/>
    <w:tmpl w:val="00000038"/>
    <w:lvl w:ilvl="0">
      <w:start w:val="1"/>
      <w:numFmt w:val="decimal"/>
      <w:lvlText w:val="%1."/>
      <w:lvlJc w:val="left"/>
      <w:rPr>
        <w:rFonts w:ascii="Times New Roman" w:hAnsi="Times New Roman" w:cs="Times New Roman"/>
        <w:b w:val="0"/>
        <w:bCs w:val="0"/>
        <w:i/>
        <w:iCs/>
        <w:smallCaps w:val="0"/>
        <w:strike w:val="0"/>
        <w:color w:val="000000"/>
        <w:spacing w:val="1"/>
        <w:w w:val="100"/>
        <w:position w:val="0"/>
        <w:sz w:val="25"/>
        <w:szCs w:val="25"/>
        <w:u w:val="none"/>
      </w:rPr>
    </w:lvl>
    <w:lvl w:ilvl="1">
      <w:start w:val="1"/>
      <w:numFmt w:val="decimal"/>
      <w:lvlText w:val="%1."/>
      <w:lvlJc w:val="left"/>
      <w:rPr>
        <w:rFonts w:ascii="Times New Roman" w:hAnsi="Times New Roman" w:cs="Times New Roman"/>
        <w:b w:val="0"/>
        <w:bCs w:val="0"/>
        <w:i/>
        <w:iCs/>
        <w:smallCaps w:val="0"/>
        <w:strike w:val="0"/>
        <w:color w:val="000000"/>
        <w:spacing w:val="1"/>
        <w:w w:val="100"/>
        <w:position w:val="0"/>
        <w:sz w:val="25"/>
        <w:szCs w:val="25"/>
        <w:u w:val="none"/>
      </w:rPr>
    </w:lvl>
    <w:lvl w:ilvl="2">
      <w:start w:val="1"/>
      <w:numFmt w:val="decimal"/>
      <w:lvlText w:val="%1."/>
      <w:lvlJc w:val="left"/>
      <w:rPr>
        <w:rFonts w:ascii="Times New Roman" w:hAnsi="Times New Roman" w:cs="Times New Roman"/>
        <w:b w:val="0"/>
        <w:bCs w:val="0"/>
        <w:i/>
        <w:iCs/>
        <w:smallCaps w:val="0"/>
        <w:strike w:val="0"/>
        <w:color w:val="000000"/>
        <w:spacing w:val="1"/>
        <w:w w:val="100"/>
        <w:position w:val="0"/>
        <w:sz w:val="25"/>
        <w:szCs w:val="25"/>
        <w:u w:val="none"/>
      </w:rPr>
    </w:lvl>
    <w:lvl w:ilvl="3">
      <w:start w:val="1"/>
      <w:numFmt w:val="decimal"/>
      <w:lvlText w:val="%1."/>
      <w:lvlJc w:val="left"/>
      <w:rPr>
        <w:rFonts w:ascii="Times New Roman" w:hAnsi="Times New Roman" w:cs="Times New Roman"/>
        <w:b w:val="0"/>
        <w:bCs w:val="0"/>
        <w:i/>
        <w:iCs/>
        <w:smallCaps w:val="0"/>
        <w:strike w:val="0"/>
        <w:color w:val="000000"/>
        <w:spacing w:val="1"/>
        <w:w w:val="100"/>
        <w:position w:val="0"/>
        <w:sz w:val="25"/>
        <w:szCs w:val="25"/>
        <w:u w:val="none"/>
      </w:rPr>
    </w:lvl>
    <w:lvl w:ilvl="4">
      <w:start w:val="1"/>
      <w:numFmt w:val="decimal"/>
      <w:lvlText w:val="%1."/>
      <w:lvlJc w:val="left"/>
      <w:rPr>
        <w:rFonts w:ascii="Times New Roman" w:hAnsi="Times New Roman" w:cs="Times New Roman"/>
        <w:b w:val="0"/>
        <w:bCs w:val="0"/>
        <w:i/>
        <w:iCs/>
        <w:smallCaps w:val="0"/>
        <w:strike w:val="0"/>
        <w:color w:val="000000"/>
        <w:spacing w:val="1"/>
        <w:w w:val="100"/>
        <w:position w:val="0"/>
        <w:sz w:val="25"/>
        <w:szCs w:val="25"/>
        <w:u w:val="none"/>
      </w:rPr>
    </w:lvl>
    <w:lvl w:ilvl="5">
      <w:start w:val="1"/>
      <w:numFmt w:val="decimal"/>
      <w:lvlText w:val="%1."/>
      <w:lvlJc w:val="left"/>
      <w:rPr>
        <w:rFonts w:ascii="Times New Roman" w:hAnsi="Times New Roman" w:cs="Times New Roman"/>
        <w:b w:val="0"/>
        <w:bCs w:val="0"/>
        <w:i/>
        <w:iCs/>
        <w:smallCaps w:val="0"/>
        <w:strike w:val="0"/>
        <w:color w:val="000000"/>
        <w:spacing w:val="1"/>
        <w:w w:val="100"/>
        <w:position w:val="0"/>
        <w:sz w:val="25"/>
        <w:szCs w:val="25"/>
        <w:u w:val="none"/>
      </w:rPr>
    </w:lvl>
    <w:lvl w:ilvl="6">
      <w:start w:val="1"/>
      <w:numFmt w:val="decimal"/>
      <w:lvlText w:val="%1."/>
      <w:lvlJc w:val="left"/>
      <w:rPr>
        <w:rFonts w:ascii="Times New Roman" w:hAnsi="Times New Roman" w:cs="Times New Roman"/>
        <w:b w:val="0"/>
        <w:bCs w:val="0"/>
        <w:i/>
        <w:iCs/>
        <w:smallCaps w:val="0"/>
        <w:strike w:val="0"/>
        <w:color w:val="000000"/>
        <w:spacing w:val="1"/>
        <w:w w:val="100"/>
        <w:position w:val="0"/>
        <w:sz w:val="25"/>
        <w:szCs w:val="25"/>
        <w:u w:val="none"/>
      </w:rPr>
    </w:lvl>
    <w:lvl w:ilvl="7">
      <w:start w:val="1"/>
      <w:numFmt w:val="decimal"/>
      <w:lvlText w:val="%1."/>
      <w:lvlJc w:val="left"/>
      <w:rPr>
        <w:rFonts w:ascii="Times New Roman" w:hAnsi="Times New Roman" w:cs="Times New Roman"/>
        <w:b w:val="0"/>
        <w:bCs w:val="0"/>
        <w:i/>
        <w:iCs/>
        <w:smallCaps w:val="0"/>
        <w:strike w:val="0"/>
        <w:color w:val="000000"/>
        <w:spacing w:val="1"/>
        <w:w w:val="100"/>
        <w:position w:val="0"/>
        <w:sz w:val="25"/>
        <w:szCs w:val="25"/>
        <w:u w:val="none"/>
      </w:rPr>
    </w:lvl>
    <w:lvl w:ilvl="8">
      <w:start w:val="1"/>
      <w:numFmt w:val="decimal"/>
      <w:lvlText w:val="%1."/>
      <w:lvlJc w:val="left"/>
      <w:rPr>
        <w:rFonts w:ascii="Times New Roman" w:hAnsi="Times New Roman" w:cs="Times New Roman"/>
        <w:b w:val="0"/>
        <w:bCs w:val="0"/>
        <w:i/>
        <w:iCs/>
        <w:smallCaps w:val="0"/>
        <w:strike w:val="0"/>
        <w:color w:val="000000"/>
        <w:spacing w:val="1"/>
        <w:w w:val="100"/>
        <w:position w:val="0"/>
        <w:sz w:val="25"/>
        <w:szCs w:val="25"/>
        <w:u w:val="none"/>
      </w:rPr>
    </w:lvl>
  </w:abstractNum>
  <w:abstractNum w:abstractNumId="29" w15:restartNumberingAfterBreak="0">
    <w:nsid w:val="0000003B"/>
    <w:multiLevelType w:val="multilevel"/>
    <w:tmpl w:val="0000003A"/>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30" w15:restartNumberingAfterBreak="0">
    <w:nsid w:val="0000003D"/>
    <w:multiLevelType w:val="multilevel"/>
    <w:tmpl w:val="0000003C"/>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31" w15:restartNumberingAfterBreak="0">
    <w:nsid w:val="0000003F"/>
    <w:multiLevelType w:val="multilevel"/>
    <w:tmpl w:val="0000003E"/>
    <w:lvl w:ilvl="0">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1">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2">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3">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4">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5">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6">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7">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8">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abstractNum>
  <w:abstractNum w:abstractNumId="32" w15:restartNumberingAfterBreak="0">
    <w:nsid w:val="00000041"/>
    <w:multiLevelType w:val="multilevel"/>
    <w:tmpl w:val="00000040"/>
    <w:lvl w:ilvl="0">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abstractNum>
  <w:abstractNum w:abstractNumId="33" w15:restartNumberingAfterBreak="0">
    <w:nsid w:val="00000043"/>
    <w:multiLevelType w:val="multilevel"/>
    <w:tmpl w:val="00000042"/>
    <w:lvl w:ilvl="0">
      <w:numFmt w:val="decimal"/>
      <w:lvlText w:val="4.%1)"/>
      <w:lvlJc w:val="left"/>
      <w:rPr>
        <w:rFonts w:ascii="Times New Roman" w:hAnsi="Times New Roman" w:cs="Times New Roman"/>
        <w:b/>
        <w:bCs/>
        <w:i/>
        <w:iCs/>
        <w:smallCaps w:val="0"/>
        <w:strike w:val="0"/>
        <w:color w:val="000000"/>
        <w:spacing w:val="-3"/>
        <w:w w:val="100"/>
        <w:position w:val="0"/>
        <w:sz w:val="16"/>
        <w:szCs w:val="16"/>
        <w:u w:val="none"/>
      </w:rPr>
    </w:lvl>
    <w:lvl w:ilvl="1">
      <w:numFmt w:val="decimal"/>
      <w:lvlText w:val="4.%1)"/>
      <w:lvlJc w:val="left"/>
      <w:rPr>
        <w:rFonts w:ascii="Times New Roman" w:hAnsi="Times New Roman" w:cs="Times New Roman"/>
        <w:b/>
        <w:bCs/>
        <w:i/>
        <w:iCs/>
        <w:smallCaps w:val="0"/>
        <w:strike w:val="0"/>
        <w:color w:val="000000"/>
        <w:spacing w:val="-3"/>
        <w:w w:val="100"/>
        <w:position w:val="0"/>
        <w:sz w:val="16"/>
        <w:szCs w:val="16"/>
        <w:u w:val="none"/>
      </w:rPr>
    </w:lvl>
    <w:lvl w:ilvl="2">
      <w:numFmt w:val="decimal"/>
      <w:lvlText w:val="4.%1)"/>
      <w:lvlJc w:val="left"/>
      <w:rPr>
        <w:rFonts w:ascii="Times New Roman" w:hAnsi="Times New Roman" w:cs="Times New Roman"/>
        <w:b/>
        <w:bCs/>
        <w:i/>
        <w:iCs/>
        <w:smallCaps w:val="0"/>
        <w:strike w:val="0"/>
        <w:color w:val="000000"/>
        <w:spacing w:val="-3"/>
        <w:w w:val="100"/>
        <w:position w:val="0"/>
        <w:sz w:val="16"/>
        <w:szCs w:val="16"/>
        <w:u w:val="none"/>
      </w:rPr>
    </w:lvl>
    <w:lvl w:ilvl="3">
      <w:numFmt w:val="decimal"/>
      <w:lvlText w:val="4.%1)"/>
      <w:lvlJc w:val="left"/>
      <w:rPr>
        <w:rFonts w:ascii="Times New Roman" w:hAnsi="Times New Roman" w:cs="Times New Roman"/>
        <w:b/>
        <w:bCs/>
        <w:i/>
        <w:iCs/>
        <w:smallCaps w:val="0"/>
        <w:strike w:val="0"/>
        <w:color w:val="000000"/>
        <w:spacing w:val="-3"/>
        <w:w w:val="100"/>
        <w:position w:val="0"/>
        <w:sz w:val="16"/>
        <w:szCs w:val="16"/>
        <w:u w:val="none"/>
      </w:rPr>
    </w:lvl>
    <w:lvl w:ilvl="4">
      <w:numFmt w:val="decimal"/>
      <w:lvlText w:val="4.%1)"/>
      <w:lvlJc w:val="left"/>
      <w:rPr>
        <w:rFonts w:ascii="Times New Roman" w:hAnsi="Times New Roman" w:cs="Times New Roman"/>
        <w:b/>
        <w:bCs/>
        <w:i/>
        <w:iCs/>
        <w:smallCaps w:val="0"/>
        <w:strike w:val="0"/>
        <w:color w:val="000000"/>
        <w:spacing w:val="-3"/>
        <w:w w:val="100"/>
        <w:position w:val="0"/>
        <w:sz w:val="16"/>
        <w:szCs w:val="16"/>
        <w:u w:val="none"/>
      </w:rPr>
    </w:lvl>
    <w:lvl w:ilvl="5">
      <w:numFmt w:val="decimal"/>
      <w:lvlText w:val="4.%1)"/>
      <w:lvlJc w:val="left"/>
      <w:rPr>
        <w:rFonts w:ascii="Times New Roman" w:hAnsi="Times New Roman" w:cs="Times New Roman"/>
        <w:b/>
        <w:bCs/>
        <w:i/>
        <w:iCs/>
        <w:smallCaps w:val="0"/>
        <w:strike w:val="0"/>
        <w:color w:val="000000"/>
        <w:spacing w:val="-3"/>
        <w:w w:val="100"/>
        <w:position w:val="0"/>
        <w:sz w:val="16"/>
        <w:szCs w:val="16"/>
        <w:u w:val="none"/>
      </w:rPr>
    </w:lvl>
    <w:lvl w:ilvl="6">
      <w:numFmt w:val="decimal"/>
      <w:lvlText w:val="4.%1)"/>
      <w:lvlJc w:val="left"/>
      <w:rPr>
        <w:rFonts w:ascii="Times New Roman" w:hAnsi="Times New Roman" w:cs="Times New Roman"/>
        <w:b/>
        <w:bCs/>
        <w:i/>
        <w:iCs/>
        <w:smallCaps w:val="0"/>
        <w:strike w:val="0"/>
        <w:color w:val="000000"/>
        <w:spacing w:val="-3"/>
        <w:w w:val="100"/>
        <w:position w:val="0"/>
        <w:sz w:val="16"/>
        <w:szCs w:val="16"/>
        <w:u w:val="none"/>
      </w:rPr>
    </w:lvl>
    <w:lvl w:ilvl="7">
      <w:numFmt w:val="decimal"/>
      <w:lvlText w:val="4.%1)"/>
      <w:lvlJc w:val="left"/>
      <w:rPr>
        <w:rFonts w:ascii="Times New Roman" w:hAnsi="Times New Roman" w:cs="Times New Roman"/>
        <w:b/>
        <w:bCs/>
        <w:i/>
        <w:iCs/>
        <w:smallCaps w:val="0"/>
        <w:strike w:val="0"/>
        <w:color w:val="000000"/>
        <w:spacing w:val="-3"/>
        <w:w w:val="100"/>
        <w:position w:val="0"/>
        <w:sz w:val="16"/>
        <w:szCs w:val="16"/>
        <w:u w:val="none"/>
      </w:rPr>
    </w:lvl>
    <w:lvl w:ilvl="8">
      <w:numFmt w:val="decimal"/>
      <w:lvlText w:val="4.%1)"/>
      <w:lvlJc w:val="left"/>
      <w:rPr>
        <w:rFonts w:ascii="Times New Roman" w:hAnsi="Times New Roman" w:cs="Times New Roman"/>
        <w:b/>
        <w:bCs/>
        <w:i/>
        <w:iCs/>
        <w:smallCaps w:val="0"/>
        <w:strike w:val="0"/>
        <w:color w:val="000000"/>
        <w:spacing w:val="-3"/>
        <w:w w:val="100"/>
        <w:position w:val="0"/>
        <w:sz w:val="16"/>
        <w:szCs w:val="16"/>
        <w:u w:val="none"/>
      </w:rPr>
    </w:lvl>
  </w:abstractNum>
  <w:abstractNum w:abstractNumId="34" w15:restartNumberingAfterBreak="0">
    <w:nsid w:val="00000045"/>
    <w:multiLevelType w:val="multilevel"/>
    <w:tmpl w:val="00000044"/>
    <w:lvl w:ilvl="0">
      <w:numFmt w:val="decimal"/>
      <w:lvlText w:val="4.%1)"/>
      <w:lvlJc w:val="left"/>
      <w:rPr>
        <w:rFonts w:ascii="Times New Roman" w:hAnsi="Times New Roman" w:cs="Times New Roman"/>
        <w:b/>
        <w:bCs/>
        <w:i/>
        <w:iCs/>
        <w:smallCaps w:val="0"/>
        <w:strike w:val="0"/>
        <w:color w:val="000000"/>
        <w:spacing w:val="-2"/>
        <w:w w:val="100"/>
        <w:position w:val="0"/>
        <w:sz w:val="18"/>
        <w:szCs w:val="18"/>
        <w:u w:val="none"/>
      </w:rPr>
    </w:lvl>
    <w:lvl w:ilvl="1">
      <w:numFmt w:val="decimal"/>
      <w:lvlText w:val="4.%1)"/>
      <w:lvlJc w:val="left"/>
      <w:rPr>
        <w:rFonts w:ascii="Times New Roman" w:hAnsi="Times New Roman" w:cs="Times New Roman"/>
        <w:b/>
        <w:bCs/>
        <w:i/>
        <w:iCs/>
        <w:smallCaps w:val="0"/>
        <w:strike w:val="0"/>
        <w:color w:val="000000"/>
        <w:spacing w:val="-2"/>
        <w:w w:val="100"/>
        <w:position w:val="0"/>
        <w:sz w:val="18"/>
        <w:szCs w:val="18"/>
        <w:u w:val="none"/>
      </w:rPr>
    </w:lvl>
    <w:lvl w:ilvl="2">
      <w:numFmt w:val="decimal"/>
      <w:lvlText w:val="4.%1)"/>
      <w:lvlJc w:val="left"/>
      <w:rPr>
        <w:rFonts w:ascii="Times New Roman" w:hAnsi="Times New Roman" w:cs="Times New Roman"/>
        <w:b/>
        <w:bCs/>
        <w:i/>
        <w:iCs/>
        <w:smallCaps w:val="0"/>
        <w:strike w:val="0"/>
        <w:color w:val="000000"/>
        <w:spacing w:val="-2"/>
        <w:w w:val="100"/>
        <w:position w:val="0"/>
        <w:sz w:val="18"/>
        <w:szCs w:val="18"/>
        <w:u w:val="none"/>
      </w:rPr>
    </w:lvl>
    <w:lvl w:ilvl="3">
      <w:numFmt w:val="decimal"/>
      <w:lvlText w:val="4.%1)"/>
      <w:lvlJc w:val="left"/>
      <w:rPr>
        <w:rFonts w:ascii="Times New Roman" w:hAnsi="Times New Roman" w:cs="Times New Roman"/>
        <w:b/>
        <w:bCs/>
        <w:i/>
        <w:iCs/>
        <w:smallCaps w:val="0"/>
        <w:strike w:val="0"/>
        <w:color w:val="000000"/>
        <w:spacing w:val="-2"/>
        <w:w w:val="100"/>
        <w:position w:val="0"/>
        <w:sz w:val="18"/>
        <w:szCs w:val="18"/>
        <w:u w:val="none"/>
      </w:rPr>
    </w:lvl>
    <w:lvl w:ilvl="4">
      <w:numFmt w:val="decimal"/>
      <w:lvlText w:val="4.%1)"/>
      <w:lvlJc w:val="left"/>
      <w:rPr>
        <w:rFonts w:ascii="Times New Roman" w:hAnsi="Times New Roman" w:cs="Times New Roman"/>
        <w:b/>
        <w:bCs/>
        <w:i/>
        <w:iCs/>
        <w:smallCaps w:val="0"/>
        <w:strike w:val="0"/>
        <w:color w:val="000000"/>
        <w:spacing w:val="-2"/>
        <w:w w:val="100"/>
        <w:position w:val="0"/>
        <w:sz w:val="18"/>
        <w:szCs w:val="18"/>
        <w:u w:val="none"/>
      </w:rPr>
    </w:lvl>
    <w:lvl w:ilvl="5">
      <w:numFmt w:val="decimal"/>
      <w:lvlText w:val="4.%1)"/>
      <w:lvlJc w:val="left"/>
      <w:rPr>
        <w:rFonts w:ascii="Times New Roman" w:hAnsi="Times New Roman" w:cs="Times New Roman"/>
        <w:b/>
        <w:bCs/>
        <w:i/>
        <w:iCs/>
        <w:smallCaps w:val="0"/>
        <w:strike w:val="0"/>
        <w:color w:val="000000"/>
        <w:spacing w:val="-2"/>
        <w:w w:val="100"/>
        <w:position w:val="0"/>
        <w:sz w:val="18"/>
        <w:szCs w:val="18"/>
        <w:u w:val="none"/>
      </w:rPr>
    </w:lvl>
    <w:lvl w:ilvl="6">
      <w:numFmt w:val="decimal"/>
      <w:lvlText w:val="4.%1)"/>
      <w:lvlJc w:val="left"/>
      <w:rPr>
        <w:rFonts w:ascii="Times New Roman" w:hAnsi="Times New Roman" w:cs="Times New Roman"/>
        <w:b/>
        <w:bCs/>
        <w:i/>
        <w:iCs/>
        <w:smallCaps w:val="0"/>
        <w:strike w:val="0"/>
        <w:color w:val="000000"/>
        <w:spacing w:val="-2"/>
        <w:w w:val="100"/>
        <w:position w:val="0"/>
        <w:sz w:val="18"/>
        <w:szCs w:val="18"/>
        <w:u w:val="none"/>
      </w:rPr>
    </w:lvl>
    <w:lvl w:ilvl="7">
      <w:numFmt w:val="decimal"/>
      <w:lvlText w:val="4.%1)"/>
      <w:lvlJc w:val="left"/>
      <w:rPr>
        <w:rFonts w:ascii="Times New Roman" w:hAnsi="Times New Roman" w:cs="Times New Roman"/>
        <w:b/>
        <w:bCs/>
        <w:i/>
        <w:iCs/>
        <w:smallCaps w:val="0"/>
        <w:strike w:val="0"/>
        <w:color w:val="000000"/>
        <w:spacing w:val="-2"/>
        <w:w w:val="100"/>
        <w:position w:val="0"/>
        <w:sz w:val="18"/>
        <w:szCs w:val="18"/>
        <w:u w:val="none"/>
      </w:rPr>
    </w:lvl>
    <w:lvl w:ilvl="8">
      <w:numFmt w:val="decimal"/>
      <w:lvlText w:val="4.%1)"/>
      <w:lvlJc w:val="left"/>
      <w:rPr>
        <w:rFonts w:ascii="Times New Roman" w:hAnsi="Times New Roman" w:cs="Times New Roman"/>
        <w:b/>
        <w:bCs/>
        <w:i/>
        <w:iCs/>
        <w:smallCaps w:val="0"/>
        <w:strike w:val="0"/>
        <w:color w:val="000000"/>
        <w:spacing w:val="-2"/>
        <w:w w:val="100"/>
        <w:position w:val="0"/>
        <w:sz w:val="18"/>
        <w:szCs w:val="18"/>
        <w:u w:val="none"/>
      </w:rPr>
    </w:lvl>
  </w:abstractNum>
  <w:abstractNum w:abstractNumId="35" w15:restartNumberingAfterBreak="0">
    <w:nsid w:val="00000047"/>
    <w:multiLevelType w:val="multilevel"/>
    <w:tmpl w:val="00000046"/>
    <w:lvl w:ilvl="0">
      <w:start w:val="1"/>
      <w:numFmt w:val="lowerLetter"/>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3"/>
        <w:w w:val="100"/>
        <w:position w:val="0"/>
        <w:sz w:val="21"/>
        <w:szCs w:val="21"/>
        <w:u w:val="none"/>
      </w:rPr>
    </w:lvl>
  </w:abstractNum>
  <w:abstractNum w:abstractNumId="36" w15:restartNumberingAfterBreak="0">
    <w:nsid w:val="00000049"/>
    <w:multiLevelType w:val="multilevel"/>
    <w:tmpl w:val="00000048"/>
    <w:lvl w:ilvl="0">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1">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2">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3">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4">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5">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6">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7">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8">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abstractNum>
  <w:abstractNum w:abstractNumId="37" w15:restartNumberingAfterBreak="0">
    <w:nsid w:val="0000004B"/>
    <w:multiLevelType w:val="multilevel"/>
    <w:tmpl w:val="0000004A"/>
    <w:lvl w:ilvl="0">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1">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2">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3">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4">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5">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6">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7">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8">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abstractNum>
  <w:abstractNum w:abstractNumId="38" w15:restartNumberingAfterBreak="0">
    <w:nsid w:val="0000004D"/>
    <w:multiLevelType w:val="multilevel"/>
    <w:tmpl w:val="0000004C"/>
    <w:lvl w:ilvl="0">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abstractNum>
  <w:abstractNum w:abstractNumId="39" w15:restartNumberingAfterBreak="0">
    <w:nsid w:val="0000004F"/>
    <w:multiLevelType w:val="multilevel"/>
    <w:tmpl w:val="0000004E"/>
    <w:lvl w:ilvl="0">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5"/>
        <w:w w:val="100"/>
        <w:position w:val="0"/>
        <w:sz w:val="17"/>
        <w:szCs w:val="17"/>
        <w:u w:val="none"/>
      </w:rPr>
    </w:lvl>
  </w:abstractNum>
  <w:abstractNum w:abstractNumId="40" w15:restartNumberingAfterBreak="0">
    <w:nsid w:val="00000051"/>
    <w:multiLevelType w:val="multilevel"/>
    <w:tmpl w:val="00000050"/>
    <w:lvl w:ilvl="0">
      <w:start w:val="4"/>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1">
      <w:start w:val="4"/>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2">
      <w:start w:val="4"/>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3">
      <w:start w:val="4"/>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4">
      <w:start w:val="4"/>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5">
      <w:start w:val="4"/>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6">
      <w:start w:val="4"/>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7">
      <w:start w:val="4"/>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8">
      <w:start w:val="4"/>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abstractNum>
  <w:abstractNum w:abstractNumId="41" w15:restartNumberingAfterBreak="0">
    <w:nsid w:val="00000053"/>
    <w:multiLevelType w:val="multilevel"/>
    <w:tmpl w:val="00000052"/>
    <w:lvl w:ilvl="0">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1">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2">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3">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4">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5">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6">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7">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8">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abstractNum>
  <w:abstractNum w:abstractNumId="42" w15:restartNumberingAfterBreak="0">
    <w:nsid w:val="00000055"/>
    <w:multiLevelType w:val="multilevel"/>
    <w:tmpl w:val="00000054"/>
    <w:lvl w:ilvl="0">
      <w:start w:val="5"/>
      <w:numFmt w:val="upperLetter"/>
      <w:lvlText w:val="%1,"/>
      <w:lvlJc w:val="left"/>
      <w:rPr>
        <w:rFonts w:ascii="Times New Roman" w:hAnsi="Times New Roman" w:cs="Times New Roman"/>
        <w:b w:val="0"/>
        <w:bCs w:val="0"/>
        <w:i/>
        <w:iCs/>
        <w:smallCaps w:val="0"/>
        <w:strike w:val="0"/>
        <w:color w:val="000000"/>
        <w:spacing w:val="-8"/>
        <w:w w:val="100"/>
        <w:position w:val="0"/>
        <w:sz w:val="19"/>
        <w:szCs w:val="19"/>
        <w:u w:val="none"/>
      </w:rPr>
    </w:lvl>
    <w:lvl w:ilvl="1">
      <w:start w:val="5"/>
      <w:numFmt w:val="upperLetter"/>
      <w:lvlText w:val="%1,"/>
      <w:lvlJc w:val="left"/>
      <w:rPr>
        <w:rFonts w:ascii="Times New Roman" w:hAnsi="Times New Roman" w:cs="Times New Roman"/>
        <w:b w:val="0"/>
        <w:bCs w:val="0"/>
        <w:i/>
        <w:iCs/>
        <w:smallCaps w:val="0"/>
        <w:strike w:val="0"/>
        <w:color w:val="000000"/>
        <w:spacing w:val="-8"/>
        <w:w w:val="100"/>
        <w:position w:val="0"/>
        <w:sz w:val="19"/>
        <w:szCs w:val="19"/>
        <w:u w:val="none"/>
      </w:rPr>
    </w:lvl>
    <w:lvl w:ilvl="2">
      <w:start w:val="5"/>
      <w:numFmt w:val="upperLetter"/>
      <w:lvlText w:val="%1,"/>
      <w:lvlJc w:val="left"/>
      <w:rPr>
        <w:rFonts w:ascii="Times New Roman" w:hAnsi="Times New Roman" w:cs="Times New Roman"/>
        <w:b w:val="0"/>
        <w:bCs w:val="0"/>
        <w:i/>
        <w:iCs/>
        <w:smallCaps w:val="0"/>
        <w:strike w:val="0"/>
        <w:color w:val="000000"/>
        <w:spacing w:val="-8"/>
        <w:w w:val="100"/>
        <w:position w:val="0"/>
        <w:sz w:val="19"/>
        <w:szCs w:val="19"/>
        <w:u w:val="none"/>
      </w:rPr>
    </w:lvl>
    <w:lvl w:ilvl="3">
      <w:start w:val="5"/>
      <w:numFmt w:val="upperLetter"/>
      <w:lvlText w:val="%1,"/>
      <w:lvlJc w:val="left"/>
      <w:rPr>
        <w:rFonts w:ascii="Times New Roman" w:hAnsi="Times New Roman" w:cs="Times New Roman"/>
        <w:b w:val="0"/>
        <w:bCs w:val="0"/>
        <w:i/>
        <w:iCs/>
        <w:smallCaps w:val="0"/>
        <w:strike w:val="0"/>
        <w:color w:val="000000"/>
        <w:spacing w:val="-8"/>
        <w:w w:val="100"/>
        <w:position w:val="0"/>
        <w:sz w:val="19"/>
        <w:szCs w:val="19"/>
        <w:u w:val="none"/>
      </w:rPr>
    </w:lvl>
    <w:lvl w:ilvl="4">
      <w:start w:val="5"/>
      <w:numFmt w:val="upperLetter"/>
      <w:lvlText w:val="%1,"/>
      <w:lvlJc w:val="left"/>
      <w:rPr>
        <w:rFonts w:ascii="Times New Roman" w:hAnsi="Times New Roman" w:cs="Times New Roman"/>
        <w:b w:val="0"/>
        <w:bCs w:val="0"/>
        <w:i/>
        <w:iCs/>
        <w:smallCaps w:val="0"/>
        <w:strike w:val="0"/>
        <w:color w:val="000000"/>
        <w:spacing w:val="-8"/>
        <w:w w:val="100"/>
        <w:position w:val="0"/>
        <w:sz w:val="19"/>
        <w:szCs w:val="19"/>
        <w:u w:val="none"/>
      </w:rPr>
    </w:lvl>
    <w:lvl w:ilvl="5">
      <w:start w:val="5"/>
      <w:numFmt w:val="upperLetter"/>
      <w:lvlText w:val="%1,"/>
      <w:lvlJc w:val="left"/>
      <w:rPr>
        <w:rFonts w:ascii="Times New Roman" w:hAnsi="Times New Roman" w:cs="Times New Roman"/>
        <w:b w:val="0"/>
        <w:bCs w:val="0"/>
        <w:i/>
        <w:iCs/>
        <w:smallCaps w:val="0"/>
        <w:strike w:val="0"/>
        <w:color w:val="000000"/>
        <w:spacing w:val="-8"/>
        <w:w w:val="100"/>
        <w:position w:val="0"/>
        <w:sz w:val="19"/>
        <w:szCs w:val="19"/>
        <w:u w:val="none"/>
      </w:rPr>
    </w:lvl>
    <w:lvl w:ilvl="6">
      <w:start w:val="5"/>
      <w:numFmt w:val="upperLetter"/>
      <w:lvlText w:val="%1,"/>
      <w:lvlJc w:val="left"/>
      <w:rPr>
        <w:rFonts w:ascii="Times New Roman" w:hAnsi="Times New Roman" w:cs="Times New Roman"/>
        <w:b w:val="0"/>
        <w:bCs w:val="0"/>
        <w:i/>
        <w:iCs/>
        <w:smallCaps w:val="0"/>
        <w:strike w:val="0"/>
        <w:color w:val="000000"/>
        <w:spacing w:val="-8"/>
        <w:w w:val="100"/>
        <w:position w:val="0"/>
        <w:sz w:val="19"/>
        <w:szCs w:val="19"/>
        <w:u w:val="none"/>
      </w:rPr>
    </w:lvl>
    <w:lvl w:ilvl="7">
      <w:start w:val="5"/>
      <w:numFmt w:val="upperLetter"/>
      <w:lvlText w:val="%1,"/>
      <w:lvlJc w:val="left"/>
      <w:rPr>
        <w:rFonts w:ascii="Times New Roman" w:hAnsi="Times New Roman" w:cs="Times New Roman"/>
        <w:b w:val="0"/>
        <w:bCs w:val="0"/>
        <w:i/>
        <w:iCs/>
        <w:smallCaps w:val="0"/>
        <w:strike w:val="0"/>
        <w:color w:val="000000"/>
        <w:spacing w:val="-8"/>
        <w:w w:val="100"/>
        <w:position w:val="0"/>
        <w:sz w:val="19"/>
        <w:szCs w:val="19"/>
        <w:u w:val="none"/>
      </w:rPr>
    </w:lvl>
    <w:lvl w:ilvl="8">
      <w:start w:val="5"/>
      <w:numFmt w:val="upperLetter"/>
      <w:lvlText w:val="%1,"/>
      <w:lvlJc w:val="left"/>
      <w:rPr>
        <w:rFonts w:ascii="Times New Roman" w:hAnsi="Times New Roman" w:cs="Times New Roman"/>
        <w:b w:val="0"/>
        <w:bCs w:val="0"/>
        <w:i/>
        <w:iCs/>
        <w:smallCaps w:val="0"/>
        <w:strike w:val="0"/>
        <w:color w:val="000000"/>
        <w:spacing w:val="-8"/>
        <w:w w:val="100"/>
        <w:position w:val="0"/>
        <w:sz w:val="19"/>
        <w:szCs w:val="19"/>
        <w:u w:val="none"/>
      </w:rPr>
    </w:lvl>
  </w:abstractNum>
  <w:abstractNum w:abstractNumId="43" w15:restartNumberingAfterBreak="0">
    <w:nsid w:val="00000057"/>
    <w:multiLevelType w:val="multilevel"/>
    <w:tmpl w:val="00000056"/>
    <w:lvl w:ilvl="0">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1">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2">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3">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4">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5">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6">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7">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8">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abstractNum>
  <w:abstractNum w:abstractNumId="44" w15:restartNumberingAfterBreak="0">
    <w:nsid w:val="00000059"/>
    <w:multiLevelType w:val="multilevel"/>
    <w:tmpl w:val="00000058"/>
    <w:lvl w:ilvl="0">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1">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2">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3">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4">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5">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6">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7">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lvl w:ilvl="8">
      <w:start w:val="6"/>
      <w:numFmt w:val="upperLetter"/>
      <w:lvlText w:val="%1."/>
      <w:lvlJc w:val="left"/>
      <w:rPr>
        <w:rFonts w:ascii="Times New Roman" w:hAnsi="Times New Roman" w:cs="Times New Roman"/>
        <w:b/>
        <w:bCs/>
        <w:i w:val="0"/>
        <w:iCs w:val="0"/>
        <w:smallCaps w:val="0"/>
        <w:strike w:val="0"/>
        <w:color w:val="000000"/>
        <w:spacing w:val="-5"/>
        <w:w w:val="100"/>
        <w:position w:val="0"/>
        <w:sz w:val="17"/>
        <w:szCs w:val="17"/>
        <w:u w:val="none"/>
      </w:rPr>
    </w:lvl>
  </w:abstractNum>
  <w:abstractNum w:abstractNumId="45" w15:restartNumberingAfterBreak="0">
    <w:nsid w:val="0000005B"/>
    <w:multiLevelType w:val="multilevel"/>
    <w:tmpl w:val="0000005A"/>
    <w:lvl w:ilvl="0">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1">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2">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3">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4">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5">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6">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7">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8">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abstractNum>
  <w:abstractNum w:abstractNumId="46" w15:restartNumberingAfterBreak="0">
    <w:nsid w:val="0000005D"/>
    <w:multiLevelType w:val="multilevel"/>
    <w:tmpl w:val="0000005C"/>
    <w:lvl w:ilvl="0">
      <w:start w:val="8"/>
      <w:numFmt w:val="upperLetter"/>
      <w:lvlText w:val="%1,"/>
      <w:lvlJc w:val="left"/>
      <w:rPr>
        <w:rFonts w:ascii="Times New Roman" w:hAnsi="Times New Roman" w:cs="Times New Roman"/>
        <w:b/>
        <w:bCs/>
        <w:i/>
        <w:iCs/>
        <w:smallCaps w:val="0"/>
        <w:strike w:val="0"/>
        <w:color w:val="000000"/>
        <w:spacing w:val="-4"/>
        <w:w w:val="100"/>
        <w:position w:val="0"/>
        <w:sz w:val="17"/>
        <w:szCs w:val="17"/>
        <w:u w:val="none"/>
      </w:rPr>
    </w:lvl>
    <w:lvl w:ilvl="1">
      <w:start w:val="8"/>
      <w:numFmt w:val="upperLetter"/>
      <w:lvlText w:val="%1,"/>
      <w:lvlJc w:val="left"/>
      <w:rPr>
        <w:rFonts w:ascii="Times New Roman" w:hAnsi="Times New Roman" w:cs="Times New Roman"/>
        <w:b/>
        <w:bCs/>
        <w:i/>
        <w:iCs/>
        <w:smallCaps w:val="0"/>
        <w:strike w:val="0"/>
        <w:color w:val="000000"/>
        <w:spacing w:val="-4"/>
        <w:w w:val="100"/>
        <w:position w:val="0"/>
        <w:sz w:val="17"/>
        <w:szCs w:val="17"/>
        <w:u w:val="none"/>
      </w:rPr>
    </w:lvl>
    <w:lvl w:ilvl="2">
      <w:start w:val="8"/>
      <w:numFmt w:val="upperLetter"/>
      <w:lvlText w:val="%1,"/>
      <w:lvlJc w:val="left"/>
      <w:rPr>
        <w:rFonts w:ascii="Times New Roman" w:hAnsi="Times New Roman" w:cs="Times New Roman"/>
        <w:b/>
        <w:bCs/>
        <w:i/>
        <w:iCs/>
        <w:smallCaps w:val="0"/>
        <w:strike w:val="0"/>
        <w:color w:val="000000"/>
        <w:spacing w:val="-4"/>
        <w:w w:val="100"/>
        <w:position w:val="0"/>
        <w:sz w:val="17"/>
        <w:szCs w:val="17"/>
        <w:u w:val="none"/>
      </w:rPr>
    </w:lvl>
    <w:lvl w:ilvl="3">
      <w:start w:val="8"/>
      <w:numFmt w:val="upperLetter"/>
      <w:lvlText w:val="%1,"/>
      <w:lvlJc w:val="left"/>
      <w:rPr>
        <w:rFonts w:ascii="Times New Roman" w:hAnsi="Times New Roman" w:cs="Times New Roman"/>
        <w:b/>
        <w:bCs/>
        <w:i/>
        <w:iCs/>
        <w:smallCaps w:val="0"/>
        <w:strike w:val="0"/>
        <w:color w:val="000000"/>
        <w:spacing w:val="-4"/>
        <w:w w:val="100"/>
        <w:position w:val="0"/>
        <w:sz w:val="17"/>
        <w:szCs w:val="17"/>
        <w:u w:val="none"/>
      </w:rPr>
    </w:lvl>
    <w:lvl w:ilvl="4">
      <w:start w:val="8"/>
      <w:numFmt w:val="upperLetter"/>
      <w:lvlText w:val="%1,"/>
      <w:lvlJc w:val="left"/>
      <w:rPr>
        <w:rFonts w:ascii="Times New Roman" w:hAnsi="Times New Roman" w:cs="Times New Roman"/>
        <w:b/>
        <w:bCs/>
        <w:i/>
        <w:iCs/>
        <w:smallCaps w:val="0"/>
        <w:strike w:val="0"/>
        <w:color w:val="000000"/>
        <w:spacing w:val="-4"/>
        <w:w w:val="100"/>
        <w:position w:val="0"/>
        <w:sz w:val="17"/>
        <w:szCs w:val="17"/>
        <w:u w:val="none"/>
      </w:rPr>
    </w:lvl>
    <w:lvl w:ilvl="5">
      <w:start w:val="8"/>
      <w:numFmt w:val="upperLetter"/>
      <w:lvlText w:val="%1,"/>
      <w:lvlJc w:val="left"/>
      <w:rPr>
        <w:rFonts w:ascii="Times New Roman" w:hAnsi="Times New Roman" w:cs="Times New Roman"/>
        <w:b/>
        <w:bCs/>
        <w:i/>
        <w:iCs/>
        <w:smallCaps w:val="0"/>
        <w:strike w:val="0"/>
        <w:color w:val="000000"/>
        <w:spacing w:val="-4"/>
        <w:w w:val="100"/>
        <w:position w:val="0"/>
        <w:sz w:val="17"/>
        <w:szCs w:val="17"/>
        <w:u w:val="none"/>
      </w:rPr>
    </w:lvl>
    <w:lvl w:ilvl="6">
      <w:start w:val="8"/>
      <w:numFmt w:val="upperLetter"/>
      <w:lvlText w:val="%1,"/>
      <w:lvlJc w:val="left"/>
      <w:rPr>
        <w:rFonts w:ascii="Times New Roman" w:hAnsi="Times New Roman" w:cs="Times New Roman"/>
        <w:b/>
        <w:bCs/>
        <w:i/>
        <w:iCs/>
        <w:smallCaps w:val="0"/>
        <w:strike w:val="0"/>
        <w:color w:val="000000"/>
        <w:spacing w:val="-4"/>
        <w:w w:val="100"/>
        <w:position w:val="0"/>
        <w:sz w:val="17"/>
        <w:szCs w:val="17"/>
        <w:u w:val="none"/>
      </w:rPr>
    </w:lvl>
    <w:lvl w:ilvl="7">
      <w:start w:val="8"/>
      <w:numFmt w:val="upperLetter"/>
      <w:lvlText w:val="%1,"/>
      <w:lvlJc w:val="left"/>
      <w:rPr>
        <w:rFonts w:ascii="Times New Roman" w:hAnsi="Times New Roman" w:cs="Times New Roman"/>
        <w:b/>
        <w:bCs/>
        <w:i/>
        <w:iCs/>
        <w:smallCaps w:val="0"/>
        <w:strike w:val="0"/>
        <w:color w:val="000000"/>
        <w:spacing w:val="-4"/>
        <w:w w:val="100"/>
        <w:position w:val="0"/>
        <w:sz w:val="17"/>
        <w:szCs w:val="17"/>
        <w:u w:val="none"/>
      </w:rPr>
    </w:lvl>
    <w:lvl w:ilvl="8">
      <w:start w:val="8"/>
      <w:numFmt w:val="upperLetter"/>
      <w:lvlText w:val="%1,"/>
      <w:lvlJc w:val="left"/>
      <w:rPr>
        <w:rFonts w:ascii="Times New Roman" w:hAnsi="Times New Roman" w:cs="Times New Roman"/>
        <w:b/>
        <w:bCs/>
        <w:i/>
        <w:iCs/>
        <w:smallCaps w:val="0"/>
        <w:strike w:val="0"/>
        <w:color w:val="000000"/>
        <w:spacing w:val="-4"/>
        <w:w w:val="100"/>
        <w:position w:val="0"/>
        <w:sz w:val="17"/>
        <w:szCs w:val="17"/>
        <w:u w:val="none"/>
      </w:rPr>
    </w:lvl>
  </w:abstractNum>
  <w:abstractNum w:abstractNumId="47" w15:restartNumberingAfterBreak="0">
    <w:nsid w:val="0000005F"/>
    <w:multiLevelType w:val="multilevel"/>
    <w:tmpl w:val="0000005E"/>
    <w:lvl w:ilvl="0">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1">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2">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3">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4">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5">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6">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7">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lvl w:ilvl="8">
      <w:start w:val="1"/>
      <w:numFmt w:val="bullet"/>
      <w:lvlText w:val="□"/>
      <w:lvlJc w:val="left"/>
      <w:rPr>
        <w:rFonts w:ascii="Times New Roman" w:hAnsi="Times New Roman" w:cs="Times New Roman"/>
        <w:b/>
        <w:bCs/>
        <w:i w:val="0"/>
        <w:iCs w:val="0"/>
        <w:smallCaps w:val="0"/>
        <w:strike w:val="0"/>
        <w:color w:val="000000"/>
        <w:spacing w:val="-5"/>
        <w:w w:val="100"/>
        <w:position w:val="0"/>
        <w:sz w:val="16"/>
        <w:szCs w:val="16"/>
        <w:u w:val="none"/>
      </w:rPr>
    </w:lvl>
  </w:abstractNum>
  <w:abstractNum w:abstractNumId="48" w15:restartNumberingAfterBreak="0">
    <w:nsid w:val="0FC2344C"/>
    <w:multiLevelType w:val="hybridMultilevel"/>
    <w:tmpl w:val="98E2B506"/>
    <w:lvl w:ilvl="0" w:tplc="450C37DA">
      <w:start w:val="1"/>
      <w:numFmt w:val="upperLetter"/>
      <w:lvlText w:val="%1."/>
      <w:lvlJc w:val="left"/>
      <w:pPr>
        <w:tabs>
          <w:tab w:val="num" w:pos="720"/>
        </w:tabs>
        <w:ind w:left="720" w:hanging="360"/>
      </w:pPr>
      <w:rPr>
        <w:rFonts w:ascii="Arial" w:eastAsia="Courier New"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6F63994"/>
    <w:multiLevelType w:val="hybridMultilevel"/>
    <w:tmpl w:val="E1F8893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9"/>
  </w:num>
  <w:num w:numId="50">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241"/>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CD6"/>
    <w:rsid w:val="00206CD6"/>
    <w:rsid w:val="004B3C7B"/>
    <w:rsid w:val="00681DEA"/>
    <w:rsid w:val="008025CE"/>
    <w:rsid w:val="00A31524"/>
    <w:rsid w:val="00AA17EB"/>
    <w:rsid w:val="00BD264D"/>
    <w:rsid w:val="00C95174"/>
    <w:rsid w:val="00CC0B85"/>
    <w:rsid w:val="00CF4CB7"/>
    <w:rsid w:val="00D0357B"/>
    <w:rsid w:val="00DD14A3"/>
    <w:rsid w:val="00E51068"/>
    <w:rsid w:val="00E809CB"/>
    <w:rsid w:val="00F478B2"/>
    <w:rsid w:val="00F97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EF8F6D-2C82-48F2-BC8F-F0E70614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CD6"/>
    <w:pPr>
      <w:widowControl w:val="0"/>
    </w:pPr>
    <w:rPr>
      <w:rFonts w:ascii="Courier New" w:eastAsia="Courier New" w:hAnsi="Courier New" w:cs="Courier New"/>
      <w:b w:val="0"/>
      <w:color w:val="00000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06CD6"/>
    <w:rPr>
      <w:color w:val="0066CC"/>
      <w:u w:val="single"/>
    </w:rPr>
  </w:style>
  <w:style w:type="character" w:customStyle="1" w:styleId="Bodytext2">
    <w:name w:val="Body text (2)_"/>
    <w:basedOn w:val="DefaultParagraphFont"/>
    <w:link w:val="Bodytext20"/>
    <w:rsid w:val="00206CD6"/>
    <w:rPr>
      <w:b w:val="0"/>
      <w:bCs/>
      <w:sz w:val="26"/>
      <w:szCs w:val="26"/>
      <w:shd w:val="clear" w:color="auto" w:fill="FFFFFF"/>
    </w:rPr>
  </w:style>
  <w:style w:type="character" w:customStyle="1" w:styleId="Bodytext">
    <w:name w:val="Body text_"/>
    <w:basedOn w:val="DefaultParagraphFont"/>
    <w:link w:val="Bodytext1"/>
    <w:rsid w:val="00206CD6"/>
    <w:rPr>
      <w:spacing w:val="-2"/>
      <w:sz w:val="25"/>
      <w:szCs w:val="25"/>
      <w:shd w:val="clear" w:color="auto" w:fill="FFFFFF"/>
    </w:rPr>
  </w:style>
  <w:style w:type="character" w:customStyle="1" w:styleId="Bodytext3">
    <w:name w:val="Body text (3)_"/>
    <w:basedOn w:val="DefaultParagraphFont"/>
    <w:link w:val="Bodytext30"/>
    <w:rsid w:val="00206CD6"/>
    <w:rPr>
      <w:i/>
      <w:iCs/>
      <w:spacing w:val="-5"/>
      <w:sz w:val="26"/>
      <w:szCs w:val="26"/>
      <w:shd w:val="clear" w:color="auto" w:fill="FFFFFF"/>
    </w:rPr>
  </w:style>
  <w:style w:type="character" w:customStyle="1" w:styleId="Bodytext3Bold">
    <w:name w:val="Body text (3) + Bold"/>
    <w:aliases w:val="Not Italic,Spacing 0 pt"/>
    <w:basedOn w:val="Bodytext3"/>
    <w:rsid w:val="00206CD6"/>
    <w:rPr>
      <w:b/>
      <w:bCs/>
      <w:i/>
      <w:iCs/>
      <w:spacing w:val="0"/>
      <w:sz w:val="26"/>
      <w:szCs w:val="26"/>
      <w:shd w:val="clear" w:color="auto" w:fill="FFFFFF"/>
    </w:rPr>
  </w:style>
  <w:style w:type="character" w:customStyle="1" w:styleId="Headerorfooter2">
    <w:name w:val="Header or footer (2)_"/>
    <w:basedOn w:val="DefaultParagraphFont"/>
    <w:link w:val="Headerorfooter20"/>
    <w:rsid w:val="00206CD6"/>
    <w:rPr>
      <w:sz w:val="22"/>
      <w:szCs w:val="22"/>
      <w:shd w:val="clear" w:color="auto" w:fill="FFFFFF"/>
    </w:rPr>
  </w:style>
  <w:style w:type="character" w:customStyle="1" w:styleId="Bodytext4">
    <w:name w:val="Body text (4)_"/>
    <w:basedOn w:val="DefaultParagraphFont"/>
    <w:link w:val="Bodytext40"/>
    <w:rsid w:val="00206CD6"/>
    <w:rPr>
      <w:spacing w:val="3"/>
      <w:sz w:val="12"/>
      <w:szCs w:val="12"/>
      <w:shd w:val="clear" w:color="auto" w:fill="FFFFFF"/>
    </w:rPr>
  </w:style>
  <w:style w:type="character" w:customStyle="1" w:styleId="Bodytext4Italic">
    <w:name w:val="Body text (4) + Italic"/>
    <w:aliases w:val="Spacing 0 pt50"/>
    <w:basedOn w:val="Bodytext4"/>
    <w:rsid w:val="00206CD6"/>
    <w:rPr>
      <w:i/>
      <w:iCs/>
      <w:noProof/>
      <w:spacing w:val="-3"/>
      <w:sz w:val="12"/>
      <w:szCs w:val="12"/>
      <w:shd w:val="clear" w:color="auto" w:fill="FFFFFF"/>
    </w:rPr>
  </w:style>
  <w:style w:type="character" w:customStyle="1" w:styleId="Bodytext4Spacing0pt">
    <w:name w:val="Body text (4) + Spacing 0 pt"/>
    <w:basedOn w:val="Bodytext4"/>
    <w:rsid w:val="00206CD6"/>
    <w:rPr>
      <w:noProof/>
      <w:spacing w:val="0"/>
      <w:sz w:val="12"/>
      <w:szCs w:val="12"/>
      <w:shd w:val="clear" w:color="auto" w:fill="FFFFFF"/>
    </w:rPr>
  </w:style>
  <w:style w:type="character" w:customStyle="1" w:styleId="Headerorfooter3">
    <w:name w:val="Header or footer (3)_"/>
    <w:basedOn w:val="DefaultParagraphFont"/>
    <w:link w:val="Headerorfooter30"/>
    <w:rsid w:val="00206CD6"/>
    <w:rPr>
      <w:rFonts w:ascii="Palatino Linotype" w:hAnsi="Palatino Linotype" w:cs="Palatino Linotype"/>
      <w:i/>
      <w:iCs/>
      <w:noProof/>
      <w:sz w:val="14"/>
      <w:szCs w:val="14"/>
      <w:shd w:val="clear" w:color="auto" w:fill="FFFFFF"/>
    </w:rPr>
  </w:style>
  <w:style w:type="character" w:customStyle="1" w:styleId="Heading1">
    <w:name w:val="Heading #1_"/>
    <w:basedOn w:val="DefaultParagraphFont"/>
    <w:link w:val="Heading10"/>
    <w:rsid w:val="00206CD6"/>
    <w:rPr>
      <w:b w:val="0"/>
      <w:bCs/>
      <w:sz w:val="26"/>
      <w:szCs w:val="26"/>
      <w:shd w:val="clear" w:color="auto" w:fill="FFFFFF"/>
    </w:rPr>
  </w:style>
  <w:style w:type="character" w:customStyle="1" w:styleId="Heading1195pt">
    <w:name w:val="Heading #1 + 19.5 pt"/>
    <w:basedOn w:val="Heading1"/>
    <w:rsid w:val="00206CD6"/>
    <w:rPr>
      <w:b w:val="0"/>
      <w:bCs/>
      <w:sz w:val="39"/>
      <w:szCs w:val="39"/>
      <w:shd w:val="clear" w:color="auto" w:fill="FFFFFF"/>
    </w:rPr>
  </w:style>
  <w:style w:type="character" w:customStyle="1" w:styleId="Bodytext5">
    <w:name w:val="Body text (5)_"/>
    <w:basedOn w:val="DefaultParagraphFont"/>
    <w:link w:val="Bodytext51"/>
    <w:rsid w:val="00206CD6"/>
    <w:rPr>
      <w:b w:val="0"/>
      <w:bCs/>
      <w:i/>
      <w:iCs/>
      <w:spacing w:val="-3"/>
      <w:sz w:val="16"/>
      <w:szCs w:val="16"/>
      <w:shd w:val="clear" w:color="auto" w:fill="FFFFFF"/>
    </w:rPr>
  </w:style>
  <w:style w:type="character" w:customStyle="1" w:styleId="Heading1125pt">
    <w:name w:val="Heading #1 + 12.5 pt"/>
    <w:aliases w:val="Not Bold,Spacing 0 pt49"/>
    <w:basedOn w:val="Heading1"/>
    <w:rsid w:val="00206CD6"/>
    <w:rPr>
      <w:b w:val="0"/>
      <w:bCs/>
      <w:spacing w:val="-2"/>
      <w:sz w:val="25"/>
      <w:szCs w:val="25"/>
      <w:shd w:val="clear" w:color="auto" w:fill="FFFFFF"/>
    </w:rPr>
  </w:style>
  <w:style w:type="character" w:customStyle="1" w:styleId="Headerorfooter4">
    <w:name w:val="Header or footer (4)_"/>
    <w:basedOn w:val="DefaultParagraphFont"/>
    <w:link w:val="Headerorfooter40"/>
    <w:rsid w:val="00206CD6"/>
    <w:rPr>
      <w:spacing w:val="-8"/>
      <w:sz w:val="17"/>
      <w:szCs w:val="17"/>
      <w:shd w:val="clear" w:color="auto" w:fill="FFFFFF"/>
    </w:rPr>
  </w:style>
  <w:style w:type="character" w:customStyle="1" w:styleId="Bodytext6">
    <w:name w:val="Body text (6)_"/>
    <w:basedOn w:val="DefaultParagraphFont"/>
    <w:link w:val="Bodytext61"/>
    <w:rsid w:val="00206CD6"/>
    <w:rPr>
      <w:b w:val="0"/>
      <w:bCs/>
      <w:spacing w:val="-5"/>
      <w:sz w:val="16"/>
      <w:szCs w:val="16"/>
      <w:shd w:val="clear" w:color="auto" w:fill="FFFFFF"/>
    </w:rPr>
  </w:style>
  <w:style w:type="character" w:customStyle="1" w:styleId="Bodytext7">
    <w:name w:val="Body text (7)_"/>
    <w:basedOn w:val="DefaultParagraphFont"/>
    <w:link w:val="Bodytext70"/>
    <w:rsid w:val="00206CD6"/>
    <w:rPr>
      <w:rFonts w:ascii="Courier New" w:hAnsi="Courier New" w:cs="Courier New"/>
      <w:i/>
      <w:iCs/>
      <w:noProof/>
      <w:sz w:val="13"/>
      <w:szCs w:val="13"/>
      <w:shd w:val="clear" w:color="auto" w:fill="FFFFFF"/>
    </w:rPr>
  </w:style>
  <w:style w:type="character" w:customStyle="1" w:styleId="BodytextItalic">
    <w:name w:val="Body text + Italic"/>
    <w:aliases w:val="Spacing 0 pt48"/>
    <w:basedOn w:val="Bodytext"/>
    <w:rsid w:val="00206CD6"/>
    <w:rPr>
      <w:i/>
      <w:iCs/>
      <w:spacing w:val="1"/>
      <w:sz w:val="25"/>
      <w:szCs w:val="25"/>
      <w:shd w:val="clear" w:color="auto" w:fill="FFFFFF"/>
    </w:rPr>
  </w:style>
  <w:style w:type="character" w:customStyle="1" w:styleId="Bodytext26pt">
    <w:name w:val="Body text (2) + 6 pt"/>
    <w:aliases w:val="Not Bold7,Spacing 0 pt47"/>
    <w:basedOn w:val="Bodytext2"/>
    <w:rsid w:val="00206CD6"/>
    <w:rPr>
      <w:b w:val="0"/>
      <w:bCs/>
      <w:spacing w:val="3"/>
      <w:sz w:val="12"/>
      <w:szCs w:val="12"/>
      <w:shd w:val="clear" w:color="auto" w:fill="FFFFFF"/>
    </w:rPr>
  </w:style>
  <w:style w:type="character" w:customStyle="1" w:styleId="Bodytext8pt">
    <w:name w:val="Body text + 8 pt"/>
    <w:aliases w:val="Bold,Italic,Spacing 0 pt46"/>
    <w:basedOn w:val="Bodytext"/>
    <w:rsid w:val="00206CD6"/>
    <w:rPr>
      <w:b/>
      <w:bCs/>
      <w:i/>
      <w:iCs/>
      <w:spacing w:val="-3"/>
      <w:sz w:val="16"/>
      <w:szCs w:val="16"/>
      <w:shd w:val="clear" w:color="auto" w:fill="FFFFFF"/>
    </w:rPr>
  </w:style>
  <w:style w:type="character" w:customStyle="1" w:styleId="Bodytext8">
    <w:name w:val="Body text (8)_"/>
    <w:basedOn w:val="DefaultParagraphFont"/>
    <w:link w:val="Bodytext80"/>
    <w:rsid w:val="00206CD6"/>
    <w:rPr>
      <w:b w:val="0"/>
      <w:bCs/>
      <w:i/>
      <w:iCs/>
      <w:spacing w:val="-2"/>
      <w:sz w:val="23"/>
      <w:szCs w:val="23"/>
      <w:shd w:val="clear" w:color="auto" w:fill="FFFFFF"/>
    </w:rPr>
  </w:style>
  <w:style w:type="character" w:customStyle="1" w:styleId="Bodytext9">
    <w:name w:val="Body text (9)_"/>
    <w:basedOn w:val="DefaultParagraphFont"/>
    <w:link w:val="Bodytext90"/>
    <w:rsid w:val="00206CD6"/>
    <w:rPr>
      <w:spacing w:val="-3"/>
      <w:sz w:val="21"/>
      <w:szCs w:val="21"/>
      <w:shd w:val="clear" w:color="auto" w:fill="FFFFFF"/>
    </w:rPr>
  </w:style>
  <w:style w:type="character" w:customStyle="1" w:styleId="Heading2">
    <w:name w:val="Heading #2_"/>
    <w:basedOn w:val="DefaultParagraphFont"/>
    <w:link w:val="Heading20"/>
    <w:rsid w:val="00206CD6"/>
    <w:rPr>
      <w:b w:val="0"/>
      <w:bCs/>
      <w:spacing w:val="1"/>
      <w:sz w:val="21"/>
      <w:szCs w:val="21"/>
      <w:shd w:val="clear" w:color="auto" w:fill="FFFFFF"/>
    </w:rPr>
  </w:style>
  <w:style w:type="character" w:customStyle="1" w:styleId="Bodytext10">
    <w:name w:val="Body text (10)_"/>
    <w:basedOn w:val="DefaultParagraphFont"/>
    <w:link w:val="Bodytext101"/>
    <w:rsid w:val="00206CD6"/>
    <w:rPr>
      <w:i/>
      <w:iCs/>
      <w:spacing w:val="-5"/>
      <w:sz w:val="21"/>
      <w:szCs w:val="21"/>
      <w:shd w:val="clear" w:color="auto" w:fill="FFFFFF"/>
    </w:rPr>
  </w:style>
  <w:style w:type="character" w:customStyle="1" w:styleId="Bodytext100">
    <w:name w:val="Body text (10)"/>
    <w:basedOn w:val="Bodytext10"/>
    <w:rsid w:val="00206CD6"/>
    <w:rPr>
      <w:i/>
      <w:iCs/>
      <w:spacing w:val="-5"/>
      <w:sz w:val="21"/>
      <w:szCs w:val="21"/>
      <w:shd w:val="clear" w:color="auto" w:fill="FFFFFF"/>
    </w:rPr>
  </w:style>
  <w:style w:type="character" w:customStyle="1" w:styleId="Bodytext10Bold">
    <w:name w:val="Body text (10) + Bold"/>
    <w:aliases w:val="Not Italic7,Spacing 0 pt45"/>
    <w:basedOn w:val="Bodytext10"/>
    <w:rsid w:val="00206CD6"/>
    <w:rPr>
      <w:b/>
      <w:bCs/>
      <w:i/>
      <w:iCs/>
      <w:spacing w:val="1"/>
      <w:sz w:val="21"/>
      <w:szCs w:val="21"/>
      <w:shd w:val="clear" w:color="auto" w:fill="FFFFFF"/>
    </w:rPr>
  </w:style>
  <w:style w:type="character" w:customStyle="1" w:styleId="Bodytext9Spacing1pt">
    <w:name w:val="Body text (9) + Spacing 1 pt"/>
    <w:basedOn w:val="Bodytext9"/>
    <w:rsid w:val="00206CD6"/>
    <w:rPr>
      <w:spacing w:val="36"/>
      <w:sz w:val="21"/>
      <w:szCs w:val="21"/>
      <w:shd w:val="clear" w:color="auto" w:fill="FFFFFF"/>
    </w:rPr>
  </w:style>
  <w:style w:type="character" w:customStyle="1" w:styleId="Bodytext995pt">
    <w:name w:val="Body text (9) + 9.5 pt"/>
    <w:aliases w:val="Italic18,Spacing 0 pt44"/>
    <w:basedOn w:val="Bodytext9"/>
    <w:rsid w:val="00206CD6"/>
    <w:rPr>
      <w:i/>
      <w:iCs/>
      <w:noProof/>
      <w:spacing w:val="-17"/>
      <w:sz w:val="19"/>
      <w:szCs w:val="19"/>
      <w:shd w:val="clear" w:color="auto" w:fill="FFFFFF"/>
    </w:rPr>
  </w:style>
  <w:style w:type="character" w:customStyle="1" w:styleId="Bodytext98pt">
    <w:name w:val="Body text (9) + 8 pt"/>
    <w:aliases w:val="Bold11,Italic17"/>
    <w:basedOn w:val="Bodytext9"/>
    <w:rsid w:val="00206CD6"/>
    <w:rPr>
      <w:b/>
      <w:bCs/>
      <w:i/>
      <w:iCs/>
      <w:spacing w:val="-3"/>
      <w:sz w:val="16"/>
      <w:szCs w:val="16"/>
      <w:shd w:val="clear" w:color="auto" w:fill="FFFFFF"/>
    </w:rPr>
  </w:style>
  <w:style w:type="character" w:customStyle="1" w:styleId="Bodytext5105pt">
    <w:name w:val="Body text (5) + 10.5 pt"/>
    <w:aliases w:val="Not Bold6,Not Italic6"/>
    <w:basedOn w:val="Bodytext5"/>
    <w:rsid w:val="00206CD6"/>
    <w:rPr>
      <w:b w:val="0"/>
      <w:bCs/>
      <w:i/>
      <w:iCs/>
      <w:spacing w:val="-3"/>
      <w:sz w:val="21"/>
      <w:szCs w:val="21"/>
      <w:shd w:val="clear" w:color="auto" w:fill="FFFFFF"/>
    </w:rPr>
  </w:style>
  <w:style w:type="character" w:customStyle="1" w:styleId="Bodytext11">
    <w:name w:val="Body text (11)_"/>
    <w:basedOn w:val="DefaultParagraphFont"/>
    <w:link w:val="Bodytext110"/>
    <w:rsid w:val="00206CD6"/>
    <w:rPr>
      <w:b w:val="0"/>
      <w:bCs/>
      <w:i/>
      <w:iCs/>
      <w:spacing w:val="-4"/>
      <w:sz w:val="17"/>
      <w:szCs w:val="17"/>
      <w:shd w:val="clear" w:color="auto" w:fill="FFFFFF"/>
    </w:rPr>
  </w:style>
  <w:style w:type="character" w:customStyle="1" w:styleId="Bodytext12">
    <w:name w:val="Body text (12)_"/>
    <w:basedOn w:val="DefaultParagraphFont"/>
    <w:link w:val="Bodytext121"/>
    <w:rsid w:val="00206CD6"/>
    <w:rPr>
      <w:i/>
      <w:iCs/>
      <w:spacing w:val="-5"/>
      <w:sz w:val="19"/>
      <w:szCs w:val="19"/>
      <w:shd w:val="clear" w:color="auto" w:fill="FFFFFF"/>
    </w:rPr>
  </w:style>
  <w:style w:type="character" w:customStyle="1" w:styleId="Headerorfooter5">
    <w:name w:val="Header or footer (5)_"/>
    <w:basedOn w:val="DefaultParagraphFont"/>
    <w:link w:val="Headerorfooter50"/>
    <w:rsid w:val="00206CD6"/>
    <w:rPr>
      <w:i/>
      <w:iCs/>
      <w:noProof/>
      <w:sz w:val="22"/>
      <w:szCs w:val="22"/>
      <w:shd w:val="clear" w:color="auto" w:fill="FFFFFF"/>
    </w:rPr>
  </w:style>
  <w:style w:type="character" w:customStyle="1" w:styleId="Bodytext11105pt">
    <w:name w:val="Body text (11) + 10.5 pt"/>
    <w:aliases w:val="Not Bold5,Not Italic5,Spacing 0 pt43"/>
    <w:basedOn w:val="Bodytext11"/>
    <w:rsid w:val="00206CD6"/>
    <w:rPr>
      <w:b w:val="0"/>
      <w:bCs/>
      <w:i/>
      <w:iCs/>
      <w:spacing w:val="-3"/>
      <w:sz w:val="21"/>
      <w:szCs w:val="21"/>
      <w:shd w:val="clear" w:color="auto" w:fill="FFFFFF"/>
    </w:rPr>
  </w:style>
  <w:style w:type="character" w:customStyle="1" w:styleId="Bodytext118pt">
    <w:name w:val="Body text (11) + 8 pt"/>
    <w:aliases w:val="Spacing 0 pt42"/>
    <w:basedOn w:val="Bodytext11"/>
    <w:rsid w:val="00206CD6"/>
    <w:rPr>
      <w:b w:val="0"/>
      <w:bCs/>
      <w:i/>
      <w:iCs/>
      <w:spacing w:val="-3"/>
      <w:sz w:val="16"/>
      <w:szCs w:val="16"/>
      <w:shd w:val="clear" w:color="auto" w:fill="FFFFFF"/>
    </w:rPr>
  </w:style>
  <w:style w:type="character" w:customStyle="1" w:styleId="Bodytext11NotItalic">
    <w:name w:val="Body text (11) + Not Italic"/>
    <w:aliases w:val="Spacing 0 pt41"/>
    <w:basedOn w:val="Bodytext11"/>
    <w:rsid w:val="00206CD6"/>
    <w:rPr>
      <w:b w:val="0"/>
      <w:bCs/>
      <w:i/>
      <w:iCs/>
      <w:spacing w:val="-5"/>
      <w:sz w:val="17"/>
      <w:szCs w:val="17"/>
      <w:shd w:val="clear" w:color="auto" w:fill="FFFFFF"/>
    </w:rPr>
  </w:style>
  <w:style w:type="character" w:customStyle="1" w:styleId="Bodytext13">
    <w:name w:val="Body text (13)_"/>
    <w:basedOn w:val="DefaultParagraphFont"/>
    <w:link w:val="Bodytext130"/>
    <w:rsid w:val="00206CD6"/>
    <w:rPr>
      <w:i/>
      <w:iCs/>
      <w:spacing w:val="-24"/>
      <w:sz w:val="21"/>
      <w:szCs w:val="21"/>
      <w:shd w:val="clear" w:color="auto" w:fill="FFFFFF"/>
    </w:rPr>
  </w:style>
  <w:style w:type="character" w:customStyle="1" w:styleId="Heading4">
    <w:name w:val="Heading #4_"/>
    <w:basedOn w:val="DefaultParagraphFont"/>
    <w:link w:val="Heading40"/>
    <w:rsid w:val="00206CD6"/>
    <w:rPr>
      <w:spacing w:val="-3"/>
      <w:sz w:val="21"/>
      <w:szCs w:val="21"/>
      <w:shd w:val="clear" w:color="auto" w:fill="FFFFFF"/>
    </w:rPr>
  </w:style>
  <w:style w:type="character" w:customStyle="1" w:styleId="Bodytext14">
    <w:name w:val="Body text (14)_"/>
    <w:basedOn w:val="DefaultParagraphFont"/>
    <w:link w:val="Bodytext140"/>
    <w:rsid w:val="00206CD6"/>
    <w:rPr>
      <w:b w:val="0"/>
      <w:bCs/>
      <w:i/>
      <w:iCs/>
      <w:spacing w:val="-5"/>
      <w:sz w:val="19"/>
      <w:szCs w:val="19"/>
      <w:shd w:val="clear" w:color="auto" w:fill="FFFFFF"/>
    </w:rPr>
  </w:style>
  <w:style w:type="character" w:customStyle="1" w:styleId="Bodytext148pt">
    <w:name w:val="Body text (14) + 8 pt"/>
    <w:aliases w:val="Spacing 0 pt40"/>
    <w:basedOn w:val="Bodytext14"/>
    <w:rsid w:val="00206CD6"/>
    <w:rPr>
      <w:b w:val="0"/>
      <w:bCs/>
      <w:i/>
      <w:iCs/>
      <w:spacing w:val="-3"/>
      <w:sz w:val="16"/>
      <w:szCs w:val="16"/>
      <w:shd w:val="clear" w:color="auto" w:fill="FFFFFF"/>
    </w:rPr>
  </w:style>
  <w:style w:type="character" w:customStyle="1" w:styleId="Bodytext5NotItalic">
    <w:name w:val="Body text (5) + Not Italic"/>
    <w:aliases w:val="Spacing 0 pt39"/>
    <w:basedOn w:val="Bodytext5"/>
    <w:rsid w:val="00206CD6"/>
    <w:rPr>
      <w:b w:val="0"/>
      <w:bCs/>
      <w:i/>
      <w:iCs/>
      <w:spacing w:val="-5"/>
      <w:sz w:val="16"/>
      <w:szCs w:val="16"/>
      <w:shd w:val="clear" w:color="auto" w:fill="FFFFFF"/>
    </w:rPr>
  </w:style>
  <w:style w:type="character" w:customStyle="1" w:styleId="Heading495pt">
    <w:name w:val="Heading #4 + 9.5 pt"/>
    <w:aliases w:val="Italic16,Spacing 0 pt38"/>
    <w:basedOn w:val="Heading4"/>
    <w:rsid w:val="00206CD6"/>
    <w:rPr>
      <w:i/>
      <w:iCs/>
      <w:noProof/>
      <w:spacing w:val="-17"/>
      <w:sz w:val="19"/>
      <w:szCs w:val="19"/>
      <w:shd w:val="clear" w:color="auto" w:fill="FFFFFF"/>
    </w:rPr>
  </w:style>
  <w:style w:type="character" w:customStyle="1" w:styleId="Bodytext595pt">
    <w:name w:val="Body text (5) + 9.5 pt"/>
    <w:aliases w:val="Not Bold4,Spacing 0 pt37"/>
    <w:basedOn w:val="Bodytext5"/>
    <w:rsid w:val="00206CD6"/>
    <w:rPr>
      <w:b w:val="0"/>
      <w:bCs/>
      <w:i/>
      <w:iCs/>
      <w:spacing w:val="-5"/>
      <w:sz w:val="19"/>
      <w:szCs w:val="19"/>
      <w:shd w:val="clear" w:color="auto" w:fill="FFFFFF"/>
    </w:rPr>
  </w:style>
  <w:style w:type="character" w:customStyle="1" w:styleId="Bodytext5Verdana">
    <w:name w:val="Body text (5) + Verdana"/>
    <w:aliases w:val="8.5 pt,Not Bold3,Not Italic4,Spacing 0 pt36"/>
    <w:basedOn w:val="Bodytext5"/>
    <w:rsid w:val="00206CD6"/>
    <w:rPr>
      <w:rFonts w:ascii="Verdana" w:hAnsi="Verdana" w:cs="Verdana"/>
      <w:b w:val="0"/>
      <w:bCs/>
      <w:i/>
      <w:iCs/>
      <w:spacing w:val="0"/>
      <w:sz w:val="17"/>
      <w:szCs w:val="17"/>
      <w:shd w:val="clear" w:color="auto" w:fill="FFFFFF"/>
    </w:rPr>
  </w:style>
  <w:style w:type="character" w:customStyle="1" w:styleId="Bodytext15">
    <w:name w:val="Body text (15)_"/>
    <w:basedOn w:val="DefaultParagraphFont"/>
    <w:link w:val="Bodytext150"/>
    <w:rsid w:val="00206CD6"/>
    <w:rPr>
      <w:b w:val="0"/>
      <w:bCs/>
      <w:i/>
      <w:iCs/>
      <w:spacing w:val="-2"/>
      <w:sz w:val="18"/>
      <w:szCs w:val="18"/>
      <w:shd w:val="clear" w:color="auto" w:fill="FFFFFF"/>
    </w:rPr>
  </w:style>
  <w:style w:type="character" w:customStyle="1" w:styleId="Bodytext158pt">
    <w:name w:val="Body text (15) + 8 pt"/>
    <w:aliases w:val="Spacing 0 pt35"/>
    <w:basedOn w:val="Bodytext15"/>
    <w:rsid w:val="00206CD6"/>
    <w:rPr>
      <w:b w:val="0"/>
      <w:bCs/>
      <w:i/>
      <w:iCs/>
      <w:spacing w:val="-3"/>
      <w:sz w:val="16"/>
      <w:szCs w:val="16"/>
      <w:shd w:val="clear" w:color="auto" w:fill="FFFFFF"/>
    </w:rPr>
  </w:style>
  <w:style w:type="character" w:customStyle="1" w:styleId="Tablecaption">
    <w:name w:val="Table caption_"/>
    <w:basedOn w:val="DefaultParagraphFont"/>
    <w:link w:val="Tablecaption0"/>
    <w:rsid w:val="00206CD6"/>
    <w:rPr>
      <w:b w:val="0"/>
      <w:bCs/>
      <w:spacing w:val="-5"/>
      <w:sz w:val="16"/>
      <w:szCs w:val="16"/>
      <w:shd w:val="clear" w:color="auto" w:fill="FFFFFF"/>
    </w:rPr>
  </w:style>
  <w:style w:type="character" w:customStyle="1" w:styleId="TablecaptionItalic">
    <w:name w:val="Table caption + Italic"/>
    <w:aliases w:val="Spacing 0 pt34"/>
    <w:basedOn w:val="Tablecaption"/>
    <w:rsid w:val="00206CD6"/>
    <w:rPr>
      <w:b w:val="0"/>
      <w:bCs/>
      <w:i/>
      <w:iCs/>
      <w:spacing w:val="-3"/>
      <w:sz w:val="16"/>
      <w:szCs w:val="16"/>
      <w:shd w:val="clear" w:color="auto" w:fill="FFFFFF"/>
    </w:rPr>
  </w:style>
  <w:style w:type="character" w:customStyle="1" w:styleId="Bodytext8pt2">
    <w:name w:val="Body text + 8 pt2"/>
    <w:aliases w:val="Bold10,Spacing 0 pt33"/>
    <w:basedOn w:val="Bodytext"/>
    <w:rsid w:val="00206CD6"/>
    <w:rPr>
      <w:b/>
      <w:bCs/>
      <w:spacing w:val="-5"/>
      <w:sz w:val="16"/>
      <w:szCs w:val="16"/>
      <w:shd w:val="clear" w:color="auto" w:fill="FFFFFF"/>
    </w:rPr>
  </w:style>
  <w:style w:type="character" w:customStyle="1" w:styleId="Bodytext8pt1">
    <w:name w:val="Body text + 8 pt1"/>
    <w:aliases w:val="Bold9,Italic15,Spacing 0 pt32"/>
    <w:basedOn w:val="Bodytext"/>
    <w:rsid w:val="00206CD6"/>
    <w:rPr>
      <w:b/>
      <w:bCs/>
      <w:i/>
      <w:iCs/>
      <w:spacing w:val="-3"/>
      <w:sz w:val="16"/>
      <w:szCs w:val="16"/>
      <w:shd w:val="clear" w:color="auto" w:fill="FFFFFF"/>
    </w:rPr>
  </w:style>
  <w:style w:type="character" w:customStyle="1" w:styleId="Bodytext6Italic">
    <w:name w:val="Body text (6) + Italic"/>
    <w:aliases w:val="Spacing 0 pt31"/>
    <w:basedOn w:val="Bodytext6"/>
    <w:rsid w:val="00206CD6"/>
    <w:rPr>
      <w:b w:val="0"/>
      <w:bCs/>
      <w:i/>
      <w:iCs/>
      <w:spacing w:val="-3"/>
      <w:sz w:val="16"/>
      <w:szCs w:val="16"/>
      <w:shd w:val="clear" w:color="auto" w:fill="FFFFFF"/>
    </w:rPr>
  </w:style>
  <w:style w:type="character" w:customStyle="1" w:styleId="Bodytext685pt">
    <w:name w:val="Body text (6) + 8.5 pt"/>
    <w:aliases w:val="Not Bold2,Spacing 0 pt30"/>
    <w:basedOn w:val="Bodytext6"/>
    <w:rsid w:val="00206CD6"/>
    <w:rPr>
      <w:b w:val="0"/>
      <w:bCs/>
      <w:spacing w:val="-3"/>
      <w:sz w:val="17"/>
      <w:szCs w:val="17"/>
      <w:shd w:val="clear" w:color="auto" w:fill="FFFFFF"/>
    </w:rPr>
  </w:style>
  <w:style w:type="character" w:customStyle="1" w:styleId="Bodytext16">
    <w:name w:val="Body text (16)_"/>
    <w:basedOn w:val="DefaultParagraphFont"/>
    <w:link w:val="Bodytext160"/>
    <w:rsid w:val="00206CD6"/>
    <w:rPr>
      <w:i/>
      <w:iCs/>
      <w:spacing w:val="-3"/>
      <w:sz w:val="12"/>
      <w:szCs w:val="12"/>
      <w:shd w:val="clear" w:color="auto" w:fill="FFFFFF"/>
    </w:rPr>
  </w:style>
  <w:style w:type="character" w:customStyle="1" w:styleId="Bodytext168pt">
    <w:name w:val="Body text (16) + 8 pt"/>
    <w:aliases w:val="Bold8"/>
    <w:basedOn w:val="Bodytext16"/>
    <w:rsid w:val="00206CD6"/>
    <w:rPr>
      <w:b/>
      <w:bCs/>
      <w:i/>
      <w:iCs/>
      <w:spacing w:val="-3"/>
      <w:sz w:val="16"/>
      <w:szCs w:val="16"/>
      <w:shd w:val="clear" w:color="auto" w:fill="FFFFFF"/>
    </w:rPr>
  </w:style>
  <w:style w:type="character" w:customStyle="1" w:styleId="Bodytext17">
    <w:name w:val="Body text (17)_"/>
    <w:basedOn w:val="DefaultParagraphFont"/>
    <w:link w:val="Bodytext170"/>
    <w:rsid w:val="00206CD6"/>
    <w:rPr>
      <w:spacing w:val="-3"/>
      <w:sz w:val="17"/>
      <w:szCs w:val="17"/>
      <w:shd w:val="clear" w:color="auto" w:fill="FFFFFF"/>
    </w:rPr>
  </w:style>
  <w:style w:type="character" w:customStyle="1" w:styleId="Bodytext50">
    <w:name w:val="Body text (5)"/>
    <w:basedOn w:val="Bodytext5"/>
    <w:rsid w:val="00206CD6"/>
    <w:rPr>
      <w:b w:val="0"/>
      <w:bCs/>
      <w:i/>
      <w:iCs/>
      <w:spacing w:val="-3"/>
      <w:sz w:val="16"/>
      <w:szCs w:val="16"/>
      <w:u w:val="single"/>
      <w:shd w:val="clear" w:color="auto" w:fill="FFFFFF"/>
    </w:rPr>
  </w:style>
  <w:style w:type="character" w:customStyle="1" w:styleId="Bodytext585pt">
    <w:name w:val="Body text (5) + 8.5 pt"/>
    <w:aliases w:val="Not Bold1,Not Italic3"/>
    <w:basedOn w:val="Bodytext5"/>
    <w:rsid w:val="00206CD6"/>
    <w:rPr>
      <w:b w:val="0"/>
      <w:bCs/>
      <w:i/>
      <w:iCs/>
      <w:spacing w:val="-3"/>
      <w:sz w:val="17"/>
      <w:szCs w:val="17"/>
      <w:shd w:val="clear" w:color="auto" w:fill="FFFFFF"/>
    </w:rPr>
  </w:style>
  <w:style w:type="character" w:customStyle="1" w:styleId="Tablecaption2">
    <w:name w:val="Table caption (2)_"/>
    <w:basedOn w:val="DefaultParagraphFont"/>
    <w:link w:val="Tablecaption20"/>
    <w:rsid w:val="00206CD6"/>
    <w:rPr>
      <w:b w:val="0"/>
      <w:bCs/>
      <w:i/>
      <w:iCs/>
      <w:spacing w:val="-3"/>
      <w:sz w:val="16"/>
      <w:szCs w:val="16"/>
      <w:shd w:val="clear" w:color="auto" w:fill="FFFFFF"/>
    </w:rPr>
  </w:style>
  <w:style w:type="character" w:customStyle="1" w:styleId="Bodytext6Italic1">
    <w:name w:val="Body text (6) + Italic1"/>
    <w:aliases w:val="Spacing 0 pt29"/>
    <w:basedOn w:val="Bodytext6"/>
    <w:rsid w:val="00206CD6"/>
    <w:rPr>
      <w:b w:val="0"/>
      <w:bCs/>
      <w:i/>
      <w:iCs/>
      <w:spacing w:val="-3"/>
      <w:sz w:val="16"/>
      <w:szCs w:val="16"/>
      <w:u w:val="single"/>
      <w:shd w:val="clear" w:color="auto" w:fill="FFFFFF"/>
    </w:rPr>
  </w:style>
  <w:style w:type="character" w:customStyle="1" w:styleId="Bodytext13pt">
    <w:name w:val="Body text + 13 pt"/>
    <w:aliases w:val="Italic14,Spacing 0 pt28"/>
    <w:basedOn w:val="Bodytext"/>
    <w:rsid w:val="00206CD6"/>
    <w:rPr>
      <w:i/>
      <w:iCs/>
      <w:spacing w:val="-5"/>
      <w:sz w:val="26"/>
      <w:szCs w:val="26"/>
      <w:shd w:val="clear" w:color="auto" w:fill="FFFFFF"/>
    </w:rPr>
  </w:style>
  <w:style w:type="character" w:customStyle="1" w:styleId="Bodytext13pt1">
    <w:name w:val="Body text + 13 pt1"/>
    <w:aliases w:val="Bold7,Spacing 0 pt27"/>
    <w:basedOn w:val="Bodytext"/>
    <w:rsid w:val="00206CD6"/>
    <w:rPr>
      <w:b/>
      <w:bCs/>
      <w:spacing w:val="0"/>
      <w:sz w:val="26"/>
      <w:szCs w:val="26"/>
      <w:shd w:val="clear" w:color="auto" w:fill="FFFFFF"/>
    </w:rPr>
  </w:style>
  <w:style w:type="character" w:customStyle="1" w:styleId="Headerorfooter">
    <w:name w:val="Header or footer_"/>
    <w:basedOn w:val="DefaultParagraphFont"/>
    <w:link w:val="Headerorfooter0"/>
    <w:rsid w:val="00206CD6"/>
    <w:rPr>
      <w:b w:val="0"/>
      <w:bCs/>
      <w:spacing w:val="8"/>
      <w:shd w:val="clear" w:color="auto" w:fill="FFFFFF"/>
    </w:rPr>
  </w:style>
  <w:style w:type="character" w:customStyle="1" w:styleId="Headerorfooter6">
    <w:name w:val="Header or footer (6)_"/>
    <w:basedOn w:val="DefaultParagraphFont"/>
    <w:link w:val="Headerorfooter60"/>
    <w:rsid w:val="00206CD6"/>
    <w:rPr>
      <w:rFonts w:ascii="Courier New" w:hAnsi="Courier New" w:cs="Courier New"/>
      <w:noProof/>
      <w:sz w:val="12"/>
      <w:szCs w:val="12"/>
      <w:shd w:val="clear" w:color="auto" w:fill="FFFFFF"/>
    </w:rPr>
  </w:style>
  <w:style w:type="character" w:customStyle="1" w:styleId="Bodytext105pt">
    <w:name w:val="Body text + 10.5 pt"/>
    <w:aliases w:val="Bold6,Spacing 0 pt26"/>
    <w:basedOn w:val="Bodytext"/>
    <w:rsid w:val="00206CD6"/>
    <w:rPr>
      <w:b/>
      <w:bCs/>
      <w:spacing w:val="1"/>
      <w:sz w:val="21"/>
      <w:szCs w:val="21"/>
      <w:shd w:val="clear" w:color="auto" w:fill="FFFFFF"/>
    </w:rPr>
  </w:style>
  <w:style w:type="character" w:customStyle="1" w:styleId="Bodytext85pt">
    <w:name w:val="Body text + 8.5 pt"/>
    <w:aliases w:val="Bold5,Italic13,Spacing 0 pt25"/>
    <w:basedOn w:val="Bodytext"/>
    <w:rsid w:val="00206CD6"/>
    <w:rPr>
      <w:b/>
      <w:bCs/>
      <w:i/>
      <w:iCs/>
      <w:spacing w:val="-4"/>
      <w:sz w:val="17"/>
      <w:szCs w:val="17"/>
      <w:shd w:val="clear" w:color="auto" w:fill="FFFFFF"/>
    </w:rPr>
  </w:style>
  <w:style w:type="character" w:customStyle="1" w:styleId="Bodytext85pt2">
    <w:name w:val="Body text + 8.5 pt2"/>
    <w:aliases w:val="Spacing 0 pt24"/>
    <w:basedOn w:val="Bodytext"/>
    <w:rsid w:val="00206CD6"/>
    <w:rPr>
      <w:spacing w:val="-3"/>
      <w:sz w:val="17"/>
      <w:szCs w:val="17"/>
      <w:shd w:val="clear" w:color="auto" w:fill="FFFFFF"/>
    </w:rPr>
  </w:style>
  <w:style w:type="character" w:customStyle="1" w:styleId="Tablecaption2NotItalic">
    <w:name w:val="Table caption (2) + Not Italic"/>
    <w:aliases w:val="Spacing 0 pt23"/>
    <w:basedOn w:val="Tablecaption2"/>
    <w:rsid w:val="00206CD6"/>
    <w:rPr>
      <w:b w:val="0"/>
      <w:bCs/>
      <w:i/>
      <w:iCs/>
      <w:spacing w:val="-5"/>
      <w:sz w:val="16"/>
      <w:szCs w:val="16"/>
      <w:shd w:val="clear" w:color="auto" w:fill="FFFFFF"/>
    </w:rPr>
  </w:style>
  <w:style w:type="character" w:customStyle="1" w:styleId="Bodytext85pt1">
    <w:name w:val="Body text + 8.5 pt1"/>
    <w:aliases w:val="Bold4,Spacing 0 pt22"/>
    <w:basedOn w:val="Bodytext"/>
    <w:rsid w:val="00206CD6"/>
    <w:rPr>
      <w:b/>
      <w:bCs/>
      <w:spacing w:val="-5"/>
      <w:sz w:val="17"/>
      <w:szCs w:val="17"/>
      <w:shd w:val="clear" w:color="auto" w:fill="FFFFFF"/>
    </w:rPr>
  </w:style>
  <w:style w:type="character" w:customStyle="1" w:styleId="Footnote">
    <w:name w:val="Footnote_"/>
    <w:basedOn w:val="DefaultParagraphFont"/>
    <w:link w:val="Footnote0"/>
    <w:rsid w:val="00206CD6"/>
    <w:rPr>
      <w:noProof/>
      <w:spacing w:val="-2"/>
      <w:sz w:val="25"/>
      <w:szCs w:val="25"/>
      <w:shd w:val="clear" w:color="auto" w:fill="FFFFFF"/>
    </w:rPr>
  </w:style>
  <w:style w:type="character" w:customStyle="1" w:styleId="Bodytext585pt1">
    <w:name w:val="Body text (5) + 8.5 pt1"/>
    <w:aliases w:val="Not Italic2,Spacing 0 pt21"/>
    <w:basedOn w:val="Bodytext5"/>
    <w:rsid w:val="00206CD6"/>
    <w:rPr>
      <w:b w:val="0"/>
      <w:bCs/>
      <w:i/>
      <w:iCs/>
      <w:spacing w:val="-5"/>
      <w:sz w:val="17"/>
      <w:szCs w:val="17"/>
      <w:shd w:val="clear" w:color="auto" w:fill="FFFFFF"/>
    </w:rPr>
  </w:style>
  <w:style w:type="character" w:customStyle="1" w:styleId="BodyText18">
    <w:name w:val="Body Text1"/>
    <w:basedOn w:val="Bodytext"/>
    <w:rsid w:val="00206CD6"/>
    <w:rPr>
      <w:spacing w:val="-2"/>
      <w:sz w:val="25"/>
      <w:szCs w:val="25"/>
      <w:shd w:val="clear" w:color="auto" w:fill="FFFFFF"/>
    </w:rPr>
  </w:style>
  <w:style w:type="character" w:customStyle="1" w:styleId="Headerorfooter7">
    <w:name w:val="Header or footer (7)_"/>
    <w:basedOn w:val="DefaultParagraphFont"/>
    <w:link w:val="Headerorfooter70"/>
    <w:rsid w:val="00206CD6"/>
    <w:rPr>
      <w:i/>
      <w:iCs/>
      <w:noProof/>
      <w:sz w:val="17"/>
      <w:szCs w:val="17"/>
      <w:shd w:val="clear" w:color="auto" w:fill="FFFFFF"/>
    </w:rPr>
  </w:style>
  <w:style w:type="character" w:customStyle="1" w:styleId="Bodytext180">
    <w:name w:val="Body text (18)_"/>
    <w:basedOn w:val="DefaultParagraphFont"/>
    <w:link w:val="Bodytext181"/>
    <w:rsid w:val="00206CD6"/>
    <w:rPr>
      <w:noProof/>
      <w:sz w:val="15"/>
      <w:szCs w:val="15"/>
      <w:shd w:val="clear" w:color="auto" w:fill="FFFFFF"/>
    </w:rPr>
  </w:style>
  <w:style w:type="character" w:customStyle="1" w:styleId="Bodytext95pt">
    <w:name w:val="Body text + 9.5 pt"/>
    <w:basedOn w:val="Bodytext"/>
    <w:rsid w:val="00206CD6"/>
    <w:rPr>
      <w:spacing w:val="-2"/>
      <w:sz w:val="19"/>
      <w:szCs w:val="19"/>
      <w:shd w:val="clear" w:color="auto" w:fill="FFFFFF"/>
    </w:rPr>
  </w:style>
  <w:style w:type="character" w:customStyle="1" w:styleId="Bodytext19">
    <w:name w:val="Body text (19)_"/>
    <w:basedOn w:val="DefaultParagraphFont"/>
    <w:link w:val="Bodytext191"/>
    <w:rsid w:val="00206CD6"/>
    <w:rPr>
      <w:b w:val="0"/>
      <w:bCs/>
      <w:spacing w:val="-5"/>
      <w:sz w:val="17"/>
      <w:szCs w:val="17"/>
      <w:shd w:val="clear" w:color="auto" w:fill="FFFFFF"/>
    </w:rPr>
  </w:style>
  <w:style w:type="character" w:customStyle="1" w:styleId="Bodytext198pt">
    <w:name w:val="Body text (19) + 8 pt"/>
    <w:aliases w:val="Italic12,Spacing 0 pt20"/>
    <w:basedOn w:val="Bodytext19"/>
    <w:rsid w:val="00206CD6"/>
    <w:rPr>
      <w:b w:val="0"/>
      <w:bCs/>
      <w:i/>
      <w:iCs/>
      <w:spacing w:val="-3"/>
      <w:sz w:val="16"/>
      <w:szCs w:val="16"/>
      <w:shd w:val="clear" w:color="auto" w:fill="FFFFFF"/>
    </w:rPr>
  </w:style>
  <w:style w:type="character" w:customStyle="1" w:styleId="BodytextGeorgia">
    <w:name w:val="Body text + Georgia"/>
    <w:aliases w:val="7.5 pt,Spacing 0 pt19"/>
    <w:basedOn w:val="Bodytext"/>
    <w:rsid w:val="00206CD6"/>
    <w:rPr>
      <w:rFonts w:ascii="Georgia" w:hAnsi="Georgia" w:cs="Georgia"/>
      <w:noProof/>
      <w:spacing w:val="0"/>
      <w:sz w:val="15"/>
      <w:szCs w:val="15"/>
      <w:shd w:val="clear" w:color="auto" w:fill="FFFFFF"/>
    </w:rPr>
  </w:style>
  <w:style w:type="character" w:customStyle="1" w:styleId="Bodytext6pt">
    <w:name w:val="Body text + 6 pt"/>
    <w:aliases w:val="Italic11,Spacing 0 pt18"/>
    <w:basedOn w:val="Bodytext"/>
    <w:rsid w:val="00206CD6"/>
    <w:rPr>
      <w:i/>
      <w:iCs/>
      <w:spacing w:val="-3"/>
      <w:sz w:val="12"/>
      <w:szCs w:val="12"/>
      <w:shd w:val="clear" w:color="auto" w:fill="FFFFFF"/>
    </w:rPr>
  </w:style>
  <w:style w:type="character" w:customStyle="1" w:styleId="Bodytext21">
    <w:name w:val="Body text (21)_"/>
    <w:basedOn w:val="DefaultParagraphFont"/>
    <w:link w:val="Bodytext210"/>
    <w:rsid w:val="00206CD6"/>
    <w:rPr>
      <w:i/>
      <w:iCs/>
      <w:spacing w:val="1"/>
      <w:sz w:val="25"/>
      <w:szCs w:val="25"/>
      <w:shd w:val="clear" w:color="auto" w:fill="FFFFFF"/>
    </w:rPr>
  </w:style>
  <w:style w:type="character" w:customStyle="1" w:styleId="Bodytext22">
    <w:name w:val="Body text (22)_"/>
    <w:basedOn w:val="DefaultParagraphFont"/>
    <w:link w:val="Bodytext220"/>
    <w:rsid w:val="00206CD6"/>
    <w:rPr>
      <w:rFonts w:ascii="Trebuchet MS" w:hAnsi="Trebuchet MS" w:cs="Trebuchet MS"/>
      <w:spacing w:val="-5"/>
      <w:sz w:val="15"/>
      <w:szCs w:val="15"/>
      <w:shd w:val="clear" w:color="auto" w:fill="FFFFFF"/>
    </w:rPr>
  </w:style>
  <w:style w:type="character" w:customStyle="1" w:styleId="Bodytext200">
    <w:name w:val="Body text (20)_"/>
    <w:basedOn w:val="DefaultParagraphFont"/>
    <w:link w:val="Bodytext201"/>
    <w:rsid w:val="00206CD6"/>
    <w:rPr>
      <w:rFonts w:ascii="Palatino Linotype" w:hAnsi="Palatino Linotype" w:cs="Palatino Linotype"/>
      <w:noProof/>
      <w:spacing w:val="58"/>
      <w:sz w:val="20"/>
      <w:szCs w:val="20"/>
      <w:shd w:val="clear" w:color="auto" w:fill="FFFFFF"/>
    </w:rPr>
  </w:style>
  <w:style w:type="character" w:customStyle="1" w:styleId="Headerorfooter8">
    <w:name w:val="Header or footer (8)_"/>
    <w:basedOn w:val="DefaultParagraphFont"/>
    <w:link w:val="Headerorfooter80"/>
    <w:rsid w:val="00206CD6"/>
    <w:rPr>
      <w:b w:val="0"/>
      <w:bCs/>
      <w:i/>
      <w:iCs/>
      <w:sz w:val="23"/>
      <w:szCs w:val="23"/>
      <w:shd w:val="clear" w:color="auto" w:fill="FFFFFF"/>
    </w:rPr>
  </w:style>
  <w:style w:type="character" w:customStyle="1" w:styleId="Bodytext23">
    <w:name w:val="Body text (23)_"/>
    <w:basedOn w:val="DefaultParagraphFont"/>
    <w:link w:val="Bodytext230"/>
    <w:rsid w:val="00206CD6"/>
    <w:rPr>
      <w:rFonts w:ascii="Palatino Linotype" w:hAnsi="Palatino Linotype" w:cs="Palatino Linotype"/>
      <w:spacing w:val="1"/>
      <w:sz w:val="15"/>
      <w:szCs w:val="15"/>
      <w:shd w:val="clear" w:color="auto" w:fill="FFFFFF"/>
    </w:rPr>
  </w:style>
  <w:style w:type="character" w:customStyle="1" w:styleId="Bodytext24">
    <w:name w:val="Body text (24)_"/>
    <w:basedOn w:val="DefaultParagraphFont"/>
    <w:link w:val="Bodytext240"/>
    <w:rsid w:val="00206CD6"/>
    <w:rPr>
      <w:rFonts w:ascii="Palatino Linotype" w:hAnsi="Palatino Linotype" w:cs="Palatino Linotype"/>
      <w:spacing w:val="-6"/>
      <w:sz w:val="16"/>
      <w:szCs w:val="16"/>
      <w:shd w:val="clear" w:color="auto" w:fill="FFFFFF"/>
    </w:rPr>
  </w:style>
  <w:style w:type="character" w:customStyle="1" w:styleId="Bodytext25">
    <w:name w:val="Body text (25)_"/>
    <w:basedOn w:val="DefaultParagraphFont"/>
    <w:link w:val="Bodytext250"/>
    <w:rsid w:val="00206CD6"/>
    <w:rPr>
      <w:spacing w:val="-5"/>
      <w:sz w:val="14"/>
      <w:szCs w:val="14"/>
      <w:shd w:val="clear" w:color="auto" w:fill="FFFFFF"/>
    </w:rPr>
  </w:style>
  <w:style w:type="character" w:customStyle="1" w:styleId="Bodytext198pt1">
    <w:name w:val="Body text (19) + 8 pt1"/>
    <w:aliases w:val="Italic10,Spacing 0 pt17"/>
    <w:basedOn w:val="Bodytext19"/>
    <w:rsid w:val="00206CD6"/>
    <w:rPr>
      <w:b w:val="0"/>
      <w:bCs/>
      <w:i/>
      <w:iCs/>
      <w:spacing w:val="-3"/>
      <w:sz w:val="16"/>
      <w:szCs w:val="16"/>
      <w:u w:val="single"/>
      <w:shd w:val="clear" w:color="auto" w:fill="FFFFFF"/>
    </w:rPr>
  </w:style>
  <w:style w:type="character" w:customStyle="1" w:styleId="Bodytext190">
    <w:name w:val="Body text (19)"/>
    <w:basedOn w:val="Bodytext19"/>
    <w:rsid w:val="00206CD6"/>
    <w:rPr>
      <w:b w:val="0"/>
      <w:bCs/>
      <w:spacing w:val="-5"/>
      <w:sz w:val="17"/>
      <w:szCs w:val="17"/>
      <w:u w:val="single"/>
      <w:shd w:val="clear" w:color="auto" w:fill="FFFFFF"/>
    </w:rPr>
  </w:style>
  <w:style w:type="character" w:customStyle="1" w:styleId="Bodytext1913pt">
    <w:name w:val="Body text (19) + 13 pt"/>
    <w:aliases w:val="Spacing 0 pt16"/>
    <w:basedOn w:val="Bodytext19"/>
    <w:rsid w:val="00206CD6"/>
    <w:rPr>
      <w:b w:val="0"/>
      <w:bCs/>
      <w:spacing w:val="0"/>
      <w:sz w:val="26"/>
      <w:szCs w:val="26"/>
      <w:shd w:val="clear" w:color="auto" w:fill="FFFFFF"/>
    </w:rPr>
  </w:style>
  <w:style w:type="character" w:customStyle="1" w:styleId="BodytextSpacing0pt">
    <w:name w:val="Body text + Spacing 0 pt"/>
    <w:basedOn w:val="Bodytext"/>
    <w:rsid w:val="00206CD6"/>
    <w:rPr>
      <w:spacing w:val="-18"/>
      <w:sz w:val="25"/>
      <w:szCs w:val="25"/>
      <w:shd w:val="clear" w:color="auto" w:fill="FFFFFF"/>
    </w:rPr>
  </w:style>
  <w:style w:type="character" w:customStyle="1" w:styleId="Bodytext95pt3">
    <w:name w:val="Body text + 9.5 pt3"/>
    <w:aliases w:val="Italic9,Spacing -1 pt"/>
    <w:basedOn w:val="Bodytext"/>
    <w:rsid w:val="00206CD6"/>
    <w:rPr>
      <w:i/>
      <w:iCs/>
      <w:spacing w:val="-31"/>
      <w:sz w:val="19"/>
      <w:szCs w:val="19"/>
      <w:shd w:val="clear" w:color="auto" w:fill="FFFFFF"/>
    </w:rPr>
  </w:style>
  <w:style w:type="character" w:customStyle="1" w:styleId="Bodytext7pt">
    <w:name w:val="Body text + 7 pt"/>
    <w:aliases w:val="Bold3,Spacing 0 pt15,Scale 20%"/>
    <w:basedOn w:val="Bodytext"/>
    <w:rsid w:val="00206CD6"/>
    <w:rPr>
      <w:b/>
      <w:bCs/>
      <w:spacing w:val="0"/>
      <w:w w:val="20"/>
      <w:sz w:val="14"/>
      <w:szCs w:val="14"/>
      <w:shd w:val="clear" w:color="auto" w:fill="FFFFFF"/>
    </w:rPr>
  </w:style>
  <w:style w:type="character" w:customStyle="1" w:styleId="Bodytext69pt">
    <w:name w:val="Body text (6) + 9 pt"/>
    <w:aliases w:val="Italic8,Spacing 0 pt14"/>
    <w:basedOn w:val="Bodytext6"/>
    <w:rsid w:val="00206CD6"/>
    <w:rPr>
      <w:b w:val="0"/>
      <w:bCs/>
      <w:i/>
      <w:iCs/>
      <w:spacing w:val="-2"/>
      <w:sz w:val="18"/>
      <w:szCs w:val="18"/>
      <w:shd w:val="clear" w:color="auto" w:fill="FFFFFF"/>
    </w:rPr>
  </w:style>
  <w:style w:type="character" w:customStyle="1" w:styleId="Bodytext26">
    <w:name w:val="Body text (26)_"/>
    <w:basedOn w:val="DefaultParagraphFont"/>
    <w:link w:val="Bodytext260"/>
    <w:rsid w:val="00206CD6"/>
    <w:rPr>
      <w:i/>
      <w:iCs/>
      <w:spacing w:val="-8"/>
      <w:sz w:val="16"/>
      <w:szCs w:val="16"/>
      <w:shd w:val="clear" w:color="auto" w:fill="FFFFFF"/>
    </w:rPr>
  </w:style>
  <w:style w:type="character" w:customStyle="1" w:styleId="Bodytext27">
    <w:name w:val="Body text (27)_"/>
    <w:basedOn w:val="DefaultParagraphFont"/>
    <w:link w:val="Bodytext270"/>
    <w:rsid w:val="00206CD6"/>
    <w:rPr>
      <w:rFonts w:ascii="Palatino Linotype" w:hAnsi="Palatino Linotype" w:cs="Palatino Linotype"/>
      <w:spacing w:val="-13"/>
      <w:sz w:val="17"/>
      <w:szCs w:val="17"/>
      <w:shd w:val="clear" w:color="auto" w:fill="FFFFFF"/>
    </w:rPr>
  </w:style>
  <w:style w:type="character" w:customStyle="1" w:styleId="BodytextTrebuchetMS">
    <w:name w:val="Body text + Trebuchet MS"/>
    <w:aliases w:val="4 pt,Italic7,Spacing 0 pt13"/>
    <w:basedOn w:val="Bodytext"/>
    <w:rsid w:val="00206CD6"/>
    <w:rPr>
      <w:rFonts w:ascii="Trebuchet MS" w:hAnsi="Trebuchet MS" w:cs="Trebuchet MS"/>
      <w:i/>
      <w:iCs/>
      <w:spacing w:val="-11"/>
      <w:sz w:val="8"/>
      <w:szCs w:val="8"/>
      <w:shd w:val="clear" w:color="auto" w:fill="FFFFFF"/>
    </w:rPr>
  </w:style>
  <w:style w:type="character" w:customStyle="1" w:styleId="Bodytext4pt">
    <w:name w:val="Body text + 4 pt"/>
    <w:aliases w:val="Bold2,Italic6,Spacing 0 pt12"/>
    <w:basedOn w:val="Bodytext"/>
    <w:rsid w:val="00206CD6"/>
    <w:rPr>
      <w:b/>
      <w:bCs/>
      <w:i/>
      <w:iCs/>
      <w:spacing w:val="0"/>
      <w:sz w:val="8"/>
      <w:szCs w:val="8"/>
      <w:shd w:val="clear" w:color="auto" w:fill="FFFFFF"/>
    </w:rPr>
  </w:style>
  <w:style w:type="character" w:customStyle="1" w:styleId="Bodytext95pt2">
    <w:name w:val="Body text + 9.5 pt2"/>
    <w:aliases w:val="Italic5,Spacing 0 pt11"/>
    <w:basedOn w:val="Bodytext"/>
    <w:rsid w:val="00206CD6"/>
    <w:rPr>
      <w:i/>
      <w:iCs/>
      <w:spacing w:val="-2"/>
      <w:sz w:val="19"/>
      <w:szCs w:val="19"/>
      <w:shd w:val="clear" w:color="auto" w:fill="FFFFFF"/>
    </w:rPr>
  </w:style>
  <w:style w:type="character" w:customStyle="1" w:styleId="BodytextPalatinoLinotype">
    <w:name w:val="Body text + Palatino Linotype"/>
    <w:aliases w:val="4 pt1,Bold1,Italic4,Spacing 0 pt10"/>
    <w:basedOn w:val="Bodytext"/>
    <w:rsid w:val="00206CD6"/>
    <w:rPr>
      <w:rFonts w:ascii="Palatino Linotype" w:hAnsi="Palatino Linotype" w:cs="Palatino Linotype"/>
      <w:b/>
      <w:bCs/>
      <w:i/>
      <w:iCs/>
      <w:noProof/>
      <w:spacing w:val="0"/>
      <w:sz w:val="8"/>
      <w:szCs w:val="8"/>
      <w:shd w:val="clear" w:color="auto" w:fill="FFFFFF"/>
    </w:rPr>
  </w:style>
  <w:style w:type="character" w:customStyle="1" w:styleId="Bodytext28">
    <w:name w:val="Body text (28)_"/>
    <w:basedOn w:val="DefaultParagraphFont"/>
    <w:link w:val="Bodytext280"/>
    <w:rsid w:val="00206CD6"/>
    <w:rPr>
      <w:spacing w:val="-2"/>
      <w:sz w:val="19"/>
      <w:szCs w:val="19"/>
      <w:shd w:val="clear" w:color="auto" w:fill="FFFFFF"/>
    </w:rPr>
  </w:style>
  <w:style w:type="character" w:customStyle="1" w:styleId="Bodytext29">
    <w:name w:val="Body text (29)_"/>
    <w:basedOn w:val="DefaultParagraphFont"/>
    <w:link w:val="Bodytext290"/>
    <w:rsid w:val="00206CD6"/>
    <w:rPr>
      <w:i/>
      <w:iCs/>
      <w:spacing w:val="-8"/>
      <w:sz w:val="19"/>
      <w:szCs w:val="19"/>
      <w:shd w:val="clear" w:color="auto" w:fill="FFFFFF"/>
    </w:rPr>
  </w:style>
  <w:style w:type="character" w:customStyle="1" w:styleId="BodytextSpacing1pt">
    <w:name w:val="Body text + Spacing 1 pt"/>
    <w:basedOn w:val="Bodytext"/>
    <w:rsid w:val="00206CD6"/>
    <w:rPr>
      <w:spacing w:val="31"/>
      <w:sz w:val="25"/>
      <w:szCs w:val="25"/>
      <w:shd w:val="clear" w:color="auto" w:fill="FFFFFF"/>
    </w:rPr>
  </w:style>
  <w:style w:type="character" w:customStyle="1" w:styleId="Bodytext6pt1">
    <w:name w:val="Body text + 6 pt1"/>
    <w:aliases w:val="Spacing 0 pt9"/>
    <w:basedOn w:val="Bodytext"/>
    <w:rsid w:val="00206CD6"/>
    <w:rPr>
      <w:spacing w:val="3"/>
      <w:sz w:val="12"/>
      <w:szCs w:val="12"/>
      <w:shd w:val="clear" w:color="auto" w:fill="FFFFFF"/>
    </w:rPr>
  </w:style>
  <w:style w:type="character" w:customStyle="1" w:styleId="Footnote2">
    <w:name w:val="Footnote (2)_"/>
    <w:basedOn w:val="DefaultParagraphFont"/>
    <w:link w:val="Footnote20"/>
    <w:rsid w:val="00206CD6"/>
    <w:rPr>
      <w:i/>
      <w:iCs/>
      <w:noProof/>
      <w:spacing w:val="1"/>
      <w:sz w:val="25"/>
      <w:szCs w:val="25"/>
      <w:shd w:val="clear" w:color="auto" w:fill="FFFFFF"/>
    </w:rPr>
  </w:style>
  <w:style w:type="character" w:customStyle="1" w:styleId="Bodytext12Spacing0pt">
    <w:name w:val="Body text (12) + Spacing 0 pt"/>
    <w:basedOn w:val="Bodytext12"/>
    <w:rsid w:val="00206CD6"/>
    <w:rPr>
      <w:i/>
      <w:iCs/>
      <w:noProof/>
      <w:spacing w:val="0"/>
      <w:sz w:val="19"/>
      <w:szCs w:val="19"/>
      <w:shd w:val="clear" w:color="auto" w:fill="FFFFFF"/>
    </w:rPr>
  </w:style>
  <w:style w:type="character" w:customStyle="1" w:styleId="Bodytext120">
    <w:name w:val="Body text (12)"/>
    <w:basedOn w:val="Bodytext12"/>
    <w:rsid w:val="00206CD6"/>
    <w:rPr>
      <w:i/>
      <w:iCs/>
      <w:spacing w:val="-5"/>
      <w:sz w:val="19"/>
      <w:szCs w:val="19"/>
      <w:u w:val="single"/>
      <w:shd w:val="clear" w:color="auto" w:fill="FFFFFF"/>
    </w:rPr>
  </w:style>
  <w:style w:type="character" w:customStyle="1" w:styleId="BodytextPalatinoLinotype2">
    <w:name w:val="Body text + Palatino Linotype2"/>
    <w:aliases w:val="10 pt,Spacing 2 pt"/>
    <w:basedOn w:val="Bodytext"/>
    <w:rsid w:val="00206CD6"/>
    <w:rPr>
      <w:rFonts w:ascii="Palatino Linotype" w:hAnsi="Palatino Linotype" w:cs="Palatino Linotype"/>
      <w:spacing w:val="58"/>
      <w:sz w:val="20"/>
      <w:szCs w:val="20"/>
      <w:shd w:val="clear" w:color="auto" w:fill="FFFFFF"/>
    </w:rPr>
  </w:style>
  <w:style w:type="character" w:customStyle="1" w:styleId="Bodytext60">
    <w:name w:val="Body text (6)"/>
    <w:basedOn w:val="Bodytext6"/>
    <w:rsid w:val="00206CD6"/>
    <w:rPr>
      <w:b w:val="0"/>
      <w:bCs/>
      <w:spacing w:val="-5"/>
      <w:sz w:val="16"/>
      <w:szCs w:val="16"/>
      <w:u w:val="single"/>
      <w:shd w:val="clear" w:color="auto" w:fill="FFFFFF"/>
    </w:rPr>
  </w:style>
  <w:style w:type="character" w:customStyle="1" w:styleId="Bodytext300">
    <w:name w:val="Body text (30)_"/>
    <w:basedOn w:val="DefaultParagraphFont"/>
    <w:link w:val="Bodytext301"/>
    <w:rsid w:val="00206CD6"/>
    <w:rPr>
      <w:i/>
      <w:iCs/>
      <w:spacing w:val="-5"/>
      <w:sz w:val="17"/>
      <w:szCs w:val="17"/>
      <w:shd w:val="clear" w:color="auto" w:fill="FFFFFF"/>
    </w:rPr>
  </w:style>
  <w:style w:type="character" w:customStyle="1" w:styleId="Bodytext685pt2">
    <w:name w:val="Body text (6) + 8.5 pt2"/>
    <w:aliases w:val="Italic3,Spacing 0 pt8"/>
    <w:basedOn w:val="Bodytext6"/>
    <w:rsid w:val="00206CD6"/>
    <w:rPr>
      <w:b w:val="0"/>
      <w:bCs/>
      <w:i/>
      <w:iCs/>
      <w:spacing w:val="-4"/>
      <w:sz w:val="17"/>
      <w:szCs w:val="17"/>
      <w:u w:val="single"/>
      <w:shd w:val="clear" w:color="auto" w:fill="FFFFFF"/>
    </w:rPr>
  </w:style>
  <w:style w:type="character" w:customStyle="1" w:styleId="Footnote3">
    <w:name w:val="Footnote (3)_"/>
    <w:basedOn w:val="DefaultParagraphFont"/>
    <w:link w:val="Footnote30"/>
    <w:rsid w:val="00206CD6"/>
    <w:rPr>
      <w:rFonts w:ascii="Corbel" w:hAnsi="Corbel" w:cs="Corbel"/>
      <w:i/>
      <w:iCs/>
      <w:noProof/>
      <w:sz w:val="16"/>
      <w:szCs w:val="16"/>
      <w:shd w:val="clear" w:color="auto" w:fill="FFFFFF"/>
    </w:rPr>
  </w:style>
  <w:style w:type="character" w:customStyle="1" w:styleId="Tablecaption3">
    <w:name w:val="Table caption (3)_"/>
    <w:basedOn w:val="DefaultParagraphFont"/>
    <w:link w:val="Tablecaption30"/>
    <w:rsid w:val="00206CD6"/>
    <w:rPr>
      <w:b w:val="0"/>
      <w:bCs/>
      <w:spacing w:val="-5"/>
      <w:sz w:val="17"/>
      <w:szCs w:val="17"/>
      <w:shd w:val="clear" w:color="auto" w:fill="FFFFFF"/>
    </w:rPr>
  </w:style>
  <w:style w:type="character" w:customStyle="1" w:styleId="Bodytext9pt">
    <w:name w:val="Body text + 9 pt"/>
    <w:aliases w:val="Spacing 0 pt7"/>
    <w:basedOn w:val="Bodytext"/>
    <w:rsid w:val="00206CD6"/>
    <w:rPr>
      <w:spacing w:val="2"/>
      <w:sz w:val="18"/>
      <w:szCs w:val="18"/>
      <w:shd w:val="clear" w:color="auto" w:fill="FFFFFF"/>
    </w:rPr>
  </w:style>
  <w:style w:type="character" w:customStyle="1" w:styleId="Bodytext9pt1">
    <w:name w:val="Body text + 9 pt1"/>
    <w:aliases w:val="Italic2,Spacing -1 pt1"/>
    <w:basedOn w:val="Bodytext"/>
    <w:rsid w:val="00206CD6"/>
    <w:rPr>
      <w:i/>
      <w:iCs/>
      <w:spacing w:val="-29"/>
      <w:sz w:val="18"/>
      <w:szCs w:val="18"/>
      <w:shd w:val="clear" w:color="auto" w:fill="FFFFFF"/>
    </w:rPr>
  </w:style>
  <w:style w:type="character" w:customStyle="1" w:styleId="BodytextPalatinoLinotype1">
    <w:name w:val="Body text + Palatino Linotype1"/>
    <w:aliases w:val="10 pt1,Spacing 0 pt6"/>
    <w:basedOn w:val="Bodytext"/>
    <w:rsid w:val="00206CD6"/>
    <w:rPr>
      <w:rFonts w:ascii="Palatino Linotype" w:hAnsi="Palatino Linotype" w:cs="Palatino Linotype"/>
      <w:spacing w:val="0"/>
      <w:sz w:val="20"/>
      <w:szCs w:val="20"/>
      <w:shd w:val="clear" w:color="auto" w:fill="FFFFFF"/>
    </w:rPr>
  </w:style>
  <w:style w:type="character" w:customStyle="1" w:styleId="Bodytext31">
    <w:name w:val="Body text (31)_"/>
    <w:basedOn w:val="DefaultParagraphFont"/>
    <w:link w:val="Bodytext310"/>
    <w:rsid w:val="00206CD6"/>
    <w:rPr>
      <w:rFonts w:ascii="Palatino Linotype" w:hAnsi="Palatino Linotype" w:cs="Palatino Linotype"/>
      <w:spacing w:val="3"/>
      <w:sz w:val="16"/>
      <w:szCs w:val="16"/>
      <w:shd w:val="clear" w:color="auto" w:fill="FFFFFF"/>
    </w:rPr>
  </w:style>
  <w:style w:type="character" w:customStyle="1" w:styleId="Bodytext32">
    <w:name w:val="Body text (32)_"/>
    <w:basedOn w:val="DefaultParagraphFont"/>
    <w:link w:val="Bodytext320"/>
    <w:rsid w:val="00206CD6"/>
    <w:rPr>
      <w:sz w:val="16"/>
      <w:szCs w:val="16"/>
      <w:shd w:val="clear" w:color="auto" w:fill="FFFFFF"/>
    </w:rPr>
  </w:style>
  <w:style w:type="character" w:customStyle="1" w:styleId="Bodytext33">
    <w:name w:val="Body text (33)_"/>
    <w:basedOn w:val="DefaultParagraphFont"/>
    <w:link w:val="Bodytext330"/>
    <w:rsid w:val="00206CD6"/>
    <w:rPr>
      <w:spacing w:val="2"/>
      <w:sz w:val="18"/>
      <w:szCs w:val="18"/>
      <w:shd w:val="clear" w:color="auto" w:fill="FFFFFF"/>
    </w:rPr>
  </w:style>
  <w:style w:type="character" w:customStyle="1" w:styleId="Bodytext685pt1">
    <w:name w:val="Body text (6) + 8.5 pt1"/>
    <w:basedOn w:val="Bodytext6"/>
    <w:rsid w:val="00206CD6"/>
    <w:rPr>
      <w:b w:val="0"/>
      <w:bCs/>
      <w:spacing w:val="-5"/>
      <w:sz w:val="17"/>
      <w:szCs w:val="17"/>
      <w:shd w:val="clear" w:color="auto" w:fill="FFFFFF"/>
    </w:rPr>
  </w:style>
  <w:style w:type="character" w:customStyle="1" w:styleId="Heading4TrebuchetMS">
    <w:name w:val="Heading #4 + Trebuchet MS"/>
    <w:aliases w:val="Spacing 0 pt5"/>
    <w:basedOn w:val="Heading4"/>
    <w:rsid w:val="00206CD6"/>
    <w:rPr>
      <w:rFonts w:ascii="Trebuchet MS" w:hAnsi="Trebuchet MS" w:cs="Trebuchet MS"/>
      <w:spacing w:val="5"/>
      <w:sz w:val="21"/>
      <w:szCs w:val="21"/>
      <w:shd w:val="clear" w:color="auto" w:fill="FFFFFF"/>
    </w:rPr>
  </w:style>
  <w:style w:type="character" w:customStyle="1" w:styleId="Heading4PalatinoLinotype">
    <w:name w:val="Heading #4 + Palatino Linotype"/>
    <w:aliases w:val="12 pt,Spacing 0 pt4"/>
    <w:basedOn w:val="Heading4"/>
    <w:rsid w:val="00206CD6"/>
    <w:rPr>
      <w:rFonts w:ascii="Palatino Linotype" w:hAnsi="Palatino Linotype" w:cs="Palatino Linotype"/>
      <w:noProof/>
      <w:spacing w:val="0"/>
      <w:sz w:val="24"/>
      <w:szCs w:val="24"/>
      <w:shd w:val="clear" w:color="auto" w:fill="FFFFFF"/>
    </w:rPr>
  </w:style>
  <w:style w:type="character" w:customStyle="1" w:styleId="Bodytext34">
    <w:name w:val="Body text (34)_"/>
    <w:basedOn w:val="DefaultParagraphFont"/>
    <w:link w:val="Bodytext340"/>
    <w:rsid w:val="00206CD6"/>
    <w:rPr>
      <w:b w:val="0"/>
      <w:bCs/>
      <w:spacing w:val="1"/>
      <w:sz w:val="21"/>
      <w:szCs w:val="21"/>
      <w:shd w:val="clear" w:color="auto" w:fill="FFFFFF"/>
    </w:rPr>
  </w:style>
  <w:style w:type="character" w:customStyle="1" w:styleId="Bodytext35">
    <w:name w:val="Body text (35)_"/>
    <w:basedOn w:val="DefaultParagraphFont"/>
    <w:link w:val="Bodytext350"/>
    <w:rsid w:val="00206CD6"/>
    <w:rPr>
      <w:b w:val="0"/>
      <w:bCs/>
      <w:i/>
      <w:iCs/>
      <w:spacing w:val="-3"/>
      <w:sz w:val="20"/>
      <w:szCs w:val="20"/>
      <w:shd w:val="clear" w:color="auto" w:fill="FFFFFF"/>
    </w:rPr>
  </w:style>
  <w:style w:type="character" w:customStyle="1" w:styleId="Bodytext105pt1">
    <w:name w:val="Body text + 10.5 pt1"/>
    <w:aliases w:val="Spacing 0 pt3"/>
    <w:basedOn w:val="Bodytext"/>
    <w:rsid w:val="00206CD6"/>
    <w:rPr>
      <w:spacing w:val="-3"/>
      <w:sz w:val="21"/>
      <w:szCs w:val="21"/>
      <w:shd w:val="clear" w:color="auto" w:fill="FFFFFF"/>
    </w:rPr>
  </w:style>
  <w:style w:type="character" w:customStyle="1" w:styleId="Bodytext95pt1">
    <w:name w:val="Body text + 9.5 pt1"/>
    <w:aliases w:val="Italic1,Spacing 0 pt2"/>
    <w:basedOn w:val="Bodytext"/>
    <w:rsid w:val="00206CD6"/>
    <w:rPr>
      <w:i/>
      <w:iCs/>
      <w:spacing w:val="-17"/>
      <w:sz w:val="19"/>
      <w:szCs w:val="19"/>
      <w:shd w:val="clear" w:color="auto" w:fill="FFFFFF"/>
    </w:rPr>
  </w:style>
  <w:style w:type="character" w:customStyle="1" w:styleId="Heading3">
    <w:name w:val="Heading #3_"/>
    <w:basedOn w:val="DefaultParagraphFont"/>
    <w:link w:val="Heading30"/>
    <w:rsid w:val="00206CD6"/>
    <w:rPr>
      <w:i/>
      <w:iCs/>
      <w:spacing w:val="-5"/>
      <w:sz w:val="26"/>
      <w:szCs w:val="26"/>
      <w:shd w:val="clear" w:color="auto" w:fill="FFFFFF"/>
    </w:rPr>
  </w:style>
  <w:style w:type="character" w:customStyle="1" w:styleId="Heading3Bold">
    <w:name w:val="Heading #3 + Bold"/>
    <w:aliases w:val="Not Italic1,Spacing 0 pt1"/>
    <w:basedOn w:val="Heading3"/>
    <w:rsid w:val="00206CD6"/>
    <w:rPr>
      <w:b/>
      <w:bCs/>
      <w:i/>
      <w:iCs/>
      <w:spacing w:val="0"/>
      <w:sz w:val="26"/>
      <w:szCs w:val="26"/>
      <w:shd w:val="clear" w:color="auto" w:fill="FFFFFF"/>
    </w:rPr>
  </w:style>
  <w:style w:type="paragraph" w:customStyle="1" w:styleId="Bodytext20">
    <w:name w:val="Body text (2)"/>
    <w:basedOn w:val="Normal"/>
    <w:link w:val="Bodytext2"/>
    <w:rsid w:val="00206CD6"/>
    <w:pPr>
      <w:shd w:val="clear" w:color="auto" w:fill="FFFFFF"/>
      <w:spacing w:after="180" w:line="306" w:lineRule="exact"/>
      <w:ind w:hanging="160"/>
    </w:pPr>
    <w:rPr>
      <w:rFonts w:ascii="Times New Roman" w:eastAsiaTheme="minorHAnsi" w:hAnsi="Times New Roman" w:cs="Times New Roman"/>
      <w:bCs/>
      <w:color w:val="auto"/>
      <w:sz w:val="26"/>
      <w:szCs w:val="26"/>
      <w:lang w:val="en-US" w:eastAsia="en-US"/>
    </w:rPr>
  </w:style>
  <w:style w:type="paragraph" w:customStyle="1" w:styleId="Bodytext1">
    <w:name w:val="Body text1"/>
    <w:basedOn w:val="Normal"/>
    <w:link w:val="Bodytext"/>
    <w:rsid w:val="00206CD6"/>
    <w:pPr>
      <w:shd w:val="clear" w:color="auto" w:fill="FFFFFF"/>
      <w:spacing w:before="180" w:after="60" w:line="240" w:lineRule="atLeast"/>
      <w:ind w:hanging="160"/>
    </w:pPr>
    <w:rPr>
      <w:rFonts w:ascii="Times New Roman" w:eastAsiaTheme="minorHAnsi" w:hAnsi="Times New Roman" w:cs="Times New Roman"/>
      <w:b/>
      <w:color w:val="auto"/>
      <w:spacing w:val="-2"/>
      <w:sz w:val="25"/>
      <w:szCs w:val="25"/>
      <w:lang w:val="en-US" w:eastAsia="en-US"/>
    </w:rPr>
  </w:style>
  <w:style w:type="paragraph" w:customStyle="1" w:styleId="Bodytext30">
    <w:name w:val="Body text (3)"/>
    <w:basedOn w:val="Normal"/>
    <w:link w:val="Bodytext3"/>
    <w:rsid w:val="00206CD6"/>
    <w:pPr>
      <w:shd w:val="clear" w:color="auto" w:fill="FFFFFF"/>
      <w:spacing w:before="60" w:after="1140" w:line="240" w:lineRule="atLeast"/>
    </w:pPr>
    <w:rPr>
      <w:rFonts w:ascii="Times New Roman" w:eastAsiaTheme="minorHAnsi" w:hAnsi="Times New Roman" w:cs="Times New Roman"/>
      <w:b/>
      <w:i/>
      <w:iCs/>
      <w:color w:val="auto"/>
      <w:spacing w:val="-5"/>
      <w:sz w:val="26"/>
      <w:szCs w:val="26"/>
      <w:lang w:val="en-US" w:eastAsia="en-US"/>
    </w:rPr>
  </w:style>
  <w:style w:type="paragraph" w:customStyle="1" w:styleId="Headerorfooter20">
    <w:name w:val="Header or footer (2)"/>
    <w:basedOn w:val="Normal"/>
    <w:link w:val="Headerorfooter2"/>
    <w:rsid w:val="00206CD6"/>
    <w:pPr>
      <w:shd w:val="clear" w:color="auto" w:fill="FFFFFF"/>
      <w:spacing w:line="240" w:lineRule="atLeast"/>
      <w:jc w:val="center"/>
    </w:pPr>
    <w:rPr>
      <w:rFonts w:ascii="Times New Roman" w:eastAsiaTheme="minorHAnsi" w:hAnsi="Times New Roman" w:cs="Times New Roman"/>
      <w:b/>
      <w:color w:val="auto"/>
      <w:sz w:val="22"/>
      <w:szCs w:val="22"/>
      <w:lang w:val="en-US" w:eastAsia="en-US"/>
    </w:rPr>
  </w:style>
  <w:style w:type="paragraph" w:customStyle="1" w:styleId="Bodytext40">
    <w:name w:val="Body text (4)"/>
    <w:basedOn w:val="Normal"/>
    <w:link w:val="Bodytext4"/>
    <w:rsid w:val="00206CD6"/>
    <w:pPr>
      <w:shd w:val="clear" w:color="auto" w:fill="FFFFFF"/>
      <w:spacing w:after="180" w:line="240" w:lineRule="atLeast"/>
      <w:jc w:val="both"/>
    </w:pPr>
    <w:rPr>
      <w:rFonts w:ascii="Times New Roman" w:eastAsiaTheme="minorHAnsi" w:hAnsi="Times New Roman" w:cs="Times New Roman"/>
      <w:b/>
      <w:color w:val="auto"/>
      <w:spacing w:val="3"/>
      <w:sz w:val="12"/>
      <w:szCs w:val="12"/>
      <w:lang w:val="en-US" w:eastAsia="en-US"/>
    </w:rPr>
  </w:style>
  <w:style w:type="paragraph" w:customStyle="1" w:styleId="Headerorfooter30">
    <w:name w:val="Header or footer (3)"/>
    <w:basedOn w:val="Normal"/>
    <w:link w:val="Headerorfooter3"/>
    <w:rsid w:val="00206CD6"/>
    <w:pPr>
      <w:shd w:val="clear" w:color="auto" w:fill="FFFFFF"/>
      <w:spacing w:line="240" w:lineRule="atLeast"/>
    </w:pPr>
    <w:rPr>
      <w:rFonts w:ascii="Palatino Linotype" w:eastAsiaTheme="minorHAnsi" w:hAnsi="Palatino Linotype" w:cs="Palatino Linotype"/>
      <w:b/>
      <w:i/>
      <w:iCs/>
      <w:noProof/>
      <w:color w:val="auto"/>
      <w:sz w:val="14"/>
      <w:szCs w:val="14"/>
      <w:lang w:val="en-US" w:eastAsia="en-US"/>
    </w:rPr>
  </w:style>
  <w:style w:type="paragraph" w:customStyle="1" w:styleId="Heading10">
    <w:name w:val="Heading #1"/>
    <w:basedOn w:val="Normal"/>
    <w:link w:val="Heading1"/>
    <w:rsid w:val="00206CD6"/>
    <w:pPr>
      <w:shd w:val="clear" w:color="auto" w:fill="FFFFFF"/>
      <w:spacing w:before="420" w:after="300" w:line="479" w:lineRule="exact"/>
      <w:jc w:val="center"/>
      <w:outlineLvl w:val="0"/>
    </w:pPr>
    <w:rPr>
      <w:rFonts w:ascii="Times New Roman" w:eastAsiaTheme="minorHAnsi" w:hAnsi="Times New Roman" w:cs="Times New Roman"/>
      <w:bCs/>
      <w:color w:val="auto"/>
      <w:sz w:val="26"/>
      <w:szCs w:val="26"/>
      <w:lang w:val="en-US" w:eastAsia="en-US"/>
    </w:rPr>
  </w:style>
  <w:style w:type="paragraph" w:customStyle="1" w:styleId="Bodytext51">
    <w:name w:val="Body text (5)1"/>
    <w:basedOn w:val="Normal"/>
    <w:link w:val="Bodytext5"/>
    <w:rsid w:val="00206CD6"/>
    <w:pPr>
      <w:shd w:val="clear" w:color="auto" w:fill="FFFFFF"/>
      <w:spacing w:before="960" w:line="240" w:lineRule="atLeast"/>
      <w:ind w:hanging="540"/>
    </w:pPr>
    <w:rPr>
      <w:rFonts w:ascii="Times New Roman" w:eastAsiaTheme="minorHAnsi" w:hAnsi="Times New Roman" w:cs="Times New Roman"/>
      <w:bCs/>
      <w:i/>
      <w:iCs/>
      <w:color w:val="auto"/>
      <w:spacing w:val="-3"/>
      <w:sz w:val="16"/>
      <w:szCs w:val="16"/>
      <w:lang w:val="en-US" w:eastAsia="en-US"/>
    </w:rPr>
  </w:style>
  <w:style w:type="paragraph" w:customStyle="1" w:styleId="Headerorfooter40">
    <w:name w:val="Header or footer (4)"/>
    <w:basedOn w:val="Normal"/>
    <w:link w:val="Headerorfooter4"/>
    <w:rsid w:val="00206CD6"/>
    <w:pPr>
      <w:shd w:val="clear" w:color="auto" w:fill="FFFFFF"/>
      <w:spacing w:line="240" w:lineRule="atLeast"/>
    </w:pPr>
    <w:rPr>
      <w:rFonts w:ascii="Times New Roman" w:eastAsiaTheme="minorHAnsi" w:hAnsi="Times New Roman" w:cs="Times New Roman"/>
      <w:b/>
      <w:color w:val="auto"/>
      <w:spacing w:val="-8"/>
      <w:sz w:val="17"/>
      <w:szCs w:val="17"/>
      <w:lang w:val="en-US" w:eastAsia="en-US"/>
    </w:rPr>
  </w:style>
  <w:style w:type="paragraph" w:customStyle="1" w:styleId="Bodytext61">
    <w:name w:val="Body text (6)1"/>
    <w:basedOn w:val="Normal"/>
    <w:link w:val="Bodytext6"/>
    <w:rsid w:val="00206CD6"/>
    <w:pPr>
      <w:shd w:val="clear" w:color="auto" w:fill="FFFFFF"/>
      <w:spacing w:after="180" w:line="240" w:lineRule="atLeast"/>
      <w:ind w:hanging="540"/>
      <w:jc w:val="both"/>
    </w:pPr>
    <w:rPr>
      <w:rFonts w:ascii="Times New Roman" w:eastAsiaTheme="minorHAnsi" w:hAnsi="Times New Roman" w:cs="Times New Roman"/>
      <w:bCs/>
      <w:color w:val="auto"/>
      <w:spacing w:val="-5"/>
      <w:sz w:val="16"/>
      <w:szCs w:val="16"/>
      <w:lang w:val="en-US" w:eastAsia="en-US"/>
    </w:rPr>
  </w:style>
  <w:style w:type="paragraph" w:customStyle="1" w:styleId="Bodytext70">
    <w:name w:val="Body text (7)"/>
    <w:basedOn w:val="Normal"/>
    <w:link w:val="Bodytext7"/>
    <w:rsid w:val="00206CD6"/>
    <w:pPr>
      <w:shd w:val="clear" w:color="auto" w:fill="FFFFFF"/>
      <w:spacing w:before="1260" w:line="240" w:lineRule="atLeast"/>
    </w:pPr>
    <w:rPr>
      <w:rFonts w:eastAsiaTheme="minorHAnsi"/>
      <w:b/>
      <w:i/>
      <w:iCs/>
      <w:noProof/>
      <w:color w:val="auto"/>
      <w:sz w:val="13"/>
      <w:szCs w:val="13"/>
      <w:lang w:val="en-US" w:eastAsia="en-US"/>
    </w:rPr>
  </w:style>
  <w:style w:type="paragraph" w:customStyle="1" w:styleId="Bodytext80">
    <w:name w:val="Body text (8)"/>
    <w:basedOn w:val="Normal"/>
    <w:link w:val="Bodytext8"/>
    <w:rsid w:val="00206CD6"/>
    <w:pPr>
      <w:shd w:val="clear" w:color="auto" w:fill="FFFFFF"/>
      <w:spacing w:after="60" w:line="240" w:lineRule="atLeast"/>
      <w:jc w:val="both"/>
    </w:pPr>
    <w:rPr>
      <w:rFonts w:ascii="Times New Roman" w:eastAsiaTheme="minorHAnsi" w:hAnsi="Times New Roman" w:cs="Times New Roman"/>
      <w:bCs/>
      <w:i/>
      <w:iCs/>
      <w:color w:val="auto"/>
      <w:spacing w:val="-2"/>
      <w:sz w:val="23"/>
      <w:szCs w:val="23"/>
      <w:lang w:val="en-US" w:eastAsia="en-US"/>
    </w:rPr>
  </w:style>
  <w:style w:type="paragraph" w:customStyle="1" w:styleId="Bodytext90">
    <w:name w:val="Body text (9)"/>
    <w:basedOn w:val="Normal"/>
    <w:link w:val="Bodytext9"/>
    <w:rsid w:val="00206CD6"/>
    <w:pPr>
      <w:shd w:val="clear" w:color="auto" w:fill="FFFFFF"/>
      <w:spacing w:before="60" w:line="252" w:lineRule="exact"/>
      <w:jc w:val="both"/>
    </w:pPr>
    <w:rPr>
      <w:rFonts w:ascii="Times New Roman" w:eastAsiaTheme="minorHAnsi" w:hAnsi="Times New Roman" w:cs="Times New Roman"/>
      <w:b/>
      <w:color w:val="auto"/>
      <w:spacing w:val="-3"/>
      <w:sz w:val="21"/>
      <w:szCs w:val="21"/>
      <w:lang w:val="en-US" w:eastAsia="en-US"/>
    </w:rPr>
  </w:style>
  <w:style w:type="paragraph" w:customStyle="1" w:styleId="Heading20">
    <w:name w:val="Heading #2"/>
    <w:basedOn w:val="Normal"/>
    <w:link w:val="Heading2"/>
    <w:rsid w:val="00206CD6"/>
    <w:pPr>
      <w:shd w:val="clear" w:color="auto" w:fill="FFFFFF"/>
      <w:spacing w:line="240" w:lineRule="atLeast"/>
      <w:jc w:val="center"/>
      <w:outlineLvl w:val="1"/>
    </w:pPr>
    <w:rPr>
      <w:rFonts w:ascii="Times New Roman" w:eastAsiaTheme="minorHAnsi" w:hAnsi="Times New Roman" w:cs="Times New Roman"/>
      <w:bCs/>
      <w:color w:val="auto"/>
      <w:spacing w:val="1"/>
      <w:sz w:val="21"/>
      <w:szCs w:val="21"/>
      <w:lang w:val="en-US" w:eastAsia="en-US"/>
    </w:rPr>
  </w:style>
  <w:style w:type="paragraph" w:customStyle="1" w:styleId="Bodytext101">
    <w:name w:val="Body text (10)1"/>
    <w:basedOn w:val="Normal"/>
    <w:link w:val="Bodytext10"/>
    <w:rsid w:val="00206CD6"/>
    <w:pPr>
      <w:shd w:val="clear" w:color="auto" w:fill="FFFFFF"/>
      <w:spacing w:line="240" w:lineRule="atLeast"/>
      <w:jc w:val="center"/>
    </w:pPr>
    <w:rPr>
      <w:rFonts w:ascii="Times New Roman" w:eastAsiaTheme="minorHAnsi" w:hAnsi="Times New Roman" w:cs="Times New Roman"/>
      <w:b/>
      <w:i/>
      <w:iCs/>
      <w:color w:val="auto"/>
      <w:spacing w:val="-5"/>
      <w:sz w:val="21"/>
      <w:szCs w:val="21"/>
      <w:lang w:val="en-US" w:eastAsia="en-US"/>
    </w:rPr>
  </w:style>
  <w:style w:type="paragraph" w:customStyle="1" w:styleId="Bodytext110">
    <w:name w:val="Body text (11)"/>
    <w:basedOn w:val="Normal"/>
    <w:link w:val="Bodytext11"/>
    <w:rsid w:val="00206CD6"/>
    <w:pPr>
      <w:shd w:val="clear" w:color="auto" w:fill="FFFFFF"/>
      <w:spacing w:line="240" w:lineRule="atLeast"/>
    </w:pPr>
    <w:rPr>
      <w:rFonts w:ascii="Times New Roman" w:eastAsiaTheme="minorHAnsi" w:hAnsi="Times New Roman" w:cs="Times New Roman"/>
      <w:bCs/>
      <w:i/>
      <w:iCs/>
      <w:color w:val="auto"/>
      <w:spacing w:val="-4"/>
      <w:sz w:val="17"/>
      <w:szCs w:val="17"/>
      <w:lang w:val="en-US" w:eastAsia="en-US"/>
    </w:rPr>
  </w:style>
  <w:style w:type="paragraph" w:customStyle="1" w:styleId="Bodytext121">
    <w:name w:val="Body text (12)1"/>
    <w:basedOn w:val="Normal"/>
    <w:link w:val="Bodytext12"/>
    <w:rsid w:val="00206CD6"/>
    <w:pPr>
      <w:shd w:val="clear" w:color="auto" w:fill="FFFFFF"/>
      <w:spacing w:line="263" w:lineRule="exact"/>
    </w:pPr>
    <w:rPr>
      <w:rFonts w:ascii="Times New Roman" w:eastAsiaTheme="minorHAnsi" w:hAnsi="Times New Roman" w:cs="Times New Roman"/>
      <w:b/>
      <w:i/>
      <w:iCs/>
      <w:color w:val="auto"/>
      <w:spacing w:val="-5"/>
      <w:sz w:val="19"/>
      <w:szCs w:val="19"/>
      <w:lang w:val="en-US" w:eastAsia="en-US"/>
    </w:rPr>
  </w:style>
  <w:style w:type="paragraph" w:customStyle="1" w:styleId="Headerorfooter50">
    <w:name w:val="Header or footer (5)"/>
    <w:basedOn w:val="Normal"/>
    <w:link w:val="Headerorfooter5"/>
    <w:rsid w:val="00206CD6"/>
    <w:pPr>
      <w:shd w:val="clear" w:color="auto" w:fill="FFFFFF"/>
      <w:spacing w:line="240" w:lineRule="atLeast"/>
    </w:pPr>
    <w:rPr>
      <w:rFonts w:ascii="Times New Roman" w:eastAsiaTheme="minorHAnsi" w:hAnsi="Times New Roman" w:cs="Times New Roman"/>
      <w:b/>
      <w:i/>
      <w:iCs/>
      <w:noProof/>
      <w:color w:val="auto"/>
      <w:sz w:val="22"/>
      <w:szCs w:val="22"/>
      <w:lang w:val="en-US" w:eastAsia="en-US"/>
    </w:rPr>
  </w:style>
  <w:style w:type="paragraph" w:customStyle="1" w:styleId="Bodytext130">
    <w:name w:val="Body text (13)"/>
    <w:basedOn w:val="Normal"/>
    <w:link w:val="Bodytext13"/>
    <w:rsid w:val="00206CD6"/>
    <w:pPr>
      <w:shd w:val="clear" w:color="auto" w:fill="FFFFFF"/>
      <w:spacing w:after="240" w:line="240" w:lineRule="atLeast"/>
      <w:jc w:val="both"/>
    </w:pPr>
    <w:rPr>
      <w:rFonts w:ascii="Times New Roman" w:eastAsiaTheme="minorHAnsi" w:hAnsi="Times New Roman" w:cs="Times New Roman"/>
      <w:b/>
      <w:i/>
      <w:iCs/>
      <w:color w:val="auto"/>
      <w:spacing w:val="-24"/>
      <w:sz w:val="21"/>
      <w:szCs w:val="21"/>
      <w:lang w:val="en-US" w:eastAsia="en-US"/>
    </w:rPr>
  </w:style>
  <w:style w:type="paragraph" w:customStyle="1" w:styleId="Heading40">
    <w:name w:val="Heading #4"/>
    <w:basedOn w:val="Normal"/>
    <w:link w:val="Heading4"/>
    <w:rsid w:val="00206CD6"/>
    <w:pPr>
      <w:shd w:val="clear" w:color="auto" w:fill="FFFFFF"/>
      <w:spacing w:before="240" w:line="281" w:lineRule="exact"/>
      <w:jc w:val="both"/>
      <w:outlineLvl w:val="3"/>
    </w:pPr>
    <w:rPr>
      <w:rFonts w:ascii="Times New Roman" w:eastAsiaTheme="minorHAnsi" w:hAnsi="Times New Roman" w:cs="Times New Roman"/>
      <w:b/>
      <w:color w:val="auto"/>
      <w:spacing w:val="-3"/>
      <w:sz w:val="21"/>
      <w:szCs w:val="21"/>
      <w:lang w:val="en-US" w:eastAsia="en-US"/>
    </w:rPr>
  </w:style>
  <w:style w:type="paragraph" w:customStyle="1" w:styleId="Bodytext140">
    <w:name w:val="Body text (14)"/>
    <w:basedOn w:val="Normal"/>
    <w:link w:val="Bodytext14"/>
    <w:rsid w:val="00206CD6"/>
    <w:pPr>
      <w:shd w:val="clear" w:color="auto" w:fill="FFFFFF"/>
      <w:spacing w:line="234" w:lineRule="exact"/>
      <w:jc w:val="both"/>
    </w:pPr>
    <w:rPr>
      <w:rFonts w:ascii="Times New Roman" w:eastAsiaTheme="minorHAnsi" w:hAnsi="Times New Roman" w:cs="Times New Roman"/>
      <w:bCs/>
      <w:i/>
      <w:iCs/>
      <w:color w:val="auto"/>
      <w:spacing w:val="-5"/>
      <w:sz w:val="19"/>
      <w:szCs w:val="19"/>
      <w:lang w:val="en-US" w:eastAsia="en-US"/>
    </w:rPr>
  </w:style>
  <w:style w:type="paragraph" w:customStyle="1" w:styleId="Bodytext150">
    <w:name w:val="Body text (15)"/>
    <w:basedOn w:val="Normal"/>
    <w:link w:val="Bodytext15"/>
    <w:rsid w:val="00206CD6"/>
    <w:pPr>
      <w:shd w:val="clear" w:color="auto" w:fill="FFFFFF"/>
      <w:spacing w:line="230" w:lineRule="exact"/>
      <w:jc w:val="both"/>
    </w:pPr>
    <w:rPr>
      <w:rFonts w:ascii="Times New Roman" w:eastAsiaTheme="minorHAnsi" w:hAnsi="Times New Roman" w:cs="Times New Roman"/>
      <w:bCs/>
      <w:i/>
      <w:iCs/>
      <w:color w:val="auto"/>
      <w:spacing w:val="-2"/>
      <w:sz w:val="18"/>
      <w:szCs w:val="18"/>
      <w:lang w:val="en-US" w:eastAsia="en-US"/>
    </w:rPr>
  </w:style>
  <w:style w:type="paragraph" w:customStyle="1" w:styleId="Tablecaption0">
    <w:name w:val="Table caption"/>
    <w:basedOn w:val="Normal"/>
    <w:link w:val="Tablecaption"/>
    <w:rsid w:val="00206CD6"/>
    <w:pPr>
      <w:shd w:val="clear" w:color="auto" w:fill="FFFFFF"/>
      <w:spacing w:line="205" w:lineRule="exact"/>
    </w:pPr>
    <w:rPr>
      <w:rFonts w:ascii="Times New Roman" w:eastAsiaTheme="minorHAnsi" w:hAnsi="Times New Roman" w:cs="Times New Roman"/>
      <w:bCs/>
      <w:color w:val="auto"/>
      <w:spacing w:val="-5"/>
      <w:sz w:val="16"/>
      <w:szCs w:val="16"/>
      <w:lang w:val="en-US" w:eastAsia="en-US"/>
    </w:rPr>
  </w:style>
  <w:style w:type="paragraph" w:customStyle="1" w:styleId="Bodytext160">
    <w:name w:val="Body text (16)"/>
    <w:basedOn w:val="Normal"/>
    <w:link w:val="Bodytext16"/>
    <w:rsid w:val="00206CD6"/>
    <w:pPr>
      <w:shd w:val="clear" w:color="auto" w:fill="FFFFFF"/>
      <w:spacing w:after="180" w:line="209" w:lineRule="exact"/>
    </w:pPr>
    <w:rPr>
      <w:rFonts w:ascii="Times New Roman" w:eastAsiaTheme="minorHAnsi" w:hAnsi="Times New Roman" w:cs="Times New Roman"/>
      <w:b/>
      <w:i/>
      <w:iCs/>
      <w:color w:val="auto"/>
      <w:spacing w:val="-3"/>
      <w:sz w:val="12"/>
      <w:szCs w:val="12"/>
      <w:lang w:val="en-US" w:eastAsia="en-US"/>
    </w:rPr>
  </w:style>
  <w:style w:type="paragraph" w:customStyle="1" w:styleId="Bodytext170">
    <w:name w:val="Body text (17)"/>
    <w:basedOn w:val="Normal"/>
    <w:link w:val="Bodytext17"/>
    <w:rsid w:val="00206CD6"/>
    <w:pPr>
      <w:shd w:val="clear" w:color="auto" w:fill="FFFFFF"/>
      <w:spacing w:before="180" w:line="209" w:lineRule="exact"/>
      <w:jc w:val="both"/>
    </w:pPr>
    <w:rPr>
      <w:rFonts w:ascii="Times New Roman" w:eastAsiaTheme="minorHAnsi" w:hAnsi="Times New Roman" w:cs="Times New Roman"/>
      <w:b/>
      <w:color w:val="auto"/>
      <w:spacing w:val="-3"/>
      <w:sz w:val="17"/>
      <w:szCs w:val="17"/>
      <w:lang w:val="en-US" w:eastAsia="en-US"/>
    </w:rPr>
  </w:style>
  <w:style w:type="paragraph" w:customStyle="1" w:styleId="Tablecaption20">
    <w:name w:val="Table caption (2)"/>
    <w:basedOn w:val="Normal"/>
    <w:link w:val="Tablecaption2"/>
    <w:rsid w:val="00206CD6"/>
    <w:pPr>
      <w:shd w:val="clear" w:color="auto" w:fill="FFFFFF"/>
      <w:spacing w:line="240" w:lineRule="atLeast"/>
    </w:pPr>
    <w:rPr>
      <w:rFonts w:ascii="Times New Roman" w:eastAsiaTheme="minorHAnsi" w:hAnsi="Times New Roman" w:cs="Times New Roman"/>
      <w:bCs/>
      <w:i/>
      <w:iCs/>
      <w:color w:val="auto"/>
      <w:spacing w:val="-3"/>
      <w:sz w:val="16"/>
      <w:szCs w:val="16"/>
      <w:lang w:val="en-US" w:eastAsia="en-US"/>
    </w:rPr>
  </w:style>
  <w:style w:type="paragraph" w:customStyle="1" w:styleId="Headerorfooter0">
    <w:name w:val="Header or footer"/>
    <w:basedOn w:val="Normal"/>
    <w:link w:val="Headerorfooter"/>
    <w:rsid w:val="00206CD6"/>
    <w:pPr>
      <w:shd w:val="clear" w:color="auto" w:fill="FFFFFF"/>
      <w:spacing w:line="240" w:lineRule="atLeast"/>
    </w:pPr>
    <w:rPr>
      <w:rFonts w:ascii="Times New Roman" w:eastAsiaTheme="minorHAnsi" w:hAnsi="Times New Roman" w:cs="Times New Roman"/>
      <w:bCs/>
      <w:color w:val="auto"/>
      <w:spacing w:val="8"/>
      <w:lang w:val="en-US" w:eastAsia="en-US"/>
    </w:rPr>
  </w:style>
  <w:style w:type="paragraph" w:customStyle="1" w:styleId="Headerorfooter60">
    <w:name w:val="Header or footer (6)"/>
    <w:basedOn w:val="Normal"/>
    <w:link w:val="Headerorfooter6"/>
    <w:rsid w:val="00206CD6"/>
    <w:pPr>
      <w:shd w:val="clear" w:color="auto" w:fill="FFFFFF"/>
      <w:spacing w:line="240" w:lineRule="atLeast"/>
    </w:pPr>
    <w:rPr>
      <w:rFonts w:eastAsiaTheme="minorHAnsi"/>
      <w:b/>
      <w:noProof/>
      <w:color w:val="auto"/>
      <w:sz w:val="12"/>
      <w:szCs w:val="12"/>
      <w:lang w:val="en-US" w:eastAsia="en-US"/>
    </w:rPr>
  </w:style>
  <w:style w:type="paragraph" w:customStyle="1" w:styleId="Footnote0">
    <w:name w:val="Footnote"/>
    <w:basedOn w:val="Normal"/>
    <w:link w:val="Footnote"/>
    <w:rsid w:val="00206CD6"/>
    <w:pPr>
      <w:shd w:val="clear" w:color="auto" w:fill="FFFFFF"/>
      <w:spacing w:line="240" w:lineRule="atLeast"/>
    </w:pPr>
    <w:rPr>
      <w:rFonts w:ascii="Times New Roman" w:eastAsiaTheme="minorHAnsi" w:hAnsi="Times New Roman" w:cs="Times New Roman"/>
      <w:b/>
      <w:noProof/>
      <w:color w:val="auto"/>
      <w:spacing w:val="-2"/>
      <w:sz w:val="25"/>
      <w:szCs w:val="25"/>
      <w:lang w:val="en-US" w:eastAsia="en-US"/>
    </w:rPr>
  </w:style>
  <w:style w:type="paragraph" w:customStyle="1" w:styleId="Headerorfooter70">
    <w:name w:val="Header or footer (7)"/>
    <w:basedOn w:val="Normal"/>
    <w:link w:val="Headerorfooter7"/>
    <w:rsid w:val="00206CD6"/>
    <w:pPr>
      <w:shd w:val="clear" w:color="auto" w:fill="FFFFFF"/>
      <w:spacing w:line="240" w:lineRule="atLeast"/>
    </w:pPr>
    <w:rPr>
      <w:rFonts w:ascii="Times New Roman" w:eastAsiaTheme="minorHAnsi" w:hAnsi="Times New Roman" w:cs="Times New Roman"/>
      <w:b/>
      <w:i/>
      <w:iCs/>
      <w:noProof/>
      <w:color w:val="auto"/>
      <w:sz w:val="17"/>
      <w:szCs w:val="17"/>
      <w:lang w:val="en-US" w:eastAsia="en-US"/>
    </w:rPr>
  </w:style>
  <w:style w:type="paragraph" w:customStyle="1" w:styleId="Bodytext181">
    <w:name w:val="Body text (18)"/>
    <w:basedOn w:val="Normal"/>
    <w:link w:val="Bodytext180"/>
    <w:rsid w:val="00206CD6"/>
    <w:pPr>
      <w:shd w:val="clear" w:color="auto" w:fill="FFFFFF"/>
      <w:spacing w:before="2100" w:line="240" w:lineRule="atLeast"/>
    </w:pPr>
    <w:rPr>
      <w:rFonts w:ascii="Times New Roman" w:eastAsiaTheme="minorHAnsi" w:hAnsi="Times New Roman" w:cs="Times New Roman"/>
      <w:b/>
      <w:noProof/>
      <w:color w:val="auto"/>
      <w:sz w:val="15"/>
      <w:szCs w:val="15"/>
      <w:lang w:val="en-US" w:eastAsia="en-US"/>
    </w:rPr>
  </w:style>
  <w:style w:type="paragraph" w:customStyle="1" w:styleId="Bodytext191">
    <w:name w:val="Body text (19)1"/>
    <w:basedOn w:val="Normal"/>
    <w:link w:val="Bodytext19"/>
    <w:rsid w:val="00206CD6"/>
    <w:pPr>
      <w:shd w:val="clear" w:color="auto" w:fill="FFFFFF"/>
      <w:spacing w:after="360" w:line="205" w:lineRule="exact"/>
    </w:pPr>
    <w:rPr>
      <w:rFonts w:ascii="Times New Roman" w:eastAsiaTheme="minorHAnsi" w:hAnsi="Times New Roman" w:cs="Times New Roman"/>
      <w:bCs/>
      <w:color w:val="auto"/>
      <w:spacing w:val="-5"/>
      <w:sz w:val="17"/>
      <w:szCs w:val="17"/>
      <w:lang w:val="en-US" w:eastAsia="en-US"/>
    </w:rPr>
  </w:style>
  <w:style w:type="paragraph" w:customStyle="1" w:styleId="Bodytext210">
    <w:name w:val="Body text (21)"/>
    <w:basedOn w:val="Normal"/>
    <w:link w:val="Bodytext21"/>
    <w:rsid w:val="00206CD6"/>
    <w:pPr>
      <w:shd w:val="clear" w:color="auto" w:fill="FFFFFF"/>
      <w:spacing w:line="240" w:lineRule="atLeast"/>
    </w:pPr>
    <w:rPr>
      <w:rFonts w:ascii="Times New Roman" w:eastAsiaTheme="minorHAnsi" w:hAnsi="Times New Roman" w:cs="Times New Roman"/>
      <w:b/>
      <w:i/>
      <w:iCs/>
      <w:color w:val="auto"/>
      <w:spacing w:val="1"/>
      <w:sz w:val="25"/>
      <w:szCs w:val="25"/>
      <w:lang w:val="en-US" w:eastAsia="en-US"/>
    </w:rPr>
  </w:style>
  <w:style w:type="paragraph" w:customStyle="1" w:styleId="Bodytext220">
    <w:name w:val="Body text (22)"/>
    <w:basedOn w:val="Normal"/>
    <w:link w:val="Bodytext22"/>
    <w:rsid w:val="00206CD6"/>
    <w:pPr>
      <w:shd w:val="clear" w:color="auto" w:fill="FFFFFF"/>
      <w:spacing w:line="240" w:lineRule="atLeast"/>
    </w:pPr>
    <w:rPr>
      <w:rFonts w:ascii="Trebuchet MS" w:eastAsiaTheme="minorHAnsi" w:hAnsi="Trebuchet MS" w:cs="Trebuchet MS"/>
      <w:b/>
      <w:color w:val="auto"/>
      <w:spacing w:val="-5"/>
      <w:sz w:val="15"/>
      <w:szCs w:val="15"/>
      <w:lang w:val="en-US" w:eastAsia="en-US"/>
    </w:rPr>
  </w:style>
  <w:style w:type="paragraph" w:customStyle="1" w:styleId="Bodytext201">
    <w:name w:val="Body text (20)"/>
    <w:basedOn w:val="Normal"/>
    <w:link w:val="Bodytext200"/>
    <w:rsid w:val="00206CD6"/>
    <w:pPr>
      <w:shd w:val="clear" w:color="auto" w:fill="FFFFFF"/>
      <w:spacing w:line="240" w:lineRule="atLeast"/>
    </w:pPr>
    <w:rPr>
      <w:rFonts w:ascii="Palatino Linotype" w:eastAsiaTheme="minorHAnsi" w:hAnsi="Palatino Linotype" w:cs="Palatino Linotype"/>
      <w:b/>
      <w:noProof/>
      <w:color w:val="auto"/>
      <w:spacing w:val="58"/>
      <w:sz w:val="20"/>
      <w:szCs w:val="20"/>
      <w:lang w:val="en-US" w:eastAsia="en-US"/>
    </w:rPr>
  </w:style>
  <w:style w:type="paragraph" w:customStyle="1" w:styleId="Headerorfooter80">
    <w:name w:val="Header or footer (8)"/>
    <w:basedOn w:val="Normal"/>
    <w:link w:val="Headerorfooter8"/>
    <w:rsid w:val="00206CD6"/>
    <w:pPr>
      <w:shd w:val="clear" w:color="auto" w:fill="FFFFFF"/>
      <w:spacing w:line="240" w:lineRule="atLeast"/>
    </w:pPr>
    <w:rPr>
      <w:rFonts w:ascii="Times New Roman" w:eastAsiaTheme="minorHAnsi" w:hAnsi="Times New Roman" w:cs="Times New Roman"/>
      <w:bCs/>
      <w:i/>
      <w:iCs/>
      <w:color w:val="auto"/>
      <w:sz w:val="23"/>
      <w:szCs w:val="23"/>
      <w:lang w:val="en-US" w:eastAsia="en-US"/>
    </w:rPr>
  </w:style>
  <w:style w:type="paragraph" w:customStyle="1" w:styleId="Bodytext230">
    <w:name w:val="Body text (23)"/>
    <w:basedOn w:val="Normal"/>
    <w:link w:val="Bodytext23"/>
    <w:rsid w:val="00206CD6"/>
    <w:pPr>
      <w:shd w:val="clear" w:color="auto" w:fill="FFFFFF"/>
      <w:spacing w:line="240" w:lineRule="atLeast"/>
    </w:pPr>
    <w:rPr>
      <w:rFonts w:ascii="Palatino Linotype" w:eastAsiaTheme="minorHAnsi" w:hAnsi="Palatino Linotype" w:cs="Palatino Linotype"/>
      <w:b/>
      <w:color w:val="auto"/>
      <w:spacing w:val="1"/>
      <w:sz w:val="15"/>
      <w:szCs w:val="15"/>
      <w:lang w:val="en-US" w:eastAsia="en-US"/>
    </w:rPr>
  </w:style>
  <w:style w:type="paragraph" w:customStyle="1" w:styleId="Bodytext240">
    <w:name w:val="Body text (24)"/>
    <w:basedOn w:val="Normal"/>
    <w:link w:val="Bodytext24"/>
    <w:rsid w:val="00206CD6"/>
    <w:pPr>
      <w:shd w:val="clear" w:color="auto" w:fill="FFFFFF"/>
      <w:spacing w:line="240" w:lineRule="atLeast"/>
    </w:pPr>
    <w:rPr>
      <w:rFonts w:ascii="Palatino Linotype" w:eastAsiaTheme="minorHAnsi" w:hAnsi="Palatino Linotype" w:cs="Palatino Linotype"/>
      <w:b/>
      <w:color w:val="auto"/>
      <w:spacing w:val="-6"/>
      <w:sz w:val="16"/>
      <w:szCs w:val="16"/>
      <w:lang w:val="en-US" w:eastAsia="en-US"/>
    </w:rPr>
  </w:style>
  <w:style w:type="paragraph" w:customStyle="1" w:styleId="Bodytext250">
    <w:name w:val="Body text (25)"/>
    <w:basedOn w:val="Normal"/>
    <w:link w:val="Bodytext25"/>
    <w:rsid w:val="00206CD6"/>
    <w:pPr>
      <w:shd w:val="clear" w:color="auto" w:fill="FFFFFF"/>
      <w:spacing w:line="240" w:lineRule="atLeast"/>
    </w:pPr>
    <w:rPr>
      <w:rFonts w:ascii="Times New Roman" w:eastAsiaTheme="minorHAnsi" w:hAnsi="Times New Roman" w:cs="Times New Roman"/>
      <w:b/>
      <w:color w:val="auto"/>
      <w:spacing w:val="-5"/>
      <w:sz w:val="14"/>
      <w:szCs w:val="14"/>
      <w:lang w:val="en-US" w:eastAsia="en-US"/>
    </w:rPr>
  </w:style>
  <w:style w:type="paragraph" w:customStyle="1" w:styleId="Bodytext260">
    <w:name w:val="Body text (26)"/>
    <w:basedOn w:val="Normal"/>
    <w:link w:val="Bodytext26"/>
    <w:rsid w:val="00206CD6"/>
    <w:pPr>
      <w:shd w:val="clear" w:color="auto" w:fill="FFFFFF"/>
      <w:spacing w:before="660" w:line="240" w:lineRule="atLeast"/>
    </w:pPr>
    <w:rPr>
      <w:rFonts w:ascii="Times New Roman" w:eastAsiaTheme="minorHAnsi" w:hAnsi="Times New Roman" w:cs="Times New Roman"/>
      <w:b/>
      <w:i/>
      <w:iCs/>
      <w:color w:val="auto"/>
      <w:spacing w:val="-8"/>
      <w:sz w:val="16"/>
      <w:szCs w:val="16"/>
      <w:lang w:val="en-US" w:eastAsia="en-US"/>
    </w:rPr>
  </w:style>
  <w:style w:type="paragraph" w:customStyle="1" w:styleId="Bodytext270">
    <w:name w:val="Body text (27)"/>
    <w:basedOn w:val="Normal"/>
    <w:link w:val="Bodytext27"/>
    <w:rsid w:val="00206CD6"/>
    <w:pPr>
      <w:shd w:val="clear" w:color="auto" w:fill="FFFFFF"/>
      <w:spacing w:line="240" w:lineRule="atLeast"/>
    </w:pPr>
    <w:rPr>
      <w:rFonts w:ascii="Palatino Linotype" w:eastAsiaTheme="minorHAnsi" w:hAnsi="Palatino Linotype" w:cs="Palatino Linotype"/>
      <w:b/>
      <w:color w:val="auto"/>
      <w:spacing w:val="-13"/>
      <w:sz w:val="17"/>
      <w:szCs w:val="17"/>
      <w:lang w:val="en-US" w:eastAsia="en-US"/>
    </w:rPr>
  </w:style>
  <w:style w:type="paragraph" w:customStyle="1" w:styleId="Bodytext280">
    <w:name w:val="Body text (28)"/>
    <w:basedOn w:val="Normal"/>
    <w:link w:val="Bodytext28"/>
    <w:rsid w:val="00206CD6"/>
    <w:pPr>
      <w:shd w:val="clear" w:color="auto" w:fill="FFFFFF"/>
      <w:spacing w:before="180" w:line="212" w:lineRule="exact"/>
      <w:jc w:val="both"/>
    </w:pPr>
    <w:rPr>
      <w:rFonts w:ascii="Times New Roman" w:eastAsiaTheme="minorHAnsi" w:hAnsi="Times New Roman" w:cs="Times New Roman"/>
      <w:b/>
      <w:color w:val="auto"/>
      <w:spacing w:val="-2"/>
      <w:sz w:val="19"/>
      <w:szCs w:val="19"/>
      <w:lang w:val="en-US" w:eastAsia="en-US"/>
    </w:rPr>
  </w:style>
  <w:style w:type="paragraph" w:customStyle="1" w:styleId="Bodytext290">
    <w:name w:val="Body text (29)"/>
    <w:basedOn w:val="Normal"/>
    <w:link w:val="Bodytext29"/>
    <w:rsid w:val="00206CD6"/>
    <w:pPr>
      <w:shd w:val="clear" w:color="auto" w:fill="FFFFFF"/>
      <w:spacing w:after="240" w:line="212" w:lineRule="exact"/>
      <w:jc w:val="both"/>
    </w:pPr>
    <w:rPr>
      <w:rFonts w:ascii="Times New Roman" w:eastAsiaTheme="minorHAnsi" w:hAnsi="Times New Roman" w:cs="Times New Roman"/>
      <w:b/>
      <w:i/>
      <w:iCs/>
      <w:color w:val="auto"/>
      <w:spacing w:val="-8"/>
      <w:sz w:val="19"/>
      <w:szCs w:val="19"/>
      <w:lang w:val="en-US" w:eastAsia="en-US"/>
    </w:rPr>
  </w:style>
  <w:style w:type="paragraph" w:customStyle="1" w:styleId="Footnote20">
    <w:name w:val="Footnote (2)"/>
    <w:basedOn w:val="Normal"/>
    <w:link w:val="Footnote2"/>
    <w:rsid w:val="00206CD6"/>
    <w:pPr>
      <w:shd w:val="clear" w:color="auto" w:fill="FFFFFF"/>
      <w:spacing w:line="240" w:lineRule="atLeast"/>
    </w:pPr>
    <w:rPr>
      <w:rFonts w:ascii="Times New Roman" w:eastAsiaTheme="minorHAnsi" w:hAnsi="Times New Roman" w:cs="Times New Roman"/>
      <w:b/>
      <w:i/>
      <w:iCs/>
      <w:noProof/>
      <w:color w:val="auto"/>
      <w:spacing w:val="1"/>
      <w:sz w:val="25"/>
      <w:szCs w:val="25"/>
      <w:lang w:val="en-US" w:eastAsia="en-US"/>
    </w:rPr>
  </w:style>
  <w:style w:type="paragraph" w:customStyle="1" w:styleId="Bodytext301">
    <w:name w:val="Body text (30)"/>
    <w:basedOn w:val="Normal"/>
    <w:link w:val="Bodytext300"/>
    <w:rsid w:val="00206CD6"/>
    <w:pPr>
      <w:shd w:val="clear" w:color="auto" w:fill="FFFFFF"/>
      <w:spacing w:after="540" w:line="240" w:lineRule="atLeast"/>
    </w:pPr>
    <w:rPr>
      <w:rFonts w:ascii="Times New Roman" w:eastAsiaTheme="minorHAnsi" w:hAnsi="Times New Roman" w:cs="Times New Roman"/>
      <w:b/>
      <w:i/>
      <w:iCs/>
      <w:color w:val="auto"/>
      <w:spacing w:val="-5"/>
      <w:sz w:val="17"/>
      <w:szCs w:val="17"/>
      <w:lang w:val="en-US" w:eastAsia="en-US"/>
    </w:rPr>
  </w:style>
  <w:style w:type="paragraph" w:customStyle="1" w:styleId="Footnote30">
    <w:name w:val="Footnote (3)"/>
    <w:basedOn w:val="Normal"/>
    <w:link w:val="Footnote3"/>
    <w:rsid w:val="00206CD6"/>
    <w:pPr>
      <w:shd w:val="clear" w:color="auto" w:fill="FFFFFF"/>
      <w:spacing w:line="240" w:lineRule="atLeast"/>
    </w:pPr>
    <w:rPr>
      <w:rFonts w:ascii="Corbel" w:eastAsiaTheme="minorHAnsi" w:hAnsi="Corbel" w:cs="Corbel"/>
      <w:b/>
      <w:i/>
      <w:iCs/>
      <w:noProof/>
      <w:color w:val="auto"/>
      <w:sz w:val="16"/>
      <w:szCs w:val="16"/>
      <w:lang w:val="en-US" w:eastAsia="en-US"/>
    </w:rPr>
  </w:style>
  <w:style w:type="paragraph" w:customStyle="1" w:styleId="Tablecaption30">
    <w:name w:val="Table caption (3)"/>
    <w:basedOn w:val="Normal"/>
    <w:link w:val="Tablecaption3"/>
    <w:rsid w:val="00206CD6"/>
    <w:pPr>
      <w:shd w:val="clear" w:color="auto" w:fill="FFFFFF"/>
      <w:spacing w:line="240" w:lineRule="atLeast"/>
    </w:pPr>
    <w:rPr>
      <w:rFonts w:ascii="Times New Roman" w:eastAsiaTheme="minorHAnsi" w:hAnsi="Times New Roman" w:cs="Times New Roman"/>
      <w:bCs/>
      <w:color w:val="auto"/>
      <w:spacing w:val="-5"/>
      <w:sz w:val="17"/>
      <w:szCs w:val="17"/>
      <w:lang w:val="en-US" w:eastAsia="en-US"/>
    </w:rPr>
  </w:style>
  <w:style w:type="paragraph" w:customStyle="1" w:styleId="Bodytext310">
    <w:name w:val="Body text (31)"/>
    <w:basedOn w:val="Normal"/>
    <w:link w:val="Bodytext31"/>
    <w:rsid w:val="00206CD6"/>
    <w:pPr>
      <w:shd w:val="clear" w:color="auto" w:fill="FFFFFF"/>
      <w:spacing w:line="240" w:lineRule="atLeast"/>
    </w:pPr>
    <w:rPr>
      <w:rFonts w:ascii="Palatino Linotype" w:eastAsiaTheme="minorHAnsi" w:hAnsi="Palatino Linotype" w:cs="Palatino Linotype"/>
      <w:b/>
      <w:color w:val="auto"/>
      <w:spacing w:val="3"/>
      <w:sz w:val="16"/>
      <w:szCs w:val="16"/>
      <w:lang w:val="en-US" w:eastAsia="en-US"/>
    </w:rPr>
  </w:style>
  <w:style w:type="paragraph" w:customStyle="1" w:styleId="Bodytext320">
    <w:name w:val="Body text (32)"/>
    <w:basedOn w:val="Normal"/>
    <w:link w:val="Bodytext32"/>
    <w:rsid w:val="00206CD6"/>
    <w:pPr>
      <w:shd w:val="clear" w:color="auto" w:fill="FFFFFF"/>
      <w:spacing w:line="240" w:lineRule="atLeast"/>
    </w:pPr>
    <w:rPr>
      <w:rFonts w:ascii="Times New Roman" w:eastAsiaTheme="minorHAnsi" w:hAnsi="Times New Roman" w:cs="Times New Roman"/>
      <w:b/>
      <w:color w:val="auto"/>
      <w:sz w:val="16"/>
      <w:szCs w:val="16"/>
      <w:lang w:val="en-US" w:eastAsia="en-US"/>
    </w:rPr>
  </w:style>
  <w:style w:type="paragraph" w:customStyle="1" w:styleId="Bodytext330">
    <w:name w:val="Body text (33)"/>
    <w:basedOn w:val="Normal"/>
    <w:link w:val="Bodytext33"/>
    <w:rsid w:val="00206CD6"/>
    <w:pPr>
      <w:shd w:val="clear" w:color="auto" w:fill="FFFFFF"/>
      <w:spacing w:after="480" w:line="240" w:lineRule="atLeast"/>
    </w:pPr>
    <w:rPr>
      <w:rFonts w:ascii="Times New Roman" w:eastAsiaTheme="minorHAnsi" w:hAnsi="Times New Roman" w:cs="Times New Roman"/>
      <w:b/>
      <w:color w:val="auto"/>
      <w:spacing w:val="2"/>
      <w:sz w:val="18"/>
      <w:szCs w:val="18"/>
      <w:lang w:val="en-US" w:eastAsia="en-US"/>
    </w:rPr>
  </w:style>
  <w:style w:type="paragraph" w:customStyle="1" w:styleId="Bodytext340">
    <w:name w:val="Body text (34)"/>
    <w:basedOn w:val="Normal"/>
    <w:link w:val="Bodytext34"/>
    <w:rsid w:val="00206CD6"/>
    <w:pPr>
      <w:shd w:val="clear" w:color="auto" w:fill="FFFFFF"/>
      <w:spacing w:line="240" w:lineRule="atLeast"/>
      <w:jc w:val="center"/>
    </w:pPr>
    <w:rPr>
      <w:rFonts w:ascii="Times New Roman" w:eastAsiaTheme="minorHAnsi" w:hAnsi="Times New Roman" w:cs="Times New Roman"/>
      <w:bCs/>
      <w:color w:val="auto"/>
      <w:spacing w:val="1"/>
      <w:sz w:val="21"/>
      <w:szCs w:val="21"/>
      <w:lang w:val="en-US" w:eastAsia="en-US"/>
    </w:rPr>
  </w:style>
  <w:style w:type="paragraph" w:customStyle="1" w:styleId="Bodytext350">
    <w:name w:val="Body text (35)"/>
    <w:basedOn w:val="Normal"/>
    <w:link w:val="Bodytext35"/>
    <w:rsid w:val="00206CD6"/>
    <w:pPr>
      <w:shd w:val="clear" w:color="auto" w:fill="FFFFFF"/>
      <w:spacing w:after="780" w:line="240" w:lineRule="atLeast"/>
      <w:jc w:val="center"/>
    </w:pPr>
    <w:rPr>
      <w:rFonts w:ascii="Times New Roman" w:eastAsiaTheme="minorHAnsi" w:hAnsi="Times New Roman" w:cs="Times New Roman"/>
      <w:bCs/>
      <w:i/>
      <w:iCs/>
      <w:color w:val="auto"/>
      <w:spacing w:val="-3"/>
      <w:sz w:val="20"/>
      <w:szCs w:val="20"/>
      <w:lang w:val="en-US" w:eastAsia="en-US"/>
    </w:rPr>
  </w:style>
  <w:style w:type="paragraph" w:customStyle="1" w:styleId="Heading30">
    <w:name w:val="Heading #3"/>
    <w:basedOn w:val="Normal"/>
    <w:link w:val="Heading3"/>
    <w:rsid w:val="00206CD6"/>
    <w:pPr>
      <w:shd w:val="clear" w:color="auto" w:fill="FFFFFF"/>
      <w:spacing w:before="300" w:after="300" w:line="240" w:lineRule="atLeast"/>
      <w:jc w:val="both"/>
      <w:outlineLvl w:val="2"/>
    </w:pPr>
    <w:rPr>
      <w:rFonts w:ascii="Times New Roman" w:eastAsiaTheme="minorHAnsi" w:hAnsi="Times New Roman" w:cs="Times New Roman"/>
      <w:b/>
      <w:i/>
      <w:iCs/>
      <w:color w:val="auto"/>
      <w:spacing w:val="-5"/>
      <w:sz w:val="26"/>
      <w:szCs w:val="26"/>
      <w:lang w:val="en-US" w:eastAsia="en-US"/>
    </w:rPr>
  </w:style>
  <w:style w:type="table" w:styleId="TableGrid">
    <w:name w:val="Table Grid"/>
    <w:basedOn w:val="TableNormal"/>
    <w:rsid w:val="00206CD6"/>
    <w:rPr>
      <w:rFonts w:ascii="Courier New" w:eastAsia="Courier New" w:hAnsi="Courier New"/>
      <w:b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206CD6"/>
    <w:pPr>
      <w:tabs>
        <w:tab w:val="left" w:pos="1152"/>
      </w:tabs>
      <w:spacing w:before="120" w:after="120" w:line="312" w:lineRule="auto"/>
    </w:pPr>
    <w:rPr>
      <w:rFonts w:ascii="Arial" w:eastAsia="Courier New" w:hAnsi="Arial" w:cs="Arial"/>
      <w:b w:val="0"/>
      <w:sz w:val="26"/>
      <w:szCs w:val="26"/>
    </w:rPr>
  </w:style>
  <w:style w:type="paragraph" w:styleId="BalloonText">
    <w:name w:val="Balloon Text"/>
    <w:basedOn w:val="Normal"/>
    <w:link w:val="BalloonTextChar"/>
    <w:semiHidden/>
    <w:rsid w:val="00206CD6"/>
    <w:rPr>
      <w:rFonts w:ascii="Tahoma" w:hAnsi="Tahoma" w:cs="Tahoma"/>
      <w:sz w:val="16"/>
      <w:szCs w:val="16"/>
    </w:rPr>
  </w:style>
  <w:style w:type="character" w:customStyle="1" w:styleId="BalloonTextChar">
    <w:name w:val="Balloon Text Char"/>
    <w:basedOn w:val="DefaultParagraphFont"/>
    <w:link w:val="BalloonText"/>
    <w:semiHidden/>
    <w:rsid w:val="00206CD6"/>
    <w:rPr>
      <w:rFonts w:ascii="Tahoma" w:eastAsia="Courier New" w:hAnsi="Tahoma" w:cs="Tahoma"/>
      <w:b w:val="0"/>
      <w:color w:val="000000"/>
      <w:sz w:val="16"/>
      <w:szCs w:val="16"/>
      <w:lang w:val="vi-VN" w:eastAsia="vi-VN"/>
    </w:rPr>
  </w:style>
  <w:style w:type="paragraph" w:customStyle="1" w:styleId="Char">
    <w:name w:val="Char"/>
    <w:basedOn w:val="Normal"/>
    <w:autoRedefine/>
    <w:rsid w:val="00206CD6"/>
    <w:pPr>
      <w:widowControl/>
      <w:spacing w:after="160" w:line="240" w:lineRule="exact"/>
    </w:pPr>
    <w:rPr>
      <w:rFonts w:ascii="Verdana" w:eastAsia="Times New Roman" w:hAnsi="Verdana" w:cs="Verdana"/>
      <w:color w:val="auto"/>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25</Pages>
  <Words>8642</Words>
  <Characters>49262</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2</cp:revision>
  <dcterms:created xsi:type="dcterms:W3CDTF">2025-04-24T08:06:00Z</dcterms:created>
  <dcterms:modified xsi:type="dcterms:W3CDTF">2025-04-24T08:06:00Z</dcterms:modified>
</cp:coreProperties>
</file>